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584FD14B" w:rsidR="00654648" w:rsidRPr="00AB2570" w:rsidRDefault="00DF33FC" w:rsidP="002E7A03">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2E7A03">
              <w:rPr>
                <w:lang w:val="sv-SE"/>
              </w:rPr>
              <w:t>4</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2E7A03" w:rsidRPr="00AB2570">
              <w:rPr>
                <w:sz w:val="32"/>
                <w:lang w:val="sv-SE"/>
              </w:rPr>
              <w:t>202</w:t>
            </w:r>
            <w:r w:rsidR="002E7A03">
              <w:rPr>
                <w:sz w:val="32"/>
                <w:lang w:val="sv-SE"/>
              </w:rPr>
              <w:t>3</w:t>
            </w:r>
            <w:r w:rsidRPr="00AB2570">
              <w:rPr>
                <w:sz w:val="32"/>
                <w:lang w:val="sv-SE"/>
              </w:rPr>
              <w:t>-</w:t>
            </w:r>
            <w:bookmarkEnd w:id="4"/>
            <w:r w:rsidR="002E7A03">
              <w:rPr>
                <w:sz w:val="32"/>
                <w:lang w:val="sv-SE"/>
              </w:rPr>
              <w:t>03</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6"/>
          </w:p>
          <w:p w14:paraId="32C9344E" w14:textId="77777777" w:rsidR="00654648" w:rsidRDefault="00DF33FC">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10" o:title=""/>
                </v:shape>
                <o:OLEObject Type="Embed" ProgID="Word.Picture.8" ShapeID="_x0000_i1025" DrawAspect="Content" ObjectID="_1739910092"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5pt;height:74.5pt" o:ole="">
                  <v:imagedata r:id="rId12" o:title=""/>
                </v:shape>
                <o:OLEObject Type="Embed" ProgID="Word.Picture.8" ShapeID="_x0000_i1026" DrawAspect="Content" ObjectID="_1739910093"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3D99F821" w:rsidR="00654648" w:rsidRDefault="00DF33FC">
            <w:pPr>
              <w:pStyle w:val="FP"/>
              <w:jc w:val="center"/>
              <w:rPr>
                <w:sz w:val="18"/>
              </w:rPr>
            </w:pPr>
            <w:r>
              <w:rPr>
                <w:sz w:val="18"/>
              </w:rPr>
              <w:t xml:space="preserve">© </w:t>
            </w:r>
            <w:r w:rsidR="002E7A03">
              <w:rPr>
                <w:sz w:val="18"/>
              </w:rPr>
              <w:t>2023</w:t>
            </w:r>
            <w:r>
              <w:rPr>
                <w:sz w:val="18"/>
              </w:rPr>
              <w:t>, 3GPP Organizational Partners (ARIB, ATIS, CCSA, ETSI, TSDSI, TTA, TTC).</w:t>
            </w:r>
            <w:bookmarkStart w:id="14" w:name="copyrightaddon"/>
            <w:bookmarkEnd w:id="14"/>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br w:type="page"/>
      </w:r>
      <w:bookmarkStart w:id="15" w:name="tableOfContents"/>
      <w:bookmarkEnd w:id="15"/>
      <w:r>
        <w:lastRenderedPageBreak/>
        <w:t>Contents</w:t>
      </w:r>
    </w:p>
    <w:p w14:paraId="51EE5A74" w14:textId="77777777" w:rsidR="005B621C" w:rsidRDefault="00DF33FC">
      <w:pPr>
        <w:pStyle w:val="10"/>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5B621C">
        <w:rPr>
          <w:noProof/>
        </w:rPr>
        <w:t>Foreword</w:t>
      </w:r>
      <w:r w:rsidR="005B621C">
        <w:rPr>
          <w:noProof/>
        </w:rPr>
        <w:tab/>
      </w:r>
      <w:r w:rsidR="005B621C">
        <w:rPr>
          <w:noProof/>
        </w:rPr>
        <w:fldChar w:fldCharType="begin"/>
      </w:r>
      <w:r w:rsidR="005B621C">
        <w:rPr>
          <w:noProof/>
        </w:rPr>
        <w:instrText xml:space="preserve"> PAGEREF _Toc129108872 \h </w:instrText>
      </w:r>
      <w:r w:rsidR="005B621C">
        <w:rPr>
          <w:noProof/>
        </w:rPr>
      </w:r>
      <w:r w:rsidR="005B621C">
        <w:rPr>
          <w:noProof/>
        </w:rPr>
        <w:fldChar w:fldCharType="separate"/>
      </w:r>
      <w:r w:rsidR="005B621C">
        <w:rPr>
          <w:noProof/>
        </w:rPr>
        <w:t>8</w:t>
      </w:r>
      <w:r w:rsidR="005B621C">
        <w:rPr>
          <w:noProof/>
        </w:rPr>
        <w:fldChar w:fldCharType="end"/>
      </w:r>
    </w:p>
    <w:p w14:paraId="4010ECB5" w14:textId="77777777" w:rsidR="005B621C" w:rsidRDefault="005B621C">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_Toc129108873 \h </w:instrText>
      </w:r>
      <w:r>
        <w:rPr>
          <w:noProof/>
        </w:rPr>
      </w:r>
      <w:r>
        <w:rPr>
          <w:noProof/>
        </w:rPr>
        <w:fldChar w:fldCharType="separate"/>
      </w:r>
      <w:r>
        <w:rPr>
          <w:noProof/>
        </w:rPr>
        <w:t>10</w:t>
      </w:r>
      <w:r>
        <w:rPr>
          <w:noProof/>
        </w:rPr>
        <w:fldChar w:fldCharType="end"/>
      </w:r>
    </w:p>
    <w:p w14:paraId="6455AA0D" w14:textId="77777777" w:rsidR="005B621C" w:rsidRDefault="005B621C">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_Toc129108874 \h </w:instrText>
      </w:r>
      <w:r>
        <w:rPr>
          <w:noProof/>
        </w:rPr>
      </w:r>
      <w:r>
        <w:rPr>
          <w:noProof/>
        </w:rPr>
        <w:fldChar w:fldCharType="separate"/>
      </w:r>
      <w:r>
        <w:rPr>
          <w:noProof/>
        </w:rPr>
        <w:t>10</w:t>
      </w:r>
      <w:r>
        <w:rPr>
          <w:noProof/>
        </w:rPr>
        <w:fldChar w:fldCharType="end"/>
      </w:r>
    </w:p>
    <w:p w14:paraId="4569ADCF" w14:textId="77777777" w:rsidR="005B621C" w:rsidRDefault="005B621C">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_Toc129108875 \h </w:instrText>
      </w:r>
      <w:r>
        <w:rPr>
          <w:noProof/>
        </w:rPr>
      </w:r>
      <w:r>
        <w:rPr>
          <w:noProof/>
        </w:rPr>
        <w:fldChar w:fldCharType="separate"/>
      </w:r>
      <w:r>
        <w:rPr>
          <w:noProof/>
        </w:rPr>
        <w:t>10</w:t>
      </w:r>
      <w:r>
        <w:rPr>
          <w:noProof/>
        </w:rPr>
        <w:fldChar w:fldCharType="end"/>
      </w:r>
    </w:p>
    <w:p w14:paraId="023DA60F" w14:textId="77777777" w:rsidR="005B621C" w:rsidRDefault="005B621C">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_Toc129108876 \h </w:instrText>
      </w:r>
      <w:r>
        <w:rPr>
          <w:noProof/>
        </w:rPr>
      </w:r>
      <w:r>
        <w:rPr>
          <w:noProof/>
        </w:rPr>
        <w:fldChar w:fldCharType="separate"/>
      </w:r>
      <w:r>
        <w:rPr>
          <w:noProof/>
        </w:rPr>
        <w:t>10</w:t>
      </w:r>
      <w:r>
        <w:rPr>
          <w:noProof/>
        </w:rPr>
        <w:fldChar w:fldCharType="end"/>
      </w:r>
    </w:p>
    <w:p w14:paraId="12184859" w14:textId="77777777" w:rsidR="005B621C" w:rsidRDefault="005B621C">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_Toc129108877 \h </w:instrText>
      </w:r>
      <w:r>
        <w:rPr>
          <w:noProof/>
        </w:rPr>
      </w:r>
      <w:r>
        <w:rPr>
          <w:noProof/>
        </w:rPr>
        <w:fldChar w:fldCharType="separate"/>
      </w:r>
      <w:r>
        <w:rPr>
          <w:noProof/>
        </w:rPr>
        <w:t>10</w:t>
      </w:r>
      <w:r>
        <w:rPr>
          <w:noProof/>
        </w:rPr>
        <w:fldChar w:fldCharType="end"/>
      </w:r>
    </w:p>
    <w:p w14:paraId="489C28F8" w14:textId="77777777" w:rsidR="005B621C" w:rsidRDefault="005B621C">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_Toc129108878 \h </w:instrText>
      </w:r>
      <w:r>
        <w:rPr>
          <w:noProof/>
        </w:rPr>
      </w:r>
      <w:r>
        <w:rPr>
          <w:noProof/>
        </w:rPr>
        <w:fldChar w:fldCharType="separate"/>
      </w:r>
      <w:r>
        <w:rPr>
          <w:noProof/>
        </w:rPr>
        <w:t>10</w:t>
      </w:r>
      <w:r>
        <w:rPr>
          <w:noProof/>
        </w:rPr>
        <w:fldChar w:fldCharType="end"/>
      </w:r>
    </w:p>
    <w:p w14:paraId="29DC8A23" w14:textId="77777777" w:rsidR="005B621C" w:rsidRDefault="005B621C">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_Toc129108879 \h </w:instrText>
      </w:r>
      <w:r>
        <w:rPr>
          <w:noProof/>
        </w:rPr>
      </w:r>
      <w:r>
        <w:rPr>
          <w:noProof/>
        </w:rPr>
        <w:fldChar w:fldCharType="separate"/>
      </w:r>
      <w:r>
        <w:rPr>
          <w:noProof/>
        </w:rPr>
        <w:t>11</w:t>
      </w:r>
      <w:r>
        <w:rPr>
          <w:noProof/>
        </w:rPr>
        <w:fldChar w:fldCharType="end"/>
      </w:r>
    </w:p>
    <w:p w14:paraId="0CAC249A" w14:textId="77777777" w:rsidR="005B621C" w:rsidRDefault="005B621C">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_Toc129108880 \h </w:instrText>
      </w:r>
      <w:r>
        <w:rPr>
          <w:noProof/>
        </w:rPr>
      </w:r>
      <w:r>
        <w:rPr>
          <w:noProof/>
        </w:rPr>
        <w:fldChar w:fldCharType="separate"/>
      </w:r>
      <w:r>
        <w:rPr>
          <w:noProof/>
        </w:rPr>
        <w:t>11</w:t>
      </w:r>
      <w:r>
        <w:rPr>
          <w:noProof/>
        </w:rPr>
        <w:fldChar w:fldCharType="end"/>
      </w:r>
    </w:p>
    <w:p w14:paraId="4304F127" w14:textId="77777777" w:rsidR="005B621C" w:rsidRDefault="005B621C">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_Toc129108881 \h </w:instrText>
      </w:r>
      <w:r>
        <w:rPr>
          <w:noProof/>
        </w:rPr>
      </w:r>
      <w:r>
        <w:rPr>
          <w:noProof/>
        </w:rPr>
        <w:fldChar w:fldCharType="separate"/>
      </w:r>
      <w:r>
        <w:rPr>
          <w:noProof/>
        </w:rPr>
        <w:t>11</w:t>
      </w:r>
      <w:r>
        <w:rPr>
          <w:noProof/>
        </w:rPr>
        <w:fldChar w:fldCharType="end"/>
      </w:r>
    </w:p>
    <w:p w14:paraId="2FA42A67" w14:textId="77777777" w:rsidR="005B621C" w:rsidRDefault="005B621C">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857165">
        <w:rPr>
          <w:rFonts w:cs="Arial"/>
          <w:noProof/>
          <w:lang w:val="en-US" w:eastAsia="zh-CN"/>
        </w:rPr>
        <w:t>Both bands within FR1 Carrier Aggregation</w:t>
      </w:r>
      <w:r w:rsidRPr="00857165">
        <w:rPr>
          <w:rFonts w:cs="Arial"/>
          <w:noProof/>
        </w:rPr>
        <w:t>: Specific Band Combination Part</w:t>
      </w:r>
      <w:r>
        <w:rPr>
          <w:noProof/>
        </w:rPr>
        <w:tab/>
      </w:r>
      <w:r>
        <w:rPr>
          <w:noProof/>
        </w:rPr>
        <w:fldChar w:fldCharType="begin"/>
      </w:r>
      <w:r>
        <w:rPr>
          <w:noProof/>
        </w:rPr>
        <w:instrText xml:space="preserve"> PAGEREF _Toc129108882 \h </w:instrText>
      </w:r>
      <w:r>
        <w:rPr>
          <w:noProof/>
        </w:rPr>
      </w:r>
      <w:r>
        <w:rPr>
          <w:noProof/>
        </w:rPr>
        <w:fldChar w:fldCharType="separate"/>
      </w:r>
      <w:r>
        <w:rPr>
          <w:noProof/>
        </w:rPr>
        <w:t>11</w:t>
      </w:r>
      <w:r>
        <w:rPr>
          <w:noProof/>
        </w:rPr>
        <w:fldChar w:fldCharType="end"/>
      </w:r>
    </w:p>
    <w:p w14:paraId="47FB84F6" w14:textId="77777777" w:rsidR="005B621C" w:rsidRDefault="005B621C">
      <w:pPr>
        <w:pStyle w:val="22"/>
        <w:rPr>
          <w:rFonts w:asciiTheme="minorHAnsi" w:hAnsiTheme="minorHAnsi" w:cstheme="minorBidi"/>
          <w:noProof/>
          <w:kern w:val="2"/>
          <w:sz w:val="21"/>
          <w:szCs w:val="22"/>
          <w:lang w:val="en-US" w:eastAsia="zh-CN"/>
        </w:rPr>
      </w:pPr>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_Toc129108883 \h </w:instrText>
      </w:r>
      <w:r>
        <w:rPr>
          <w:noProof/>
        </w:rPr>
      </w:r>
      <w:r>
        <w:rPr>
          <w:noProof/>
        </w:rPr>
        <w:fldChar w:fldCharType="separate"/>
      </w:r>
      <w:r>
        <w:rPr>
          <w:noProof/>
        </w:rPr>
        <w:t>11</w:t>
      </w:r>
      <w:r>
        <w:rPr>
          <w:noProof/>
        </w:rPr>
        <w:fldChar w:fldCharType="end"/>
      </w:r>
    </w:p>
    <w:p w14:paraId="1728BF84" w14:textId="77777777" w:rsidR="005B621C" w:rsidRDefault="005B621C">
      <w:pPr>
        <w:pStyle w:val="3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sidRPr="00857165">
        <w:rPr>
          <w:rFonts w:cs="Arial"/>
          <w:noProof/>
          <w:lang w:val="en-US" w:eastAsia="zh-CN"/>
        </w:rPr>
        <w:t>Common for 1 band UL and 2 bands UL CA</w:t>
      </w:r>
      <w:r>
        <w:rPr>
          <w:noProof/>
        </w:rPr>
        <w:tab/>
      </w:r>
      <w:r>
        <w:rPr>
          <w:noProof/>
        </w:rPr>
        <w:fldChar w:fldCharType="begin"/>
      </w:r>
      <w:r>
        <w:rPr>
          <w:noProof/>
        </w:rPr>
        <w:instrText xml:space="preserve"> PAGEREF _Toc129108884 \h </w:instrText>
      </w:r>
      <w:r>
        <w:rPr>
          <w:noProof/>
        </w:rPr>
      </w:r>
      <w:r>
        <w:rPr>
          <w:noProof/>
        </w:rPr>
        <w:fldChar w:fldCharType="separate"/>
      </w:r>
      <w:r>
        <w:rPr>
          <w:noProof/>
        </w:rPr>
        <w:t>11</w:t>
      </w:r>
      <w:r>
        <w:rPr>
          <w:noProof/>
        </w:rPr>
        <w:fldChar w:fldCharType="end"/>
      </w:r>
    </w:p>
    <w:p w14:paraId="1147DEE2" w14:textId="77777777" w:rsidR="005B621C" w:rsidRDefault="005B621C">
      <w:pPr>
        <w:pStyle w:val="42"/>
        <w:rPr>
          <w:rFonts w:asciiTheme="minorHAnsi" w:hAnsiTheme="minorHAnsi" w:cstheme="minorBidi"/>
          <w:noProof/>
          <w:kern w:val="2"/>
          <w:sz w:val="21"/>
          <w:szCs w:val="22"/>
          <w:lang w:val="en-US" w:eastAsia="zh-CN"/>
        </w:rPr>
      </w:pPr>
      <w:r>
        <w:rPr>
          <w:noProof/>
        </w:rPr>
        <w:t>5.x.1.1</w:t>
      </w:r>
      <w:r>
        <w:rPr>
          <w:rFonts w:asciiTheme="minorHAnsi" w:hAnsiTheme="minorHAnsi" w:cstheme="minorBidi"/>
          <w:noProof/>
          <w:kern w:val="2"/>
          <w:sz w:val="21"/>
          <w:szCs w:val="22"/>
          <w:lang w:val="en-US" w:eastAsia="zh-CN"/>
        </w:rPr>
        <w:tab/>
      </w:r>
      <w:r w:rsidRPr="00857165">
        <w:rPr>
          <w:rFonts w:cs="Arial"/>
          <w:noProof/>
          <w:lang w:eastAsia="zh-CN"/>
        </w:rPr>
        <w:t>Operating bands for CA</w:t>
      </w:r>
      <w:r>
        <w:rPr>
          <w:noProof/>
        </w:rPr>
        <w:tab/>
      </w:r>
      <w:r>
        <w:rPr>
          <w:noProof/>
        </w:rPr>
        <w:fldChar w:fldCharType="begin"/>
      </w:r>
      <w:r>
        <w:rPr>
          <w:noProof/>
        </w:rPr>
        <w:instrText xml:space="preserve"> PAGEREF _Toc129108885 \h </w:instrText>
      </w:r>
      <w:r>
        <w:rPr>
          <w:noProof/>
        </w:rPr>
      </w:r>
      <w:r>
        <w:rPr>
          <w:noProof/>
        </w:rPr>
        <w:fldChar w:fldCharType="separate"/>
      </w:r>
      <w:r>
        <w:rPr>
          <w:noProof/>
        </w:rPr>
        <w:t>11</w:t>
      </w:r>
      <w:r>
        <w:rPr>
          <w:noProof/>
        </w:rPr>
        <w:fldChar w:fldCharType="end"/>
      </w:r>
    </w:p>
    <w:p w14:paraId="0D3E32DC" w14:textId="77777777" w:rsidR="005B621C" w:rsidRDefault="005B621C">
      <w:pPr>
        <w:pStyle w:val="42"/>
        <w:rPr>
          <w:rFonts w:asciiTheme="minorHAnsi" w:hAnsiTheme="minorHAnsi" w:cstheme="minorBidi"/>
          <w:noProof/>
          <w:kern w:val="2"/>
          <w:sz w:val="21"/>
          <w:szCs w:val="22"/>
          <w:lang w:val="en-US" w:eastAsia="zh-CN"/>
        </w:rPr>
      </w:pPr>
      <w:r>
        <w:rPr>
          <w:noProof/>
        </w:rPr>
        <w:t>5.x.1.2</w:t>
      </w:r>
      <w:r>
        <w:rPr>
          <w:rFonts w:asciiTheme="minorHAnsi" w:hAnsiTheme="minorHAnsi" w:cstheme="minorBidi"/>
          <w:noProof/>
          <w:kern w:val="2"/>
          <w:sz w:val="21"/>
          <w:szCs w:val="22"/>
          <w:lang w:val="en-US" w:eastAsia="zh-CN"/>
        </w:rPr>
        <w:tab/>
      </w:r>
      <w:r w:rsidRPr="00857165">
        <w:rPr>
          <w:rFonts w:cs="Arial"/>
          <w:noProof/>
          <w:lang w:eastAsia="zh-CN"/>
        </w:rPr>
        <w:t>Channel bandwidths per operating band for CA</w:t>
      </w:r>
      <w:r>
        <w:rPr>
          <w:noProof/>
        </w:rPr>
        <w:tab/>
      </w:r>
      <w:r>
        <w:rPr>
          <w:noProof/>
        </w:rPr>
        <w:fldChar w:fldCharType="begin"/>
      </w:r>
      <w:r>
        <w:rPr>
          <w:noProof/>
        </w:rPr>
        <w:instrText xml:space="preserve"> PAGEREF _Toc129108886 \h </w:instrText>
      </w:r>
      <w:r>
        <w:rPr>
          <w:noProof/>
        </w:rPr>
      </w:r>
      <w:r>
        <w:rPr>
          <w:noProof/>
        </w:rPr>
        <w:fldChar w:fldCharType="separate"/>
      </w:r>
      <w:r>
        <w:rPr>
          <w:noProof/>
        </w:rPr>
        <w:t>12</w:t>
      </w:r>
      <w:r>
        <w:rPr>
          <w:noProof/>
        </w:rPr>
        <w:fldChar w:fldCharType="end"/>
      </w:r>
    </w:p>
    <w:p w14:paraId="2631E296" w14:textId="77777777" w:rsidR="005B621C" w:rsidRDefault="005B621C">
      <w:pPr>
        <w:pStyle w:val="42"/>
        <w:rPr>
          <w:rFonts w:asciiTheme="minorHAnsi" w:hAnsiTheme="minorHAnsi" w:cstheme="minorBidi"/>
          <w:noProof/>
          <w:kern w:val="2"/>
          <w:sz w:val="21"/>
          <w:szCs w:val="22"/>
          <w:lang w:val="en-US" w:eastAsia="zh-CN"/>
        </w:rPr>
      </w:pPr>
      <w:r>
        <w:rPr>
          <w:noProof/>
        </w:rPr>
        <w:t>5.x.1.3</w:t>
      </w:r>
      <w:r>
        <w:rPr>
          <w:rFonts w:asciiTheme="minorHAnsi" w:hAnsiTheme="minorHAnsi" w:cstheme="minorBidi"/>
          <w:noProof/>
          <w:kern w:val="2"/>
          <w:sz w:val="21"/>
          <w:szCs w:val="22"/>
          <w:lang w:val="en-US" w:eastAsia="zh-CN"/>
        </w:rPr>
        <w:tab/>
      </w:r>
      <w:r w:rsidRPr="00857165">
        <w:rPr>
          <w:rFonts w:cs="Arial"/>
          <w:noProof/>
          <w:lang w:val="en-US" w:eastAsia="zh-CN"/>
        </w:rPr>
        <w:t>∆T</w:t>
      </w:r>
      <w:r w:rsidRPr="00857165">
        <w:rPr>
          <w:rFonts w:cs="Arial"/>
          <w:noProof/>
          <w:vertAlign w:val="subscript"/>
          <w:lang w:val="en-US" w:eastAsia="zh-CN"/>
        </w:rPr>
        <w:t>IB,c</w:t>
      </w:r>
      <w:r w:rsidRPr="00857165">
        <w:rPr>
          <w:rFonts w:cs="Arial"/>
          <w:noProof/>
          <w:lang w:val="en-US" w:eastAsia="zh-CN"/>
        </w:rPr>
        <w:t xml:space="preserve"> and ∆R</w:t>
      </w:r>
      <w:r w:rsidRPr="00857165">
        <w:rPr>
          <w:rFonts w:cs="Arial"/>
          <w:noProof/>
          <w:vertAlign w:val="subscript"/>
          <w:lang w:val="en-US" w:eastAsia="zh-CN"/>
        </w:rPr>
        <w:t>IB,c</w:t>
      </w:r>
      <w:r w:rsidRPr="00857165">
        <w:rPr>
          <w:rFonts w:cs="Arial"/>
          <w:noProof/>
          <w:lang w:val="en-US" w:eastAsia="zh-CN"/>
        </w:rPr>
        <w:t xml:space="preserve"> values</w:t>
      </w:r>
      <w:r>
        <w:rPr>
          <w:noProof/>
        </w:rPr>
        <w:tab/>
      </w:r>
      <w:r>
        <w:rPr>
          <w:noProof/>
        </w:rPr>
        <w:fldChar w:fldCharType="begin"/>
      </w:r>
      <w:r>
        <w:rPr>
          <w:noProof/>
        </w:rPr>
        <w:instrText xml:space="preserve"> PAGEREF _Toc129108887 \h </w:instrText>
      </w:r>
      <w:r>
        <w:rPr>
          <w:noProof/>
        </w:rPr>
      </w:r>
      <w:r>
        <w:rPr>
          <w:noProof/>
        </w:rPr>
        <w:fldChar w:fldCharType="separate"/>
      </w:r>
      <w:r>
        <w:rPr>
          <w:noProof/>
        </w:rPr>
        <w:t>12</w:t>
      </w:r>
      <w:r>
        <w:rPr>
          <w:noProof/>
        </w:rPr>
        <w:fldChar w:fldCharType="end"/>
      </w:r>
    </w:p>
    <w:p w14:paraId="62CE64F7" w14:textId="77777777" w:rsidR="005B621C" w:rsidRDefault="005B621C">
      <w:pPr>
        <w:pStyle w:val="3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sidRPr="00857165">
        <w:rPr>
          <w:rFonts w:cs="Arial"/>
          <w:noProof/>
          <w:lang w:eastAsia="zh-CN"/>
        </w:rPr>
        <w:t>Specific for 2 bands UL CA</w:t>
      </w:r>
      <w:r>
        <w:rPr>
          <w:noProof/>
        </w:rPr>
        <w:tab/>
      </w:r>
      <w:r>
        <w:rPr>
          <w:noProof/>
        </w:rPr>
        <w:fldChar w:fldCharType="begin"/>
      </w:r>
      <w:r>
        <w:rPr>
          <w:noProof/>
        </w:rPr>
        <w:instrText xml:space="preserve"> PAGEREF _Toc129108888 \h </w:instrText>
      </w:r>
      <w:r>
        <w:rPr>
          <w:noProof/>
        </w:rPr>
      </w:r>
      <w:r>
        <w:rPr>
          <w:noProof/>
        </w:rPr>
        <w:fldChar w:fldCharType="separate"/>
      </w:r>
      <w:r>
        <w:rPr>
          <w:noProof/>
        </w:rPr>
        <w:t>12</w:t>
      </w:r>
      <w:r>
        <w:rPr>
          <w:noProof/>
        </w:rPr>
        <w:fldChar w:fldCharType="end"/>
      </w:r>
    </w:p>
    <w:p w14:paraId="230434B8" w14:textId="77777777" w:rsidR="005B621C" w:rsidRDefault="005B621C">
      <w:pPr>
        <w:pStyle w:val="42"/>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sidRPr="00857165">
        <w:rPr>
          <w:rFonts w:cs="Arial"/>
          <w:noProof/>
          <w:lang w:eastAsia="zh-CN"/>
        </w:rPr>
        <w:t>UE co-existence studies</w:t>
      </w:r>
      <w:r>
        <w:rPr>
          <w:noProof/>
        </w:rPr>
        <w:tab/>
      </w:r>
      <w:r>
        <w:rPr>
          <w:noProof/>
        </w:rPr>
        <w:fldChar w:fldCharType="begin"/>
      </w:r>
      <w:r>
        <w:rPr>
          <w:noProof/>
        </w:rPr>
        <w:instrText xml:space="preserve"> PAGEREF _Toc129108889 \h </w:instrText>
      </w:r>
      <w:r>
        <w:rPr>
          <w:noProof/>
        </w:rPr>
      </w:r>
      <w:r>
        <w:rPr>
          <w:noProof/>
        </w:rPr>
        <w:fldChar w:fldCharType="separate"/>
      </w:r>
      <w:r>
        <w:rPr>
          <w:noProof/>
        </w:rPr>
        <w:t>12</w:t>
      </w:r>
      <w:r>
        <w:rPr>
          <w:noProof/>
        </w:rPr>
        <w:fldChar w:fldCharType="end"/>
      </w:r>
    </w:p>
    <w:p w14:paraId="73673A47" w14:textId="77777777" w:rsidR="005B621C" w:rsidRDefault="005B621C">
      <w:pPr>
        <w:pStyle w:val="42"/>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sidRPr="00857165">
        <w:rPr>
          <w:rFonts w:cs="Arial"/>
          <w:noProof/>
          <w:lang w:val="en-US" w:eastAsia="zh-CN"/>
        </w:rPr>
        <w:t>REFSENS requirements</w:t>
      </w:r>
      <w:r>
        <w:rPr>
          <w:noProof/>
        </w:rPr>
        <w:tab/>
      </w:r>
      <w:r>
        <w:rPr>
          <w:noProof/>
        </w:rPr>
        <w:fldChar w:fldCharType="begin"/>
      </w:r>
      <w:r>
        <w:rPr>
          <w:noProof/>
        </w:rPr>
        <w:instrText xml:space="preserve"> PAGEREF _Toc129108890 \h </w:instrText>
      </w:r>
      <w:r>
        <w:rPr>
          <w:noProof/>
        </w:rPr>
      </w:r>
      <w:r>
        <w:rPr>
          <w:noProof/>
        </w:rPr>
        <w:fldChar w:fldCharType="separate"/>
      </w:r>
      <w:r>
        <w:rPr>
          <w:noProof/>
        </w:rPr>
        <w:t>12</w:t>
      </w:r>
      <w:r>
        <w:rPr>
          <w:noProof/>
        </w:rPr>
        <w:fldChar w:fldCharType="end"/>
      </w:r>
    </w:p>
    <w:p w14:paraId="5A33A1EA" w14:textId="77777777" w:rsidR="005B621C" w:rsidRDefault="005B621C">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_Toc129108891 \h </w:instrText>
      </w:r>
      <w:r>
        <w:rPr>
          <w:noProof/>
        </w:rPr>
      </w:r>
      <w:r>
        <w:rPr>
          <w:noProof/>
        </w:rPr>
        <w:fldChar w:fldCharType="separate"/>
      </w:r>
      <w:r>
        <w:rPr>
          <w:noProof/>
        </w:rPr>
        <w:t>13</w:t>
      </w:r>
      <w:r>
        <w:rPr>
          <w:noProof/>
        </w:rPr>
        <w:fldChar w:fldCharType="end"/>
      </w:r>
    </w:p>
    <w:p w14:paraId="09D76C0C" w14:textId="77777777" w:rsidR="005B621C" w:rsidRDefault="005B621C">
      <w:pPr>
        <w:pStyle w:val="3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_Toc129108892 \h </w:instrText>
      </w:r>
      <w:r>
        <w:rPr>
          <w:noProof/>
        </w:rPr>
      </w:r>
      <w:r>
        <w:rPr>
          <w:noProof/>
        </w:rPr>
        <w:fldChar w:fldCharType="separate"/>
      </w:r>
      <w:r>
        <w:rPr>
          <w:noProof/>
        </w:rPr>
        <w:t>13</w:t>
      </w:r>
      <w:r>
        <w:rPr>
          <w:noProof/>
        </w:rPr>
        <w:fldChar w:fldCharType="end"/>
      </w:r>
    </w:p>
    <w:p w14:paraId="2858BA43" w14:textId="77777777" w:rsidR="005B621C" w:rsidRDefault="005B621C">
      <w:pPr>
        <w:pStyle w:val="42"/>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_Toc129108893 \h </w:instrText>
      </w:r>
      <w:r>
        <w:rPr>
          <w:noProof/>
        </w:rPr>
      </w:r>
      <w:r>
        <w:rPr>
          <w:noProof/>
        </w:rPr>
        <w:fldChar w:fldCharType="separate"/>
      </w:r>
      <w:r>
        <w:rPr>
          <w:noProof/>
        </w:rPr>
        <w:t>13</w:t>
      </w:r>
      <w:r>
        <w:rPr>
          <w:noProof/>
        </w:rPr>
        <w:fldChar w:fldCharType="end"/>
      </w:r>
    </w:p>
    <w:p w14:paraId="6EEE7521" w14:textId="77777777" w:rsidR="005B621C" w:rsidRDefault="005B621C">
      <w:pPr>
        <w:pStyle w:val="42"/>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_Toc129108894 \h </w:instrText>
      </w:r>
      <w:r>
        <w:rPr>
          <w:noProof/>
        </w:rPr>
      </w:r>
      <w:r>
        <w:rPr>
          <w:noProof/>
        </w:rPr>
        <w:fldChar w:fldCharType="separate"/>
      </w:r>
      <w:r>
        <w:rPr>
          <w:noProof/>
        </w:rPr>
        <w:t>13</w:t>
      </w:r>
      <w:r>
        <w:rPr>
          <w:noProof/>
        </w:rPr>
        <w:fldChar w:fldCharType="end"/>
      </w:r>
    </w:p>
    <w:p w14:paraId="4D105631" w14:textId="77777777" w:rsidR="005B621C" w:rsidRDefault="005B621C">
      <w:pPr>
        <w:pStyle w:val="42"/>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_Toc129108895 \h </w:instrText>
      </w:r>
      <w:r>
        <w:rPr>
          <w:noProof/>
        </w:rPr>
      </w:r>
      <w:r>
        <w:rPr>
          <w:noProof/>
        </w:rPr>
        <w:fldChar w:fldCharType="separate"/>
      </w:r>
      <w:r>
        <w:rPr>
          <w:noProof/>
        </w:rPr>
        <w:t>14</w:t>
      </w:r>
      <w:r>
        <w:rPr>
          <w:noProof/>
        </w:rPr>
        <w:fldChar w:fldCharType="end"/>
      </w:r>
    </w:p>
    <w:p w14:paraId="06C78287" w14:textId="77777777" w:rsidR="005B621C" w:rsidRDefault="005B621C">
      <w:pPr>
        <w:pStyle w:val="3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_Toc129108896 \h </w:instrText>
      </w:r>
      <w:r>
        <w:rPr>
          <w:noProof/>
        </w:rPr>
      </w:r>
      <w:r>
        <w:rPr>
          <w:noProof/>
        </w:rPr>
        <w:fldChar w:fldCharType="separate"/>
      </w:r>
      <w:r>
        <w:rPr>
          <w:noProof/>
        </w:rPr>
        <w:t>14</w:t>
      </w:r>
      <w:r>
        <w:rPr>
          <w:noProof/>
        </w:rPr>
        <w:fldChar w:fldCharType="end"/>
      </w:r>
    </w:p>
    <w:p w14:paraId="2EE717A9" w14:textId="77777777" w:rsidR="005B621C" w:rsidRDefault="005B621C">
      <w:pPr>
        <w:pStyle w:val="42"/>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_Toc129108897 \h </w:instrText>
      </w:r>
      <w:r>
        <w:rPr>
          <w:noProof/>
        </w:rPr>
      </w:r>
      <w:r>
        <w:rPr>
          <w:noProof/>
        </w:rPr>
        <w:fldChar w:fldCharType="separate"/>
      </w:r>
      <w:r>
        <w:rPr>
          <w:noProof/>
        </w:rPr>
        <w:t>14</w:t>
      </w:r>
      <w:r>
        <w:rPr>
          <w:noProof/>
        </w:rPr>
        <w:fldChar w:fldCharType="end"/>
      </w:r>
    </w:p>
    <w:p w14:paraId="72838515" w14:textId="77777777" w:rsidR="005B621C" w:rsidRDefault="005B621C">
      <w:pPr>
        <w:pStyle w:val="42"/>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_Toc129108898 \h </w:instrText>
      </w:r>
      <w:r>
        <w:rPr>
          <w:noProof/>
        </w:rPr>
      </w:r>
      <w:r>
        <w:rPr>
          <w:noProof/>
        </w:rPr>
        <w:fldChar w:fldCharType="separate"/>
      </w:r>
      <w:r>
        <w:rPr>
          <w:noProof/>
        </w:rPr>
        <w:t>14</w:t>
      </w:r>
      <w:r>
        <w:rPr>
          <w:noProof/>
        </w:rPr>
        <w:fldChar w:fldCharType="end"/>
      </w:r>
    </w:p>
    <w:p w14:paraId="3A957CE7" w14:textId="77777777" w:rsidR="005B621C" w:rsidRDefault="005B621C">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_Toc129108899 \h </w:instrText>
      </w:r>
      <w:r>
        <w:rPr>
          <w:noProof/>
        </w:rPr>
      </w:r>
      <w:r>
        <w:rPr>
          <w:noProof/>
        </w:rPr>
        <w:fldChar w:fldCharType="separate"/>
      </w:r>
      <w:r>
        <w:rPr>
          <w:noProof/>
        </w:rPr>
        <w:t>15</w:t>
      </w:r>
      <w:r>
        <w:rPr>
          <w:noProof/>
        </w:rPr>
        <w:fldChar w:fldCharType="end"/>
      </w:r>
    </w:p>
    <w:p w14:paraId="13E57094" w14:textId="77777777" w:rsidR="005B621C" w:rsidRDefault="005B621C">
      <w:pPr>
        <w:pStyle w:val="3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_Toc129108900 \h </w:instrText>
      </w:r>
      <w:r>
        <w:rPr>
          <w:noProof/>
        </w:rPr>
      </w:r>
      <w:r>
        <w:rPr>
          <w:noProof/>
        </w:rPr>
        <w:fldChar w:fldCharType="separate"/>
      </w:r>
      <w:r>
        <w:rPr>
          <w:noProof/>
        </w:rPr>
        <w:t>15</w:t>
      </w:r>
      <w:r>
        <w:rPr>
          <w:noProof/>
        </w:rPr>
        <w:fldChar w:fldCharType="end"/>
      </w:r>
    </w:p>
    <w:p w14:paraId="641C9C41" w14:textId="77777777" w:rsidR="005B621C" w:rsidRDefault="005B621C">
      <w:pPr>
        <w:pStyle w:val="42"/>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_Toc129108901 \h </w:instrText>
      </w:r>
      <w:r>
        <w:rPr>
          <w:noProof/>
        </w:rPr>
      </w:r>
      <w:r>
        <w:rPr>
          <w:noProof/>
        </w:rPr>
        <w:fldChar w:fldCharType="separate"/>
      </w:r>
      <w:r>
        <w:rPr>
          <w:noProof/>
        </w:rPr>
        <w:t>15</w:t>
      </w:r>
      <w:r>
        <w:rPr>
          <w:noProof/>
        </w:rPr>
        <w:fldChar w:fldCharType="end"/>
      </w:r>
    </w:p>
    <w:p w14:paraId="38A3562F" w14:textId="77777777" w:rsidR="005B621C" w:rsidRDefault="005B621C">
      <w:pPr>
        <w:pStyle w:val="42"/>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_Toc129108902 \h </w:instrText>
      </w:r>
      <w:r>
        <w:rPr>
          <w:noProof/>
        </w:rPr>
      </w:r>
      <w:r>
        <w:rPr>
          <w:noProof/>
        </w:rPr>
        <w:fldChar w:fldCharType="separate"/>
      </w:r>
      <w:r>
        <w:rPr>
          <w:noProof/>
        </w:rPr>
        <w:t>15</w:t>
      </w:r>
      <w:r>
        <w:rPr>
          <w:noProof/>
        </w:rPr>
        <w:fldChar w:fldCharType="end"/>
      </w:r>
    </w:p>
    <w:p w14:paraId="6D2E2A7B" w14:textId="77777777" w:rsidR="005B621C" w:rsidRDefault="005B621C">
      <w:pPr>
        <w:pStyle w:val="42"/>
        <w:rPr>
          <w:rFonts w:asciiTheme="minorHAnsi" w:hAnsiTheme="minorHAnsi" w:cstheme="minorBidi"/>
          <w:noProof/>
          <w:kern w:val="2"/>
          <w:sz w:val="21"/>
          <w:szCs w:val="22"/>
          <w:lang w:val="en-US" w:eastAsia="zh-CN"/>
        </w:rPr>
      </w:pPr>
      <w:r>
        <w:rPr>
          <w:noProof/>
        </w:rPr>
        <w:t>5.2.1.3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_Toc129108903 \h </w:instrText>
      </w:r>
      <w:r>
        <w:rPr>
          <w:noProof/>
        </w:rPr>
      </w:r>
      <w:r>
        <w:rPr>
          <w:noProof/>
        </w:rPr>
        <w:fldChar w:fldCharType="separate"/>
      </w:r>
      <w:r>
        <w:rPr>
          <w:noProof/>
        </w:rPr>
        <w:t>16</w:t>
      </w:r>
      <w:r>
        <w:rPr>
          <w:noProof/>
        </w:rPr>
        <w:fldChar w:fldCharType="end"/>
      </w:r>
    </w:p>
    <w:p w14:paraId="1F208F9F" w14:textId="77777777" w:rsidR="005B621C" w:rsidRDefault="005B621C">
      <w:pPr>
        <w:pStyle w:val="3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_Toc129108904 \h </w:instrText>
      </w:r>
      <w:r>
        <w:rPr>
          <w:noProof/>
        </w:rPr>
      </w:r>
      <w:r>
        <w:rPr>
          <w:noProof/>
        </w:rPr>
        <w:fldChar w:fldCharType="separate"/>
      </w:r>
      <w:r>
        <w:rPr>
          <w:noProof/>
        </w:rPr>
        <w:t>16</w:t>
      </w:r>
      <w:r>
        <w:rPr>
          <w:noProof/>
        </w:rPr>
        <w:fldChar w:fldCharType="end"/>
      </w:r>
    </w:p>
    <w:p w14:paraId="3F327FA2" w14:textId="77777777" w:rsidR="005B621C" w:rsidRDefault="005B621C">
      <w:pPr>
        <w:pStyle w:val="42"/>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_Toc129108905 \h </w:instrText>
      </w:r>
      <w:r>
        <w:rPr>
          <w:noProof/>
        </w:rPr>
      </w:r>
      <w:r>
        <w:rPr>
          <w:noProof/>
        </w:rPr>
        <w:fldChar w:fldCharType="separate"/>
      </w:r>
      <w:r>
        <w:rPr>
          <w:noProof/>
        </w:rPr>
        <w:t>16</w:t>
      </w:r>
      <w:r>
        <w:rPr>
          <w:noProof/>
        </w:rPr>
        <w:fldChar w:fldCharType="end"/>
      </w:r>
    </w:p>
    <w:p w14:paraId="0F573E86" w14:textId="77777777" w:rsidR="005B621C" w:rsidRDefault="005B621C">
      <w:pPr>
        <w:pStyle w:val="42"/>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_Toc129108906 \h </w:instrText>
      </w:r>
      <w:r>
        <w:rPr>
          <w:noProof/>
        </w:rPr>
      </w:r>
      <w:r>
        <w:rPr>
          <w:noProof/>
        </w:rPr>
        <w:fldChar w:fldCharType="separate"/>
      </w:r>
      <w:r>
        <w:rPr>
          <w:noProof/>
        </w:rPr>
        <w:t>16</w:t>
      </w:r>
      <w:r>
        <w:rPr>
          <w:noProof/>
        </w:rPr>
        <w:fldChar w:fldCharType="end"/>
      </w:r>
    </w:p>
    <w:p w14:paraId="210657E6" w14:textId="77777777" w:rsidR="005B621C" w:rsidRDefault="005B621C">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_Toc129108907 \h </w:instrText>
      </w:r>
      <w:r>
        <w:rPr>
          <w:noProof/>
        </w:rPr>
      </w:r>
      <w:r>
        <w:rPr>
          <w:noProof/>
        </w:rPr>
        <w:fldChar w:fldCharType="separate"/>
      </w:r>
      <w:r>
        <w:rPr>
          <w:noProof/>
        </w:rPr>
        <w:t>16</w:t>
      </w:r>
      <w:r>
        <w:rPr>
          <w:noProof/>
        </w:rPr>
        <w:fldChar w:fldCharType="end"/>
      </w:r>
    </w:p>
    <w:p w14:paraId="0B66D565" w14:textId="77777777" w:rsidR="005B621C" w:rsidRDefault="005B621C">
      <w:pPr>
        <w:pStyle w:val="3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_Toc129108908 \h </w:instrText>
      </w:r>
      <w:r>
        <w:rPr>
          <w:noProof/>
        </w:rPr>
      </w:r>
      <w:r>
        <w:rPr>
          <w:noProof/>
        </w:rPr>
        <w:fldChar w:fldCharType="separate"/>
      </w:r>
      <w:r>
        <w:rPr>
          <w:noProof/>
        </w:rPr>
        <w:t>16</w:t>
      </w:r>
      <w:r>
        <w:rPr>
          <w:noProof/>
        </w:rPr>
        <w:fldChar w:fldCharType="end"/>
      </w:r>
    </w:p>
    <w:p w14:paraId="03153812" w14:textId="77777777" w:rsidR="005B621C" w:rsidRDefault="005B621C">
      <w:pPr>
        <w:pStyle w:val="42"/>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_Toc129108909 \h </w:instrText>
      </w:r>
      <w:r>
        <w:rPr>
          <w:noProof/>
        </w:rPr>
      </w:r>
      <w:r>
        <w:rPr>
          <w:noProof/>
        </w:rPr>
        <w:fldChar w:fldCharType="separate"/>
      </w:r>
      <w:r>
        <w:rPr>
          <w:noProof/>
        </w:rPr>
        <w:t>16</w:t>
      </w:r>
      <w:r>
        <w:rPr>
          <w:noProof/>
        </w:rPr>
        <w:fldChar w:fldCharType="end"/>
      </w:r>
    </w:p>
    <w:p w14:paraId="6014BCBD" w14:textId="77777777" w:rsidR="005B621C" w:rsidRDefault="005B621C">
      <w:pPr>
        <w:pStyle w:val="42"/>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_Toc129108910 \h </w:instrText>
      </w:r>
      <w:r>
        <w:rPr>
          <w:noProof/>
        </w:rPr>
      </w:r>
      <w:r>
        <w:rPr>
          <w:noProof/>
        </w:rPr>
        <w:fldChar w:fldCharType="separate"/>
      </w:r>
      <w:r>
        <w:rPr>
          <w:noProof/>
        </w:rPr>
        <w:t>17</w:t>
      </w:r>
      <w:r>
        <w:rPr>
          <w:noProof/>
        </w:rPr>
        <w:fldChar w:fldCharType="end"/>
      </w:r>
    </w:p>
    <w:p w14:paraId="16999354" w14:textId="77777777" w:rsidR="005B621C" w:rsidRDefault="005B621C">
      <w:pPr>
        <w:pStyle w:val="42"/>
        <w:rPr>
          <w:rFonts w:asciiTheme="minorHAnsi" w:hAnsiTheme="minorHAnsi" w:cstheme="minorBidi"/>
          <w:noProof/>
          <w:kern w:val="2"/>
          <w:sz w:val="21"/>
          <w:szCs w:val="22"/>
          <w:lang w:val="en-US" w:eastAsia="zh-CN"/>
        </w:rPr>
      </w:pPr>
      <w:r>
        <w:rPr>
          <w:noProof/>
        </w:rPr>
        <w:t>5.3.1.3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_Toc129108911 \h </w:instrText>
      </w:r>
      <w:r>
        <w:rPr>
          <w:noProof/>
        </w:rPr>
      </w:r>
      <w:r>
        <w:rPr>
          <w:noProof/>
        </w:rPr>
        <w:fldChar w:fldCharType="separate"/>
      </w:r>
      <w:r>
        <w:rPr>
          <w:noProof/>
        </w:rPr>
        <w:t>17</w:t>
      </w:r>
      <w:r>
        <w:rPr>
          <w:noProof/>
        </w:rPr>
        <w:fldChar w:fldCharType="end"/>
      </w:r>
    </w:p>
    <w:p w14:paraId="1CB5C0E1" w14:textId="77777777" w:rsidR="005B621C" w:rsidRDefault="005B621C">
      <w:pPr>
        <w:pStyle w:val="3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_Toc129108912 \h </w:instrText>
      </w:r>
      <w:r>
        <w:rPr>
          <w:noProof/>
        </w:rPr>
      </w:r>
      <w:r>
        <w:rPr>
          <w:noProof/>
        </w:rPr>
        <w:fldChar w:fldCharType="separate"/>
      </w:r>
      <w:r>
        <w:rPr>
          <w:noProof/>
        </w:rPr>
        <w:t>17</w:t>
      </w:r>
      <w:r>
        <w:rPr>
          <w:noProof/>
        </w:rPr>
        <w:fldChar w:fldCharType="end"/>
      </w:r>
    </w:p>
    <w:p w14:paraId="03B53688" w14:textId="77777777" w:rsidR="005B621C" w:rsidRDefault="005B621C">
      <w:pPr>
        <w:pStyle w:val="42"/>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_Toc129108913 \h </w:instrText>
      </w:r>
      <w:r>
        <w:rPr>
          <w:noProof/>
        </w:rPr>
      </w:r>
      <w:r>
        <w:rPr>
          <w:noProof/>
        </w:rPr>
        <w:fldChar w:fldCharType="separate"/>
      </w:r>
      <w:r>
        <w:rPr>
          <w:noProof/>
        </w:rPr>
        <w:t>17</w:t>
      </w:r>
      <w:r>
        <w:rPr>
          <w:noProof/>
        </w:rPr>
        <w:fldChar w:fldCharType="end"/>
      </w:r>
    </w:p>
    <w:p w14:paraId="59F9BB1F" w14:textId="77777777" w:rsidR="005B621C" w:rsidRDefault="005B621C">
      <w:pPr>
        <w:pStyle w:val="42"/>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_Toc129108914 \h </w:instrText>
      </w:r>
      <w:r>
        <w:rPr>
          <w:noProof/>
        </w:rPr>
      </w:r>
      <w:r>
        <w:rPr>
          <w:noProof/>
        </w:rPr>
        <w:fldChar w:fldCharType="separate"/>
      </w:r>
      <w:r>
        <w:rPr>
          <w:noProof/>
        </w:rPr>
        <w:t>17</w:t>
      </w:r>
      <w:r>
        <w:rPr>
          <w:noProof/>
        </w:rPr>
        <w:fldChar w:fldCharType="end"/>
      </w:r>
    </w:p>
    <w:p w14:paraId="5C8C8B8C" w14:textId="77777777" w:rsidR="005B621C" w:rsidRDefault="005B621C">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_Toc129108915 \h </w:instrText>
      </w:r>
      <w:r>
        <w:rPr>
          <w:noProof/>
        </w:rPr>
      </w:r>
      <w:r>
        <w:rPr>
          <w:noProof/>
        </w:rPr>
        <w:fldChar w:fldCharType="separate"/>
      </w:r>
      <w:r>
        <w:rPr>
          <w:noProof/>
        </w:rPr>
        <w:t>17</w:t>
      </w:r>
      <w:r>
        <w:rPr>
          <w:noProof/>
        </w:rPr>
        <w:fldChar w:fldCharType="end"/>
      </w:r>
    </w:p>
    <w:p w14:paraId="16D25A4C" w14:textId="77777777" w:rsidR="005B621C" w:rsidRDefault="005B621C">
      <w:pPr>
        <w:pStyle w:val="3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_Toc129108916 \h </w:instrText>
      </w:r>
      <w:r>
        <w:rPr>
          <w:noProof/>
        </w:rPr>
      </w:r>
      <w:r>
        <w:rPr>
          <w:noProof/>
        </w:rPr>
        <w:fldChar w:fldCharType="separate"/>
      </w:r>
      <w:r>
        <w:rPr>
          <w:noProof/>
        </w:rPr>
        <w:t>17</w:t>
      </w:r>
      <w:r>
        <w:rPr>
          <w:noProof/>
        </w:rPr>
        <w:fldChar w:fldCharType="end"/>
      </w:r>
    </w:p>
    <w:p w14:paraId="1EDEC052" w14:textId="77777777" w:rsidR="005B621C" w:rsidRDefault="005B621C">
      <w:pPr>
        <w:pStyle w:val="42"/>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_Toc129108917 \h </w:instrText>
      </w:r>
      <w:r>
        <w:rPr>
          <w:noProof/>
        </w:rPr>
      </w:r>
      <w:r>
        <w:rPr>
          <w:noProof/>
        </w:rPr>
        <w:fldChar w:fldCharType="separate"/>
      </w:r>
      <w:r>
        <w:rPr>
          <w:noProof/>
        </w:rPr>
        <w:t>17</w:t>
      </w:r>
      <w:r>
        <w:rPr>
          <w:noProof/>
        </w:rPr>
        <w:fldChar w:fldCharType="end"/>
      </w:r>
    </w:p>
    <w:p w14:paraId="6284D1CB" w14:textId="77777777" w:rsidR="005B621C" w:rsidRDefault="005B621C">
      <w:pPr>
        <w:pStyle w:val="42"/>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_Toc129108918 \h </w:instrText>
      </w:r>
      <w:r>
        <w:rPr>
          <w:noProof/>
        </w:rPr>
      </w:r>
      <w:r>
        <w:rPr>
          <w:noProof/>
        </w:rPr>
        <w:fldChar w:fldCharType="separate"/>
      </w:r>
      <w:r>
        <w:rPr>
          <w:noProof/>
        </w:rPr>
        <w:t>18</w:t>
      </w:r>
      <w:r>
        <w:rPr>
          <w:noProof/>
        </w:rPr>
        <w:fldChar w:fldCharType="end"/>
      </w:r>
    </w:p>
    <w:p w14:paraId="1C7147F1" w14:textId="77777777" w:rsidR="005B621C" w:rsidRDefault="005B621C">
      <w:pPr>
        <w:pStyle w:val="42"/>
        <w:rPr>
          <w:rFonts w:asciiTheme="minorHAnsi" w:hAnsiTheme="minorHAnsi" w:cstheme="minorBidi"/>
          <w:noProof/>
          <w:kern w:val="2"/>
          <w:sz w:val="21"/>
          <w:szCs w:val="22"/>
          <w:lang w:val="en-US" w:eastAsia="zh-CN"/>
        </w:rPr>
      </w:pPr>
      <w:r>
        <w:rPr>
          <w:noProof/>
        </w:rPr>
        <w:t>5.4.1.3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_Toc129108919 \h </w:instrText>
      </w:r>
      <w:r>
        <w:rPr>
          <w:noProof/>
        </w:rPr>
      </w:r>
      <w:r>
        <w:rPr>
          <w:noProof/>
        </w:rPr>
        <w:fldChar w:fldCharType="separate"/>
      </w:r>
      <w:r>
        <w:rPr>
          <w:noProof/>
        </w:rPr>
        <w:t>18</w:t>
      </w:r>
      <w:r>
        <w:rPr>
          <w:noProof/>
        </w:rPr>
        <w:fldChar w:fldCharType="end"/>
      </w:r>
    </w:p>
    <w:p w14:paraId="40E1B14E" w14:textId="77777777" w:rsidR="005B621C" w:rsidRDefault="005B621C">
      <w:pPr>
        <w:pStyle w:val="3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_Toc129108920 \h </w:instrText>
      </w:r>
      <w:r>
        <w:rPr>
          <w:noProof/>
        </w:rPr>
      </w:r>
      <w:r>
        <w:rPr>
          <w:noProof/>
        </w:rPr>
        <w:fldChar w:fldCharType="separate"/>
      </w:r>
      <w:r>
        <w:rPr>
          <w:noProof/>
        </w:rPr>
        <w:t>18</w:t>
      </w:r>
      <w:r>
        <w:rPr>
          <w:noProof/>
        </w:rPr>
        <w:fldChar w:fldCharType="end"/>
      </w:r>
    </w:p>
    <w:p w14:paraId="2D5BE57D" w14:textId="77777777" w:rsidR="005B621C" w:rsidRDefault="005B621C">
      <w:pPr>
        <w:pStyle w:val="42"/>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_Toc129108921 \h </w:instrText>
      </w:r>
      <w:r>
        <w:rPr>
          <w:noProof/>
        </w:rPr>
      </w:r>
      <w:r>
        <w:rPr>
          <w:noProof/>
        </w:rPr>
        <w:fldChar w:fldCharType="separate"/>
      </w:r>
      <w:r>
        <w:rPr>
          <w:noProof/>
        </w:rPr>
        <w:t>18</w:t>
      </w:r>
      <w:r>
        <w:rPr>
          <w:noProof/>
        </w:rPr>
        <w:fldChar w:fldCharType="end"/>
      </w:r>
    </w:p>
    <w:p w14:paraId="397FB252" w14:textId="77777777" w:rsidR="005B621C" w:rsidRDefault="005B621C">
      <w:pPr>
        <w:pStyle w:val="42"/>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_Toc129108922 \h </w:instrText>
      </w:r>
      <w:r>
        <w:rPr>
          <w:noProof/>
        </w:rPr>
      </w:r>
      <w:r>
        <w:rPr>
          <w:noProof/>
        </w:rPr>
        <w:fldChar w:fldCharType="separate"/>
      </w:r>
      <w:r>
        <w:rPr>
          <w:noProof/>
        </w:rPr>
        <w:t>18</w:t>
      </w:r>
      <w:r>
        <w:rPr>
          <w:noProof/>
        </w:rPr>
        <w:fldChar w:fldCharType="end"/>
      </w:r>
    </w:p>
    <w:p w14:paraId="72E8B952" w14:textId="77777777" w:rsidR="005B621C" w:rsidRDefault="005B621C">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_Toc129108923 \h </w:instrText>
      </w:r>
      <w:r>
        <w:rPr>
          <w:noProof/>
        </w:rPr>
      </w:r>
      <w:r>
        <w:rPr>
          <w:noProof/>
        </w:rPr>
        <w:fldChar w:fldCharType="separate"/>
      </w:r>
      <w:r>
        <w:rPr>
          <w:noProof/>
        </w:rPr>
        <w:t>18</w:t>
      </w:r>
      <w:r>
        <w:rPr>
          <w:noProof/>
        </w:rPr>
        <w:fldChar w:fldCharType="end"/>
      </w:r>
    </w:p>
    <w:p w14:paraId="651A6E35" w14:textId="77777777" w:rsidR="005B621C" w:rsidRDefault="005B621C">
      <w:pPr>
        <w:pStyle w:val="3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_Toc129108924 \h </w:instrText>
      </w:r>
      <w:r>
        <w:rPr>
          <w:noProof/>
        </w:rPr>
      </w:r>
      <w:r>
        <w:rPr>
          <w:noProof/>
        </w:rPr>
        <w:fldChar w:fldCharType="separate"/>
      </w:r>
      <w:r>
        <w:rPr>
          <w:noProof/>
        </w:rPr>
        <w:t>18</w:t>
      </w:r>
      <w:r>
        <w:rPr>
          <w:noProof/>
        </w:rPr>
        <w:fldChar w:fldCharType="end"/>
      </w:r>
    </w:p>
    <w:p w14:paraId="4202C4FD" w14:textId="77777777" w:rsidR="005B621C" w:rsidRDefault="005B621C">
      <w:pPr>
        <w:pStyle w:val="42"/>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_Toc129108925 \h </w:instrText>
      </w:r>
      <w:r>
        <w:rPr>
          <w:noProof/>
        </w:rPr>
      </w:r>
      <w:r>
        <w:rPr>
          <w:noProof/>
        </w:rPr>
        <w:fldChar w:fldCharType="separate"/>
      </w:r>
      <w:r>
        <w:rPr>
          <w:noProof/>
        </w:rPr>
        <w:t>18</w:t>
      </w:r>
      <w:r>
        <w:rPr>
          <w:noProof/>
        </w:rPr>
        <w:fldChar w:fldCharType="end"/>
      </w:r>
    </w:p>
    <w:p w14:paraId="7F4C00A9" w14:textId="77777777" w:rsidR="005B621C" w:rsidRDefault="005B621C">
      <w:pPr>
        <w:pStyle w:val="42"/>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_Toc129108926 \h </w:instrText>
      </w:r>
      <w:r>
        <w:rPr>
          <w:noProof/>
        </w:rPr>
      </w:r>
      <w:r>
        <w:rPr>
          <w:noProof/>
        </w:rPr>
        <w:fldChar w:fldCharType="separate"/>
      </w:r>
      <w:r>
        <w:rPr>
          <w:noProof/>
        </w:rPr>
        <w:t>19</w:t>
      </w:r>
      <w:r>
        <w:rPr>
          <w:noProof/>
        </w:rPr>
        <w:fldChar w:fldCharType="end"/>
      </w:r>
    </w:p>
    <w:p w14:paraId="21C26309" w14:textId="77777777" w:rsidR="005B621C" w:rsidRDefault="005B621C">
      <w:pPr>
        <w:pStyle w:val="42"/>
        <w:rPr>
          <w:rFonts w:asciiTheme="minorHAnsi" w:hAnsiTheme="minorHAnsi" w:cstheme="minorBidi"/>
          <w:noProof/>
          <w:kern w:val="2"/>
          <w:sz w:val="21"/>
          <w:szCs w:val="22"/>
          <w:lang w:val="en-US" w:eastAsia="zh-CN"/>
        </w:rPr>
      </w:pPr>
      <w:r>
        <w:rPr>
          <w:noProof/>
        </w:rPr>
        <w:t>5.5.1.3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_Toc129108927 \h </w:instrText>
      </w:r>
      <w:r>
        <w:rPr>
          <w:noProof/>
        </w:rPr>
      </w:r>
      <w:r>
        <w:rPr>
          <w:noProof/>
        </w:rPr>
        <w:fldChar w:fldCharType="separate"/>
      </w:r>
      <w:r>
        <w:rPr>
          <w:noProof/>
        </w:rPr>
        <w:t>19</w:t>
      </w:r>
      <w:r>
        <w:rPr>
          <w:noProof/>
        </w:rPr>
        <w:fldChar w:fldCharType="end"/>
      </w:r>
    </w:p>
    <w:p w14:paraId="395E0BB0" w14:textId="77777777" w:rsidR="005B621C" w:rsidRDefault="005B621C">
      <w:pPr>
        <w:pStyle w:val="33"/>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_Toc129108928 \h </w:instrText>
      </w:r>
      <w:r>
        <w:rPr>
          <w:noProof/>
        </w:rPr>
      </w:r>
      <w:r>
        <w:rPr>
          <w:noProof/>
        </w:rPr>
        <w:fldChar w:fldCharType="separate"/>
      </w:r>
      <w:r>
        <w:rPr>
          <w:noProof/>
        </w:rPr>
        <w:t>19</w:t>
      </w:r>
      <w:r>
        <w:rPr>
          <w:noProof/>
        </w:rPr>
        <w:fldChar w:fldCharType="end"/>
      </w:r>
    </w:p>
    <w:p w14:paraId="67F33A59" w14:textId="77777777" w:rsidR="005B621C" w:rsidRDefault="005B621C">
      <w:pPr>
        <w:pStyle w:val="42"/>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_Toc129108929 \h </w:instrText>
      </w:r>
      <w:r>
        <w:rPr>
          <w:noProof/>
        </w:rPr>
      </w:r>
      <w:r>
        <w:rPr>
          <w:noProof/>
        </w:rPr>
        <w:fldChar w:fldCharType="separate"/>
      </w:r>
      <w:r>
        <w:rPr>
          <w:noProof/>
        </w:rPr>
        <w:t>19</w:t>
      </w:r>
      <w:r>
        <w:rPr>
          <w:noProof/>
        </w:rPr>
        <w:fldChar w:fldCharType="end"/>
      </w:r>
    </w:p>
    <w:p w14:paraId="7912593F" w14:textId="77777777" w:rsidR="005B621C" w:rsidRDefault="005B621C">
      <w:pPr>
        <w:pStyle w:val="42"/>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_Toc129108930 \h </w:instrText>
      </w:r>
      <w:r>
        <w:rPr>
          <w:noProof/>
        </w:rPr>
      </w:r>
      <w:r>
        <w:rPr>
          <w:noProof/>
        </w:rPr>
        <w:fldChar w:fldCharType="separate"/>
      </w:r>
      <w:r>
        <w:rPr>
          <w:noProof/>
        </w:rPr>
        <w:t>19</w:t>
      </w:r>
      <w:r>
        <w:rPr>
          <w:noProof/>
        </w:rPr>
        <w:fldChar w:fldCharType="end"/>
      </w:r>
    </w:p>
    <w:p w14:paraId="4FF6BBD3" w14:textId="77777777" w:rsidR="005B621C" w:rsidRDefault="005B621C">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_Toc129108931 \h </w:instrText>
      </w:r>
      <w:r>
        <w:rPr>
          <w:noProof/>
        </w:rPr>
      </w:r>
      <w:r>
        <w:rPr>
          <w:noProof/>
        </w:rPr>
        <w:fldChar w:fldCharType="separate"/>
      </w:r>
      <w:r>
        <w:rPr>
          <w:noProof/>
        </w:rPr>
        <w:t>19</w:t>
      </w:r>
      <w:r>
        <w:rPr>
          <w:noProof/>
        </w:rPr>
        <w:fldChar w:fldCharType="end"/>
      </w:r>
    </w:p>
    <w:p w14:paraId="479063E5" w14:textId="77777777" w:rsidR="005B621C" w:rsidRDefault="005B621C">
      <w:pPr>
        <w:pStyle w:val="3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_Toc129108932 \h </w:instrText>
      </w:r>
      <w:r>
        <w:rPr>
          <w:noProof/>
        </w:rPr>
      </w:r>
      <w:r>
        <w:rPr>
          <w:noProof/>
        </w:rPr>
        <w:fldChar w:fldCharType="separate"/>
      </w:r>
      <w:r>
        <w:rPr>
          <w:noProof/>
        </w:rPr>
        <w:t>19</w:t>
      </w:r>
      <w:r>
        <w:rPr>
          <w:noProof/>
        </w:rPr>
        <w:fldChar w:fldCharType="end"/>
      </w:r>
    </w:p>
    <w:p w14:paraId="095524A8" w14:textId="77777777" w:rsidR="005B621C" w:rsidRDefault="005B621C">
      <w:pPr>
        <w:pStyle w:val="42"/>
        <w:rPr>
          <w:rFonts w:asciiTheme="minorHAnsi" w:hAnsiTheme="minorHAnsi" w:cstheme="minorBidi"/>
          <w:noProof/>
          <w:kern w:val="2"/>
          <w:sz w:val="21"/>
          <w:szCs w:val="22"/>
          <w:lang w:val="en-US" w:eastAsia="zh-CN"/>
        </w:rPr>
      </w:pPr>
      <w:r>
        <w:rPr>
          <w:noProof/>
        </w:rPr>
        <w:lastRenderedPageBreak/>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_Toc129108933 \h </w:instrText>
      </w:r>
      <w:r>
        <w:rPr>
          <w:noProof/>
        </w:rPr>
      </w:r>
      <w:r>
        <w:rPr>
          <w:noProof/>
        </w:rPr>
        <w:fldChar w:fldCharType="separate"/>
      </w:r>
      <w:r>
        <w:rPr>
          <w:noProof/>
        </w:rPr>
        <w:t>19</w:t>
      </w:r>
      <w:r>
        <w:rPr>
          <w:noProof/>
        </w:rPr>
        <w:fldChar w:fldCharType="end"/>
      </w:r>
    </w:p>
    <w:p w14:paraId="226BFA0E" w14:textId="77777777" w:rsidR="005B621C" w:rsidRDefault="005B621C">
      <w:pPr>
        <w:pStyle w:val="42"/>
        <w:rPr>
          <w:rFonts w:asciiTheme="minorHAnsi" w:hAnsiTheme="minorHAnsi" w:cstheme="minorBidi"/>
          <w:noProof/>
          <w:kern w:val="2"/>
          <w:sz w:val="21"/>
          <w:szCs w:val="22"/>
          <w:lang w:val="en-US" w:eastAsia="zh-CN"/>
        </w:rPr>
      </w:pPr>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_Toc129108934 \h </w:instrText>
      </w:r>
      <w:r>
        <w:rPr>
          <w:noProof/>
        </w:rPr>
      </w:r>
      <w:r>
        <w:rPr>
          <w:noProof/>
        </w:rPr>
        <w:fldChar w:fldCharType="separate"/>
      </w:r>
      <w:r>
        <w:rPr>
          <w:noProof/>
        </w:rPr>
        <w:t>20</w:t>
      </w:r>
      <w:r>
        <w:rPr>
          <w:noProof/>
        </w:rPr>
        <w:fldChar w:fldCharType="end"/>
      </w:r>
    </w:p>
    <w:p w14:paraId="2364A755" w14:textId="77777777" w:rsidR="005B621C" w:rsidRDefault="005B621C">
      <w:pPr>
        <w:pStyle w:val="42"/>
        <w:rPr>
          <w:rFonts w:asciiTheme="minorHAnsi" w:hAnsiTheme="minorHAnsi" w:cstheme="minorBidi"/>
          <w:noProof/>
          <w:kern w:val="2"/>
          <w:sz w:val="21"/>
          <w:szCs w:val="22"/>
          <w:lang w:val="en-US" w:eastAsia="zh-CN"/>
        </w:rPr>
      </w:pPr>
      <w:r>
        <w:rPr>
          <w:noProof/>
        </w:rPr>
        <w:t>5.6.1.3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_Toc129108935 \h </w:instrText>
      </w:r>
      <w:r>
        <w:rPr>
          <w:noProof/>
        </w:rPr>
      </w:r>
      <w:r>
        <w:rPr>
          <w:noProof/>
        </w:rPr>
        <w:fldChar w:fldCharType="separate"/>
      </w:r>
      <w:r>
        <w:rPr>
          <w:noProof/>
        </w:rPr>
        <w:t>20</w:t>
      </w:r>
      <w:r>
        <w:rPr>
          <w:noProof/>
        </w:rPr>
        <w:fldChar w:fldCharType="end"/>
      </w:r>
    </w:p>
    <w:p w14:paraId="67741CDA" w14:textId="77777777" w:rsidR="005B621C" w:rsidRDefault="005B621C">
      <w:pPr>
        <w:pStyle w:val="33"/>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_Toc129108936 \h </w:instrText>
      </w:r>
      <w:r>
        <w:rPr>
          <w:noProof/>
        </w:rPr>
      </w:r>
      <w:r>
        <w:rPr>
          <w:noProof/>
        </w:rPr>
        <w:fldChar w:fldCharType="separate"/>
      </w:r>
      <w:r>
        <w:rPr>
          <w:noProof/>
        </w:rPr>
        <w:t>20</w:t>
      </w:r>
      <w:r>
        <w:rPr>
          <w:noProof/>
        </w:rPr>
        <w:fldChar w:fldCharType="end"/>
      </w:r>
    </w:p>
    <w:p w14:paraId="6C83C124" w14:textId="77777777" w:rsidR="005B621C" w:rsidRDefault="005B621C">
      <w:pPr>
        <w:pStyle w:val="42"/>
        <w:rPr>
          <w:rFonts w:asciiTheme="minorHAnsi" w:hAnsiTheme="minorHAnsi" w:cstheme="minorBidi"/>
          <w:noProof/>
          <w:kern w:val="2"/>
          <w:sz w:val="21"/>
          <w:szCs w:val="22"/>
          <w:lang w:val="en-US" w:eastAsia="zh-CN"/>
        </w:rPr>
      </w:pPr>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_Toc129108937 \h </w:instrText>
      </w:r>
      <w:r>
        <w:rPr>
          <w:noProof/>
        </w:rPr>
      </w:r>
      <w:r>
        <w:rPr>
          <w:noProof/>
        </w:rPr>
        <w:fldChar w:fldCharType="separate"/>
      </w:r>
      <w:r>
        <w:rPr>
          <w:noProof/>
        </w:rPr>
        <w:t>20</w:t>
      </w:r>
      <w:r>
        <w:rPr>
          <w:noProof/>
        </w:rPr>
        <w:fldChar w:fldCharType="end"/>
      </w:r>
    </w:p>
    <w:p w14:paraId="15957C24" w14:textId="77777777" w:rsidR="005B621C" w:rsidRDefault="005B621C">
      <w:pPr>
        <w:pStyle w:val="42"/>
        <w:rPr>
          <w:rFonts w:asciiTheme="minorHAnsi" w:hAnsiTheme="minorHAnsi" w:cstheme="minorBidi"/>
          <w:noProof/>
          <w:kern w:val="2"/>
          <w:sz w:val="21"/>
          <w:szCs w:val="22"/>
          <w:lang w:val="en-US" w:eastAsia="zh-CN"/>
        </w:rPr>
      </w:pPr>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_Toc129108938 \h </w:instrText>
      </w:r>
      <w:r>
        <w:rPr>
          <w:noProof/>
        </w:rPr>
      </w:r>
      <w:r>
        <w:rPr>
          <w:noProof/>
        </w:rPr>
        <w:fldChar w:fldCharType="separate"/>
      </w:r>
      <w:r>
        <w:rPr>
          <w:noProof/>
        </w:rPr>
        <w:t>20</w:t>
      </w:r>
      <w:r>
        <w:rPr>
          <w:noProof/>
        </w:rPr>
        <w:fldChar w:fldCharType="end"/>
      </w:r>
    </w:p>
    <w:p w14:paraId="22C82083" w14:textId="77777777" w:rsidR="005B621C" w:rsidRDefault="005B621C">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_Toc129108939 \h </w:instrText>
      </w:r>
      <w:r>
        <w:rPr>
          <w:noProof/>
        </w:rPr>
      </w:r>
      <w:r>
        <w:rPr>
          <w:noProof/>
        </w:rPr>
        <w:fldChar w:fldCharType="separate"/>
      </w:r>
      <w:r>
        <w:rPr>
          <w:noProof/>
        </w:rPr>
        <w:t>21</w:t>
      </w:r>
      <w:r>
        <w:rPr>
          <w:noProof/>
        </w:rPr>
        <w:fldChar w:fldCharType="end"/>
      </w:r>
    </w:p>
    <w:p w14:paraId="7293F43D" w14:textId="77777777" w:rsidR="005B621C" w:rsidRDefault="005B621C">
      <w:pPr>
        <w:pStyle w:val="3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_Toc129108940 \h </w:instrText>
      </w:r>
      <w:r>
        <w:rPr>
          <w:noProof/>
        </w:rPr>
      </w:r>
      <w:r>
        <w:rPr>
          <w:noProof/>
        </w:rPr>
        <w:fldChar w:fldCharType="separate"/>
      </w:r>
      <w:r>
        <w:rPr>
          <w:noProof/>
        </w:rPr>
        <w:t>21</w:t>
      </w:r>
      <w:r>
        <w:rPr>
          <w:noProof/>
        </w:rPr>
        <w:fldChar w:fldCharType="end"/>
      </w:r>
    </w:p>
    <w:p w14:paraId="310DC045" w14:textId="77777777" w:rsidR="005B621C" w:rsidRDefault="005B621C">
      <w:pPr>
        <w:pStyle w:val="42"/>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_Toc129108941 \h </w:instrText>
      </w:r>
      <w:r>
        <w:rPr>
          <w:noProof/>
        </w:rPr>
      </w:r>
      <w:r>
        <w:rPr>
          <w:noProof/>
        </w:rPr>
        <w:fldChar w:fldCharType="separate"/>
      </w:r>
      <w:r>
        <w:rPr>
          <w:noProof/>
        </w:rPr>
        <w:t>21</w:t>
      </w:r>
      <w:r>
        <w:rPr>
          <w:noProof/>
        </w:rPr>
        <w:fldChar w:fldCharType="end"/>
      </w:r>
    </w:p>
    <w:p w14:paraId="7795F77F" w14:textId="77777777" w:rsidR="005B621C" w:rsidRDefault="005B621C">
      <w:pPr>
        <w:pStyle w:val="42"/>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_Toc129108942 \h </w:instrText>
      </w:r>
      <w:r>
        <w:rPr>
          <w:noProof/>
        </w:rPr>
      </w:r>
      <w:r>
        <w:rPr>
          <w:noProof/>
        </w:rPr>
        <w:fldChar w:fldCharType="separate"/>
      </w:r>
      <w:r>
        <w:rPr>
          <w:noProof/>
        </w:rPr>
        <w:t>21</w:t>
      </w:r>
      <w:r>
        <w:rPr>
          <w:noProof/>
        </w:rPr>
        <w:fldChar w:fldCharType="end"/>
      </w:r>
    </w:p>
    <w:p w14:paraId="4F44BA92" w14:textId="77777777" w:rsidR="005B621C" w:rsidRDefault="005B621C">
      <w:pPr>
        <w:pStyle w:val="42"/>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_Toc129108943 \h </w:instrText>
      </w:r>
      <w:r>
        <w:rPr>
          <w:noProof/>
        </w:rPr>
      </w:r>
      <w:r>
        <w:rPr>
          <w:noProof/>
        </w:rPr>
        <w:fldChar w:fldCharType="separate"/>
      </w:r>
      <w:r>
        <w:rPr>
          <w:noProof/>
        </w:rPr>
        <w:t>21</w:t>
      </w:r>
      <w:r>
        <w:rPr>
          <w:noProof/>
        </w:rPr>
        <w:fldChar w:fldCharType="end"/>
      </w:r>
    </w:p>
    <w:p w14:paraId="1AB66190" w14:textId="77777777" w:rsidR="005B621C" w:rsidRDefault="005B621C">
      <w:pPr>
        <w:pStyle w:val="3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_Toc129108944 \h </w:instrText>
      </w:r>
      <w:r>
        <w:rPr>
          <w:noProof/>
        </w:rPr>
      </w:r>
      <w:r>
        <w:rPr>
          <w:noProof/>
        </w:rPr>
        <w:fldChar w:fldCharType="separate"/>
      </w:r>
      <w:r>
        <w:rPr>
          <w:noProof/>
        </w:rPr>
        <w:t>22</w:t>
      </w:r>
      <w:r>
        <w:rPr>
          <w:noProof/>
        </w:rPr>
        <w:fldChar w:fldCharType="end"/>
      </w:r>
    </w:p>
    <w:p w14:paraId="61C981B7" w14:textId="77777777" w:rsidR="005B621C" w:rsidRDefault="005B621C">
      <w:pPr>
        <w:pStyle w:val="42"/>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_Toc129108945 \h </w:instrText>
      </w:r>
      <w:r>
        <w:rPr>
          <w:noProof/>
        </w:rPr>
      </w:r>
      <w:r>
        <w:rPr>
          <w:noProof/>
        </w:rPr>
        <w:fldChar w:fldCharType="separate"/>
      </w:r>
      <w:r>
        <w:rPr>
          <w:noProof/>
        </w:rPr>
        <w:t>22</w:t>
      </w:r>
      <w:r>
        <w:rPr>
          <w:noProof/>
        </w:rPr>
        <w:fldChar w:fldCharType="end"/>
      </w:r>
    </w:p>
    <w:p w14:paraId="0A82305C" w14:textId="77777777" w:rsidR="005B621C" w:rsidRDefault="005B621C">
      <w:pPr>
        <w:pStyle w:val="42"/>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_Toc129108946 \h </w:instrText>
      </w:r>
      <w:r>
        <w:rPr>
          <w:noProof/>
        </w:rPr>
      </w:r>
      <w:r>
        <w:rPr>
          <w:noProof/>
        </w:rPr>
        <w:fldChar w:fldCharType="separate"/>
      </w:r>
      <w:r>
        <w:rPr>
          <w:noProof/>
        </w:rPr>
        <w:t>22</w:t>
      </w:r>
      <w:r>
        <w:rPr>
          <w:noProof/>
        </w:rPr>
        <w:fldChar w:fldCharType="end"/>
      </w:r>
    </w:p>
    <w:p w14:paraId="3F85FBF5" w14:textId="77777777" w:rsidR="005B621C" w:rsidRDefault="005B621C">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_Toc129108947 \h </w:instrText>
      </w:r>
      <w:r>
        <w:rPr>
          <w:noProof/>
        </w:rPr>
      </w:r>
      <w:r>
        <w:rPr>
          <w:noProof/>
        </w:rPr>
        <w:fldChar w:fldCharType="separate"/>
      </w:r>
      <w:r>
        <w:rPr>
          <w:noProof/>
        </w:rPr>
        <w:t>22</w:t>
      </w:r>
      <w:r>
        <w:rPr>
          <w:noProof/>
        </w:rPr>
        <w:fldChar w:fldCharType="end"/>
      </w:r>
    </w:p>
    <w:p w14:paraId="121FCB3C" w14:textId="77777777" w:rsidR="005B621C" w:rsidRDefault="005B621C">
      <w:pPr>
        <w:pStyle w:val="33"/>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_Toc129108948 \h </w:instrText>
      </w:r>
      <w:r>
        <w:rPr>
          <w:noProof/>
        </w:rPr>
      </w:r>
      <w:r>
        <w:rPr>
          <w:noProof/>
        </w:rPr>
        <w:fldChar w:fldCharType="separate"/>
      </w:r>
      <w:r>
        <w:rPr>
          <w:noProof/>
        </w:rPr>
        <w:t>22</w:t>
      </w:r>
      <w:r>
        <w:rPr>
          <w:noProof/>
        </w:rPr>
        <w:fldChar w:fldCharType="end"/>
      </w:r>
    </w:p>
    <w:p w14:paraId="68C47F7B" w14:textId="77777777" w:rsidR="005B621C" w:rsidRDefault="005B621C">
      <w:pPr>
        <w:pStyle w:val="42"/>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_Toc129108949 \h </w:instrText>
      </w:r>
      <w:r>
        <w:rPr>
          <w:noProof/>
        </w:rPr>
      </w:r>
      <w:r>
        <w:rPr>
          <w:noProof/>
        </w:rPr>
        <w:fldChar w:fldCharType="separate"/>
      </w:r>
      <w:r>
        <w:rPr>
          <w:noProof/>
        </w:rPr>
        <w:t>22</w:t>
      </w:r>
      <w:r>
        <w:rPr>
          <w:noProof/>
        </w:rPr>
        <w:fldChar w:fldCharType="end"/>
      </w:r>
    </w:p>
    <w:p w14:paraId="555B84D9" w14:textId="77777777" w:rsidR="005B621C" w:rsidRDefault="005B621C">
      <w:pPr>
        <w:pStyle w:val="42"/>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_Toc129108950 \h </w:instrText>
      </w:r>
      <w:r>
        <w:rPr>
          <w:noProof/>
        </w:rPr>
      </w:r>
      <w:r>
        <w:rPr>
          <w:noProof/>
        </w:rPr>
        <w:fldChar w:fldCharType="separate"/>
      </w:r>
      <w:r>
        <w:rPr>
          <w:noProof/>
        </w:rPr>
        <w:t>23</w:t>
      </w:r>
      <w:r>
        <w:rPr>
          <w:noProof/>
        </w:rPr>
        <w:fldChar w:fldCharType="end"/>
      </w:r>
    </w:p>
    <w:p w14:paraId="330459A4" w14:textId="77777777" w:rsidR="005B621C" w:rsidRDefault="005B621C">
      <w:pPr>
        <w:pStyle w:val="42"/>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_Toc129108951 \h </w:instrText>
      </w:r>
      <w:r>
        <w:rPr>
          <w:noProof/>
        </w:rPr>
      </w:r>
      <w:r>
        <w:rPr>
          <w:noProof/>
        </w:rPr>
        <w:fldChar w:fldCharType="separate"/>
      </w:r>
      <w:r>
        <w:rPr>
          <w:noProof/>
        </w:rPr>
        <w:t>23</w:t>
      </w:r>
      <w:r>
        <w:rPr>
          <w:noProof/>
        </w:rPr>
        <w:fldChar w:fldCharType="end"/>
      </w:r>
    </w:p>
    <w:p w14:paraId="48EFB621" w14:textId="77777777" w:rsidR="005B621C" w:rsidRDefault="005B621C">
      <w:pPr>
        <w:pStyle w:val="33"/>
        <w:rPr>
          <w:rFonts w:asciiTheme="minorHAnsi" w:hAnsiTheme="minorHAnsi" w:cstheme="minorBidi"/>
          <w:noProof/>
          <w:kern w:val="2"/>
          <w:sz w:val="21"/>
          <w:szCs w:val="22"/>
          <w:lang w:val="en-US" w:eastAsia="zh-CN"/>
        </w:rPr>
      </w:pPr>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_Toc129108952 \h </w:instrText>
      </w:r>
      <w:r>
        <w:rPr>
          <w:noProof/>
        </w:rPr>
      </w:r>
      <w:r>
        <w:rPr>
          <w:noProof/>
        </w:rPr>
        <w:fldChar w:fldCharType="separate"/>
      </w:r>
      <w:r>
        <w:rPr>
          <w:noProof/>
        </w:rPr>
        <w:t>23</w:t>
      </w:r>
      <w:r>
        <w:rPr>
          <w:noProof/>
        </w:rPr>
        <w:fldChar w:fldCharType="end"/>
      </w:r>
    </w:p>
    <w:p w14:paraId="2F2AE9C1" w14:textId="77777777" w:rsidR="005B621C" w:rsidRDefault="005B621C">
      <w:pPr>
        <w:pStyle w:val="42"/>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_Toc129108953 \h </w:instrText>
      </w:r>
      <w:r>
        <w:rPr>
          <w:noProof/>
        </w:rPr>
      </w:r>
      <w:r>
        <w:rPr>
          <w:noProof/>
        </w:rPr>
        <w:fldChar w:fldCharType="separate"/>
      </w:r>
      <w:r>
        <w:rPr>
          <w:noProof/>
        </w:rPr>
        <w:t>23</w:t>
      </w:r>
      <w:r>
        <w:rPr>
          <w:noProof/>
        </w:rPr>
        <w:fldChar w:fldCharType="end"/>
      </w:r>
    </w:p>
    <w:p w14:paraId="1C565BD2" w14:textId="77777777" w:rsidR="005B621C" w:rsidRDefault="005B621C">
      <w:pPr>
        <w:pStyle w:val="42"/>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_Toc129108954 \h </w:instrText>
      </w:r>
      <w:r>
        <w:rPr>
          <w:noProof/>
        </w:rPr>
      </w:r>
      <w:r>
        <w:rPr>
          <w:noProof/>
        </w:rPr>
        <w:fldChar w:fldCharType="separate"/>
      </w:r>
      <w:r>
        <w:rPr>
          <w:noProof/>
        </w:rPr>
        <w:t>23</w:t>
      </w:r>
      <w:r>
        <w:rPr>
          <w:noProof/>
        </w:rPr>
        <w:fldChar w:fldCharType="end"/>
      </w:r>
    </w:p>
    <w:p w14:paraId="380D3E70" w14:textId="77777777" w:rsidR="005B621C" w:rsidRDefault="005B621C">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_Toc129108955 \h </w:instrText>
      </w:r>
      <w:r>
        <w:rPr>
          <w:noProof/>
        </w:rPr>
      </w:r>
      <w:r>
        <w:rPr>
          <w:noProof/>
        </w:rPr>
        <w:fldChar w:fldCharType="separate"/>
      </w:r>
      <w:r>
        <w:rPr>
          <w:noProof/>
        </w:rPr>
        <w:t>24</w:t>
      </w:r>
      <w:r>
        <w:rPr>
          <w:noProof/>
        </w:rPr>
        <w:fldChar w:fldCharType="end"/>
      </w:r>
    </w:p>
    <w:p w14:paraId="6F211C89" w14:textId="77777777" w:rsidR="005B621C" w:rsidRDefault="005B621C">
      <w:pPr>
        <w:pStyle w:val="33"/>
        <w:rPr>
          <w:rFonts w:asciiTheme="minorHAnsi" w:hAnsiTheme="minorHAnsi" w:cstheme="minorBidi"/>
          <w:noProof/>
          <w:kern w:val="2"/>
          <w:sz w:val="21"/>
          <w:szCs w:val="22"/>
          <w:lang w:val="en-US" w:eastAsia="zh-CN"/>
        </w:rPr>
      </w:pPr>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_Toc129108956 \h </w:instrText>
      </w:r>
      <w:r>
        <w:rPr>
          <w:noProof/>
        </w:rPr>
      </w:r>
      <w:r>
        <w:rPr>
          <w:noProof/>
        </w:rPr>
        <w:fldChar w:fldCharType="separate"/>
      </w:r>
      <w:r>
        <w:rPr>
          <w:noProof/>
        </w:rPr>
        <w:t>24</w:t>
      </w:r>
      <w:r>
        <w:rPr>
          <w:noProof/>
        </w:rPr>
        <w:fldChar w:fldCharType="end"/>
      </w:r>
    </w:p>
    <w:p w14:paraId="6450A968" w14:textId="77777777" w:rsidR="005B621C" w:rsidRDefault="005B621C">
      <w:pPr>
        <w:pStyle w:val="42"/>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_Toc129108957 \h </w:instrText>
      </w:r>
      <w:r>
        <w:rPr>
          <w:noProof/>
        </w:rPr>
      </w:r>
      <w:r>
        <w:rPr>
          <w:noProof/>
        </w:rPr>
        <w:fldChar w:fldCharType="separate"/>
      </w:r>
      <w:r>
        <w:rPr>
          <w:noProof/>
        </w:rPr>
        <w:t>24</w:t>
      </w:r>
      <w:r>
        <w:rPr>
          <w:noProof/>
        </w:rPr>
        <w:fldChar w:fldCharType="end"/>
      </w:r>
    </w:p>
    <w:p w14:paraId="057FDB84" w14:textId="77777777" w:rsidR="005B621C" w:rsidRDefault="005B621C">
      <w:pPr>
        <w:pStyle w:val="42"/>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_Toc129108958 \h </w:instrText>
      </w:r>
      <w:r>
        <w:rPr>
          <w:noProof/>
        </w:rPr>
      </w:r>
      <w:r>
        <w:rPr>
          <w:noProof/>
        </w:rPr>
        <w:fldChar w:fldCharType="separate"/>
      </w:r>
      <w:r>
        <w:rPr>
          <w:noProof/>
        </w:rPr>
        <w:t>24</w:t>
      </w:r>
      <w:r>
        <w:rPr>
          <w:noProof/>
        </w:rPr>
        <w:fldChar w:fldCharType="end"/>
      </w:r>
    </w:p>
    <w:p w14:paraId="15151D8A" w14:textId="77777777" w:rsidR="005B621C" w:rsidRDefault="005B621C">
      <w:pPr>
        <w:pStyle w:val="42"/>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_Toc129108959 \h </w:instrText>
      </w:r>
      <w:r>
        <w:rPr>
          <w:noProof/>
        </w:rPr>
      </w:r>
      <w:r>
        <w:rPr>
          <w:noProof/>
        </w:rPr>
        <w:fldChar w:fldCharType="separate"/>
      </w:r>
      <w:r>
        <w:rPr>
          <w:noProof/>
        </w:rPr>
        <w:t>24</w:t>
      </w:r>
      <w:r>
        <w:rPr>
          <w:noProof/>
        </w:rPr>
        <w:fldChar w:fldCharType="end"/>
      </w:r>
    </w:p>
    <w:p w14:paraId="661AEEA7" w14:textId="77777777" w:rsidR="005B621C" w:rsidRDefault="005B621C">
      <w:pPr>
        <w:pStyle w:val="33"/>
        <w:rPr>
          <w:rFonts w:asciiTheme="minorHAnsi" w:hAnsiTheme="minorHAnsi" w:cstheme="minorBidi"/>
          <w:noProof/>
          <w:kern w:val="2"/>
          <w:sz w:val="21"/>
          <w:szCs w:val="22"/>
          <w:lang w:val="en-US" w:eastAsia="zh-CN"/>
        </w:rPr>
      </w:pPr>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_Toc129108960 \h </w:instrText>
      </w:r>
      <w:r>
        <w:rPr>
          <w:noProof/>
        </w:rPr>
      </w:r>
      <w:r>
        <w:rPr>
          <w:noProof/>
        </w:rPr>
        <w:fldChar w:fldCharType="separate"/>
      </w:r>
      <w:r>
        <w:rPr>
          <w:noProof/>
        </w:rPr>
        <w:t>25</w:t>
      </w:r>
      <w:r>
        <w:rPr>
          <w:noProof/>
        </w:rPr>
        <w:fldChar w:fldCharType="end"/>
      </w:r>
    </w:p>
    <w:p w14:paraId="32426D5C" w14:textId="77777777" w:rsidR="005B621C" w:rsidRDefault="005B621C">
      <w:pPr>
        <w:pStyle w:val="42"/>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_Toc129108961 \h </w:instrText>
      </w:r>
      <w:r>
        <w:rPr>
          <w:noProof/>
        </w:rPr>
      </w:r>
      <w:r>
        <w:rPr>
          <w:noProof/>
        </w:rPr>
        <w:fldChar w:fldCharType="separate"/>
      </w:r>
      <w:r>
        <w:rPr>
          <w:noProof/>
        </w:rPr>
        <w:t>25</w:t>
      </w:r>
      <w:r>
        <w:rPr>
          <w:noProof/>
        </w:rPr>
        <w:fldChar w:fldCharType="end"/>
      </w:r>
    </w:p>
    <w:p w14:paraId="396A4374" w14:textId="77777777" w:rsidR="005B621C" w:rsidRDefault="005B621C">
      <w:pPr>
        <w:pStyle w:val="42"/>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_Toc129108962 \h </w:instrText>
      </w:r>
      <w:r>
        <w:rPr>
          <w:noProof/>
        </w:rPr>
      </w:r>
      <w:r>
        <w:rPr>
          <w:noProof/>
        </w:rPr>
        <w:fldChar w:fldCharType="separate"/>
      </w:r>
      <w:r>
        <w:rPr>
          <w:noProof/>
        </w:rPr>
        <w:t>25</w:t>
      </w:r>
      <w:r>
        <w:rPr>
          <w:noProof/>
        </w:rPr>
        <w:fldChar w:fldCharType="end"/>
      </w:r>
    </w:p>
    <w:p w14:paraId="3CAA9B99" w14:textId="77777777" w:rsidR="005B621C" w:rsidRDefault="005B621C">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_Toc129108963 \h </w:instrText>
      </w:r>
      <w:r>
        <w:rPr>
          <w:noProof/>
        </w:rPr>
      </w:r>
      <w:r>
        <w:rPr>
          <w:noProof/>
        </w:rPr>
        <w:fldChar w:fldCharType="separate"/>
      </w:r>
      <w:r>
        <w:rPr>
          <w:noProof/>
        </w:rPr>
        <w:t>25</w:t>
      </w:r>
      <w:r>
        <w:rPr>
          <w:noProof/>
        </w:rPr>
        <w:fldChar w:fldCharType="end"/>
      </w:r>
    </w:p>
    <w:p w14:paraId="782009FB" w14:textId="77777777" w:rsidR="005B621C" w:rsidRDefault="005B621C">
      <w:pPr>
        <w:pStyle w:val="33"/>
        <w:rPr>
          <w:rFonts w:asciiTheme="minorHAnsi" w:hAnsiTheme="minorHAnsi" w:cstheme="minorBidi"/>
          <w:noProof/>
          <w:kern w:val="2"/>
          <w:sz w:val="21"/>
          <w:szCs w:val="22"/>
          <w:lang w:val="en-US" w:eastAsia="zh-CN"/>
        </w:rPr>
      </w:pPr>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_Toc129108964 \h </w:instrText>
      </w:r>
      <w:r>
        <w:rPr>
          <w:noProof/>
        </w:rPr>
      </w:r>
      <w:r>
        <w:rPr>
          <w:noProof/>
        </w:rPr>
        <w:fldChar w:fldCharType="separate"/>
      </w:r>
      <w:r>
        <w:rPr>
          <w:noProof/>
        </w:rPr>
        <w:t>25</w:t>
      </w:r>
      <w:r>
        <w:rPr>
          <w:noProof/>
        </w:rPr>
        <w:fldChar w:fldCharType="end"/>
      </w:r>
    </w:p>
    <w:p w14:paraId="002BD461" w14:textId="77777777" w:rsidR="005B621C" w:rsidRDefault="005B621C">
      <w:pPr>
        <w:pStyle w:val="42"/>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_Toc129108965 \h </w:instrText>
      </w:r>
      <w:r>
        <w:rPr>
          <w:noProof/>
        </w:rPr>
      </w:r>
      <w:r>
        <w:rPr>
          <w:noProof/>
        </w:rPr>
        <w:fldChar w:fldCharType="separate"/>
      </w:r>
      <w:r>
        <w:rPr>
          <w:noProof/>
        </w:rPr>
        <w:t>25</w:t>
      </w:r>
      <w:r>
        <w:rPr>
          <w:noProof/>
        </w:rPr>
        <w:fldChar w:fldCharType="end"/>
      </w:r>
    </w:p>
    <w:p w14:paraId="2C7F39D2" w14:textId="77777777" w:rsidR="005B621C" w:rsidRDefault="005B621C">
      <w:pPr>
        <w:pStyle w:val="42"/>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_Toc129108966 \h </w:instrText>
      </w:r>
      <w:r>
        <w:rPr>
          <w:noProof/>
        </w:rPr>
      </w:r>
      <w:r>
        <w:rPr>
          <w:noProof/>
        </w:rPr>
        <w:fldChar w:fldCharType="separate"/>
      </w:r>
      <w:r>
        <w:rPr>
          <w:noProof/>
        </w:rPr>
        <w:t>25</w:t>
      </w:r>
      <w:r>
        <w:rPr>
          <w:noProof/>
        </w:rPr>
        <w:fldChar w:fldCharType="end"/>
      </w:r>
    </w:p>
    <w:p w14:paraId="27DA0A0E" w14:textId="77777777" w:rsidR="005B621C" w:rsidRDefault="005B621C">
      <w:pPr>
        <w:pStyle w:val="42"/>
        <w:rPr>
          <w:rFonts w:asciiTheme="minorHAnsi" w:hAnsiTheme="minorHAnsi" w:cstheme="minorBidi"/>
          <w:noProof/>
          <w:kern w:val="2"/>
          <w:sz w:val="21"/>
          <w:szCs w:val="22"/>
          <w:lang w:val="en-US" w:eastAsia="zh-CN"/>
        </w:rPr>
      </w:pPr>
      <w:r>
        <w:rPr>
          <w:noProof/>
        </w:rPr>
        <w:t>5.10.1.3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_Toc129108967 \h </w:instrText>
      </w:r>
      <w:r>
        <w:rPr>
          <w:noProof/>
        </w:rPr>
      </w:r>
      <w:r>
        <w:rPr>
          <w:noProof/>
        </w:rPr>
        <w:fldChar w:fldCharType="separate"/>
      </w:r>
      <w:r>
        <w:rPr>
          <w:noProof/>
        </w:rPr>
        <w:t>26</w:t>
      </w:r>
      <w:r>
        <w:rPr>
          <w:noProof/>
        </w:rPr>
        <w:fldChar w:fldCharType="end"/>
      </w:r>
    </w:p>
    <w:p w14:paraId="72C07800" w14:textId="77777777" w:rsidR="005B621C" w:rsidRDefault="005B621C">
      <w:pPr>
        <w:pStyle w:val="33"/>
        <w:rPr>
          <w:rFonts w:asciiTheme="minorHAnsi" w:hAnsiTheme="minorHAnsi" w:cstheme="minorBidi"/>
          <w:noProof/>
          <w:kern w:val="2"/>
          <w:sz w:val="21"/>
          <w:szCs w:val="22"/>
          <w:lang w:val="en-US" w:eastAsia="zh-CN"/>
        </w:rPr>
      </w:pPr>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_Toc129108968 \h </w:instrText>
      </w:r>
      <w:r>
        <w:rPr>
          <w:noProof/>
        </w:rPr>
      </w:r>
      <w:r>
        <w:rPr>
          <w:noProof/>
        </w:rPr>
        <w:fldChar w:fldCharType="separate"/>
      </w:r>
      <w:r>
        <w:rPr>
          <w:noProof/>
        </w:rPr>
        <w:t>26</w:t>
      </w:r>
      <w:r>
        <w:rPr>
          <w:noProof/>
        </w:rPr>
        <w:fldChar w:fldCharType="end"/>
      </w:r>
    </w:p>
    <w:p w14:paraId="5CC88BB0" w14:textId="77777777" w:rsidR="005B621C" w:rsidRDefault="005B621C">
      <w:pPr>
        <w:pStyle w:val="42"/>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_Toc129108969 \h </w:instrText>
      </w:r>
      <w:r>
        <w:rPr>
          <w:noProof/>
        </w:rPr>
      </w:r>
      <w:r>
        <w:rPr>
          <w:noProof/>
        </w:rPr>
        <w:fldChar w:fldCharType="separate"/>
      </w:r>
      <w:r>
        <w:rPr>
          <w:noProof/>
        </w:rPr>
        <w:t>26</w:t>
      </w:r>
      <w:r>
        <w:rPr>
          <w:noProof/>
        </w:rPr>
        <w:fldChar w:fldCharType="end"/>
      </w:r>
    </w:p>
    <w:p w14:paraId="14A3CA2A" w14:textId="77777777" w:rsidR="005B621C" w:rsidRDefault="005B621C">
      <w:pPr>
        <w:pStyle w:val="42"/>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_Toc129108970 \h </w:instrText>
      </w:r>
      <w:r>
        <w:rPr>
          <w:noProof/>
        </w:rPr>
      </w:r>
      <w:r>
        <w:rPr>
          <w:noProof/>
        </w:rPr>
        <w:fldChar w:fldCharType="separate"/>
      </w:r>
      <w:r>
        <w:rPr>
          <w:noProof/>
        </w:rPr>
        <w:t>26</w:t>
      </w:r>
      <w:r>
        <w:rPr>
          <w:noProof/>
        </w:rPr>
        <w:fldChar w:fldCharType="end"/>
      </w:r>
    </w:p>
    <w:p w14:paraId="6A8F5DF5" w14:textId="77777777" w:rsidR="005B621C" w:rsidRDefault="005B621C">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CA_n3-n41-n79</w:t>
      </w:r>
      <w:r>
        <w:rPr>
          <w:noProof/>
        </w:rPr>
        <w:tab/>
      </w:r>
      <w:r>
        <w:rPr>
          <w:noProof/>
        </w:rPr>
        <w:fldChar w:fldCharType="begin"/>
      </w:r>
      <w:r>
        <w:rPr>
          <w:noProof/>
        </w:rPr>
        <w:instrText xml:space="preserve"> PAGEREF _Toc129108971 \h </w:instrText>
      </w:r>
      <w:r>
        <w:rPr>
          <w:noProof/>
        </w:rPr>
      </w:r>
      <w:r>
        <w:rPr>
          <w:noProof/>
        </w:rPr>
        <w:fldChar w:fldCharType="separate"/>
      </w:r>
      <w:r>
        <w:rPr>
          <w:noProof/>
        </w:rPr>
        <w:t>27</w:t>
      </w:r>
      <w:r>
        <w:rPr>
          <w:noProof/>
        </w:rPr>
        <w:fldChar w:fldCharType="end"/>
      </w:r>
    </w:p>
    <w:p w14:paraId="191482C2" w14:textId="77777777" w:rsidR="005B621C" w:rsidRDefault="005B621C">
      <w:pPr>
        <w:pStyle w:val="33"/>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_Toc129108972 \h </w:instrText>
      </w:r>
      <w:r>
        <w:rPr>
          <w:noProof/>
        </w:rPr>
      </w:r>
      <w:r>
        <w:rPr>
          <w:noProof/>
        </w:rPr>
        <w:fldChar w:fldCharType="separate"/>
      </w:r>
      <w:r>
        <w:rPr>
          <w:noProof/>
        </w:rPr>
        <w:t>27</w:t>
      </w:r>
      <w:r>
        <w:rPr>
          <w:noProof/>
        </w:rPr>
        <w:fldChar w:fldCharType="end"/>
      </w:r>
    </w:p>
    <w:p w14:paraId="42E8FE87" w14:textId="77777777" w:rsidR="005B621C" w:rsidRDefault="005B621C">
      <w:pPr>
        <w:pStyle w:val="42"/>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_Toc129108973 \h </w:instrText>
      </w:r>
      <w:r>
        <w:rPr>
          <w:noProof/>
        </w:rPr>
      </w:r>
      <w:r>
        <w:rPr>
          <w:noProof/>
        </w:rPr>
        <w:fldChar w:fldCharType="separate"/>
      </w:r>
      <w:r>
        <w:rPr>
          <w:noProof/>
        </w:rPr>
        <w:t>27</w:t>
      </w:r>
      <w:r>
        <w:rPr>
          <w:noProof/>
        </w:rPr>
        <w:fldChar w:fldCharType="end"/>
      </w:r>
    </w:p>
    <w:p w14:paraId="7F7967C4" w14:textId="77777777" w:rsidR="005B621C" w:rsidRDefault="005B621C">
      <w:pPr>
        <w:pStyle w:val="42"/>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_Toc129108974 \h </w:instrText>
      </w:r>
      <w:r>
        <w:rPr>
          <w:noProof/>
        </w:rPr>
      </w:r>
      <w:r>
        <w:rPr>
          <w:noProof/>
        </w:rPr>
        <w:fldChar w:fldCharType="separate"/>
      </w:r>
      <w:r>
        <w:rPr>
          <w:noProof/>
        </w:rPr>
        <w:t>27</w:t>
      </w:r>
      <w:r>
        <w:rPr>
          <w:noProof/>
        </w:rPr>
        <w:fldChar w:fldCharType="end"/>
      </w:r>
    </w:p>
    <w:p w14:paraId="6F8ECB87" w14:textId="77777777" w:rsidR="005B621C" w:rsidRDefault="005B621C">
      <w:pPr>
        <w:pStyle w:val="42"/>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_Toc129108975 \h </w:instrText>
      </w:r>
      <w:r>
        <w:rPr>
          <w:noProof/>
        </w:rPr>
      </w:r>
      <w:r>
        <w:rPr>
          <w:noProof/>
        </w:rPr>
        <w:fldChar w:fldCharType="separate"/>
      </w:r>
      <w:r>
        <w:rPr>
          <w:noProof/>
        </w:rPr>
        <w:t>28</w:t>
      </w:r>
      <w:r>
        <w:rPr>
          <w:noProof/>
        </w:rPr>
        <w:fldChar w:fldCharType="end"/>
      </w:r>
    </w:p>
    <w:p w14:paraId="5422E7AA" w14:textId="77777777" w:rsidR="005B621C" w:rsidRDefault="005B621C">
      <w:pPr>
        <w:pStyle w:val="33"/>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_Toc129108976 \h </w:instrText>
      </w:r>
      <w:r>
        <w:rPr>
          <w:noProof/>
        </w:rPr>
      </w:r>
      <w:r>
        <w:rPr>
          <w:noProof/>
        </w:rPr>
        <w:fldChar w:fldCharType="separate"/>
      </w:r>
      <w:r>
        <w:rPr>
          <w:noProof/>
        </w:rPr>
        <w:t>28</w:t>
      </w:r>
      <w:r>
        <w:rPr>
          <w:noProof/>
        </w:rPr>
        <w:fldChar w:fldCharType="end"/>
      </w:r>
    </w:p>
    <w:p w14:paraId="5A1E34B4" w14:textId="77777777" w:rsidR="005B621C" w:rsidRDefault="005B621C">
      <w:pPr>
        <w:pStyle w:val="42"/>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_Toc129108977 \h </w:instrText>
      </w:r>
      <w:r>
        <w:rPr>
          <w:noProof/>
        </w:rPr>
      </w:r>
      <w:r>
        <w:rPr>
          <w:noProof/>
        </w:rPr>
        <w:fldChar w:fldCharType="separate"/>
      </w:r>
      <w:r>
        <w:rPr>
          <w:noProof/>
        </w:rPr>
        <w:t>28</w:t>
      </w:r>
      <w:r>
        <w:rPr>
          <w:noProof/>
        </w:rPr>
        <w:fldChar w:fldCharType="end"/>
      </w:r>
    </w:p>
    <w:p w14:paraId="53D8D653" w14:textId="77777777" w:rsidR="005B621C" w:rsidRDefault="005B621C">
      <w:pPr>
        <w:pStyle w:val="42"/>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_Toc129108978 \h </w:instrText>
      </w:r>
      <w:r>
        <w:rPr>
          <w:noProof/>
        </w:rPr>
      </w:r>
      <w:r>
        <w:rPr>
          <w:noProof/>
        </w:rPr>
        <w:fldChar w:fldCharType="separate"/>
      </w:r>
      <w:r>
        <w:rPr>
          <w:noProof/>
        </w:rPr>
        <w:t>28</w:t>
      </w:r>
      <w:r>
        <w:rPr>
          <w:noProof/>
        </w:rPr>
        <w:fldChar w:fldCharType="end"/>
      </w:r>
    </w:p>
    <w:p w14:paraId="40A30E6F" w14:textId="77777777" w:rsidR="005B621C" w:rsidRDefault="005B621C">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CA_n29-n70-n71</w:t>
      </w:r>
      <w:r>
        <w:rPr>
          <w:noProof/>
        </w:rPr>
        <w:tab/>
      </w:r>
      <w:r>
        <w:rPr>
          <w:noProof/>
        </w:rPr>
        <w:fldChar w:fldCharType="begin"/>
      </w:r>
      <w:r>
        <w:rPr>
          <w:noProof/>
        </w:rPr>
        <w:instrText xml:space="preserve"> PAGEREF _Toc129108979 \h </w:instrText>
      </w:r>
      <w:r>
        <w:rPr>
          <w:noProof/>
        </w:rPr>
      </w:r>
      <w:r>
        <w:rPr>
          <w:noProof/>
        </w:rPr>
        <w:fldChar w:fldCharType="separate"/>
      </w:r>
      <w:r>
        <w:rPr>
          <w:noProof/>
        </w:rPr>
        <w:t>28</w:t>
      </w:r>
      <w:r>
        <w:rPr>
          <w:noProof/>
        </w:rPr>
        <w:fldChar w:fldCharType="end"/>
      </w:r>
    </w:p>
    <w:p w14:paraId="4A6DA1D3" w14:textId="77777777" w:rsidR="005B621C" w:rsidRDefault="005B621C">
      <w:pPr>
        <w:pStyle w:val="33"/>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_Toc129108980 \h </w:instrText>
      </w:r>
      <w:r>
        <w:rPr>
          <w:noProof/>
        </w:rPr>
      </w:r>
      <w:r>
        <w:rPr>
          <w:noProof/>
        </w:rPr>
        <w:fldChar w:fldCharType="separate"/>
      </w:r>
      <w:r>
        <w:rPr>
          <w:noProof/>
        </w:rPr>
        <w:t>28</w:t>
      </w:r>
      <w:r>
        <w:rPr>
          <w:noProof/>
        </w:rPr>
        <w:fldChar w:fldCharType="end"/>
      </w:r>
    </w:p>
    <w:p w14:paraId="6AE5EBE6" w14:textId="77777777" w:rsidR="005B621C" w:rsidRDefault="005B621C">
      <w:pPr>
        <w:pStyle w:val="42"/>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_Toc129108981 \h </w:instrText>
      </w:r>
      <w:r>
        <w:rPr>
          <w:noProof/>
        </w:rPr>
      </w:r>
      <w:r>
        <w:rPr>
          <w:noProof/>
        </w:rPr>
        <w:fldChar w:fldCharType="separate"/>
      </w:r>
      <w:r>
        <w:rPr>
          <w:noProof/>
        </w:rPr>
        <w:t>28</w:t>
      </w:r>
      <w:r>
        <w:rPr>
          <w:noProof/>
        </w:rPr>
        <w:fldChar w:fldCharType="end"/>
      </w:r>
    </w:p>
    <w:p w14:paraId="1197C501" w14:textId="77777777" w:rsidR="005B621C" w:rsidRDefault="005B621C">
      <w:pPr>
        <w:pStyle w:val="42"/>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_Toc129108982 \h </w:instrText>
      </w:r>
      <w:r>
        <w:rPr>
          <w:noProof/>
        </w:rPr>
      </w:r>
      <w:r>
        <w:rPr>
          <w:noProof/>
        </w:rPr>
        <w:fldChar w:fldCharType="separate"/>
      </w:r>
      <w:r>
        <w:rPr>
          <w:noProof/>
        </w:rPr>
        <w:t>29</w:t>
      </w:r>
      <w:r>
        <w:rPr>
          <w:noProof/>
        </w:rPr>
        <w:fldChar w:fldCharType="end"/>
      </w:r>
    </w:p>
    <w:p w14:paraId="066D60F4" w14:textId="77777777" w:rsidR="005B621C" w:rsidRDefault="005B621C">
      <w:pPr>
        <w:pStyle w:val="42"/>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_Toc129108983 \h </w:instrText>
      </w:r>
      <w:r>
        <w:rPr>
          <w:noProof/>
        </w:rPr>
      </w:r>
      <w:r>
        <w:rPr>
          <w:noProof/>
        </w:rPr>
        <w:fldChar w:fldCharType="separate"/>
      </w:r>
      <w:r>
        <w:rPr>
          <w:noProof/>
        </w:rPr>
        <w:t>29</w:t>
      </w:r>
      <w:r>
        <w:rPr>
          <w:noProof/>
        </w:rPr>
        <w:fldChar w:fldCharType="end"/>
      </w:r>
    </w:p>
    <w:p w14:paraId="2D2D1CDA" w14:textId="77777777" w:rsidR="005B621C" w:rsidRDefault="005B621C">
      <w:pPr>
        <w:pStyle w:val="33"/>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_Toc129108984 \h </w:instrText>
      </w:r>
      <w:r>
        <w:rPr>
          <w:noProof/>
        </w:rPr>
      </w:r>
      <w:r>
        <w:rPr>
          <w:noProof/>
        </w:rPr>
        <w:fldChar w:fldCharType="separate"/>
      </w:r>
      <w:r>
        <w:rPr>
          <w:noProof/>
        </w:rPr>
        <w:t>29</w:t>
      </w:r>
      <w:r>
        <w:rPr>
          <w:noProof/>
        </w:rPr>
        <w:fldChar w:fldCharType="end"/>
      </w:r>
    </w:p>
    <w:p w14:paraId="36B8911E" w14:textId="77777777" w:rsidR="005B621C" w:rsidRDefault="005B621C">
      <w:pPr>
        <w:pStyle w:val="42"/>
        <w:rPr>
          <w:rFonts w:asciiTheme="minorHAnsi" w:hAnsiTheme="minorHAnsi" w:cstheme="minorBidi"/>
          <w:noProof/>
          <w:kern w:val="2"/>
          <w:sz w:val="21"/>
          <w:szCs w:val="22"/>
          <w:lang w:val="en-US" w:eastAsia="zh-CN"/>
        </w:rPr>
      </w:pPr>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_Toc129108985 \h </w:instrText>
      </w:r>
      <w:r>
        <w:rPr>
          <w:noProof/>
        </w:rPr>
      </w:r>
      <w:r>
        <w:rPr>
          <w:noProof/>
        </w:rPr>
        <w:fldChar w:fldCharType="separate"/>
      </w:r>
      <w:r>
        <w:rPr>
          <w:noProof/>
        </w:rPr>
        <w:t>29</w:t>
      </w:r>
      <w:r>
        <w:rPr>
          <w:noProof/>
        </w:rPr>
        <w:fldChar w:fldCharType="end"/>
      </w:r>
    </w:p>
    <w:p w14:paraId="61A3EF08" w14:textId="77777777" w:rsidR="005B621C" w:rsidRDefault="005B621C">
      <w:pPr>
        <w:pStyle w:val="42"/>
        <w:rPr>
          <w:rFonts w:asciiTheme="minorHAnsi" w:hAnsiTheme="minorHAnsi" w:cstheme="minorBidi"/>
          <w:noProof/>
          <w:kern w:val="2"/>
          <w:sz w:val="21"/>
          <w:szCs w:val="22"/>
          <w:lang w:val="en-US" w:eastAsia="zh-CN"/>
        </w:rPr>
      </w:pPr>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_Toc129108986 \h </w:instrText>
      </w:r>
      <w:r>
        <w:rPr>
          <w:noProof/>
        </w:rPr>
      </w:r>
      <w:r>
        <w:rPr>
          <w:noProof/>
        </w:rPr>
        <w:fldChar w:fldCharType="separate"/>
      </w:r>
      <w:r>
        <w:rPr>
          <w:noProof/>
        </w:rPr>
        <w:t>29</w:t>
      </w:r>
      <w:r>
        <w:rPr>
          <w:noProof/>
        </w:rPr>
        <w:fldChar w:fldCharType="end"/>
      </w:r>
    </w:p>
    <w:p w14:paraId="6915FC84" w14:textId="77777777" w:rsidR="005B621C" w:rsidRDefault="005B621C">
      <w:pPr>
        <w:pStyle w:val="2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CA_n48-n71-n77</w:t>
      </w:r>
      <w:r>
        <w:rPr>
          <w:noProof/>
        </w:rPr>
        <w:tab/>
      </w:r>
      <w:r>
        <w:rPr>
          <w:noProof/>
        </w:rPr>
        <w:fldChar w:fldCharType="begin"/>
      </w:r>
      <w:r>
        <w:rPr>
          <w:noProof/>
        </w:rPr>
        <w:instrText xml:space="preserve"> PAGEREF _Toc129108987 \h </w:instrText>
      </w:r>
      <w:r>
        <w:rPr>
          <w:noProof/>
        </w:rPr>
      </w:r>
      <w:r>
        <w:rPr>
          <w:noProof/>
        </w:rPr>
        <w:fldChar w:fldCharType="separate"/>
      </w:r>
      <w:r>
        <w:rPr>
          <w:noProof/>
        </w:rPr>
        <w:t>30</w:t>
      </w:r>
      <w:r>
        <w:rPr>
          <w:noProof/>
        </w:rPr>
        <w:fldChar w:fldCharType="end"/>
      </w:r>
    </w:p>
    <w:p w14:paraId="0B854267" w14:textId="77777777" w:rsidR="005B621C" w:rsidRDefault="005B621C">
      <w:pPr>
        <w:pStyle w:val="33"/>
        <w:rPr>
          <w:rFonts w:asciiTheme="minorHAnsi" w:hAnsiTheme="minorHAnsi" w:cstheme="minorBidi"/>
          <w:noProof/>
          <w:kern w:val="2"/>
          <w:sz w:val="21"/>
          <w:szCs w:val="22"/>
          <w:lang w:val="en-US" w:eastAsia="zh-CN"/>
        </w:rPr>
      </w:pPr>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_Toc129108988 \h </w:instrText>
      </w:r>
      <w:r>
        <w:rPr>
          <w:noProof/>
        </w:rPr>
      </w:r>
      <w:r>
        <w:rPr>
          <w:noProof/>
        </w:rPr>
        <w:fldChar w:fldCharType="separate"/>
      </w:r>
      <w:r>
        <w:rPr>
          <w:noProof/>
        </w:rPr>
        <w:t>30</w:t>
      </w:r>
      <w:r>
        <w:rPr>
          <w:noProof/>
        </w:rPr>
        <w:fldChar w:fldCharType="end"/>
      </w:r>
    </w:p>
    <w:p w14:paraId="125112DB" w14:textId="77777777" w:rsidR="005B621C" w:rsidRDefault="005B621C">
      <w:pPr>
        <w:pStyle w:val="42"/>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_Toc129108989 \h </w:instrText>
      </w:r>
      <w:r>
        <w:rPr>
          <w:noProof/>
        </w:rPr>
      </w:r>
      <w:r>
        <w:rPr>
          <w:noProof/>
        </w:rPr>
        <w:fldChar w:fldCharType="separate"/>
      </w:r>
      <w:r>
        <w:rPr>
          <w:noProof/>
        </w:rPr>
        <w:t>30</w:t>
      </w:r>
      <w:r>
        <w:rPr>
          <w:noProof/>
        </w:rPr>
        <w:fldChar w:fldCharType="end"/>
      </w:r>
    </w:p>
    <w:p w14:paraId="4B4D2031" w14:textId="77777777" w:rsidR="005B621C" w:rsidRDefault="005B621C">
      <w:pPr>
        <w:pStyle w:val="42"/>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_Toc129108990 \h </w:instrText>
      </w:r>
      <w:r>
        <w:rPr>
          <w:noProof/>
        </w:rPr>
      </w:r>
      <w:r>
        <w:rPr>
          <w:noProof/>
        </w:rPr>
        <w:fldChar w:fldCharType="separate"/>
      </w:r>
      <w:r>
        <w:rPr>
          <w:noProof/>
        </w:rPr>
        <w:t>30</w:t>
      </w:r>
      <w:r>
        <w:rPr>
          <w:noProof/>
        </w:rPr>
        <w:fldChar w:fldCharType="end"/>
      </w:r>
    </w:p>
    <w:p w14:paraId="68D8E053" w14:textId="77777777" w:rsidR="005B621C" w:rsidRDefault="005B621C">
      <w:pPr>
        <w:pStyle w:val="42"/>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_Toc129108991 \h </w:instrText>
      </w:r>
      <w:r>
        <w:rPr>
          <w:noProof/>
        </w:rPr>
      </w:r>
      <w:r>
        <w:rPr>
          <w:noProof/>
        </w:rPr>
        <w:fldChar w:fldCharType="separate"/>
      </w:r>
      <w:r>
        <w:rPr>
          <w:noProof/>
        </w:rPr>
        <w:t>30</w:t>
      </w:r>
      <w:r>
        <w:rPr>
          <w:noProof/>
        </w:rPr>
        <w:fldChar w:fldCharType="end"/>
      </w:r>
    </w:p>
    <w:p w14:paraId="6322B8E6" w14:textId="77777777" w:rsidR="005B621C" w:rsidRDefault="005B621C">
      <w:pPr>
        <w:pStyle w:val="33"/>
        <w:rPr>
          <w:rFonts w:asciiTheme="minorHAnsi" w:hAnsiTheme="minorHAnsi" w:cstheme="minorBidi"/>
          <w:noProof/>
          <w:kern w:val="2"/>
          <w:sz w:val="21"/>
          <w:szCs w:val="22"/>
          <w:lang w:val="en-US" w:eastAsia="zh-CN"/>
        </w:rPr>
      </w:pPr>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_Toc129108992 \h </w:instrText>
      </w:r>
      <w:r>
        <w:rPr>
          <w:noProof/>
        </w:rPr>
      </w:r>
      <w:r>
        <w:rPr>
          <w:noProof/>
        </w:rPr>
        <w:fldChar w:fldCharType="separate"/>
      </w:r>
      <w:r>
        <w:rPr>
          <w:noProof/>
        </w:rPr>
        <w:t>30</w:t>
      </w:r>
      <w:r>
        <w:rPr>
          <w:noProof/>
        </w:rPr>
        <w:fldChar w:fldCharType="end"/>
      </w:r>
    </w:p>
    <w:p w14:paraId="461C4D36" w14:textId="77777777" w:rsidR="005B621C" w:rsidRDefault="005B621C">
      <w:pPr>
        <w:pStyle w:val="42"/>
        <w:rPr>
          <w:rFonts w:asciiTheme="minorHAnsi" w:hAnsiTheme="minorHAnsi" w:cstheme="minorBidi"/>
          <w:noProof/>
          <w:kern w:val="2"/>
          <w:sz w:val="21"/>
          <w:szCs w:val="22"/>
          <w:lang w:val="en-US" w:eastAsia="zh-CN"/>
        </w:rPr>
      </w:pPr>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_Toc129108993 \h </w:instrText>
      </w:r>
      <w:r>
        <w:rPr>
          <w:noProof/>
        </w:rPr>
      </w:r>
      <w:r>
        <w:rPr>
          <w:noProof/>
        </w:rPr>
        <w:fldChar w:fldCharType="separate"/>
      </w:r>
      <w:r>
        <w:rPr>
          <w:noProof/>
        </w:rPr>
        <w:t>30</w:t>
      </w:r>
      <w:r>
        <w:rPr>
          <w:noProof/>
        </w:rPr>
        <w:fldChar w:fldCharType="end"/>
      </w:r>
    </w:p>
    <w:p w14:paraId="46CADB8C" w14:textId="77777777" w:rsidR="005B621C" w:rsidRDefault="005B621C">
      <w:pPr>
        <w:pStyle w:val="42"/>
        <w:rPr>
          <w:rFonts w:asciiTheme="minorHAnsi" w:hAnsiTheme="minorHAnsi" w:cstheme="minorBidi"/>
          <w:noProof/>
          <w:kern w:val="2"/>
          <w:sz w:val="21"/>
          <w:szCs w:val="22"/>
          <w:lang w:val="en-US" w:eastAsia="zh-CN"/>
        </w:rPr>
      </w:pPr>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_Toc129108994 \h </w:instrText>
      </w:r>
      <w:r>
        <w:rPr>
          <w:noProof/>
        </w:rPr>
      </w:r>
      <w:r>
        <w:rPr>
          <w:noProof/>
        </w:rPr>
        <w:fldChar w:fldCharType="separate"/>
      </w:r>
      <w:r>
        <w:rPr>
          <w:noProof/>
        </w:rPr>
        <w:t>32</w:t>
      </w:r>
      <w:r>
        <w:rPr>
          <w:noProof/>
        </w:rPr>
        <w:fldChar w:fldCharType="end"/>
      </w:r>
    </w:p>
    <w:p w14:paraId="6F5555E9" w14:textId="77777777" w:rsidR="005B621C" w:rsidRDefault="005B621C">
      <w:pPr>
        <w:pStyle w:val="2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_Toc129108995 \h </w:instrText>
      </w:r>
      <w:r>
        <w:rPr>
          <w:noProof/>
        </w:rPr>
      </w:r>
      <w:r>
        <w:rPr>
          <w:noProof/>
        </w:rPr>
        <w:fldChar w:fldCharType="separate"/>
      </w:r>
      <w:r>
        <w:rPr>
          <w:noProof/>
        </w:rPr>
        <w:t>32</w:t>
      </w:r>
      <w:r>
        <w:rPr>
          <w:noProof/>
        </w:rPr>
        <w:fldChar w:fldCharType="end"/>
      </w:r>
    </w:p>
    <w:p w14:paraId="37CDB37F" w14:textId="77777777" w:rsidR="005B621C" w:rsidRDefault="005B621C">
      <w:pPr>
        <w:pStyle w:val="3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_Toc129108996 \h </w:instrText>
      </w:r>
      <w:r>
        <w:rPr>
          <w:noProof/>
        </w:rPr>
      </w:r>
      <w:r>
        <w:rPr>
          <w:noProof/>
        </w:rPr>
        <w:fldChar w:fldCharType="separate"/>
      </w:r>
      <w:r>
        <w:rPr>
          <w:noProof/>
        </w:rPr>
        <w:t>32</w:t>
      </w:r>
      <w:r>
        <w:rPr>
          <w:noProof/>
        </w:rPr>
        <w:fldChar w:fldCharType="end"/>
      </w:r>
    </w:p>
    <w:p w14:paraId="696BDFAF" w14:textId="77777777" w:rsidR="005B621C" w:rsidRDefault="005B621C">
      <w:pPr>
        <w:pStyle w:val="42"/>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_Toc129108997 \h </w:instrText>
      </w:r>
      <w:r>
        <w:rPr>
          <w:noProof/>
        </w:rPr>
      </w:r>
      <w:r>
        <w:rPr>
          <w:noProof/>
        </w:rPr>
        <w:fldChar w:fldCharType="separate"/>
      </w:r>
      <w:r>
        <w:rPr>
          <w:noProof/>
        </w:rPr>
        <w:t>32</w:t>
      </w:r>
      <w:r>
        <w:rPr>
          <w:noProof/>
        </w:rPr>
        <w:fldChar w:fldCharType="end"/>
      </w:r>
    </w:p>
    <w:p w14:paraId="6A712087" w14:textId="77777777" w:rsidR="005B621C" w:rsidRDefault="005B621C">
      <w:pPr>
        <w:pStyle w:val="42"/>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_Toc129108998 \h </w:instrText>
      </w:r>
      <w:r>
        <w:rPr>
          <w:noProof/>
        </w:rPr>
      </w:r>
      <w:r>
        <w:rPr>
          <w:noProof/>
        </w:rPr>
        <w:fldChar w:fldCharType="separate"/>
      </w:r>
      <w:r>
        <w:rPr>
          <w:noProof/>
        </w:rPr>
        <w:t>33</w:t>
      </w:r>
      <w:r>
        <w:rPr>
          <w:noProof/>
        </w:rPr>
        <w:fldChar w:fldCharType="end"/>
      </w:r>
    </w:p>
    <w:p w14:paraId="10F9C0B9" w14:textId="77777777" w:rsidR="005B621C" w:rsidRDefault="005B621C">
      <w:pPr>
        <w:pStyle w:val="42"/>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_Toc129108999 \h </w:instrText>
      </w:r>
      <w:r>
        <w:rPr>
          <w:noProof/>
        </w:rPr>
      </w:r>
      <w:r>
        <w:rPr>
          <w:noProof/>
        </w:rPr>
        <w:fldChar w:fldCharType="separate"/>
      </w:r>
      <w:r>
        <w:rPr>
          <w:noProof/>
        </w:rPr>
        <w:t>33</w:t>
      </w:r>
      <w:r>
        <w:rPr>
          <w:noProof/>
        </w:rPr>
        <w:fldChar w:fldCharType="end"/>
      </w:r>
    </w:p>
    <w:p w14:paraId="58633F57" w14:textId="77777777" w:rsidR="005B621C" w:rsidRDefault="005B621C">
      <w:pPr>
        <w:pStyle w:val="22"/>
        <w:rPr>
          <w:rFonts w:asciiTheme="minorHAnsi" w:hAnsiTheme="minorHAnsi" w:cstheme="minorBidi"/>
          <w:noProof/>
          <w:kern w:val="2"/>
          <w:sz w:val="21"/>
          <w:szCs w:val="22"/>
          <w:lang w:val="en-US" w:eastAsia="zh-CN"/>
        </w:rPr>
      </w:pPr>
      <w:r>
        <w:rPr>
          <w:noProof/>
        </w:rPr>
        <w:lastRenderedPageBreak/>
        <w:t>5.15</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_Toc129109000 \h </w:instrText>
      </w:r>
      <w:r>
        <w:rPr>
          <w:noProof/>
        </w:rPr>
      </w:r>
      <w:r>
        <w:rPr>
          <w:noProof/>
        </w:rPr>
        <w:fldChar w:fldCharType="separate"/>
      </w:r>
      <w:r>
        <w:rPr>
          <w:noProof/>
        </w:rPr>
        <w:t>33</w:t>
      </w:r>
      <w:r>
        <w:rPr>
          <w:noProof/>
        </w:rPr>
        <w:fldChar w:fldCharType="end"/>
      </w:r>
    </w:p>
    <w:p w14:paraId="7281C70B" w14:textId="77777777" w:rsidR="005B621C" w:rsidRDefault="005B621C">
      <w:pPr>
        <w:pStyle w:val="3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_Toc129109001 \h </w:instrText>
      </w:r>
      <w:r>
        <w:rPr>
          <w:noProof/>
        </w:rPr>
      </w:r>
      <w:r>
        <w:rPr>
          <w:noProof/>
        </w:rPr>
        <w:fldChar w:fldCharType="separate"/>
      </w:r>
      <w:r>
        <w:rPr>
          <w:noProof/>
        </w:rPr>
        <w:t>33</w:t>
      </w:r>
      <w:r>
        <w:rPr>
          <w:noProof/>
        </w:rPr>
        <w:fldChar w:fldCharType="end"/>
      </w:r>
    </w:p>
    <w:p w14:paraId="77BDD40C" w14:textId="77777777" w:rsidR="005B621C" w:rsidRDefault="005B621C">
      <w:pPr>
        <w:pStyle w:val="42"/>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_Toc129109002 \h </w:instrText>
      </w:r>
      <w:r>
        <w:rPr>
          <w:noProof/>
        </w:rPr>
      </w:r>
      <w:r>
        <w:rPr>
          <w:noProof/>
        </w:rPr>
        <w:fldChar w:fldCharType="separate"/>
      </w:r>
      <w:r>
        <w:rPr>
          <w:noProof/>
        </w:rPr>
        <w:t>33</w:t>
      </w:r>
      <w:r>
        <w:rPr>
          <w:noProof/>
        </w:rPr>
        <w:fldChar w:fldCharType="end"/>
      </w:r>
    </w:p>
    <w:p w14:paraId="487CD5A8" w14:textId="77777777" w:rsidR="005B621C" w:rsidRDefault="005B621C">
      <w:pPr>
        <w:pStyle w:val="42"/>
        <w:rPr>
          <w:rFonts w:asciiTheme="minorHAnsi" w:hAnsiTheme="minorHAnsi" w:cstheme="minorBidi"/>
          <w:noProof/>
          <w:kern w:val="2"/>
          <w:sz w:val="21"/>
          <w:szCs w:val="22"/>
          <w:lang w:val="en-US" w:eastAsia="zh-CN"/>
        </w:rPr>
      </w:pPr>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_Toc129109003 \h </w:instrText>
      </w:r>
      <w:r>
        <w:rPr>
          <w:noProof/>
        </w:rPr>
      </w:r>
      <w:r>
        <w:rPr>
          <w:noProof/>
        </w:rPr>
        <w:fldChar w:fldCharType="separate"/>
      </w:r>
      <w:r>
        <w:rPr>
          <w:noProof/>
        </w:rPr>
        <w:t>34</w:t>
      </w:r>
      <w:r>
        <w:rPr>
          <w:noProof/>
        </w:rPr>
        <w:fldChar w:fldCharType="end"/>
      </w:r>
    </w:p>
    <w:p w14:paraId="781D6D43" w14:textId="77777777" w:rsidR="005B621C" w:rsidRDefault="005B621C">
      <w:pPr>
        <w:pStyle w:val="42"/>
        <w:rPr>
          <w:rFonts w:asciiTheme="minorHAnsi" w:hAnsiTheme="minorHAnsi" w:cstheme="minorBidi"/>
          <w:noProof/>
          <w:kern w:val="2"/>
          <w:sz w:val="21"/>
          <w:szCs w:val="22"/>
          <w:lang w:val="en-US" w:eastAsia="zh-CN"/>
        </w:rPr>
      </w:pPr>
      <w:r>
        <w:rPr>
          <w:noProof/>
        </w:rPr>
        <w:t>5.15.1.3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_Toc129109004 \h </w:instrText>
      </w:r>
      <w:r>
        <w:rPr>
          <w:noProof/>
        </w:rPr>
      </w:r>
      <w:r>
        <w:rPr>
          <w:noProof/>
        </w:rPr>
        <w:fldChar w:fldCharType="separate"/>
      </w:r>
      <w:r>
        <w:rPr>
          <w:noProof/>
        </w:rPr>
        <w:t>34</w:t>
      </w:r>
      <w:r>
        <w:rPr>
          <w:noProof/>
        </w:rPr>
        <w:fldChar w:fldCharType="end"/>
      </w:r>
    </w:p>
    <w:p w14:paraId="1BF59E60" w14:textId="77777777" w:rsidR="005B621C" w:rsidRDefault="005B621C">
      <w:pPr>
        <w:pStyle w:val="22"/>
        <w:rPr>
          <w:rFonts w:asciiTheme="minorHAnsi" w:hAnsiTheme="minorHAnsi" w:cstheme="minorBidi"/>
          <w:noProof/>
          <w:kern w:val="2"/>
          <w:sz w:val="21"/>
          <w:szCs w:val="22"/>
          <w:lang w:val="en-US" w:eastAsia="zh-CN"/>
        </w:rPr>
      </w:pPr>
      <w:r>
        <w:rPr>
          <w:noProof/>
        </w:rPr>
        <w:t>5.16</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_Toc129109005 \h </w:instrText>
      </w:r>
      <w:r>
        <w:rPr>
          <w:noProof/>
        </w:rPr>
      </w:r>
      <w:r>
        <w:rPr>
          <w:noProof/>
        </w:rPr>
        <w:fldChar w:fldCharType="separate"/>
      </w:r>
      <w:r>
        <w:rPr>
          <w:noProof/>
        </w:rPr>
        <w:t>34</w:t>
      </w:r>
      <w:r>
        <w:rPr>
          <w:noProof/>
        </w:rPr>
        <w:fldChar w:fldCharType="end"/>
      </w:r>
    </w:p>
    <w:p w14:paraId="38C9863E" w14:textId="77777777" w:rsidR="005B621C" w:rsidRDefault="005B621C">
      <w:pPr>
        <w:pStyle w:val="3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_Toc129109006 \h </w:instrText>
      </w:r>
      <w:r>
        <w:rPr>
          <w:noProof/>
        </w:rPr>
      </w:r>
      <w:r>
        <w:rPr>
          <w:noProof/>
        </w:rPr>
        <w:fldChar w:fldCharType="separate"/>
      </w:r>
      <w:r>
        <w:rPr>
          <w:noProof/>
        </w:rPr>
        <w:t>34</w:t>
      </w:r>
      <w:r>
        <w:rPr>
          <w:noProof/>
        </w:rPr>
        <w:fldChar w:fldCharType="end"/>
      </w:r>
    </w:p>
    <w:p w14:paraId="262FC94C" w14:textId="77777777" w:rsidR="005B621C" w:rsidRDefault="005B621C">
      <w:pPr>
        <w:pStyle w:val="42"/>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_Toc129109007 \h </w:instrText>
      </w:r>
      <w:r>
        <w:rPr>
          <w:noProof/>
        </w:rPr>
      </w:r>
      <w:r>
        <w:rPr>
          <w:noProof/>
        </w:rPr>
        <w:fldChar w:fldCharType="separate"/>
      </w:r>
      <w:r>
        <w:rPr>
          <w:noProof/>
        </w:rPr>
        <w:t>34</w:t>
      </w:r>
      <w:r>
        <w:rPr>
          <w:noProof/>
        </w:rPr>
        <w:fldChar w:fldCharType="end"/>
      </w:r>
    </w:p>
    <w:p w14:paraId="124A3B1C" w14:textId="77777777" w:rsidR="005B621C" w:rsidRDefault="005B621C">
      <w:pPr>
        <w:pStyle w:val="42"/>
        <w:rPr>
          <w:rFonts w:asciiTheme="minorHAnsi" w:hAnsiTheme="minorHAnsi" w:cstheme="minorBidi"/>
          <w:noProof/>
          <w:kern w:val="2"/>
          <w:sz w:val="21"/>
          <w:szCs w:val="22"/>
          <w:lang w:val="en-US" w:eastAsia="zh-CN"/>
        </w:rPr>
      </w:pPr>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_Toc129109008 \h </w:instrText>
      </w:r>
      <w:r>
        <w:rPr>
          <w:noProof/>
        </w:rPr>
      </w:r>
      <w:r>
        <w:rPr>
          <w:noProof/>
        </w:rPr>
        <w:fldChar w:fldCharType="separate"/>
      </w:r>
      <w:r>
        <w:rPr>
          <w:noProof/>
        </w:rPr>
        <w:t>34</w:t>
      </w:r>
      <w:r>
        <w:rPr>
          <w:noProof/>
        </w:rPr>
        <w:fldChar w:fldCharType="end"/>
      </w:r>
    </w:p>
    <w:p w14:paraId="44CA5420" w14:textId="77777777" w:rsidR="005B621C" w:rsidRDefault="005B621C">
      <w:pPr>
        <w:pStyle w:val="42"/>
        <w:rPr>
          <w:rFonts w:asciiTheme="minorHAnsi" w:hAnsiTheme="minorHAnsi" w:cstheme="minorBidi"/>
          <w:noProof/>
          <w:kern w:val="2"/>
          <w:sz w:val="21"/>
          <w:szCs w:val="22"/>
          <w:lang w:val="en-US" w:eastAsia="zh-CN"/>
        </w:rPr>
      </w:pPr>
      <w:r>
        <w:rPr>
          <w:noProof/>
        </w:rPr>
        <w:t>5.16.1.3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_Toc129109009 \h </w:instrText>
      </w:r>
      <w:r>
        <w:rPr>
          <w:noProof/>
        </w:rPr>
      </w:r>
      <w:r>
        <w:rPr>
          <w:noProof/>
        </w:rPr>
        <w:fldChar w:fldCharType="separate"/>
      </w:r>
      <w:r>
        <w:rPr>
          <w:noProof/>
        </w:rPr>
        <w:t>35</w:t>
      </w:r>
      <w:r>
        <w:rPr>
          <w:noProof/>
        </w:rPr>
        <w:fldChar w:fldCharType="end"/>
      </w:r>
    </w:p>
    <w:p w14:paraId="210A16E2" w14:textId="77777777" w:rsidR="005B621C" w:rsidRDefault="005B621C">
      <w:pPr>
        <w:pStyle w:val="2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CA_n3-n78-n79</w:t>
      </w:r>
      <w:r>
        <w:rPr>
          <w:noProof/>
        </w:rPr>
        <w:tab/>
      </w:r>
      <w:r>
        <w:rPr>
          <w:noProof/>
        </w:rPr>
        <w:fldChar w:fldCharType="begin"/>
      </w:r>
      <w:r>
        <w:rPr>
          <w:noProof/>
        </w:rPr>
        <w:instrText xml:space="preserve"> PAGEREF _Toc129109010 \h </w:instrText>
      </w:r>
      <w:r>
        <w:rPr>
          <w:noProof/>
        </w:rPr>
      </w:r>
      <w:r>
        <w:rPr>
          <w:noProof/>
        </w:rPr>
        <w:fldChar w:fldCharType="separate"/>
      </w:r>
      <w:r>
        <w:rPr>
          <w:noProof/>
        </w:rPr>
        <w:t>35</w:t>
      </w:r>
      <w:r>
        <w:rPr>
          <w:noProof/>
        </w:rPr>
        <w:fldChar w:fldCharType="end"/>
      </w:r>
    </w:p>
    <w:p w14:paraId="1B1CABFA" w14:textId="77777777" w:rsidR="005B621C" w:rsidRDefault="005B621C">
      <w:pPr>
        <w:pStyle w:val="3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_Toc129109011 \h </w:instrText>
      </w:r>
      <w:r>
        <w:rPr>
          <w:noProof/>
        </w:rPr>
      </w:r>
      <w:r>
        <w:rPr>
          <w:noProof/>
        </w:rPr>
        <w:fldChar w:fldCharType="separate"/>
      </w:r>
      <w:r>
        <w:rPr>
          <w:noProof/>
        </w:rPr>
        <w:t>35</w:t>
      </w:r>
      <w:r>
        <w:rPr>
          <w:noProof/>
        </w:rPr>
        <w:fldChar w:fldCharType="end"/>
      </w:r>
    </w:p>
    <w:p w14:paraId="35FE616D" w14:textId="77777777" w:rsidR="005B621C" w:rsidRDefault="005B621C">
      <w:pPr>
        <w:pStyle w:val="42"/>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_Toc129109012 \h </w:instrText>
      </w:r>
      <w:r>
        <w:rPr>
          <w:noProof/>
        </w:rPr>
      </w:r>
      <w:r>
        <w:rPr>
          <w:noProof/>
        </w:rPr>
        <w:fldChar w:fldCharType="separate"/>
      </w:r>
      <w:r>
        <w:rPr>
          <w:noProof/>
        </w:rPr>
        <w:t>35</w:t>
      </w:r>
      <w:r>
        <w:rPr>
          <w:noProof/>
        </w:rPr>
        <w:fldChar w:fldCharType="end"/>
      </w:r>
    </w:p>
    <w:p w14:paraId="7AEC50A3" w14:textId="77777777" w:rsidR="005B621C" w:rsidRDefault="005B621C">
      <w:pPr>
        <w:pStyle w:val="42"/>
        <w:rPr>
          <w:rFonts w:asciiTheme="minorHAnsi" w:hAnsiTheme="minorHAnsi" w:cstheme="minorBidi"/>
          <w:noProof/>
          <w:kern w:val="2"/>
          <w:sz w:val="21"/>
          <w:szCs w:val="22"/>
          <w:lang w:val="en-US" w:eastAsia="zh-CN"/>
        </w:rPr>
      </w:pPr>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_Toc129109013 \h </w:instrText>
      </w:r>
      <w:r>
        <w:rPr>
          <w:noProof/>
        </w:rPr>
      </w:r>
      <w:r>
        <w:rPr>
          <w:noProof/>
        </w:rPr>
        <w:fldChar w:fldCharType="separate"/>
      </w:r>
      <w:r>
        <w:rPr>
          <w:noProof/>
        </w:rPr>
        <w:t>36</w:t>
      </w:r>
      <w:r>
        <w:rPr>
          <w:noProof/>
        </w:rPr>
        <w:fldChar w:fldCharType="end"/>
      </w:r>
    </w:p>
    <w:p w14:paraId="56DE6657" w14:textId="77777777" w:rsidR="005B621C" w:rsidRDefault="005B621C">
      <w:pPr>
        <w:pStyle w:val="42"/>
        <w:rPr>
          <w:rFonts w:asciiTheme="minorHAnsi" w:hAnsiTheme="minorHAnsi" w:cstheme="minorBidi"/>
          <w:noProof/>
          <w:kern w:val="2"/>
          <w:sz w:val="21"/>
          <w:szCs w:val="22"/>
          <w:lang w:val="en-US" w:eastAsia="zh-CN"/>
        </w:rPr>
      </w:pPr>
      <w:r>
        <w:rPr>
          <w:noProof/>
        </w:rPr>
        <w:t>5.17.1.3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_Toc129109014 \h </w:instrText>
      </w:r>
      <w:r>
        <w:rPr>
          <w:noProof/>
        </w:rPr>
      </w:r>
      <w:r>
        <w:rPr>
          <w:noProof/>
        </w:rPr>
        <w:fldChar w:fldCharType="separate"/>
      </w:r>
      <w:r>
        <w:rPr>
          <w:noProof/>
        </w:rPr>
        <w:t>36</w:t>
      </w:r>
      <w:r>
        <w:rPr>
          <w:noProof/>
        </w:rPr>
        <w:fldChar w:fldCharType="end"/>
      </w:r>
    </w:p>
    <w:p w14:paraId="2D08EB74" w14:textId="77777777" w:rsidR="005B621C" w:rsidRDefault="005B621C">
      <w:pPr>
        <w:pStyle w:val="2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CA_n5-n7-n77</w:t>
      </w:r>
      <w:r>
        <w:rPr>
          <w:noProof/>
        </w:rPr>
        <w:tab/>
      </w:r>
      <w:r>
        <w:rPr>
          <w:noProof/>
        </w:rPr>
        <w:fldChar w:fldCharType="begin"/>
      </w:r>
      <w:r>
        <w:rPr>
          <w:noProof/>
        </w:rPr>
        <w:instrText xml:space="preserve"> PAGEREF _Toc129109015 \h </w:instrText>
      </w:r>
      <w:r>
        <w:rPr>
          <w:noProof/>
        </w:rPr>
      </w:r>
      <w:r>
        <w:rPr>
          <w:noProof/>
        </w:rPr>
        <w:fldChar w:fldCharType="separate"/>
      </w:r>
      <w:r>
        <w:rPr>
          <w:noProof/>
        </w:rPr>
        <w:t>36</w:t>
      </w:r>
      <w:r>
        <w:rPr>
          <w:noProof/>
        </w:rPr>
        <w:fldChar w:fldCharType="end"/>
      </w:r>
    </w:p>
    <w:p w14:paraId="4A3D7E6F" w14:textId="77777777" w:rsidR="005B621C" w:rsidRDefault="005B621C">
      <w:pPr>
        <w:pStyle w:val="3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_Toc129109016 \h </w:instrText>
      </w:r>
      <w:r>
        <w:rPr>
          <w:noProof/>
        </w:rPr>
      </w:r>
      <w:r>
        <w:rPr>
          <w:noProof/>
        </w:rPr>
        <w:fldChar w:fldCharType="separate"/>
      </w:r>
      <w:r>
        <w:rPr>
          <w:noProof/>
        </w:rPr>
        <w:t>36</w:t>
      </w:r>
      <w:r>
        <w:rPr>
          <w:noProof/>
        </w:rPr>
        <w:fldChar w:fldCharType="end"/>
      </w:r>
    </w:p>
    <w:p w14:paraId="34283221" w14:textId="77777777" w:rsidR="005B621C" w:rsidRDefault="005B621C">
      <w:pPr>
        <w:pStyle w:val="42"/>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_Toc129109017 \h </w:instrText>
      </w:r>
      <w:r>
        <w:rPr>
          <w:noProof/>
        </w:rPr>
      </w:r>
      <w:r>
        <w:rPr>
          <w:noProof/>
        </w:rPr>
        <w:fldChar w:fldCharType="separate"/>
      </w:r>
      <w:r>
        <w:rPr>
          <w:noProof/>
        </w:rPr>
        <w:t>36</w:t>
      </w:r>
      <w:r>
        <w:rPr>
          <w:noProof/>
        </w:rPr>
        <w:fldChar w:fldCharType="end"/>
      </w:r>
    </w:p>
    <w:p w14:paraId="0517F29C" w14:textId="77777777" w:rsidR="005B621C" w:rsidRDefault="005B621C">
      <w:pPr>
        <w:pStyle w:val="42"/>
        <w:rPr>
          <w:rFonts w:asciiTheme="minorHAnsi" w:hAnsiTheme="minorHAnsi" w:cstheme="minorBidi"/>
          <w:noProof/>
          <w:kern w:val="2"/>
          <w:sz w:val="21"/>
          <w:szCs w:val="22"/>
          <w:lang w:val="en-US" w:eastAsia="zh-CN"/>
        </w:rPr>
      </w:pPr>
      <w:r>
        <w:rPr>
          <w:noProof/>
        </w:rPr>
        <w:t>5.18.1.2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_Toc129109018 \h </w:instrText>
      </w:r>
      <w:r>
        <w:rPr>
          <w:noProof/>
        </w:rPr>
      </w:r>
      <w:r>
        <w:rPr>
          <w:noProof/>
        </w:rPr>
        <w:fldChar w:fldCharType="separate"/>
      </w:r>
      <w:r>
        <w:rPr>
          <w:noProof/>
        </w:rPr>
        <w:t>37</w:t>
      </w:r>
      <w:r>
        <w:rPr>
          <w:noProof/>
        </w:rPr>
        <w:fldChar w:fldCharType="end"/>
      </w:r>
    </w:p>
    <w:p w14:paraId="02C2FD41" w14:textId="77777777" w:rsidR="005B621C" w:rsidRDefault="005B621C">
      <w:pPr>
        <w:pStyle w:val="42"/>
        <w:rPr>
          <w:rFonts w:asciiTheme="minorHAnsi" w:hAnsiTheme="minorHAnsi" w:cstheme="minorBidi"/>
          <w:noProof/>
          <w:kern w:val="2"/>
          <w:sz w:val="21"/>
          <w:szCs w:val="22"/>
          <w:lang w:val="en-US" w:eastAsia="zh-CN"/>
        </w:rPr>
      </w:pPr>
      <w:r>
        <w:rPr>
          <w:noProof/>
        </w:rPr>
        <w:t>5.18.1.3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_Toc129109019 \h </w:instrText>
      </w:r>
      <w:r>
        <w:rPr>
          <w:noProof/>
        </w:rPr>
      </w:r>
      <w:r>
        <w:rPr>
          <w:noProof/>
        </w:rPr>
        <w:fldChar w:fldCharType="separate"/>
      </w:r>
      <w:r>
        <w:rPr>
          <w:noProof/>
        </w:rPr>
        <w:t>37</w:t>
      </w:r>
      <w:r>
        <w:rPr>
          <w:noProof/>
        </w:rPr>
        <w:fldChar w:fldCharType="end"/>
      </w:r>
    </w:p>
    <w:p w14:paraId="0D7A4B08" w14:textId="77777777" w:rsidR="005B621C" w:rsidRDefault="005B621C">
      <w:pPr>
        <w:pStyle w:val="33"/>
        <w:rPr>
          <w:rFonts w:asciiTheme="minorHAnsi" w:hAnsiTheme="minorHAnsi" w:cstheme="minorBidi"/>
          <w:noProof/>
          <w:kern w:val="2"/>
          <w:sz w:val="21"/>
          <w:szCs w:val="22"/>
          <w:lang w:val="en-US" w:eastAsia="zh-CN"/>
        </w:rPr>
      </w:pPr>
      <w:r>
        <w:rPr>
          <w:noProof/>
        </w:rPr>
        <w:t>5.18.2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_Toc129109020 \h </w:instrText>
      </w:r>
      <w:r>
        <w:rPr>
          <w:noProof/>
        </w:rPr>
      </w:r>
      <w:r>
        <w:rPr>
          <w:noProof/>
        </w:rPr>
        <w:fldChar w:fldCharType="separate"/>
      </w:r>
      <w:r>
        <w:rPr>
          <w:noProof/>
        </w:rPr>
        <w:t>37</w:t>
      </w:r>
      <w:r>
        <w:rPr>
          <w:noProof/>
        </w:rPr>
        <w:fldChar w:fldCharType="end"/>
      </w:r>
    </w:p>
    <w:p w14:paraId="279D3007" w14:textId="77777777" w:rsidR="005B621C" w:rsidRDefault="005B621C">
      <w:pPr>
        <w:pStyle w:val="42"/>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_Toc129109021 \h </w:instrText>
      </w:r>
      <w:r>
        <w:rPr>
          <w:noProof/>
        </w:rPr>
      </w:r>
      <w:r>
        <w:rPr>
          <w:noProof/>
        </w:rPr>
        <w:fldChar w:fldCharType="separate"/>
      </w:r>
      <w:r>
        <w:rPr>
          <w:noProof/>
        </w:rPr>
        <w:t>37</w:t>
      </w:r>
      <w:r>
        <w:rPr>
          <w:noProof/>
        </w:rPr>
        <w:fldChar w:fldCharType="end"/>
      </w:r>
    </w:p>
    <w:p w14:paraId="544836E9" w14:textId="77777777" w:rsidR="005B621C" w:rsidRDefault="005B621C">
      <w:pPr>
        <w:pStyle w:val="42"/>
        <w:rPr>
          <w:rFonts w:asciiTheme="minorHAnsi" w:hAnsiTheme="minorHAnsi" w:cstheme="minorBidi"/>
          <w:noProof/>
          <w:kern w:val="2"/>
          <w:sz w:val="21"/>
          <w:szCs w:val="22"/>
          <w:lang w:val="en-US" w:eastAsia="zh-CN"/>
        </w:rPr>
      </w:pPr>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_Toc129109022 \h </w:instrText>
      </w:r>
      <w:r>
        <w:rPr>
          <w:noProof/>
        </w:rPr>
      </w:r>
      <w:r>
        <w:rPr>
          <w:noProof/>
        </w:rPr>
        <w:fldChar w:fldCharType="separate"/>
      </w:r>
      <w:r>
        <w:rPr>
          <w:noProof/>
        </w:rPr>
        <w:t>37</w:t>
      </w:r>
      <w:r>
        <w:rPr>
          <w:noProof/>
        </w:rPr>
        <w:fldChar w:fldCharType="end"/>
      </w:r>
    </w:p>
    <w:p w14:paraId="716F7596" w14:textId="77777777" w:rsidR="005B621C" w:rsidRDefault="005B621C">
      <w:pPr>
        <w:pStyle w:val="2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CA_n7-n71-n77</w:t>
      </w:r>
      <w:r>
        <w:rPr>
          <w:noProof/>
        </w:rPr>
        <w:tab/>
      </w:r>
      <w:r>
        <w:rPr>
          <w:noProof/>
        </w:rPr>
        <w:fldChar w:fldCharType="begin"/>
      </w:r>
      <w:r>
        <w:rPr>
          <w:noProof/>
        </w:rPr>
        <w:instrText xml:space="preserve"> PAGEREF _Toc129109023 \h </w:instrText>
      </w:r>
      <w:r>
        <w:rPr>
          <w:noProof/>
        </w:rPr>
      </w:r>
      <w:r>
        <w:rPr>
          <w:noProof/>
        </w:rPr>
        <w:fldChar w:fldCharType="separate"/>
      </w:r>
      <w:r>
        <w:rPr>
          <w:noProof/>
        </w:rPr>
        <w:t>38</w:t>
      </w:r>
      <w:r>
        <w:rPr>
          <w:noProof/>
        </w:rPr>
        <w:fldChar w:fldCharType="end"/>
      </w:r>
    </w:p>
    <w:p w14:paraId="5BFEFFBD" w14:textId="77777777" w:rsidR="005B621C" w:rsidRDefault="005B621C">
      <w:pPr>
        <w:pStyle w:val="3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_Toc129109024 \h </w:instrText>
      </w:r>
      <w:r>
        <w:rPr>
          <w:noProof/>
        </w:rPr>
      </w:r>
      <w:r>
        <w:rPr>
          <w:noProof/>
        </w:rPr>
        <w:fldChar w:fldCharType="separate"/>
      </w:r>
      <w:r>
        <w:rPr>
          <w:noProof/>
        </w:rPr>
        <w:t>38</w:t>
      </w:r>
      <w:r>
        <w:rPr>
          <w:noProof/>
        </w:rPr>
        <w:fldChar w:fldCharType="end"/>
      </w:r>
    </w:p>
    <w:p w14:paraId="60A5E66D" w14:textId="77777777" w:rsidR="005B621C" w:rsidRDefault="005B621C">
      <w:pPr>
        <w:pStyle w:val="42"/>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_Toc129109025 \h </w:instrText>
      </w:r>
      <w:r>
        <w:rPr>
          <w:noProof/>
        </w:rPr>
      </w:r>
      <w:r>
        <w:rPr>
          <w:noProof/>
        </w:rPr>
        <w:fldChar w:fldCharType="separate"/>
      </w:r>
      <w:r>
        <w:rPr>
          <w:noProof/>
        </w:rPr>
        <w:t>38</w:t>
      </w:r>
      <w:r>
        <w:rPr>
          <w:noProof/>
        </w:rPr>
        <w:fldChar w:fldCharType="end"/>
      </w:r>
    </w:p>
    <w:p w14:paraId="5785CB99" w14:textId="77777777" w:rsidR="005B621C" w:rsidRDefault="005B621C">
      <w:pPr>
        <w:pStyle w:val="42"/>
        <w:rPr>
          <w:rFonts w:asciiTheme="minorHAnsi" w:hAnsiTheme="minorHAnsi" w:cstheme="minorBidi"/>
          <w:noProof/>
          <w:kern w:val="2"/>
          <w:sz w:val="21"/>
          <w:szCs w:val="22"/>
          <w:lang w:val="en-US" w:eastAsia="zh-CN"/>
        </w:rPr>
      </w:pPr>
      <w:r>
        <w:rPr>
          <w:noProof/>
        </w:rPr>
        <w:t>5.19.1.2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_Toc129109026 \h </w:instrText>
      </w:r>
      <w:r>
        <w:rPr>
          <w:noProof/>
        </w:rPr>
      </w:r>
      <w:r>
        <w:rPr>
          <w:noProof/>
        </w:rPr>
        <w:fldChar w:fldCharType="separate"/>
      </w:r>
      <w:r>
        <w:rPr>
          <w:noProof/>
        </w:rPr>
        <w:t>38</w:t>
      </w:r>
      <w:r>
        <w:rPr>
          <w:noProof/>
        </w:rPr>
        <w:fldChar w:fldCharType="end"/>
      </w:r>
    </w:p>
    <w:p w14:paraId="42E08AEB" w14:textId="77777777" w:rsidR="005B621C" w:rsidRDefault="005B621C">
      <w:pPr>
        <w:pStyle w:val="42"/>
        <w:rPr>
          <w:rFonts w:asciiTheme="minorHAnsi" w:hAnsiTheme="minorHAnsi" w:cstheme="minorBidi"/>
          <w:noProof/>
          <w:kern w:val="2"/>
          <w:sz w:val="21"/>
          <w:szCs w:val="22"/>
          <w:lang w:val="en-US" w:eastAsia="zh-CN"/>
        </w:rPr>
      </w:pPr>
      <w:r>
        <w:rPr>
          <w:noProof/>
        </w:rPr>
        <w:t>5.19.1.3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_Toc129109027 \h </w:instrText>
      </w:r>
      <w:r>
        <w:rPr>
          <w:noProof/>
        </w:rPr>
      </w:r>
      <w:r>
        <w:rPr>
          <w:noProof/>
        </w:rPr>
        <w:fldChar w:fldCharType="separate"/>
      </w:r>
      <w:r>
        <w:rPr>
          <w:noProof/>
        </w:rPr>
        <w:t>38</w:t>
      </w:r>
      <w:r>
        <w:rPr>
          <w:noProof/>
        </w:rPr>
        <w:fldChar w:fldCharType="end"/>
      </w:r>
    </w:p>
    <w:p w14:paraId="3B3E2726" w14:textId="77777777" w:rsidR="005B621C" w:rsidRDefault="005B621C">
      <w:pPr>
        <w:pStyle w:val="33"/>
        <w:rPr>
          <w:rFonts w:asciiTheme="minorHAnsi" w:hAnsiTheme="minorHAnsi" w:cstheme="minorBidi"/>
          <w:noProof/>
          <w:kern w:val="2"/>
          <w:sz w:val="21"/>
          <w:szCs w:val="22"/>
          <w:lang w:val="en-US" w:eastAsia="zh-CN"/>
        </w:rPr>
      </w:pPr>
      <w:r>
        <w:rPr>
          <w:noProof/>
        </w:rPr>
        <w:t>5.19.2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_Toc129109028 \h </w:instrText>
      </w:r>
      <w:r>
        <w:rPr>
          <w:noProof/>
        </w:rPr>
      </w:r>
      <w:r>
        <w:rPr>
          <w:noProof/>
        </w:rPr>
        <w:fldChar w:fldCharType="separate"/>
      </w:r>
      <w:r>
        <w:rPr>
          <w:noProof/>
        </w:rPr>
        <w:t>39</w:t>
      </w:r>
      <w:r>
        <w:rPr>
          <w:noProof/>
        </w:rPr>
        <w:fldChar w:fldCharType="end"/>
      </w:r>
    </w:p>
    <w:p w14:paraId="5A70A51C" w14:textId="77777777" w:rsidR="005B621C" w:rsidRDefault="005B621C">
      <w:pPr>
        <w:pStyle w:val="42"/>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_Toc129109029 \h </w:instrText>
      </w:r>
      <w:r>
        <w:rPr>
          <w:noProof/>
        </w:rPr>
      </w:r>
      <w:r>
        <w:rPr>
          <w:noProof/>
        </w:rPr>
        <w:fldChar w:fldCharType="separate"/>
      </w:r>
      <w:r>
        <w:rPr>
          <w:noProof/>
        </w:rPr>
        <w:t>39</w:t>
      </w:r>
      <w:r>
        <w:rPr>
          <w:noProof/>
        </w:rPr>
        <w:fldChar w:fldCharType="end"/>
      </w:r>
    </w:p>
    <w:p w14:paraId="2E7B07E0" w14:textId="77777777" w:rsidR="005B621C" w:rsidRDefault="005B621C">
      <w:pPr>
        <w:pStyle w:val="42"/>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_Toc129109030 \h </w:instrText>
      </w:r>
      <w:r>
        <w:rPr>
          <w:noProof/>
        </w:rPr>
      </w:r>
      <w:r>
        <w:rPr>
          <w:noProof/>
        </w:rPr>
        <w:fldChar w:fldCharType="separate"/>
      </w:r>
      <w:r>
        <w:rPr>
          <w:noProof/>
        </w:rPr>
        <w:t>39</w:t>
      </w:r>
      <w:r>
        <w:rPr>
          <w:noProof/>
        </w:rPr>
        <w:fldChar w:fldCharType="end"/>
      </w:r>
    </w:p>
    <w:p w14:paraId="40E9FB02" w14:textId="77777777" w:rsidR="005B621C" w:rsidRDefault="005B621C">
      <w:pPr>
        <w:pStyle w:val="22"/>
        <w:rPr>
          <w:rFonts w:asciiTheme="minorHAnsi" w:hAnsiTheme="minorHAnsi" w:cstheme="minorBidi"/>
          <w:noProof/>
          <w:kern w:val="2"/>
          <w:sz w:val="21"/>
          <w:szCs w:val="22"/>
          <w:lang w:val="en-US" w:eastAsia="zh-CN"/>
        </w:rPr>
      </w:pPr>
      <w:r>
        <w:rPr>
          <w:noProof/>
        </w:rPr>
        <w:t>5.20</w:t>
      </w:r>
      <w:r>
        <w:rPr>
          <w:rFonts w:asciiTheme="minorHAnsi" w:hAnsiTheme="minorHAnsi" w:cstheme="minorBidi"/>
          <w:noProof/>
          <w:kern w:val="2"/>
          <w:sz w:val="21"/>
          <w:szCs w:val="22"/>
          <w:lang w:val="en-US" w:eastAsia="zh-CN"/>
        </w:rPr>
        <w:tab/>
      </w:r>
      <w:r>
        <w:rPr>
          <w:noProof/>
        </w:rPr>
        <w:t>CA_n48-n70-n77</w:t>
      </w:r>
      <w:r>
        <w:rPr>
          <w:noProof/>
        </w:rPr>
        <w:tab/>
      </w:r>
      <w:r>
        <w:rPr>
          <w:noProof/>
        </w:rPr>
        <w:fldChar w:fldCharType="begin"/>
      </w:r>
      <w:r>
        <w:rPr>
          <w:noProof/>
        </w:rPr>
        <w:instrText xml:space="preserve"> PAGEREF _Toc129109031 \h </w:instrText>
      </w:r>
      <w:r>
        <w:rPr>
          <w:noProof/>
        </w:rPr>
      </w:r>
      <w:r>
        <w:rPr>
          <w:noProof/>
        </w:rPr>
        <w:fldChar w:fldCharType="separate"/>
      </w:r>
      <w:r>
        <w:rPr>
          <w:noProof/>
        </w:rPr>
        <w:t>39</w:t>
      </w:r>
      <w:r>
        <w:rPr>
          <w:noProof/>
        </w:rPr>
        <w:fldChar w:fldCharType="end"/>
      </w:r>
    </w:p>
    <w:p w14:paraId="6B4F6560" w14:textId="77777777" w:rsidR="005B621C" w:rsidRDefault="005B621C">
      <w:pPr>
        <w:pStyle w:val="33"/>
        <w:rPr>
          <w:rFonts w:asciiTheme="minorHAnsi" w:hAnsiTheme="minorHAnsi" w:cstheme="minorBidi"/>
          <w:noProof/>
          <w:kern w:val="2"/>
          <w:sz w:val="21"/>
          <w:szCs w:val="22"/>
          <w:lang w:val="en-US" w:eastAsia="zh-CN"/>
        </w:rPr>
      </w:pPr>
      <w:r>
        <w:rPr>
          <w:noProof/>
        </w:rPr>
        <w:t>5.20.1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_Toc129109032 \h </w:instrText>
      </w:r>
      <w:r>
        <w:rPr>
          <w:noProof/>
        </w:rPr>
      </w:r>
      <w:r>
        <w:rPr>
          <w:noProof/>
        </w:rPr>
        <w:fldChar w:fldCharType="separate"/>
      </w:r>
      <w:r>
        <w:rPr>
          <w:noProof/>
        </w:rPr>
        <w:t>39</w:t>
      </w:r>
      <w:r>
        <w:rPr>
          <w:noProof/>
        </w:rPr>
        <w:fldChar w:fldCharType="end"/>
      </w:r>
    </w:p>
    <w:p w14:paraId="5FF0F20F" w14:textId="77777777" w:rsidR="005B621C" w:rsidRDefault="005B621C">
      <w:pPr>
        <w:pStyle w:val="42"/>
        <w:rPr>
          <w:rFonts w:asciiTheme="minorHAnsi" w:hAnsiTheme="minorHAnsi" w:cstheme="minorBidi"/>
          <w:noProof/>
          <w:kern w:val="2"/>
          <w:sz w:val="21"/>
          <w:szCs w:val="22"/>
          <w:lang w:val="en-US" w:eastAsia="zh-CN"/>
        </w:rPr>
      </w:pPr>
      <w:r>
        <w:rPr>
          <w:noProof/>
        </w:rPr>
        <w:t>5.20.1.1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_Toc129109033 \h </w:instrText>
      </w:r>
      <w:r>
        <w:rPr>
          <w:noProof/>
        </w:rPr>
      </w:r>
      <w:r>
        <w:rPr>
          <w:noProof/>
        </w:rPr>
        <w:fldChar w:fldCharType="separate"/>
      </w:r>
      <w:r>
        <w:rPr>
          <w:noProof/>
        </w:rPr>
        <w:t>39</w:t>
      </w:r>
      <w:r>
        <w:rPr>
          <w:noProof/>
        </w:rPr>
        <w:fldChar w:fldCharType="end"/>
      </w:r>
    </w:p>
    <w:p w14:paraId="39830FBA" w14:textId="77777777" w:rsidR="005B621C" w:rsidRDefault="005B621C">
      <w:pPr>
        <w:pStyle w:val="42"/>
        <w:rPr>
          <w:rFonts w:asciiTheme="minorHAnsi" w:hAnsiTheme="minorHAnsi" w:cstheme="minorBidi"/>
          <w:noProof/>
          <w:kern w:val="2"/>
          <w:sz w:val="21"/>
          <w:szCs w:val="22"/>
          <w:lang w:val="en-US" w:eastAsia="zh-CN"/>
        </w:rPr>
      </w:pPr>
      <w:r>
        <w:rPr>
          <w:noProof/>
        </w:rPr>
        <w:t>5.20.1.2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_Toc129109034 \h </w:instrText>
      </w:r>
      <w:r>
        <w:rPr>
          <w:noProof/>
        </w:rPr>
      </w:r>
      <w:r>
        <w:rPr>
          <w:noProof/>
        </w:rPr>
        <w:fldChar w:fldCharType="separate"/>
      </w:r>
      <w:r>
        <w:rPr>
          <w:noProof/>
        </w:rPr>
        <w:t>40</w:t>
      </w:r>
      <w:r>
        <w:rPr>
          <w:noProof/>
        </w:rPr>
        <w:fldChar w:fldCharType="end"/>
      </w:r>
    </w:p>
    <w:p w14:paraId="73FF2A15" w14:textId="77777777" w:rsidR="005B621C" w:rsidRDefault="005B621C">
      <w:pPr>
        <w:pStyle w:val="42"/>
        <w:rPr>
          <w:rFonts w:asciiTheme="minorHAnsi" w:hAnsiTheme="minorHAnsi" w:cstheme="minorBidi"/>
          <w:noProof/>
          <w:kern w:val="2"/>
          <w:sz w:val="21"/>
          <w:szCs w:val="22"/>
          <w:lang w:val="en-US" w:eastAsia="zh-CN"/>
        </w:rPr>
      </w:pPr>
      <w:r>
        <w:rPr>
          <w:noProof/>
        </w:rPr>
        <w:t>5.20.1.3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_Toc129109035 \h </w:instrText>
      </w:r>
      <w:r>
        <w:rPr>
          <w:noProof/>
        </w:rPr>
      </w:r>
      <w:r>
        <w:rPr>
          <w:noProof/>
        </w:rPr>
        <w:fldChar w:fldCharType="separate"/>
      </w:r>
      <w:r>
        <w:rPr>
          <w:noProof/>
        </w:rPr>
        <w:t>40</w:t>
      </w:r>
      <w:r>
        <w:rPr>
          <w:noProof/>
        </w:rPr>
        <w:fldChar w:fldCharType="end"/>
      </w:r>
    </w:p>
    <w:p w14:paraId="1EFE6DD4" w14:textId="77777777" w:rsidR="005B621C" w:rsidRDefault="005B621C">
      <w:pPr>
        <w:pStyle w:val="33"/>
        <w:rPr>
          <w:rFonts w:asciiTheme="minorHAnsi" w:hAnsiTheme="minorHAnsi" w:cstheme="minorBidi"/>
          <w:noProof/>
          <w:kern w:val="2"/>
          <w:sz w:val="21"/>
          <w:szCs w:val="22"/>
          <w:lang w:val="en-US" w:eastAsia="zh-CN"/>
        </w:rPr>
      </w:pPr>
      <w:r>
        <w:rPr>
          <w:noProof/>
        </w:rPr>
        <w:t>5.20.2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_Toc129109036 \h </w:instrText>
      </w:r>
      <w:r>
        <w:rPr>
          <w:noProof/>
        </w:rPr>
      </w:r>
      <w:r>
        <w:rPr>
          <w:noProof/>
        </w:rPr>
        <w:fldChar w:fldCharType="separate"/>
      </w:r>
      <w:r>
        <w:rPr>
          <w:noProof/>
        </w:rPr>
        <w:t>40</w:t>
      </w:r>
      <w:r>
        <w:rPr>
          <w:noProof/>
        </w:rPr>
        <w:fldChar w:fldCharType="end"/>
      </w:r>
    </w:p>
    <w:p w14:paraId="21C81DC8" w14:textId="77777777" w:rsidR="005B621C" w:rsidRDefault="005B621C">
      <w:pPr>
        <w:pStyle w:val="42"/>
        <w:rPr>
          <w:rFonts w:asciiTheme="minorHAnsi" w:hAnsiTheme="minorHAnsi" w:cstheme="minorBidi"/>
          <w:noProof/>
          <w:kern w:val="2"/>
          <w:sz w:val="21"/>
          <w:szCs w:val="22"/>
          <w:lang w:val="en-US" w:eastAsia="zh-CN"/>
        </w:rPr>
      </w:pPr>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_Toc129109037 \h </w:instrText>
      </w:r>
      <w:r>
        <w:rPr>
          <w:noProof/>
        </w:rPr>
      </w:r>
      <w:r>
        <w:rPr>
          <w:noProof/>
        </w:rPr>
        <w:fldChar w:fldCharType="separate"/>
      </w:r>
      <w:r>
        <w:rPr>
          <w:noProof/>
        </w:rPr>
        <w:t>40</w:t>
      </w:r>
      <w:r>
        <w:rPr>
          <w:noProof/>
        </w:rPr>
        <w:fldChar w:fldCharType="end"/>
      </w:r>
    </w:p>
    <w:p w14:paraId="152B4B3D" w14:textId="77777777" w:rsidR="005B621C" w:rsidRDefault="005B621C">
      <w:pPr>
        <w:pStyle w:val="42"/>
        <w:rPr>
          <w:rFonts w:asciiTheme="minorHAnsi" w:hAnsiTheme="minorHAnsi" w:cstheme="minorBidi"/>
          <w:noProof/>
          <w:kern w:val="2"/>
          <w:sz w:val="21"/>
          <w:szCs w:val="22"/>
          <w:lang w:val="en-US" w:eastAsia="zh-CN"/>
        </w:rPr>
      </w:pPr>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_Toc129109038 \h </w:instrText>
      </w:r>
      <w:r>
        <w:rPr>
          <w:noProof/>
        </w:rPr>
      </w:r>
      <w:r>
        <w:rPr>
          <w:noProof/>
        </w:rPr>
        <w:fldChar w:fldCharType="separate"/>
      </w:r>
      <w:r>
        <w:rPr>
          <w:noProof/>
        </w:rPr>
        <w:t>42</w:t>
      </w:r>
      <w:r>
        <w:rPr>
          <w:noProof/>
        </w:rPr>
        <w:fldChar w:fldCharType="end"/>
      </w:r>
    </w:p>
    <w:p w14:paraId="38F224DF" w14:textId="77777777" w:rsidR="005B621C" w:rsidRDefault="005B621C">
      <w:pPr>
        <w:pStyle w:val="2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CA_n66-n70-n77</w:t>
      </w:r>
      <w:r>
        <w:rPr>
          <w:noProof/>
        </w:rPr>
        <w:tab/>
      </w:r>
      <w:r>
        <w:rPr>
          <w:noProof/>
        </w:rPr>
        <w:fldChar w:fldCharType="begin"/>
      </w:r>
      <w:r>
        <w:rPr>
          <w:noProof/>
        </w:rPr>
        <w:instrText xml:space="preserve"> PAGEREF _Toc129109039 \h </w:instrText>
      </w:r>
      <w:r>
        <w:rPr>
          <w:noProof/>
        </w:rPr>
      </w:r>
      <w:r>
        <w:rPr>
          <w:noProof/>
        </w:rPr>
        <w:fldChar w:fldCharType="separate"/>
      </w:r>
      <w:r>
        <w:rPr>
          <w:noProof/>
        </w:rPr>
        <w:t>42</w:t>
      </w:r>
      <w:r>
        <w:rPr>
          <w:noProof/>
        </w:rPr>
        <w:fldChar w:fldCharType="end"/>
      </w:r>
    </w:p>
    <w:p w14:paraId="3C7D6451" w14:textId="77777777" w:rsidR="005B621C" w:rsidRDefault="005B621C">
      <w:pPr>
        <w:pStyle w:val="33"/>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sidRPr="00857165">
        <w:rPr>
          <w:rFonts w:cs="Arial"/>
          <w:noProof/>
          <w:lang w:val="en-US" w:eastAsia="zh-CN"/>
        </w:rPr>
        <w:t>Common for 1 band UL and 2 bands UL CA</w:t>
      </w:r>
      <w:r>
        <w:rPr>
          <w:noProof/>
        </w:rPr>
        <w:tab/>
      </w:r>
      <w:r>
        <w:rPr>
          <w:noProof/>
        </w:rPr>
        <w:fldChar w:fldCharType="begin"/>
      </w:r>
      <w:r>
        <w:rPr>
          <w:noProof/>
        </w:rPr>
        <w:instrText xml:space="preserve"> PAGEREF _Toc129109040 \h </w:instrText>
      </w:r>
      <w:r>
        <w:rPr>
          <w:noProof/>
        </w:rPr>
      </w:r>
      <w:r>
        <w:rPr>
          <w:noProof/>
        </w:rPr>
        <w:fldChar w:fldCharType="separate"/>
      </w:r>
      <w:r>
        <w:rPr>
          <w:noProof/>
        </w:rPr>
        <w:t>42</w:t>
      </w:r>
      <w:r>
        <w:rPr>
          <w:noProof/>
        </w:rPr>
        <w:fldChar w:fldCharType="end"/>
      </w:r>
    </w:p>
    <w:p w14:paraId="317E4115" w14:textId="77777777" w:rsidR="005B621C" w:rsidRDefault="005B621C">
      <w:pPr>
        <w:pStyle w:val="42"/>
        <w:rPr>
          <w:rFonts w:asciiTheme="minorHAnsi" w:hAnsiTheme="minorHAnsi" w:cstheme="minorBidi"/>
          <w:noProof/>
          <w:kern w:val="2"/>
          <w:sz w:val="21"/>
          <w:szCs w:val="22"/>
          <w:lang w:val="en-US" w:eastAsia="zh-CN"/>
        </w:rPr>
      </w:pPr>
      <w:r>
        <w:rPr>
          <w:noProof/>
        </w:rPr>
        <w:t>5.21.1.1</w:t>
      </w:r>
      <w:r>
        <w:rPr>
          <w:rFonts w:asciiTheme="minorHAnsi" w:hAnsiTheme="minorHAnsi" w:cstheme="minorBidi"/>
          <w:noProof/>
          <w:kern w:val="2"/>
          <w:sz w:val="21"/>
          <w:szCs w:val="22"/>
          <w:lang w:val="en-US" w:eastAsia="zh-CN"/>
        </w:rPr>
        <w:tab/>
      </w:r>
      <w:r w:rsidRPr="00857165">
        <w:rPr>
          <w:rFonts w:cs="Arial"/>
          <w:noProof/>
          <w:lang w:eastAsia="zh-CN"/>
        </w:rPr>
        <w:t>Operating bands for CA</w:t>
      </w:r>
      <w:r>
        <w:rPr>
          <w:noProof/>
        </w:rPr>
        <w:tab/>
      </w:r>
      <w:r>
        <w:rPr>
          <w:noProof/>
        </w:rPr>
        <w:fldChar w:fldCharType="begin"/>
      </w:r>
      <w:r>
        <w:rPr>
          <w:noProof/>
        </w:rPr>
        <w:instrText xml:space="preserve"> PAGEREF _Toc129109041 \h </w:instrText>
      </w:r>
      <w:r>
        <w:rPr>
          <w:noProof/>
        </w:rPr>
      </w:r>
      <w:r>
        <w:rPr>
          <w:noProof/>
        </w:rPr>
        <w:fldChar w:fldCharType="separate"/>
      </w:r>
      <w:r>
        <w:rPr>
          <w:noProof/>
        </w:rPr>
        <w:t>42</w:t>
      </w:r>
      <w:r>
        <w:rPr>
          <w:noProof/>
        </w:rPr>
        <w:fldChar w:fldCharType="end"/>
      </w:r>
    </w:p>
    <w:p w14:paraId="53938B4F" w14:textId="77777777" w:rsidR="005B621C" w:rsidRDefault="005B621C">
      <w:pPr>
        <w:pStyle w:val="42"/>
        <w:rPr>
          <w:rFonts w:asciiTheme="minorHAnsi" w:hAnsiTheme="minorHAnsi" w:cstheme="minorBidi"/>
          <w:noProof/>
          <w:kern w:val="2"/>
          <w:sz w:val="21"/>
          <w:szCs w:val="22"/>
          <w:lang w:val="en-US" w:eastAsia="zh-CN"/>
        </w:rPr>
      </w:pPr>
      <w:r w:rsidRPr="00857165">
        <w:rPr>
          <w:noProof/>
          <w:lang w:val="en-US" w:eastAsia="zh-CN"/>
        </w:rPr>
        <w:t>5.21</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_Toc129109042 \h </w:instrText>
      </w:r>
      <w:r>
        <w:rPr>
          <w:noProof/>
        </w:rPr>
      </w:r>
      <w:r>
        <w:rPr>
          <w:noProof/>
        </w:rPr>
        <w:fldChar w:fldCharType="separate"/>
      </w:r>
      <w:r>
        <w:rPr>
          <w:noProof/>
        </w:rPr>
        <w:t>42</w:t>
      </w:r>
      <w:r>
        <w:rPr>
          <w:noProof/>
        </w:rPr>
        <w:fldChar w:fldCharType="end"/>
      </w:r>
    </w:p>
    <w:p w14:paraId="5E5436E1" w14:textId="77777777" w:rsidR="005B621C" w:rsidRDefault="005B621C">
      <w:pPr>
        <w:pStyle w:val="42"/>
        <w:rPr>
          <w:rFonts w:asciiTheme="minorHAnsi" w:hAnsiTheme="minorHAnsi" w:cstheme="minorBidi"/>
          <w:noProof/>
          <w:kern w:val="2"/>
          <w:sz w:val="21"/>
          <w:szCs w:val="22"/>
          <w:lang w:val="en-US" w:eastAsia="zh-CN"/>
        </w:rPr>
      </w:pPr>
      <w:r>
        <w:rPr>
          <w:noProof/>
        </w:rPr>
        <w:t>5.21.1.3</w:t>
      </w:r>
      <w:r>
        <w:rPr>
          <w:rFonts w:asciiTheme="minorHAnsi" w:hAnsiTheme="minorHAnsi" w:cstheme="minorBidi"/>
          <w:noProof/>
          <w:kern w:val="2"/>
          <w:sz w:val="21"/>
          <w:szCs w:val="22"/>
          <w:lang w:val="en-US" w:eastAsia="zh-CN"/>
        </w:rPr>
        <w:tab/>
      </w:r>
      <w:r w:rsidRPr="00857165">
        <w:rPr>
          <w:rFonts w:cs="Arial"/>
          <w:noProof/>
          <w:lang w:val="en-US" w:eastAsia="zh-CN"/>
        </w:rPr>
        <w:t>∆T</w:t>
      </w:r>
      <w:r w:rsidRPr="00857165">
        <w:rPr>
          <w:rFonts w:cs="Arial"/>
          <w:noProof/>
          <w:vertAlign w:val="subscript"/>
          <w:lang w:val="en-US" w:eastAsia="zh-CN"/>
        </w:rPr>
        <w:t>IB,c</w:t>
      </w:r>
      <w:r w:rsidRPr="00857165">
        <w:rPr>
          <w:rFonts w:cs="Arial"/>
          <w:noProof/>
          <w:lang w:val="en-US" w:eastAsia="zh-CN"/>
        </w:rPr>
        <w:t xml:space="preserve"> and ∆R</w:t>
      </w:r>
      <w:r w:rsidRPr="00857165">
        <w:rPr>
          <w:rFonts w:cs="Arial"/>
          <w:noProof/>
          <w:vertAlign w:val="subscript"/>
          <w:lang w:val="en-US" w:eastAsia="zh-CN"/>
        </w:rPr>
        <w:t>IB,c</w:t>
      </w:r>
      <w:r w:rsidRPr="00857165">
        <w:rPr>
          <w:rFonts w:cs="Arial"/>
          <w:noProof/>
          <w:lang w:val="en-US" w:eastAsia="zh-CN"/>
        </w:rPr>
        <w:t xml:space="preserve"> values</w:t>
      </w:r>
      <w:r>
        <w:rPr>
          <w:noProof/>
        </w:rPr>
        <w:tab/>
      </w:r>
      <w:r>
        <w:rPr>
          <w:noProof/>
        </w:rPr>
        <w:fldChar w:fldCharType="begin"/>
      </w:r>
      <w:r>
        <w:rPr>
          <w:noProof/>
        </w:rPr>
        <w:instrText xml:space="preserve"> PAGEREF _Toc129109043 \h </w:instrText>
      </w:r>
      <w:r>
        <w:rPr>
          <w:noProof/>
        </w:rPr>
      </w:r>
      <w:r>
        <w:rPr>
          <w:noProof/>
        </w:rPr>
        <w:fldChar w:fldCharType="separate"/>
      </w:r>
      <w:r>
        <w:rPr>
          <w:noProof/>
        </w:rPr>
        <w:t>42</w:t>
      </w:r>
      <w:r>
        <w:rPr>
          <w:noProof/>
        </w:rPr>
        <w:fldChar w:fldCharType="end"/>
      </w:r>
    </w:p>
    <w:p w14:paraId="5FCA4621" w14:textId="77777777" w:rsidR="005B621C" w:rsidRDefault="005B621C">
      <w:pPr>
        <w:pStyle w:val="33"/>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sidRPr="00857165">
        <w:rPr>
          <w:rFonts w:cs="Arial"/>
          <w:noProof/>
          <w:lang w:eastAsia="zh-CN"/>
        </w:rPr>
        <w:t>Specific for 2 bands UL CA</w:t>
      </w:r>
      <w:r>
        <w:rPr>
          <w:noProof/>
        </w:rPr>
        <w:tab/>
      </w:r>
      <w:r>
        <w:rPr>
          <w:noProof/>
        </w:rPr>
        <w:fldChar w:fldCharType="begin"/>
      </w:r>
      <w:r>
        <w:rPr>
          <w:noProof/>
        </w:rPr>
        <w:instrText xml:space="preserve"> PAGEREF _Toc129109044 \h </w:instrText>
      </w:r>
      <w:r>
        <w:rPr>
          <w:noProof/>
        </w:rPr>
      </w:r>
      <w:r>
        <w:rPr>
          <w:noProof/>
        </w:rPr>
        <w:fldChar w:fldCharType="separate"/>
      </w:r>
      <w:r>
        <w:rPr>
          <w:noProof/>
        </w:rPr>
        <w:t>42</w:t>
      </w:r>
      <w:r>
        <w:rPr>
          <w:noProof/>
        </w:rPr>
        <w:fldChar w:fldCharType="end"/>
      </w:r>
    </w:p>
    <w:p w14:paraId="6DF14B82" w14:textId="77777777" w:rsidR="005B621C" w:rsidRDefault="005B621C">
      <w:pPr>
        <w:pStyle w:val="42"/>
        <w:rPr>
          <w:rFonts w:asciiTheme="minorHAnsi" w:hAnsiTheme="minorHAnsi" w:cstheme="minorBidi"/>
          <w:noProof/>
          <w:kern w:val="2"/>
          <w:sz w:val="21"/>
          <w:szCs w:val="22"/>
          <w:lang w:val="en-US" w:eastAsia="zh-CN"/>
        </w:rPr>
      </w:pPr>
      <w:r>
        <w:rPr>
          <w:noProof/>
          <w:lang w:eastAsia="zh-CN"/>
        </w:rPr>
        <w:t>5.21.2.1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_Toc129109045 \h </w:instrText>
      </w:r>
      <w:r>
        <w:rPr>
          <w:noProof/>
        </w:rPr>
      </w:r>
      <w:r>
        <w:rPr>
          <w:noProof/>
        </w:rPr>
        <w:fldChar w:fldCharType="separate"/>
      </w:r>
      <w:r>
        <w:rPr>
          <w:noProof/>
        </w:rPr>
        <w:t>42</w:t>
      </w:r>
      <w:r>
        <w:rPr>
          <w:noProof/>
        </w:rPr>
        <w:fldChar w:fldCharType="end"/>
      </w:r>
    </w:p>
    <w:p w14:paraId="5CEAAD2A" w14:textId="77777777" w:rsidR="005B621C" w:rsidRDefault="005B621C">
      <w:pPr>
        <w:pStyle w:val="42"/>
        <w:rPr>
          <w:rFonts w:asciiTheme="minorHAnsi" w:hAnsiTheme="minorHAnsi" w:cstheme="minorBidi"/>
          <w:noProof/>
          <w:kern w:val="2"/>
          <w:sz w:val="21"/>
          <w:szCs w:val="22"/>
          <w:lang w:val="en-US" w:eastAsia="zh-CN"/>
        </w:rPr>
      </w:pPr>
      <w:r>
        <w:rPr>
          <w:noProof/>
          <w:lang w:eastAsia="zh-CN"/>
        </w:rPr>
        <w:t>5.21.2.2</w:t>
      </w:r>
      <w:r>
        <w:rPr>
          <w:rFonts w:asciiTheme="minorHAnsi" w:hAnsiTheme="minorHAnsi" w:cstheme="minorBidi"/>
          <w:noProof/>
          <w:kern w:val="2"/>
          <w:sz w:val="21"/>
          <w:szCs w:val="22"/>
          <w:lang w:val="en-US" w:eastAsia="zh-CN"/>
        </w:rPr>
        <w:tab/>
      </w:r>
      <w:r w:rsidRPr="00857165">
        <w:rPr>
          <w:noProof/>
          <w:lang w:val="en-US" w:eastAsia="zh-CN"/>
        </w:rPr>
        <w:t>REFSENS requirements</w:t>
      </w:r>
      <w:r>
        <w:rPr>
          <w:noProof/>
        </w:rPr>
        <w:tab/>
      </w:r>
      <w:r>
        <w:rPr>
          <w:noProof/>
        </w:rPr>
        <w:fldChar w:fldCharType="begin"/>
      </w:r>
      <w:r>
        <w:rPr>
          <w:noProof/>
        </w:rPr>
        <w:instrText xml:space="preserve"> PAGEREF _Toc129109046 \h </w:instrText>
      </w:r>
      <w:r>
        <w:rPr>
          <w:noProof/>
        </w:rPr>
      </w:r>
      <w:r>
        <w:rPr>
          <w:noProof/>
        </w:rPr>
        <w:fldChar w:fldCharType="separate"/>
      </w:r>
      <w:r>
        <w:rPr>
          <w:noProof/>
        </w:rPr>
        <w:t>44</w:t>
      </w:r>
      <w:r>
        <w:rPr>
          <w:noProof/>
        </w:rPr>
        <w:fldChar w:fldCharType="end"/>
      </w:r>
    </w:p>
    <w:p w14:paraId="320216AD" w14:textId="77777777" w:rsidR="005B621C" w:rsidRDefault="005B621C">
      <w:pPr>
        <w:pStyle w:val="2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CA_n70-n71-n77</w:t>
      </w:r>
      <w:r>
        <w:rPr>
          <w:noProof/>
        </w:rPr>
        <w:tab/>
      </w:r>
      <w:r>
        <w:rPr>
          <w:noProof/>
        </w:rPr>
        <w:fldChar w:fldCharType="begin"/>
      </w:r>
      <w:r>
        <w:rPr>
          <w:noProof/>
        </w:rPr>
        <w:instrText xml:space="preserve"> PAGEREF _Toc129109047 \h </w:instrText>
      </w:r>
      <w:r>
        <w:rPr>
          <w:noProof/>
        </w:rPr>
      </w:r>
      <w:r>
        <w:rPr>
          <w:noProof/>
        </w:rPr>
        <w:fldChar w:fldCharType="separate"/>
      </w:r>
      <w:r>
        <w:rPr>
          <w:noProof/>
        </w:rPr>
        <w:t>44</w:t>
      </w:r>
      <w:r>
        <w:rPr>
          <w:noProof/>
        </w:rPr>
        <w:fldChar w:fldCharType="end"/>
      </w:r>
    </w:p>
    <w:p w14:paraId="152CAC57" w14:textId="77777777" w:rsidR="005B621C" w:rsidRDefault="005B621C">
      <w:pPr>
        <w:pStyle w:val="33"/>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_Toc129109048 \h </w:instrText>
      </w:r>
      <w:r>
        <w:rPr>
          <w:noProof/>
        </w:rPr>
      </w:r>
      <w:r>
        <w:rPr>
          <w:noProof/>
        </w:rPr>
        <w:fldChar w:fldCharType="separate"/>
      </w:r>
      <w:r>
        <w:rPr>
          <w:noProof/>
        </w:rPr>
        <w:t>44</w:t>
      </w:r>
      <w:r>
        <w:rPr>
          <w:noProof/>
        </w:rPr>
        <w:fldChar w:fldCharType="end"/>
      </w:r>
    </w:p>
    <w:p w14:paraId="6DDC2FA3" w14:textId="77777777" w:rsidR="005B621C" w:rsidRDefault="005B621C">
      <w:pPr>
        <w:pStyle w:val="42"/>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sidRPr="00857165">
        <w:rPr>
          <w:rFonts w:cs="Arial"/>
          <w:noProof/>
          <w:lang w:eastAsia="zh-CN"/>
        </w:rPr>
        <w:t>Operating bands for CA</w:t>
      </w:r>
      <w:r>
        <w:rPr>
          <w:noProof/>
        </w:rPr>
        <w:tab/>
      </w:r>
      <w:r>
        <w:rPr>
          <w:noProof/>
        </w:rPr>
        <w:fldChar w:fldCharType="begin"/>
      </w:r>
      <w:r>
        <w:rPr>
          <w:noProof/>
        </w:rPr>
        <w:instrText xml:space="preserve"> PAGEREF _Toc129109049 \h </w:instrText>
      </w:r>
      <w:r>
        <w:rPr>
          <w:noProof/>
        </w:rPr>
      </w:r>
      <w:r>
        <w:rPr>
          <w:noProof/>
        </w:rPr>
        <w:fldChar w:fldCharType="separate"/>
      </w:r>
      <w:r>
        <w:rPr>
          <w:noProof/>
        </w:rPr>
        <w:t>44</w:t>
      </w:r>
      <w:r>
        <w:rPr>
          <w:noProof/>
        </w:rPr>
        <w:fldChar w:fldCharType="end"/>
      </w:r>
    </w:p>
    <w:p w14:paraId="331C7C99" w14:textId="77777777" w:rsidR="005B621C" w:rsidRDefault="005B621C">
      <w:pPr>
        <w:pStyle w:val="42"/>
        <w:rPr>
          <w:rFonts w:asciiTheme="minorHAnsi" w:hAnsiTheme="minorHAnsi" w:cstheme="minorBidi"/>
          <w:noProof/>
          <w:kern w:val="2"/>
          <w:sz w:val="21"/>
          <w:szCs w:val="22"/>
          <w:lang w:val="en-US" w:eastAsia="zh-CN"/>
        </w:rPr>
      </w:pPr>
      <w:r w:rsidRPr="00857165">
        <w:rPr>
          <w:noProof/>
          <w:lang w:val="en-US" w:eastAsia="zh-CN"/>
        </w:rPr>
        <w:t>5.22</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_Toc129109050 \h </w:instrText>
      </w:r>
      <w:r>
        <w:rPr>
          <w:noProof/>
        </w:rPr>
      </w:r>
      <w:r>
        <w:rPr>
          <w:noProof/>
        </w:rPr>
        <w:fldChar w:fldCharType="separate"/>
      </w:r>
      <w:r>
        <w:rPr>
          <w:noProof/>
        </w:rPr>
        <w:t>45</w:t>
      </w:r>
      <w:r>
        <w:rPr>
          <w:noProof/>
        </w:rPr>
        <w:fldChar w:fldCharType="end"/>
      </w:r>
    </w:p>
    <w:p w14:paraId="66E4C123" w14:textId="77777777" w:rsidR="005B621C" w:rsidRDefault="005B621C">
      <w:pPr>
        <w:pStyle w:val="42"/>
        <w:rPr>
          <w:rFonts w:asciiTheme="minorHAnsi" w:hAnsiTheme="minorHAnsi" w:cstheme="minorBidi"/>
          <w:noProof/>
          <w:kern w:val="2"/>
          <w:sz w:val="21"/>
          <w:szCs w:val="22"/>
          <w:lang w:val="en-US" w:eastAsia="zh-CN"/>
        </w:rPr>
      </w:pPr>
      <w:r>
        <w:rPr>
          <w:noProof/>
        </w:rPr>
        <w:t>5.22.1.3</w:t>
      </w:r>
      <w:r>
        <w:rPr>
          <w:rFonts w:asciiTheme="minorHAnsi" w:hAnsiTheme="minorHAnsi" w:cstheme="minorBidi"/>
          <w:noProof/>
          <w:kern w:val="2"/>
          <w:sz w:val="21"/>
          <w:szCs w:val="22"/>
          <w:lang w:val="en-US" w:eastAsia="zh-CN"/>
        </w:rPr>
        <w:tab/>
      </w:r>
      <w:r w:rsidRPr="00857165">
        <w:rPr>
          <w:rFonts w:cs="Arial"/>
          <w:noProof/>
          <w:lang w:val="en-US" w:eastAsia="zh-CN"/>
        </w:rPr>
        <w:t>∆T</w:t>
      </w:r>
      <w:r w:rsidRPr="00857165">
        <w:rPr>
          <w:rFonts w:cs="Arial"/>
          <w:noProof/>
          <w:vertAlign w:val="subscript"/>
          <w:lang w:val="en-US" w:eastAsia="zh-CN"/>
        </w:rPr>
        <w:t>IB,c</w:t>
      </w:r>
      <w:r w:rsidRPr="00857165">
        <w:rPr>
          <w:rFonts w:cs="Arial"/>
          <w:noProof/>
          <w:lang w:val="en-US" w:eastAsia="zh-CN"/>
        </w:rPr>
        <w:t xml:space="preserve"> and ∆R</w:t>
      </w:r>
      <w:r w:rsidRPr="00857165">
        <w:rPr>
          <w:rFonts w:cs="Arial"/>
          <w:noProof/>
          <w:vertAlign w:val="subscript"/>
          <w:lang w:val="en-US" w:eastAsia="zh-CN"/>
        </w:rPr>
        <w:t>IB,c</w:t>
      </w:r>
      <w:r w:rsidRPr="00857165">
        <w:rPr>
          <w:rFonts w:cs="Arial"/>
          <w:noProof/>
          <w:lang w:val="en-US" w:eastAsia="zh-CN"/>
        </w:rPr>
        <w:t xml:space="preserve"> values</w:t>
      </w:r>
      <w:r>
        <w:rPr>
          <w:noProof/>
        </w:rPr>
        <w:tab/>
      </w:r>
      <w:r>
        <w:rPr>
          <w:noProof/>
        </w:rPr>
        <w:fldChar w:fldCharType="begin"/>
      </w:r>
      <w:r>
        <w:rPr>
          <w:noProof/>
        </w:rPr>
        <w:instrText xml:space="preserve"> PAGEREF _Toc129109051 \h </w:instrText>
      </w:r>
      <w:r>
        <w:rPr>
          <w:noProof/>
        </w:rPr>
      </w:r>
      <w:r>
        <w:rPr>
          <w:noProof/>
        </w:rPr>
        <w:fldChar w:fldCharType="separate"/>
      </w:r>
      <w:r>
        <w:rPr>
          <w:noProof/>
        </w:rPr>
        <w:t>45</w:t>
      </w:r>
      <w:r>
        <w:rPr>
          <w:noProof/>
        </w:rPr>
        <w:fldChar w:fldCharType="end"/>
      </w:r>
    </w:p>
    <w:p w14:paraId="70D24776" w14:textId="77777777" w:rsidR="005B621C" w:rsidRDefault="005B621C">
      <w:pPr>
        <w:pStyle w:val="33"/>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_Toc129109052 \h </w:instrText>
      </w:r>
      <w:r>
        <w:rPr>
          <w:noProof/>
        </w:rPr>
      </w:r>
      <w:r>
        <w:rPr>
          <w:noProof/>
        </w:rPr>
        <w:fldChar w:fldCharType="separate"/>
      </w:r>
      <w:r>
        <w:rPr>
          <w:noProof/>
        </w:rPr>
        <w:t>45</w:t>
      </w:r>
      <w:r>
        <w:rPr>
          <w:noProof/>
        </w:rPr>
        <w:fldChar w:fldCharType="end"/>
      </w:r>
    </w:p>
    <w:p w14:paraId="4E0C5B59" w14:textId="77777777" w:rsidR="005B621C" w:rsidRDefault="005B621C">
      <w:pPr>
        <w:pStyle w:val="42"/>
        <w:rPr>
          <w:rFonts w:asciiTheme="minorHAnsi" w:hAnsiTheme="minorHAnsi" w:cstheme="minorBidi"/>
          <w:noProof/>
          <w:kern w:val="2"/>
          <w:sz w:val="21"/>
          <w:szCs w:val="22"/>
          <w:lang w:val="en-US" w:eastAsia="zh-CN"/>
        </w:rPr>
      </w:pPr>
      <w:r>
        <w:rPr>
          <w:noProof/>
          <w:lang w:eastAsia="zh-CN"/>
        </w:rPr>
        <w:t>5.22.2.1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_Toc129109053 \h </w:instrText>
      </w:r>
      <w:r>
        <w:rPr>
          <w:noProof/>
        </w:rPr>
      </w:r>
      <w:r>
        <w:rPr>
          <w:noProof/>
        </w:rPr>
        <w:fldChar w:fldCharType="separate"/>
      </w:r>
      <w:r>
        <w:rPr>
          <w:noProof/>
        </w:rPr>
        <w:t>45</w:t>
      </w:r>
      <w:r>
        <w:rPr>
          <w:noProof/>
        </w:rPr>
        <w:fldChar w:fldCharType="end"/>
      </w:r>
    </w:p>
    <w:p w14:paraId="4B194B4F" w14:textId="77777777" w:rsidR="005B621C" w:rsidRDefault="005B621C">
      <w:pPr>
        <w:pStyle w:val="42"/>
        <w:rPr>
          <w:rFonts w:asciiTheme="minorHAnsi" w:hAnsiTheme="minorHAnsi" w:cstheme="minorBidi"/>
          <w:noProof/>
          <w:kern w:val="2"/>
          <w:sz w:val="21"/>
          <w:szCs w:val="22"/>
          <w:lang w:val="en-US" w:eastAsia="zh-CN"/>
        </w:rPr>
      </w:pPr>
      <w:r>
        <w:rPr>
          <w:noProof/>
          <w:lang w:eastAsia="zh-CN"/>
        </w:rPr>
        <w:t>5.22.2.2</w:t>
      </w:r>
      <w:r>
        <w:rPr>
          <w:rFonts w:asciiTheme="minorHAnsi" w:hAnsiTheme="minorHAnsi" w:cstheme="minorBidi"/>
          <w:noProof/>
          <w:kern w:val="2"/>
          <w:sz w:val="21"/>
          <w:szCs w:val="22"/>
          <w:lang w:val="en-US" w:eastAsia="zh-CN"/>
        </w:rPr>
        <w:tab/>
      </w:r>
      <w:r w:rsidRPr="00857165">
        <w:rPr>
          <w:noProof/>
          <w:lang w:val="en-US" w:eastAsia="zh-CN"/>
        </w:rPr>
        <w:t>REFSENS requirements</w:t>
      </w:r>
      <w:r>
        <w:rPr>
          <w:noProof/>
        </w:rPr>
        <w:tab/>
      </w:r>
      <w:r>
        <w:rPr>
          <w:noProof/>
        </w:rPr>
        <w:fldChar w:fldCharType="begin"/>
      </w:r>
      <w:r>
        <w:rPr>
          <w:noProof/>
        </w:rPr>
        <w:instrText xml:space="preserve"> PAGEREF _Toc129109054 \h </w:instrText>
      </w:r>
      <w:r>
        <w:rPr>
          <w:noProof/>
        </w:rPr>
      </w:r>
      <w:r>
        <w:rPr>
          <w:noProof/>
        </w:rPr>
        <w:fldChar w:fldCharType="separate"/>
      </w:r>
      <w:r>
        <w:rPr>
          <w:noProof/>
        </w:rPr>
        <w:t>47</w:t>
      </w:r>
      <w:r>
        <w:rPr>
          <w:noProof/>
        </w:rPr>
        <w:fldChar w:fldCharType="end"/>
      </w:r>
    </w:p>
    <w:p w14:paraId="246AF7B5" w14:textId="77777777" w:rsidR="005B621C" w:rsidRDefault="005B621C">
      <w:pPr>
        <w:pStyle w:val="2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_Toc129109055 \h </w:instrText>
      </w:r>
      <w:r>
        <w:rPr>
          <w:noProof/>
        </w:rPr>
      </w:r>
      <w:r>
        <w:rPr>
          <w:noProof/>
        </w:rPr>
        <w:fldChar w:fldCharType="separate"/>
      </w:r>
      <w:r>
        <w:rPr>
          <w:noProof/>
        </w:rPr>
        <w:t>48</w:t>
      </w:r>
      <w:r>
        <w:rPr>
          <w:noProof/>
        </w:rPr>
        <w:fldChar w:fldCharType="end"/>
      </w:r>
    </w:p>
    <w:p w14:paraId="36ADA4B6" w14:textId="77777777" w:rsidR="005B621C" w:rsidRDefault="005B621C">
      <w:pPr>
        <w:pStyle w:val="33"/>
        <w:rPr>
          <w:rFonts w:asciiTheme="minorHAnsi" w:hAnsiTheme="minorHAnsi" w:cstheme="minorBidi"/>
          <w:noProof/>
          <w:kern w:val="2"/>
          <w:sz w:val="21"/>
          <w:szCs w:val="22"/>
          <w:lang w:val="en-US" w:eastAsia="zh-CN"/>
        </w:rPr>
      </w:pPr>
      <w:r>
        <w:rPr>
          <w:noProof/>
        </w:rPr>
        <w:t>5.23.1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_Toc129109056 \h </w:instrText>
      </w:r>
      <w:r>
        <w:rPr>
          <w:noProof/>
        </w:rPr>
      </w:r>
      <w:r>
        <w:rPr>
          <w:noProof/>
        </w:rPr>
        <w:fldChar w:fldCharType="separate"/>
      </w:r>
      <w:r>
        <w:rPr>
          <w:noProof/>
        </w:rPr>
        <w:t>48</w:t>
      </w:r>
      <w:r>
        <w:rPr>
          <w:noProof/>
        </w:rPr>
        <w:fldChar w:fldCharType="end"/>
      </w:r>
    </w:p>
    <w:p w14:paraId="3E94984F" w14:textId="77777777" w:rsidR="005B621C" w:rsidRDefault="005B621C">
      <w:pPr>
        <w:pStyle w:val="42"/>
        <w:rPr>
          <w:rFonts w:asciiTheme="minorHAnsi" w:hAnsiTheme="minorHAnsi" w:cstheme="minorBidi"/>
          <w:noProof/>
          <w:kern w:val="2"/>
          <w:sz w:val="21"/>
          <w:szCs w:val="22"/>
          <w:lang w:val="en-US" w:eastAsia="zh-CN"/>
        </w:rPr>
      </w:pPr>
      <w:r>
        <w:rPr>
          <w:noProof/>
        </w:rPr>
        <w:t>5.23.1.1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_Toc129109057 \h </w:instrText>
      </w:r>
      <w:r>
        <w:rPr>
          <w:noProof/>
        </w:rPr>
      </w:r>
      <w:r>
        <w:rPr>
          <w:noProof/>
        </w:rPr>
        <w:fldChar w:fldCharType="separate"/>
      </w:r>
      <w:r>
        <w:rPr>
          <w:noProof/>
        </w:rPr>
        <w:t>48</w:t>
      </w:r>
      <w:r>
        <w:rPr>
          <w:noProof/>
        </w:rPr>
        <w:fldChar w:fldCharType="end"/>
      </w:r>
    </w:p>
    <w:p w14:paraId="65A3DF65" w14:textId="77777777" w:rsidR="005B621C" w:rsidRDefault="005B621C">
      <w:pPr>
        <w:pStyle w:val="42"/>
        <w:rPr>
          <w:rFonts w:asciiTheme="minorHAnsi" w:hAnsiTheme="minorHAnsi" w:cstheme="minorBidi"/>
          <w:noProof/>
          <w:kern w:val="2"/>
          <w:sz w:val="21"/>
          <w:szCs w:val="22"/>
          <w:lang w:val="en-US" w:eastAsia="zh-CN"/>
        </w:rPr>
      </w:pPr>
      <w:r>
        <w:rPr>
          <w:noProof/>
        </w:rPr>
        <w:t>5.23.1.2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_Toc129109058 \h </w:instrText>
      </w:r>
      <w:r>
        <w:rPr>
          <w:noProof/>
        </w:rPr>
      </w:r>
      <w:r>
        <w:rPr>
          <w:noProof/>
        </w:rPr>
        <w:fldChar w:fldCharType="separate"/>
      </w:r>
      <w:r>
        <w:rPr>
          <w:noProof/>
        </w:rPr>
        <w:t>48</w:t>
      </w:r>
      <w:r>
        <w:rPr>
          <w:noProof/>
        </w:rPr>
        <w:fldChar w:fldCharType="end"/>
      </w:r>
    </w:p>
    <w:p w14:paraId="5ABE1795" w14:textId="77777777" w:rsidR="005B621C" w:rsidRDefault="005B621C">
      <w:pPr>
        <w:pStyle w:val="42"/>
        <w:rPr>
          <w:rFonts w:asciiTheme="minorHAnsi" w:hAnsiTheme="minorHAnsi" w:cstheme="minorBidi"/>
          <w:noProof/>
          <w:kern w:val="2"/>
          <w:sz w:val="21"/>
          <w:szCs w:val="22"/>
          <w:lang w:val="en-US" w:eastAsia="zh-CN"/>
        </w:rPr>
      </w:pPr>
      <w:r>
        <w:rPr>
          <w:noProof/>
        </w:rPr>
        <w:t>5.23.1.3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_Toc129109059 \h </w:instrText>
      </w:r>
      <w:r>
        <w:rPr>
          <w:noProof/>
        </w:rPr>
      </w:r>
      <w:r>
        <w:rPr>
          <w:noProof/>
        </w:rPr>
        <w:fldChar w:fldCharType="separate"/>
      </w:r>
      <w:r>
        <w:rPr>
          <w:noProof/>
        </w:rPr>
        <w:t>49</w:t>
      </w:r>
      <w:r>
        <w:rPr>
          <w:noProof/>
        </w:rPr>
        <w:fldChar w:fldCharType="end"/>
      </w:r>
    </w:p>
    <w:p w14:paraId="499B8C90" w14:textId="77777777" w:rsidR="005B621C" w:rsidRDefault="005B621C">
      <w:pPr>
        <w:pStyle w:val="2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_Toc129109060 \h </w:instrText>
      </w:r>
      <w:r>
        <w:rPr>
          <w:noProof/>
        </w:rPr>
      </w:r>
      <w:r>
        <w:rPr>
          <w:noProof/>
        </w:rPr>
        <w:fldChar w:fldCharType="separate"/>
      </w:r>
      <w:r>
        <w:rPr>
          <w:noProof/>
        </w:rPr>
        <w:t>49</w:t>
      </w:r>
      <w:r>
        <w:rPr>
          <w:noProof/>
        </w:rPr>
        <w:fldChar w:fldCharType="end"/>
      </w:r>
    </w:p>
    <w:p w14:paraId="6F6C5D8E" w14:textId="77777777" w:rsidR="005B621C" w:rsidRDefault="005B621C">
      <w:pPr>
        <w:pStyle w:val="33"/>
        <w:rPr>
          <w:rFonts w:asciiTheme="minorHAnsi" w:hAnsiTheme="minorHAnsi" w:cstheme="minorBidi"/>
          <w:noProof/>
          <w:kern w:val="2"/>
          <w:sz w:val="21"/>
          <w:szCs w:val="22"/>
          <w:lang w:val="en-US" w:eastAsia="zh-CN"/>
        </w:rPr>
      </w:pPr>
      <w:r>
        <w:rPr>
          <w:noProof/>
        </w:rPr>
        <w:t>5.24.1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_Toc129109061 \h </w:instrText>
      </w:r>
      <w:r>
        <w:rPr>
          <w:noProof/>
        </w:rPr>
      </w:r>
      <w:r>
        <w:rPr>
          <w:noProof/>
        </w:rPr>
        <w:fldChar w:fldCharType="separate"/>
      </w:r>
      <w:r>
        <w:rPr>
          <w:noProof/>
        </w:rPr>
        <w:t>49</w:t>
      </w:r>
      <w:r>
        <w:rPr>
          <w:noProof/>
        </w:rPr>
        <w:fldChar w:fldCharType="end"/>
      </w:r>
    </w:p>
    <w:p w14:paraId="2B4E0A59" w14:textId="77777777" w:rsidR="005B621C" w:rsidRDefault="005B621C">
      <w:pPr>
        <w:pStyle w:val="42"/>
        <w:rPr>
          <w:rFonts w:asciiTheme="minorHAnsi" w:hAnsiTheme="minorHAnsi" w:cstheme="minorBidi"/>
          <w:noProof/>
          <w:kern w:val="2"/>
          <w:sz w:val="21"/>
          <w:szCs w:val="22"/>
          <w:lang w:val="en-US" w:eastAsia="zh-CN"/>
        </w:rPr>
      </w:pPr>
      <w:r>
        <w:rPr>
          <w:noProof/>
        </w:rPr>
        <w:t>5.24.1.1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_Toc129109062 \h </w:instrText>
      </w:r>
      <w:r>
        <w:rPr>
          <w:noProof/>
        </w:rPr>
      </w:r>
      <w:r>
        <w:rPr>
          <w:noProof/>
        </w:rPr>
        <w:fldChar w:fldCharType="separate"/>
      </w:r>
      <w:r>
        <w:rPr>
          <w:noProof/>
        </w:rPr>
        <w:t>49</w:t>
      </w:r>
      <w:r>
        <w:rPr>
          <w:noProof/>
        </w:rPr>
        <w:fldChar w:fldCharType="end"/>
      </w:r>
    </w:p>
    <w:p w14:paraId="6BEFB240" w14:textId="77777777" w:rsidR="005B621C" w:rsidRDefault="005B621C">
      <w:pPr>
        <w:pStyle w:val="42"/>
        <w:rPr>
          <w:rFonts w:asciiTheme="minorHAnsi" w:hAnsiTheme="minorHAnsi" w:cstheme="minorBidi"/>
          <w:noProof/>
          <w:kern w:val="2"/>
          <w:sz w:val="21"/>
          <w:szCs w:val="22"/>
          <w:lang w:val="en-US" w:eastAsia="zh-CN"/>
        </w:rPr>
      </w:pPr>
      <w:r>
        <w:rPr>
          <w:noProof/>
        </w:rPr>
        <w:t>5.24.1.2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_Toc129109063 \h </w:instrText>
      </w:r>
      <w:r>
        <w:rPr>
          <w:noProof/>
        </w:rPr>
      </w:r>
      <w:r>
        <w:rPr>
          <w:noProof/>
        </w:rPr>
        <w:fldChar w:fldCharType="separate"/>
      </w:r>
      <w:r>
        <w:rPr>
          <w:noProof/>
        </w:rPr>
        <w:t>49</w:t>
      </w:r>
      <w:r>
        <w:rPr>
          <w:noProof/>
        </w:rPr>
        <w:fldChar w:fldCharType="end"/>
      </w:r>
    </w:p>
    <w:p w14:paraId="65962ABF" w14:textId="77777777" w:rsidR="005B621C" w:rsidRDefault="005B621C">
      <w:pPr>
        <w:pStyle w:val="42"/>
        <w:rPr>
          <w:rFonts w:asciiTheme="minorHAnsi" w:hAnsiTheme="minorHAnsi" w:cstheme="minorBidi"/>
          <w:noProof/>
          <w:kern w:val="2"/>
          <w:sz w:val="21"/>
          <w:szCs w:val="22"/>
          <w:lang w:val="en-US" w:eastAsia="zh-CN"/>
        </w:rPr>
      </w:pPr>
      <w:r>
        <w:rPr>
          <w:noProof/>
        </w:rPr>
        <w:t>5.24.1.3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_Toc129109064 \h </w:instrText>
      </w:r>
      <w:r>
        <w:rPr>
          <w:noProof/>
        </w:rPr>
      </w:r>
      <w:r>
        <w:rPr>
          <w:noProof/>
        </w:rPr>
        <w:fldChar w:fldCharType="separate"/>
      </w:r>
      <w:r>
        <w:rPr>
          <w:noProof/>
        </w:rPr>
        <w:t>50</w:t>
      </w:r>
      <w:r>
        <w:rPr>
          <w:noProof/>
        </w:rPr>
        <w:fldChar w:fldCharType="end"/>
      </w:r>
    </w:p>
    <w:p w14:paraId="4CF2D7FF" w14:textId="77777777" w:rsidR="005B621C" w:rsidRDefault="005B621C">
      <w:pPr>
        <w:pStyle w:val="22"/>
        <w:rPr>
          <w:rFonts w:asciiTheme="minorHAnsi" w:hAnsiTheme="minorHAnsi" w:cstheme="minorBidi"/>
          <w:noProof/>
          <w:kern w:val="2"/>
          <w:sz w:val="21"/>
          <w:szCs w:val="22"/>
          <w:lang w:val="en-US" w:eastAsia="zh-CN"/>
        </w:rPr>
      </w:pPr>
      <w:r>
        <w:rPr>
          <w:noProof/>
        </w:rPr>
        <w:t>5.25</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_Toc129109065 \h </w:instrText>
      </w:r>
      <w:r>
        <w:rPr>
          <w:noProof/>
        </w:rPr>
      </w:r>
      <w:r>
        <w:rPr>
          <w:noProof/>
        </w:rPr>
        <w:fldChar w:fldCharType="separate"/>
      </w:r>
      <w:r>
        <w:rPr>
          <w:noProof/>
        </w:rPr>
        <w:t>50</w:t>
      </w:r>
      <w:r>
        <w:rPr>
          <w:noProof/>
        </w:rPr>
        <w:fldChar w:fldCharType="end"/>
      </w:r>
    </w:p>
    <w:p w14:paraId="1B554015" w14:textId="77777777" w:rsidR="005B621C" w:rsidRDefault="005B621C">
      <w:pPr>
        <w:pStyle w:val="33"/>
        <w:rPr>
          <w:rFonts w:asciiTheme="minorHAnsi" w:hAnsiTheme="minorHAnsi" w:cstheme="minorBidi"/>
          <w:noProof/>
          <w:kern w:val="2"/>
          <w:sz w:val="21"/>
          <w:szCs w:val="22"/>
          <w:lang w:val="en-US" w:eastAsia="zh-CN"/>
        </w:rPr>
      </w:pPr>
      <w:r>
        <w:rPr>
          <w:noProof/>
        </w:rPr>
        <w:t>5.25.1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_Toc129109066 \h </w:instrText>
      </w:r>
      <w:r>
        <w:rPr>
          <w:noProof/>
        </w:rPr>
      </w:r>
      <w:r>
        <w:rPr>
          <w:noProof/>
        </w:rPr>
        <w:fldChar w:fldCharType="separate"/>
      </w:r>
      <w:r>
        <w:rPr>
          <w:noProof/>
        </w:rPr>
        <w:t>50</w:t>
      </w:r>
      <w:r>
        <w:rPr>
          <w:noProof/>
        </w:rPr>
        <w:fldChar w:fldCharType="end"/>
      </w:r>
    </w:p>
    <w:p w14:paraId="3088356E" w14:textId="77777777" w:rsidR="005B621C" w:rsidRDefault="005B621C">
      <w:pPr>
        <w:pStyle w:val="42"/>
        <w:rPr>
          <w:rFonts w:asciiTheme="minorHAnsi" w:hAnsiTheme="minorHAnsi" w:cstheme="minorBidi"/>
          <w:noProof/>
          <w:kern w:val="2"/>
          <w:sz w:val="21"/>
          <w:szCs w:val="22"/>
          <w:lang w:val="en-US" w:eastAsia="zh-CN"/>
        </w:rPr>
      </w:pPr>
      <w:r>
        <w:rPr>
          <w:noProof/>
        </w:rPr>
        <w:lastRenderedPageBreak/>
        <w:t>5.25.1.1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_Toc129109067 \h </w:instrText>
      </w:r>
      <w:r>
        <w:rPr>
          <w:noProof/>
        </w:rPr>
      </w:r>
      <w:r>
        <w:rPr>
          <w:noProof/>
        </w:rPr>
        <w:fldChar w:fldCharType="separate"/>
      </w:r>
      <w:r>
        <w:rPr>
          <w:noProof/>
        </w:rPr>
        <w:t>50</w:t>
      </w:r>
      <w:r>
        <w:rPr>
          <w:noProof/>
        </w:rPr>
        <w:fldChar w:fldCharType="end"/>
      </w:r>
    </w:p>
    <w:p w14:paraId="74768198" w14:textId="77777777" w:rsidR="005B621C" w:rsidRDefault="005B621C">
      <w:pPr>
        <w:pStyle w:val="42"/>
        <w:rPr>
          <w:rFonts w:asciiTheme="minorHAnsi" w:hAnsiTheme="minorHAnsi" w:cstheme="minorBidi"/>
          <w:noProof/>
          <w:kern w:val="2"/>
          <w:sz w:val="21"/>
          <w:szCs w:val="22"/>
          <w:lang w:val="en-US" w:eastAsia="zh-CN"/>
        </w:rPr>
      </w:pPr>
      <w:r>
        <w:rPr>
          <w:noProof/>
        </w:rPr>
        <w:t>5.25.1.2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_Toc129109068 \h </w:instrText>
      </w:r>
      <w:r>
        <w:rPr>
          <w:noProof/>
        </w:rPr>
      </w:r>
      <w:r>
        <w:rPr>
          <w:noProof/>
        </w:rPr>
        <w:fldChar w:fldCharType="separate"/>
      </w:r>
      <w:r>
        <w:rPr>
          <w:noProof/>
        </w:rPr>
        <w:t>50</w:t>
      </w:r>
      <w:r>
        <w:rPr>
          <w:noProof/>
        </w:rPr>
        <w:fldChar w:fldCharType="end"/>
      </w:r>
    </w:p>
    <w:p w14:paraId="01568CBF" w14:textId="77777777" w:rsidR="005B621C" w:rsidRDefault="005B621C">
      <w:pPr>
        <w:pStyle w:val="42"/>
        <w:rPr>
          <w:rFonts w:asciiTheme="minorHAnsi" w:hAnsiTheme="minorHAnsi" w:cstheme="minorBidi"/>
          <w:noProof/>
          <w:kern w:val="2"/>
          <w:sz w:val="21"/>
          <w:szCs w:val="22"/>
          <w:lang w:val="en-US" w:eastAsia="zh-CN"/>
        </w:rPr>
      </w:pPr>
      <w:r>
        <w:rPr>
          <w:noProof/>
        </w:rPr>
        <w:t>5.25.1.3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_Toc129109069 \h </w:instrText>
      </w:r>
      <w:r>
        <w:rPr>
          <w:noProof/>
        </w:rPr>
      </w:r>
      <w:r>
        <w:rPr>
          <w:noProof/>
        </w:rPr>
        <w:fldChar w:fldCharType="separate"/>
      </w:r>
      <w:r>
        <w:rPr>
          <w:noProof/>
        </w:rPr>
        <w:t>51</w:t>
      </w:r>
      <w:r>
        <w:rPr>
          <w:noProof/>
        </w:rPr>
        <w:fldChar w:fldCharType="end"/>
      </w:r>
    </w:p>
    <w:p w14:paraId="70623DD8" w14:textId="77777777" w:rsidR="005B621C" w:rsidRDefault="005B621C">
      <w:pPr>
        <w:pStyle w:val="22"/>
        <w:rPr>
          <w:rFonts w:asciiTheme="minorHAnsi" w:hAnsiTheme="minorHAnsi" w:cstheme="minorBidi"/>
          <w:noProof/>
          <w:kern w:val="2"/>
          <w:sz w:val="21"/>
          <w:szCs w:val="22"/>
          <w:lang w:val="en-US" w:eastAsia="zh-CN"/>
        </w:rPr>
      </w:pPr>
      <w:r>
        <w:rPr>
          <w:noProof/>
        </w:rPr>
        <w:t>5.26</w:t>
      </w:r>
      <w:r>
        <w:rPr>
          <w:rFonts w:asciiTheme="minorHAnsi" w:hAnsiTheme="minorHAnsi" w:cstheme="minorBidi"/>
          <w:noProof/>
          <w:kern w:val="2"/>
          <w:sz w:val="21"/>
          <w:szCs w:val="22"/>
          <w:lang w:val="en-US" w:eastAsia="zh-CN"/>
        </w:rPr>
        <w:tab/>
      </w:r>
      <w:r>
        <w:rPr>
          <w:noProof/>
        </w:rPr>
        <w:t>CA_n3-n28-n38</w:t>
      </w:r>
      <w:r>
        <w:rPr>
          <w:noProof/>
        </w:rPr>
        <w:tab/>
      </w:r>
      <w:r>
        <w:rPr>
          <w:noProof/>
        </w:rPr>
        <w:fldChar w:fldCharType="begin"/>
      </w:r>
      <w:r>
        <w:rPr>
          <w:noProof/>
        </w:rPr>
        <w:instrText xml:space="preserve"> PAGEREF _Toc129109070 \h </w:instrText>
      </w:r>
      <w:r>
        <w:rPr>
          <w:noProof/>
        </w:rPr>
      </w:r>
      <w:r>
        <w:rPr>
          <w:noProof/>
        </w:rPr>
        <w:fldChar w:fldCharType="separate"/>
      </w:r>
      <w:r>
        <w:rPr>
          <w:noProof/>
        </w:rPr>
        <w:t>51</w:t>
      </w:r>
      <w:r>
        <w:rPr>
          <w:noProof/>
        </w:rPr>
        <w:fldChar w:fldCharType="end"/>
      </w:r>
    </w:p>
    <w:p w14:paraId="03EB8C19" w14:textId="77777777" w:rsidR="005B621C" w:rsidRDefault="005B621C">
      <w:pPr>
        <w:pStyle w:val="33"/>
        <w:rPr>
          <w:rFonts w:asciiTheme="minorHAnsi" w:hAnsiTheme="minorHAnsi" w:cstheme="minorBidi"/>
          <w:noProof/>
          <w:kern w:val="2"/>
          <w:sz w:val="21"/>
          <w:szCs w:val="22"/>
          <w:lang w:val="en-US" w:eastAsia="zh-CN"/>
        </w:rPr>
      </w:pPr>
      <w:r>
        <w:rPr>
          <w:noProof/>
        </w:rPr>
        <w:t>5.26.1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_Toc129109071 \h </w:instrText>
      </w:r>
      <w:r>
        <w:rPr>
          <w:noProof/>
        </w:rPr>
      </w:r>
      <w:r>
        <w:rPr>
          <w:noProof/>
        </w:rPr>
        <w:fldChar w:fldCharType="separate"/>
      </w:r>
      <w:r>
        <w:rPr>
          <w:noProof/>
        </w:rPr>
        <w:t>51</w:t>
      </w:r>
      <w:r>
        <w:rPr>
          <w:noProof/>
        </w:rPr>
        <w:fldChar w:fldCharType="end"/>
      </w:r>
    </w:p>
    <w:p w14:paraId="7E6A4710" w14:textId="77777777" w:rsidR="005B621C" w:rsidRDefault="005B621C">
      <w:pPr>
        <w:pStyle w:val="42"/>
        <w:rPr>
          <w:rFonts w:asciiTheme="minorHAnsi" w:hAnsiTheme="minorHAnsi" w:cstheme="minorBidi"/>
          <w:noProof/>
          <w:kern w:val="2"/>
          <w:sz w:val="21"/>
          <w:szCs w:val="22"/>
          <w:lang w:val="en-US" w:eastAsia="zh-CN"/>
        </w:rPr>
      </w:pPr>
      <w:r>
        <w:rPr>
          <w:noProof/>
        </w:rPr>
        <w:t>5.26.1.1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_Toc129109072 \h </w:instrText>
      </w:r>
      <w:r>
        <w:rPr>
          <w:noProof/>
        </w:rPr>
      </w:r>
      <w:r>
        <w:rPr>
          <w:noProof/>
        </w:rPr>
        <w:fldChar w:fldCharType="separate"/>
      </w:r>
      <w:r>
        <w:rPr>
          <w:noProof/>
        </w:rPr>
        <w:t>51</w:t>
      </w:r>
      <w:r>
        <w:rPr>
          <w:noProof/>
        </w:rPr>
        <w:fldChar w:fldCharType="end"/>
      </w:r>
    </w:p>
    <w:p w14:paraId="4E35228E" w14:textId="77777777" w:rsidR="005B621C" w:rsidRDefault="005B621C">
      <w:pPr>
        <w:pStyle w:val="42"/>
        <w:rPr>
          <w:rFonts w:asciiTheme="minorHAnsi" w:hAnsiTheme="minorHAnsi" w:cstheme="minorBidi"/>
          <w:noProof/>
          <w:kern w:val="2"/>
          <w:sz w:val="21"/>
          <w:szCs w:val="22"/>
          <w:lang w:val="en-US" w:eastAsia="zh-CN"/>
        </w:rPr>
      </w:pPr>
      <w:r>
        <w:rPr>
          <w:noProof/>
        </w:rPr>
        <w:t>5.26.1.2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_Toc129109073 \h </w:instrText>
      </w:r>
      <w:r>
        <w:rPr>
          <w:noProof/>
        </w:rPr>
      </w:r>
      <w:r>
        <w:rPr>
          <w:noProof/>
        </w:rPr>
        <w:fldChar w:fldCharType="separate"/>
      </w:r>
      <w:r>
        <w:rPr>
          <w:noProof/>
        </w:rPr>
        <w:t>51</w:t>
      </w:r>
      <w:r>
        <w:rPr>
          <w:noProof/>
        </w:rPr>
        <w:fldChar w:fldCharType="end"/>
      </w:r>
    </w:p>
    <w:p w14:paraId="677B713C" w14:textId="77777777" w:rsidR="005B621C" w:rsidRDefault="005B621C">
      <w:pPr>
        <w:pStyle w:val="42"/>
        <w:rPr>
          <w:rFonts w:asciiTheme="minorHAnsi" w:hAnsiTheme="minorHAnsi" w:cstheme="minorBidi"/>
          <w:noProof/>
          <w:kern w:val="2"/>
          <w:sz w:val="21"/>
          <w:szCs w:val="22"/>
          <w:lang w:val="en-US" w:eastAsia="zh-CN"/>
        </w:rPr>
      </w:pPr>
      <w:r>
        <w:rPr>
          <w:noProof/>
        </w:rPr>
        <w:t>5.26.1.3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_Toc129109074 \h </w:instrText>
      </w:r>
      <w:r>
        <w:rPr>
          <w:noProof/>
        </w:rPr>
      </w:r>
      <w:r>
        <w:rPr>
          <w:noProof/>
        </w:rPr>
        <w:fldChar w:fldCharType="separate"/>
      </w:r>
      <w:r>
        <w:rPr>
          <w:noProof/>
        </w:rPr>
        <w:t>52</w:t>
      </w:r>
      <w:r>
        <w:rPr>
          <w:noProof/>
        </w:rPr>
        <w:fldChar w:fldCharType="end"/>
      </w:r>
    </w:p>
    <w:p w14:paraId="05B3E7DD" w14:textId="77777777" w:rsidR="005B621C" w:rsidRDefault="005B621C">
      <w:pPr>
        <w:pStyle w:val="22"/>
        <w:rPr>
          <w:rFonts w:asciiTheme="minorHAnsi" w:hAnsiTheme="minorHAnsi" w:cstheme="minorBidi"/>
          <w:noProof/>
          <w:kern w:val="2"/>
          <w:sz w:val="21"/>
          <w:szCs w:val="22"/>
          <w:lang w:val="en-US" w:eastAsia="zh-CN"/>
        </w:rPr>
      </w:pPr>
      <w:r>
        <w:rPr>
          <w:noProof/>
        </w:rPr>
        <w:t>5.27</w:t>
      </w:r>
      <w:r>
        <w:rPr>
          <w:rFonts w:asciiTheme="minorHAnsi" w:hAnsiTheme="minorHAnsi" w:cstheme="minorBidi"/>
          <w:noProof/>
          <w:kern w:val="2"/>
          <w:sz w:val="21"/>
          <w:szCs w:val="22"/>
          <w:lang w:val="en-US" w:eastAsia="zh-CN"/>
        </w:rPr>
        <w:tab/>
      </w:r>
      <w:r>
        <w:rPr>
          <w:noProof/>
        </w:rPr>
        <w:t>CA_n7-n28-n38</w:t>
      </w:r>
      <w:r>
        <w:rPr>
          <w:noProof/>
        </w:rPr>
        <w:tab/>
      </w:r>
      <w:r>
        <w:rPr>
          <w:noProof/>
        </w:rPr>
        <w:fldChar w:fldCharType="begin"/>
      </w:r>
      <w:r>
        <w:rPr>
          <w:noProof/>
        </w:rPr>
        <w:instrText xml:space="preserve"> PAGEREF _Toc129109075 \h </w:instrText>
      </w:r>
      <w:r>
        <w:rPr>
          <w:noProof/>
        </w:rPr>
      </w:r>
      <w:r>
        <w:rPr>
          <w:noProof/>
        </w:rPr>
        <w:fldChar w:fldCharType="separate"/>
      </w:r>
      <w:r>
        <w:rPr>
          <w:noProof/>
        </w:rPr>
        <w:t>52</w:t>
      </w:r>
      <w:r>
        <w:rPr>
          <w:noProof/>
        </w:rPr>
        <w:fldChar w:fldCharType="end"/>
      </w:r>
    </w:p>
    <w:p w14:paraId="61D2AD53" w14:textId="77777777" w:rsidR="005B621C" w:rsidRDefault="005B621C">
      <w:pPr>
        <w:pStyle w:val="33"/>
        <w:rPr>
          <w:rFonts w:asciiTheme="minorHAnsi" w:hAnsiTheme="minorHAnsi" w:cstheme="minorBidi"/>
          <w:noProof/>
          <w:kern w:val="2"/>
          <w:sz w:val="21"/>
          <w:szCs w:val="22"/>
          <w:lang w:val="en-US" w:eastAsia="zh-CN"/>
        </w:rPr>
      </w:pPr>
      <w:r>
        <w:rPr>
          <w:noProof/>
        </w:rPr>
        <w:t>5.27.1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_Toc129109076 \h </w:instrText>
      </w:r>
      <w:r>
        <w:rPr>
          <w:noProof/>
        </w:rPr>
      </w:r>
      <w:r>
        <w:rPr>
          <w:noProof/>
        </w:rPr>
        <w:fldChar w:fldCharType="separate"/>
      </w:r>
      <w:r>
        <w:rPr>
          <w:noProof/>
        </w:rPr>
        <w:t>52</w:t>
      </w:r>
      <w:r>
        <w:rPr>
          <w:noProof/>
        </w:rPr>
        <w:fldChar w:fldCharType="end"/>
      </w:r>
    </w:p>
    <w:p w14:paraId="6A503127" w14:textId="77777777" w:rsidR="005B621C" w:rsidRDefault="005B621C">
      <w:pPr>
        <w:pStyle w:val="42"/>
        <w:rPr>
          <w:rFonts w:asciiTheme="minorHAnsi" w:hAnsiTheme="minorHAnsi" w:cstheme="minorBidi"/>
          <w:noProof/>
          <w:kern w:val="2"/>
          <w:sz w:val="21"/>
          <w:szCs w:val="22"/>
          <w:lang w:val="en-US" w:eastAsia="zh-CN"/>
        </w:rPr>
      </w:pPr>
      <w:r>
        <w:rPr>
          <w:noProof/>
        </w:rPr>
        <w:t>5.27.1.1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_Toc129109077 \h </w:instrText>
      </w:r>
      <w:r>
        <w:rPr>
          <w:noProof/>
        </w:rPr>
      </w:r>
      <w:r>
        <w:rPr>
          <w:noProof/>
        </w:rPr>
        <w:fldChar w:fldCharType="separate"/>
      </w:r>
      <w:r>
        <w:rPr>
          <w:noProof/>
        </w:rPr>
        <w:t>52</w:t>
      </w:r>
      <w:r>
        <w:rPr>
          <w:noProof/>
        </w:rPr>
        <w:fldChar w:fldCharType="end"/>
      </w:r>
    </w:p>
    <w:p w14:paraId="217A8381" w14:textId="77777777" w:rsidR="005B621C" w:rsidRDefault="005B621C">
      <w:pPr>
        <w:pStyle w:val="42"/>
        <w:rPr>
          <w:rFonts w:asciiTheme="minorHAnsi" w:hAnsiTheme="minorHAnsi" w:cstheme="minorBidi"/>
          <w:noProof/>
          <w:kern w:val="2"/>
          <w:sz w:val="21"/>
          <w:szCs w:val="22"/>
          <w:lang w:val="en-US" w:eastAsia="zh-CN"/>
        </w:rPr>
      </w:pPr>
      <w:r>
        <w:rPr>
          <w:noProof/>
        </w:rPr>
        <w:t>5.27.1.2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_Toc129109078 \h </w:instrText>
      </w:r>
      <w:r>
        <w:rPr>
          <w:noProof/>
        </w:rPr>
      </w:r>
      <w:r>
        <w:rPr>
          <w:noProof/>
        </w:rPr>
        <w:fldChar w:fldCharType="separate"/>
      </w:r>
      <w:r>
        <w:rPr>
          <w:noProof/>
        </w:rPr>
        <w:t>52</w:t>
      </w:r>
      <w:r>
        <w:rPr>
          <w:noProof/>
        </w:rPr>
        <w:fldChar w:fldCharType="end"/>
      </w:r>
    </w:p>
    <w:p w14:paraId="7413B9A3" w14:textId="77777777" w:rsidR="005B621C" w:rsidRDefault="005B621C">
      <w:pPr>
        <w:pStyle w:val="42"/>
        <w:rPr>
          <w:rFonts w:asciiTheme="minorHAnsi" w:hAnsiTheme="minorHAnsi" w:cstheme="minorBidi"/>
          <w:noProof/>
          <w:kern w:val="2"/>
          <w:sz w:val="21"/>
          <w:szCs w:val="22"/>
          <w:lang w:val="en-US" w:eastAsia="zh-CN"/>
        </w:rPr>
      </w:pPr>
      <w:r>
        <w:rPr>
          <w:noProof/>
        </w:rPr>
        <w:t>5.27.1.3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_Toc129109079 \h </w:instrText>
      </w:r>
      <w:r>
        <w:rPr>
          <w:noProof/>
        </w:rPr>
      </w:r>
      <w:r>
        <w:rPr>
          <w:noProof/>
        </w:rPr>
        <w:fldChar w:fldCharType="separate"/>
      </w:r>
      <w:r>
        <w:rPr>
          <w:noProof/>
        </w:rPr>
        <w:t>53</w:t>
      </w:r>
      <w:r>
        <w:rPr>
          <w:noProof/>
        </w:rPr>
        <w:fldChar w:fldCharType="end"/>
      </w:r>
    </w:p>
    <w:p w14:paraId="33C590E3" w14:textId="77777777" w:rsidR="005B621C" w:rsidRDefault="005B621C">
      <w:pPr>
        <w:pStyle w:val="2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 xml:space="preserve">  CA_n39-n41-n79</w:t>
      </w:r>
      <w:r>
        <w:rPr>
          <w:noProof/>
        </w:rPr>
        <w:tab/>
      </w:r>
      <w:r>
        <w:rPr>
          <w:noProof/>
        </w:rPr>
        <w:fldChar w:fldCharType="begin"/>
      </w:r>
      <w:r>
        <w:rPr>
          <w:noProof/>
        </w:rPr>
        <w:instrText xml:space="preserve"> PAGEREF _Toc129109080 \h </w:instrText>
      </w:r>
      <w:r>
        <w:rPr>
          <w:noProof/>
        </w:rPr>
      </w:r>
      <w:r>
        <w:rPr>
          <w:noProof/>
        </w:rPr>
        <w:fldChar w:fldCharType="separate"/>
      </w:r>
      <w:r>
        <w:rPr>
          <w:noProof/>
        </w:rPr>
        <w:t>53</w:t>
      </w:r>
      <w:r>
        <w:rPr>
          <w:noProof/>
        </w:rPr>
        <w:fldChar w:fldCharType="end"/>
      </w:r>
    </w:p>
    <w:p w14:paraId="3D5412E1" w14:textId="77777777" w:rsidR="005B621C" w:rsidRDefault="005B621C">
      <w:pPr>
        <w:pStyle w:val="33"/>
        <w:rPr>
          <w:rFonts w:asciiTheme="minorHAnsi" w:hAnsiTheme="minorHAnsi" w:cstheme="minorBidi"/>
          <w:noProof/>
          <w:kern w:val="2"/>
          <w:sz w:val="21"/>
          <w:szCs w:val="22"/>
          <w:lang w:val="en-US" w:eastAsia="zh-CN"/>
        </w:rPr>
      </w:pPr>
      <w:r>
        <w:rPr>
          <w:noProof/>
        </w:rPr>
        <w:t>5.28.1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_Toc129109081 \h </w:instrText>
      </w:r>
      <w:r>
        <w:rPr>
          <w:noProof/>
        </w:rPr>
      </w:r>
      <w:r>
        <w:rPr>
          <w:noProof/>
        </w:rPr>
        <w:fldChar w:fldCharType="separate"/>
      </w:r>
      <w:r>
        <w:rPr>
          <w:noProof/>
        </w:rPr>
        <w:t>53</w:t>
      </w:r>
      <w:r>
        <w:rPr>
          <w:noProof/>
        </w:rPr>
        <w:fldChar w:fldCharType="end"/>
      </w:r>
    </w:p>
    <w:p w14:paraId="5D652757" w14:textId="77777777" w:rsidR="005B621C" w:rsidRDefault="005B621C">
      <w:pPr>
        <w:pStyle w:val="42"/>
        <w:rPr>
          <w:rFonts w:asciiTheme="minorHAnsi" w:hAnsiTheme="minorHAnsi" w:cstheme="minorBidi"/>
          <w:noProof/>
          <w:kern w:val="2"/>
          <w:sz w:val="21"/>
          <w:szCs w:val="22"/>
          <w:lang w:val="en-US" w:eastAsia="zh-CN"/>
        </w:rPr>
      </w:pPr>
      <w:r>
        <w:rPr>
          <w:noProof/>
        </w:rPr>
        <w:t>5.28.1.1</w:t>
      </w:r>
      <w:r>
        <w:rPr>
          <w:rFonts w:asciiTheme="minorHAnsi" w:hAnsiTheme="minorHAnsi" w:cstheme="minorBidi"/>
          <w:noProof/>
          <w:kern w:val="2"/>
          <w:sz w:val="21"/>
          <w:szCs w:val="22"/>
          <w:lang w:val="en-US" w:eastAsia="zh-CN"/>
        </w:rPr>
        <w:tab/>
      </w:r>
      <w:r w:rsidRPr="00857165">
        <w:rPr>
          <w:rFonts w:cs="Arial"/>
          <w:noProof/>
          <w:lang w:eastAsia="zh-CN"/>
        </w:rPr>
        <w:t>Operating bands for CA</w:t>
      </w:r>
      <w:r>
        <w:rPr>
          <w:noProof/>
        </w:rPr>
        <w:tab/>
      </w:r>
      <w:r>
        <w:rPr>
          <w:noProof/>
        </w:rPr>
        <w:fldChar w:fldCharType="begin"/>
      </w:r>
      <w:r>
        <w:rPr>
          <w:noProof/>
        </w:rPr>
        <w:instrText xml:space="preserve"> PAGEREF _Toc129109082 \h </w:instrText>
      </w:r>
      <w:r>
        <w:rPr>
          <w:noProof/>
        </w:rPr>
      </w:r>
      <w:r>
        <w:rPr>
          <w:noProof/>
        </w:rPr>
        <w:fldChar w:fldCharType="separate"/>
      </w:r>
      <w:r>
        <w:rPr>
          <w:noProof/>
        </w:rPr>
        <w:t>53</w:t>
      </w:r>
      <w:r>
        <w:rPr>
          <w:noProof/>
        </w:rPr>
        <w:fldChar w:fldCharType="end"/>
      </w:r>
    </w:p>
    <w:p w14:paraId="0CA31A23" w14:textId="77777777" w:rsidR="005B621C" w:rsidRDefault="005B621C">
      <w:pPr>
        <w:pStyle w:val="42"/>
        <w:rPr>
          <w:rFonts w:asciiTheme="minorHAnsi" w:hAnsiTheme="minorHAnsi" w:cstheme="minorBidi"/>
          <w:noProof/>
          <w:kern w:val="2"/>
          <w:sz w:val="21"/>
          <w:szCs w:val="22"/>
          <w:lang w:val="en-US" w:eastAsia="zh-CN"/>
        </w:rPr>
      </w:pPr>
      <w:r>
        <w:rPr>
          <w:noProof/>
        </w:rPr>
        <w:t>5.28.1.2</w:t>
      </w:r>
      <w:r>
        <w:rPr>
          <w:rFonts w:asciiTheme="minorHAnsi" w:hAnsiTheme="minorHAnsi" w:cstheme="minorBidi"/>
          <w:noProof/>
          <w:kern w:val="2"/>
          <w:sz w:val="21"/>
          <w:szCs w:val="22"/>
          <w:lang w:val="en-US" w:eastAsia="zh-CN"/>
        </w:rPr>
        <w:tab/>
      </w:r>
      <w:r w:rsidRPr="00857165">
        <w:rPr>
          <w:rFonts w:cs="Arial"/>
          <w:noProof/>
          <w:lang w:eastAsia="zh-CN"/>
        </w:rPr>
        <w:t>Channel bandwidths per operating band for CA</w:t>
      </w:r>
      <w:r>
        <w:rPr>
          <w:noProof/>
        </w:rPr>
        <w:tab/>
      </w:r>
      <w:r>
        <w:rPr>
          <w:noProof/>
        </w:rPr>
        <w:fldChar w:fldCharType="begin"/>
      </w:r>
      <w:r>
        <w:rPr>
          <w:noProof/>
        </w:rPr>
        <w:instrText xml:space="preserve"> PAGEREF _Toc129109083 \h </w:instrText>
      </w:r>
      <w:r>
        <w:rPr>
          <w:noProof/>
        </w:rPr>
      </w:r>
      <w:r>
        <w:rPr>
          <w:noProof/>
        </w:rPr>
        <w:fldChar w:fldCharType="separate"/>
      </w:r>
      <w:r>
        <w:rPr>
          <w:noProof/>
        </w:rPr>
        <w:t>53</w:t>
      </w:r>
      <w:r>
        <w:rPr>
          <w:noProof/>
        </w:rPr>
        <w:fldChar w:fldCharType="end"/>
      </w:r>
    </w:p>
    <w:p w14:paraId="682E68E9" w14:textId="77777777" w:rsidR="005B621C" w:rsidRDefault="005B621C">
      <w:pPr>
        <w:pStyle w:val="42"/>
        <w:rPr>
          <w:rFonts w:asciiTheme="minorHAnsi" w:hAnsiTheme="minorHAnsi" w:cstheme="minorBidi"/>
          <w:noProof/>
          <w:kern w:val="2"/>
          <w:sz w:val="21"/>
          <w:szCs w:val="22"/>
          <w:lang w:val="en-US" w:eastAsia="zh-CN"/>
        </w:rPr>
      </w:pPr>
      <w:r>
        <w:rPr>
          <w:noProof/>
        </w:rPr>
        <w:t>5.28.1.3</w:t>
      </w:r>
      <w:r>
        <w:rPr>
          <w:rFonts w:asciiTheme="minorHAnsi" w:hAnsiTheme="minorHAnsi" w:cstheme="minorBidi"/>
          <w:noProof/>
          <w:kern w:val="2"/>
          <w:sz w:val="21"/>
          <w:szCs w:val="22"/>
          <w:lang w:val="en-US" w:eastAsia="zh-CN"/>
        </w:rPr>
        <w:tab/>
      </w:r>
      <w:r w:rsidRPr="00857165">
        <w:rPr>
          <w:rFonts w:cs="Arial"/>
          <w:noProof/>
          <w:lang w:val="en-US" w:eastAsia="zh-CN"/>
        </w:rPr>
        <w:t>∆T</w:t>
      </w:r>
      <w:r w:rsidRPr="00857165">
        <w:rPr>
          <w:rFonts w:cs="Arial"/>
          <w:noProof/>
          <w:vertAlign w:val="subscript"/>
          <w:lang w:val="en-US" w:eastAsia="zh-CN"/>
        </w:rPr>
        <w:t>IB,c</w:t>
      </w:r>
      <w:r w:rsidRPr="00857165">
        <w:rPr>
          <w:rFonts w:cs="Arial"/>
          <w:noProof/>
          <w:lang w:val="en-US" w:eastAsia="zh-CN"/>
        </w:rPr>
        <w:t xml:space="preserve"> and ∆R</w:t>
      </w:r>
      <w:r w:rsidRPr="00857165">
        <w:rPr>
          <w:rFonts w:cs="Arial"/>
          <w:noProof/>
          <w:vertAlign w:val="subscript"/>
          <w:lang w:val="en-US" w:eastAsia="zh-CN"/>
        </w:rPr>
        <w:t>IB,c</w:t>
      </w:r>
      <w:r w:rsidRPr="00857165">
        <w:rPr>
          <w:rFonts w:cs="Arial"/>
          <w:noProof/>
          <w:lang w:val="en-US" w:eastAsia="zh-CN"/>
        </w:rPr>
        <w:t xml:space="preserve"> values</w:t>
      </w:r>
      <w:r>
        <w:rPr>
          <w:noProof/>
        </w:rPr>
        <w:tab/>
      </w:r>
      <w:r>
        <w:rPr>
          <w:noProof/>
        </w:rPr>
        <w:fldChar w:fldCharType="begin"/>
      </w:r>
      <w:r>
        <w:rPr>
          <w:noProof/>
        </w:rPr>
        <w:instrText xml:space="preserve"> PAGEREF _Toc129109084 \h </w:instrText>
      </w:r>
      <w:r>
        <w:rPr>
          <w:noProof/>
        </w:rPr>
      </w:r>
      <w:r>
        <w:rPr>
          <w:noProof/>
        </w:rPr>
        <w:fldChar w:fldCharType="separate"/>
      </w:r>
      <w:r>
        <w:rPr>
          <w:noProof/>
        </w:rPr>
        <w:t>53</w:t>
      </w:r>
      <w:r>
        <w:rPr>
          <w:noProof/>
        </w:rPr>
        <w:fldChar w:fldCharType="end"/>
      </w:r>
    </w:p>
    <w:p w14:paraId="577B9553" w14:textId="77777777" w:rsidR="005B621C" w:rsidRDefault="005B621C">
      <w:pPr>
        <w:pStyle w:val="33"/>
        <w:rPr>
          <w:rFonts w:asciiTheme="minorHAnsi" w:hAnsiTheme="minorHAnsi" w:cstheme="minorBidi"/>
          <w:noProof/>
          <w:kern w:val="2"/>
          <w:sz w:val="21"/>
          <w:szCs w:val="22"/>
          <w:lang w:val="en-US" w:eastAsia="zh-CN"/>
        </w:rPr>
      </w:pPr>
      <w:r>
        <w:rPr>
          <w:noProof/>
        </w:rPr>
        <w:t>5.28.2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_Toc129109085 \h </w:instrText>
      </w:r>
      <w:r>
        <w:rPr>
          <w:noProof/>
        </w:rPr>
      </w:r>
      <w:r>
        <w:rPr>
          <w:noProof/>
        </w:rPr>
        <w:fldChar w:fldCharType="separate"/>
      </w:r>
      <w:r>
        <w:rPr>
          <w:noProof/>
        </w:rPr>
        <w:t>53</w:t>
      </w:r>
      <w:r>
        <w:rPr>
          <w:noProof/>
        </w:rPr>
        <w:fldChar w:fldCharType="end"/>
      </w:r>
    </w:p>
    <w:p w14:paraId="3B1C7375" w14:textId="77777777" w:rsidR="005B621C" w:rsidRDefault="005B621C">
      <w:pPr>
        <w:pStyle w:val="42"/>
        <w:rPr>
          <w:rFonts w:asciiTheme="minorHAnsi" w:hAnsiTheme="minorHAnsi" w:cstheme="minorBidi"/>
          <w:noProof/>
          <w:kern w:val="2"/>
          <w:sz w:val="21"/>
          <w:szCs w:val="22"/>
          <w:lang w:val="en-US" w:eastAsia="zh-CN"/>
        </w:rPr>
      </w:pPr>
      <w:r>
        <w:rPr>
          <w:noProof/>
        </w:rPr>
        <w:t>5.28.2.1</w:t>
      </w:r>
      <w:r>
        <w:rPr>
          <w:rFonts w:asciiTheme="minorHAnsi" w:hAnsiTheme="minorHAnsi" w:cstheme="minorBidi"/>
          <w:noProof/>
          <w:kern w:val="2"/>
          <w:sz w:val="21"/>
          <w:szCs w:val="22"/>
          <w:lang w:val="en-US" w:eastAsia="zh-CN"/>
        </w:rPr>
        <w:tab/>
      </w:r>
      <w:r w:rsidRPr="00857165">
        <w:rPr>
          <w:rFonts w:cs="Arial"/>
          <w:noProof/>
          <w:lang w:eastAsia="zh-CN"/>
        </w:rPr>
        <w:t>UE co-existence studies</w:t>
      </w:r>
      <w:r>
        <w:rPr>
          <w:noProof/>
        </w:rPr>
        <w:tab/>
      </w:r>
      <w:r>
        <w:rPr>
          <w:noProof/>
        </w:rPr>
        <w:fldChar w:fldCharType="begin"/>
      </w:r>
      <w:r>
        <w:rPr>
          <w:noProof/>
        </w:rPr>
        <w:instrText xml:space="preserve"> PAGEREF _Toc129109086 \h </w:instrText>
      </w:r>
      <w:r>
        <w:rPr>
          <w:noProof/>
        </w:rPr>
      </w:r>
      <w:r>
        <w:rPr>
          <w:noProof/>
        </w:rPr>
        <w:fldChar w:fldCharType="separate"/>
      </w:r>
      <w:r>
        <w:rPr>
          <w:noProof/>
        </w:rPr>
        <w:t>53</w:t>
      </w:r>
      <w:r>
        <w:rPr>
          <w:noProof/>
        </w:rPr>
        <w:fldChar w:fldCharType="end"/>
      </w:r>
    </w:p>
    <w:p w14:paraId="4D863555" w14:textId="77777777" w:rsidR="005B621C" w:rsidRDefault="005B621C">
      <w:pPr>
        <w:pStyle w:val="42"/>
        <w:rPr>
          <w:rFonts w:asciiTheme="minorHAnsi" w:hAnsiTheme="minorHAnsi" w:cstheme="minorBidi"/>
          <w:noProof/>
          <w:kern w:val="2"/>
          <w:sz w:val="21"/>
          <w:szCs w:val="22"/>
          <w:lang w:val="en-US" w:eastAsia="zh-CN"/>
        </w:rPr>
      </w:pPr>
      <w:r>
        <w:rPr>
          <w:noProof/>
        </w:rPr>
        <w:t>5.28.2.2</w:t>
      </w:r>
      <w:r>
        <w:rPr>
          <w:rFonts w:asciiTheme="minorHAnsi" w:hAnsiTheme="minorHAnsi" w:cstheme="minorBidi"/>
          <w:noProof/>
          <w:kern w:val="2"/>
          <w:sz w:val="21"/>
          <w:szCs w:val="22"/>
          <w:lang w:val="en-US" w:eastAsia="zh-CN"/>
        </w:rPr>
        <w:tab/>
      </w:r>
      <w:r w:rsidRPr="00857165">
        <w:rPr>
          <w:rFonts w:cs="Arial"/>
          <w:noProof/>
          <w:lang w:val="en-US" w:eastAsia="zh-CN"/>
        </w:rPr>
        <w:t>REFSENS requirements</w:t>
      </w:r>
      <w:r>
        <w:rPr>
          <w:noProof/>
        </w:rPr>
        <w:tab/>
      </w:r>
      <w:r>
        <w:rPr>
          <w:noProof/>
        </w:rPr>
        <w:fldChar w:fldCharType="begin"/>
      </w:r>
      <w:r>
        <w:rPr>
          <w:noProof/>
        </w:rPr>
        <w:instrText xml:space="preserve"> PAGEREF _Toc129109087 \h </w:instrText>
      </w:r>
      <w:r>
        <w:rPr>
          <w:noProof/>
        </w:rPr>
      </w:r>
      <w:r>
        <w:rPr>
          <w:noProof/>
        </w:rPr>
        <w:fldChar w:fldCharType="separate"/>
      </w:r>
      <w:r>
        <w:rPr>
          <w:noProof/>
        </w:rPr>
        <w:t>54</w:t>
      </w:r>
      <w:r>
        <w:rPr>
          <w:noProof/>
        </w:rPr>
        <w:fldChar w:fldCharType="end"/>
      </w:r>
    </w:p>
    <w:p w14:paraId="30B8D1F3" w14:textId="77777777" w:rsidR="005B621C" w:rsidRDefault="005B621C">
      <w:pPr>
        <w:pStyle w:val="2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CA_n1-n3-n40</w:t>
      </w:r>
      <w:r>
        <w:rPr>
          <w:noProof/>
        </w:rPr>
        <w:tab/>
      </w:r>
      <w:r>
        <w:rPr>
          <w:noProof/>
        </w:rPr>
        <w:fldChar w:fldCharType="begin"/>
      </w:r>
      <w:r>
        <w:rPr>
          <w:noProof/>
        </w:rPr>
        <w:instrText xml:space="preserve"> PAGEREF _Toc129109088 \h </w:instrText>
      </w:r>
      <w:r>
        <w:rPr>
          <w:noProof/>
        </w:rPr>
      </w:r>
      <w:r>
        <w:rPr>
          <w:noProof/>
        </w:rPr>
        <w:fldChar w:fldCharType="separate"/>
      </w:r>
      <w:r>
        <w:rPr>
          <w:noProof/>
        </w:rPr>
        <w:t>54</w:t>
      </w:r>
      <w:r>
        <w:rPr>
          <w:noProof/>
        </w:rPr>
        <w:fldChar w:fldCharType="end"/>
      </w:r>
    </w:p>
    <w:p w14:paraId="3D5B2979" w14:textId="77777777" w:rsidR="005B621C" w:rsidRDefault="005B621C">
      <w:pPr>
        <w:pStyle w:val="33"/>
        <w:rPr>
          <w:rFonts w:asciiTheme="minorHAnsi" w:hAnsiTheme="minorHAnsi" w:cstheme="minorBidi"/>
          <w:noProof/>
          <w:kern w:val="2"/>
          <w:sz w:val="21"/>
          <w:szCs w:val="22"/>
          <w:lang w:val="en-US" w:eastAsia="zh-CN"/>
        </w:rPr>
      </w:pPr>
      <w:r>
        <w:rPr>
          <w:noProof/>
        </w:rPr>
        <w:t>5.29.1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_Toc129109089 \h </w:instrText>
      </w:r>
      <w:r>
        <w:rPr>
          <w:noProof/>
        </w:rPr>
      </w:r>
      <w:r>
        <w:rPr>
          <w:noProof/>
        </w:rPr>
        <w:fldChar w:fldCharType="separate"/>
      </w:r>
      <w:r>
        <w:rPr>
          <w:noProof/>
        </w:rPr>
        <w:t>54</w:t>
      </w:r>
      <w:r>
        <w:rPr>
          <w:noProof/>
        </w:rPr>
        <w:fldChar w:fldCharType="end"/>
      </w:r>
    </w:p>
    <w:p w14:paraId="6D52EAC2" w14:textId="77777777" w:rsidR="005B621C" w:rsidRDefault="005B621C">
      <w:pPr>
        <w:pStyle w:val="42"/>
        <w:rPr>
          <w:rFonts w:asciiTheme="minorHAnsi" w:hAnsiTheme="minorHAnsi" w:cstheme="minorBidi"/>
          <w:noProof/>
          <w:kern w:val="2"/>
          <w:sz w:val="21"/>
          <w:szCs w:val="22"/>
          <w:lang w:val="en-US" w:eastAsia="zh-CN"/>
        </w:rPr>
      </w:pPr>
      <w:r>
        <w:rPr>
          <w:noProof/>
        </w:rPr>
        <w:t>5.29.1.1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_Toc129109090 \h </w:instrText>
      </w:r>
      <w:r>
        <w:rPr>
          <w:noProof/>
        </w:rPr>
      </w:r>
      <w:r>
        <w:rPr>
          <w:noProof/>
        </w:rPr>
        <w:fldChar w:fldCharType="separate"/>
      </w:r>
      <w:r>
        <w:rPr>
          <w:noProof/>
        </w:rPr>
        <w:t>54</w:t>
      </w:r>
      <w:r>
        <w:rPr>
          <w:noProof/>
        </w:rPr>
        <w:fldChar w:fldCharType="end"/>
      </w:r>
    </w:p>
    <w:p w14:paraId="21051295" w14:textId="77777777" w:rsidR="005B621C" w:rsidRDefault="005B621C">
      <w:pPr>
        <w:pStyle w:val="42"/>
        <w:rPr>
          <w:rFonts w:asciiTheme="minorHAnsi" w:hAnsiTheme="minorHAnsi" w:cstheme="minorBidi"/>
          <w:noProof/>
          <w:kern w:val="2"/>
          <w:sz w:val="21"/>
          <w:szCs w:val="22"/>
          <w:lang w:val="en-US" w:eastAsia="zh-CN"/>
        </w:rPr>
      </w:pPr>
      <w:r>
        <w:rPr>
          <w:noProof/>
        </w:rPr>
        <w:t>5.29.1.2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_Toc129109091 \h </w:instrText>
      </w:r>
      <w:r>
        <w:rPr>
          <w:noProof/>
        </w:rPr>
      </w:r>
      <w:r>
        <w:rPr>
          <w:noProof/>
        </w:rPr>
        <w:fldChar w:fldCharType="separate"/>
      </w:r>
      <w:r>
        <w:rPr>
          <w:noProof/>
        </w:rPr>
        <w:t>54</w:t>
      </w:r>
      <w:r>
        <w:rPr>
          <w:noProof/>
        </w:rPr>
        <w:fldChar w:fldCharType="end"/>
      </w:r>
    </w:p>
    <w:p w14:paraId="5AA6AC94" w14:textId="77777777" w:rsidR="005B621C" w:rsidRDefault="005B621C">
      <w:pPr>
        <w:pStyle w:val="42"/>
        <w:rPr>
          <w:rFonts w:asciiTheme="minorHAnsi" w:hAnsiTheme="minorHAnsi" w:cstheme="minorBidi"/>
          <w:noProof/>
          <w:kern w:val="2"/>
          <w:sz w:val="21"/>
          <w:szCs w:val="22"/>
          <w:lang w:val="en-US" w:eastAsia="zh-CN"/>
        </w:rPr>
      </w:pPr>
      <w:r>
        <w:rPr>
          <w:noProof/>
        </w:rPr>
        <w:t>5.29.1.3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_Toc129109092 \h </w:instrText>
      </w:r>
      <w:r>
        <w:rPr>
          <w:noProof/>
        </w:rPr>
      </w:r>
      <w:r>
        <w:rPr>
          <w:noProof/>
        </w:rPr>
        <w:fldChar w:fldCharType="separate"/>
      </w:r>
      <w:r>
        <w:rPr>
          <w:noProof/>
        </w:rPr>
        <w:t>55</w:t>
      </w:r>
      <w:r>
        <w:rPr>
          <w:noProof/>
        </w:rPr>
        <w:fldChar w:fldCharType="end"/>
      </w:r>
    </w:p>
    <w:p w14:paraId="47378A6C" w14:textId="77777777" w:rsidR="005B621C" w:rsidRDefault="005B621C">
      <w:pPr>
        <w:pStyle w:val="33"/>
        <w:rPr>
          <w:rFonts w:asciiTheme="minorHAnsi" w:hAnsiTheme="minorHAnsi" w:cstheme="minorBidi"/>
          <w:noProof/>
          <w:kern w:val="2"/>
          <w:sz w:val="21"/>
          <w:szCs w:val="22"/>
          <w:lang w:val="en-US" w:eastAsia="zh-CN"/>
        </w:rPr>
      </w:pPr>
      <w:r>
        <w:rPr>
          <w:noProof/>
        </w:rPr>
        <w:t>5.29.2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_Toc129109093 \h </w:instrText>
      </w:r>
      <w:r>
        <w:rPr>
          <w:noProof/>
        </w:rPr>
      </w:r>
      <w:r>
        <w:rPr>
          <w:noProof/>
        </w:rPr>
        <w:fldChar w:fldCharType="separate"/>
      </w:r>
      <w:r>
        <w:rPr>
          <w:noProof/>
        </w:rPr>
        <w:t>55</w:t>
      </w:r>
      <w:r>
        <w:rPr>
          <w:noProof/>
        </w:rPr>
        <w:fldChar w:fldCharType="end"/>
      </w:r>
    </w:p>
    <w:p w14:paraId="38C63736" w14:textId="77777777" w:rsidR="005B621C" w:rsidRDefault="005B621C">
      <w:pPr>
        <w:pStyle w:val="42"/>
        <w:rPr>
          <w:rFonts w:asciiTheme="minorHAnsi" w:hAnsiTheme="minorHAnsi" w:cstheme="minorBidi"/>
          <w:noProof/>
          <w:kern w:val="2"/>
          <w:sz w:val="21"/>
          <w:szCs w:val="22"/>
          <w:lang w:val="en-US" w:eastAsia="zh-CN"/>
        </w:rPr>
      </w:pPr>
      <w:r>
        <w:rPr>
          <w:noProof/>
        </w:rPr>
        <w:t>5.29.2.1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_Toc129109094 \h </w:instrText>
      </w:r>
      <w:r>
        <w:rPr>
          <w:noProof/>
        </w:rPr>
      </w:r>
      <w:r>
        <w:rPr>
          <w:noProof/>
        </w:rPr>
        <w:fldChar w:fldCharType="separate"/>
      </w:r>
      <w:r>
        <w:rPr>
          <w:noProof/>
        </w:rPr>
        <w:t>55</w:t>
      </w:r>
      <w:r>
        <w:rPr>
          <w:noProof/>
        </w:rPr>
        <w:fldChar w:fldCharType="end"/>
      </w:r>
    </w:p>
    <w:p w14:paraId="2740F4A0" w14:textId="77777777" w:rsidR="005B621C" w:rsidRDefault="005B621C">
      <w:pPr>
        <w:pStyle w:val="42"/>
        <w:rPr>
          <w:rFonts w:asciiTheme="minorHAnsi" w:hAnsiTheme="minorHAnsi" w:cstheme="minorBidi"/>
          <w:noProof/>
          <w:kern w:val="2"/>
          <w:sz w:val="21"/>
          <w:szCs w:val="22"/>
          <w:lang w:val="en-US" w:eastAsia="zh-CN"/>
        </w:rPr>
      </w:pPr>
      <w:r>
        <w:rPr>
          <w:noProof/>
        </w:rPr>
        <w:t>5.29.2.2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_Toc129109095 \h </w:instrText>
      </w:r>
      <w:r>
        <w:rPr>
          <w:noProof/>
        </w:rPr>
      </w:r>
      <w:r>
        <w:rPr>
          <w:noProof/>
        </w:rPr>
        <w:fldChar w:fldCharType="separate"/>
      </w:r>
      <w:r>
        <w:rPr>
          <w:noProof/>
        </w:rPr>
        <w:t>55</w:t>
      </w:r>
      <w:r>
        <w:rPr>
          <w:noProof/>
        </w:rPr>
        <w:fldChar w:fldCharType="end"/>
      </w:r>
    </w:p>
    <w:p w14:paraId="01F56815" w14:textId="77777777" w:rsidR="005B621C" w:rsidRDefault="005B621C">
      <w:pPr>
        <w:pStyle w:val="22"/>
        <w:rPr>
          <w:rFonts w:asciiTheme="minorHAnsi" w:hAnsiTheme="minorHAnsi" w:cstheme="minorBidi"/>
          <w:noProof/>
          <w:kern w:val="2"/>
          <w:sz w:val="21"/>
          <w:szCs w:val="22"/>
          <w:lang w:val="en-US" w:eastAsia="zh-CN"/>
        </w:rPr>
      </w:pPr>
      <w:r>
        <w:rPr>
          <w:noProof/>
        </w:rPr>
        <w:t>5.30</w:t>
      </w:r>
      <w:r>
        <w:rPr>
          <w:rFonts w:asciiTheme="minorHAnsi" w:hAnsiTheme="minorHAnsi" w:cstheme="minorBidi"/>
          <w:noProof/>
          <w:kern w:val="2"/>
          <w:sz w:val="21"/>
          <w:szCs w:val="22"/>
          <w:lang w:val="en-US" w:eastAsia="zh-CN"/>
        </w:rPr>
        <w:tab/>
      </w:r>
      <w:r>
        <w:rPr>
          <w:noProof/>
        </w:rPr>
        <w:t>CA_n1-n40-n77</w:t>
      </w:r>
      <w:r>
        <w:rPr>
          <w:noProof/>
        </w:rPr>
        <w:tab/>
      </w:r>
      <w:r>
        <w:rPr>
          <w:noProof/>
        </w:rPr>
        <w:fldChar w:fldCharType="begin"/>
      </w:r>
      <w:r>
        <w:rPr>
          <w:noProof/>
        </w:rPr>
        <w:instrText xml:space="preserve"> PAGEREF _Toc129109096 \h </w:instrText>
      </w:r>
      <w:r>
        <w:rPr>
          <w:noProof/>
        </w:rPr>
      </w:r>
      <w:r>
        <w:rPr>
          <w:noProof/>
        </w:rPr>
        <w:fldChar w:fldCharType="separate"/>
      </w:r>
      <w:r>
        <w:rPr>
          <w:noProof/>
        </w:rPr>
        <w:t>55</w:t>
      </w:r>
      <w:r>
        <w:rPr>
          <w:noProof/>
        </w:rPr>
        <w:fldChar w:fldCharType="end"/>
      </w:r>
    </w:p>
    <w:p w14:paraId="3EA6ABD2" w14:textId="77777777" w:rsidR="005B621C" w:rsidRDefault="005B621C">
      <w:pPr>
        <w:pStyle w:val="33"/>
        <w:rPr>
          <w:rFonts w:asciiTheme="minorHAnsi" w:hAnsiTheme="minorHAnsi" w:cstheme="minorBidi"/>
          <w:noProof/>
          <w:kern w:val="2"/>
          <w:sz w:val="21"/>
          <w:szCs w:val="22"/>
          <w:lang w:val="en-US" w:eastAsia="zh-CN"/>
        </w:rPr>
      </w:pPr>
      <w:r>
        <w:rPr>
          <w:noProof/>
        </w:rPr>
        <w:t>5.30.1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_Toc129109097 \h </w:instrText>
      </w:r>
      <w:r>
        <w:rPr>
          <w:noProof/>
        </w:rPr>
      </w:r>
      <w:r>
        <w:rPr>
          <w:noProof/>
        </w:rPr>
        <w:fldChar w:fldCharType="separate"/>
      </w:r>
      <w:r>
        <w:rPr>
          <w:noProof/>
        </w:rPr>
        <w:t>55</w:t>
      </w:r>
      <w:r>
        <w:rPr>
          <w:noProof/>
        </w:rPr>
        <w:fldChar w:fldCharType="end"/>
      </w:r>
    </w:p>
    <w:p w14:paraId="1B1A67FE" w14:textId="77777777" w:rsidR="005B621C" w:rsidRDefault="005B621C">
      <w:pPr>
        <w:pStyle w:val="42"/>
        <w:rPr>
          <w:rFonts w:asciiTheme="minorHAnsi" w:hAnsiTheme="minorHAnsi" w:cstheme="minorBidi"/>
          <w:noProof/>
          <w:kern w:val="2"/>
          <w:sz w:val="21"/>
          <w:szCs w:val="22"/>
          <w:lang w:val="en-US" w:eastAsia="zh-CN"/>
        </w:rPr>
      </w:pPr>
      <w:r>
        <w:rPr>
          <w:noProof/>
        </w:rPr>
        <w:t>5.30.1.1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_Toc129109098 \h </w:instrText>
      </w:r>
      <w:r>
        <w:rPr>
          <w:noProof/>
        </w:rPr>
      </w:r>
      <w:r>
        <w:rPr>
          <w:noProof/>
        </w:rPr>
        <w:fldChar w:fldCharType="separate"/>
      </w:r>
      <w:r>
        <w:rPr>
          <w:noProof/>
        </w:rPr>
        <w:t>55</w:t>
      </w:r>
      <w:r>
        <w:rPr>
          <w:noProof/>
        </w:rPr>
        <w:fldChar w:fldCharType="end"/>
      </w:r>
    </w:p>
    <w:p w14:paraId="5F143770" w14:textId="77777777" w:rsidR="005B621C" w:rsidRDefault="005B621C">
      <w:pPr>
        <w:pStyle w:val="42"/>
        <w:rPr>
          <w:rFonts w:asciiTheme="minorHAnsi" w:hAnsiTheme="minorHAnsi" w:cstheme="minorBidi"/>
          <w:noProof/>
          <w:kern w:val="2"/>
          <w:sz w:val="21"/>
          <w:szCs w:val="22"/>
          <w:lang w:val="en-US" w:eastAsia="zh-CN"/>
        </w:rPr>
      </w:pPr>
      <w:r>
        <w:rPr>
          <w:noProof/>
        </w:rPr>
        <w:t>5.30.1.2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_Toc129109099 \h </w:instrText>
      </w:r>
      <w:r>
        <w:rPr>
          <w:noProof/>
        </w:rPr>
      </w:r>
      <w:r>
        <w:rPr>
          <w:noProof/>
        </w:rPr>
        <w:fldChar w:fldCharType="separate"/>
      </w:r>
      <w:r>
        <w:rPr>
          <w:noProof/>
        </w:rPr>
        <w:t>56</w:t>
      </w:r>
      <w:r>
        <w:rPr>
          <w:noProof/>
        </w:rPr>
        <w:fldChar w:fldCharType="end"/>
      </w:r>
    </w:p>
    <w:p w14:paraId="259FBE6C" w14:textId="77777777" w:rsidR="005B621C" w:rsidRDefault="005B621C">
      <w:pPr>
        <w:pStyle w:val="42"/>
        <w:rPr>
          <w:rFonts w:asciiTheme="minorHAnsi" w:hAnsiTheme="minorHAnsi" w:cstheme="minorBidi"/>
          <w:noProof/>
          <w:kern w:val="2"/>
          <w:sz w:val="21"/>
          <w:szCs w:val="22"/>
          <w:lang w:val="en-US" w:eastAsia="zh-CN"/>
        </w:rPr>
      </w:pPr>
      <w:r>
        <w:rPr>
          <w:noProof/>
        </w:rPr>
        <w:t>5.30.1.3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_Toc129109100 \h </w:instrText>
      </w:r>
      <w:r>
        <w:rPr>
          <w:noProof/>
        </w:rPr>
      </w:r>
      <w:r>
        <w:rPr>
          <w:noProof/>
        </w:rPr>
        <w:fldChar w:fldCharType="separate"/>
      </w:r>
      <w:r>
        <w:rPr>
          <w:noProof/>
        </w:rPr>
        <w:t>57</w:t>
      </w:r>
      <w:r>
        <w:rPr>
          <w:noProof/>
        </w:rPr>
        <w:fldChar w:fldCharType="end"/>
      </w:r>
    </w:p>
    <w:p w14:paraId="7C58FCF0" w14:textId="77777777" w:rsidR="005B621C" w:rsidRDefault="005B621C">
      <w:pPr>
        <w:pStyle w:val="33"/>
        <w:rPr>
          <w:rFonts w:asciiTheme="minorHAnsi" w:hAnsiTheme="minorHAnsi" w:cstheme="minorBidi"/>
          <w:noProof/>
          <w:kern w:val="2"/>
          <w:sz w:val="21"/>
          <w:szCs w:val="22"/>
          <w:lang w:val="en-US" w:eastAsia="zh-CN"/>
        </w:rPr>
      </w:pPr>
      <w:r>
        <w:rPr>
          <w:noProof/>
        </w:rPr>
        <w:t>5.30.2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_Toc129109101 \h </w:instrText>
      </w:r>
      <w:r>
        <w:rPr>
          <w:noProof/>
        </w:rPr>
      </w:r>
      <w:r>
        <w:rPr>
          <w:noProof/>
        </w:rPr>
        <w:fldChar w:fldCharType="separate"/>
      </w:r>
      <w:r>
        <w:rPr>
          <w:noProof/>
        </w:rPr>
        <w:t>57</w:t>
      </w:r>
      <w:r>
        <w:rPr>
          <w:noProof/>
        </w:rPr>
        <w:fldChar w:fldCharType="end"/>
      </w:r>
    </w:p>
    <w:p w14:paraId="7CEC7CDE" w14:textId="77777777" w:rsidR="005B621C" w:rsidRDefault="005B621C">
      <w:pPr>
        <w:pStyle w:val="42"/>
        <w:rPr>
          <w:rFonts w:asciiTheme="minorHAnsi" w:hAnsiTheme="minorHAnsi" w:cstheme="minorBidi"/>
          <w:noProof/>
          <w:kern w:val="2"/>
          <w:sz w:val="21"/>
          <w:szCs w:val="22"/>
          <w:lang w:val="en-US" w:eastAsia="zh-CN"/>
        </w:rPr>
      </w:pPr>
      <w:r>
        <w:rPr>
          <w:noProof/>
        </w:rPr>
        <w:t>5.30.2.1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_Toc129109102 \h </w:instrText>
      </w:r>
      <w:r>
        <w:rPr>
          <w:noProof/>
        </w:rPr>
      </w:r>
      <w:r>
        <w:rPr>
          <w:noProof/>
        </w:rPr>
        <w:fldChar w:fldCharType="separate"/>
      </w:r>
      <w:r>
        <w:rPr>
          <w:noProof/>
        </w:rPr>
        <w:t>57</w:t>
      </w:r>
      <w:r>
        <w:rPr>
          <w:noProof/>
        </w:rPr>
        <w:fldChar w:fldCharType="end"/>
      </w:r>
    </w:p>
    <w:p w14:paraId="177F5041" w14:textId="77777777" w:rsidR="005B621C" w:rsidRDefault="005B621C">
      <w:pPr>
        <w:pStyle w:val="42"/>
        <w:rPr>
          <w:rFonts w:asciiTheme="minorHAnsi" w:hAnsiTheme="minorHAnsi" w:cstheme="minorBidi"/>
          <w:noProof/>
          <w:kern w:val="2"/>
          <w:sz w:val="21"/>
          <w:szCs w:val="22"/>
          <w:lang w:val="en-US" w:eastAsia="zh-CN"/>
        </w:rPr>
      </w:pPr>
      <w:r>
        <w:rPr>
          <w:noProof/>
        </w:rPr>
        <w:t>5.30.2.2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_Toc129109103 \h </w:instrText>
      </w:r>
      <w:r>
        <w:rPr>
          <w:noProof/>
        </w:rPr>
      </w:r>
      <w:r>
        <w:rPr>
          <w:noProof/>
        </w:rPr>
        <w:fldChar w:fldCharType="separate"/>
      </w:r>
      <w:r>
        <w:rPr>
          <w:noProof/>
        </w:rPr>
        <w:t>57</w:t>
      </w:r>
      <w:r>
        <w:rPr>
          <w:noProof/>
        </w:rPr>
        <w:fldChar w:fldCharType="end"/>
      </w:r>
    </w:p>
    <w:p w14:paraId="0A368DFB" w14:textId="77777777" w:rsidR="005B621C" w:rsidRDefault="005B621C">
      <w:pPr>
        <w:pStyle w:val="22"/>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CA_n3-n40-n77</w:t>
      </w:r>
      <w:r>
        <w:rPr>
          <w:noProof/>
        </w:rPr>
        <w:tab/>
      </w:r>
      <w:r>
        <w:rPr>
          <w:noProof/>
        </w:rPr>
        <w:fldChar w:fldCharType="begin"/>
      </w:r>
      <w:r>
        <w:rPr>
          <w:noProof/>
        </w:rPr>
        <w:instrText xml:space="preserve"> PAGEREF _Toc129109104 \h </w:instrText>
      </w:r>
      <w:r>
        <w:rPr>
          <w:noProof/>
        </w:rPr>
      </w:r>
      <w:r>
        <w:rPr>
          <w:noProof/>
        </w:rPr>
        <w:fldChar w:fldCharType="separate"/>
      </w:r>
      <w:r>
        <w:rPr>
          <w:noProof/>
        </w:rPr>
        <w:t>57</w:t>
      </w:r>
      <w:r>
        <w:rPr>
          <w:noProof/>
        </w:rPr>
        <w:fldChar w:fldCharType="end"/>
      </w:r>
    </w:p>
    <w:p w14:paraId="69F18AC8" w14:textId="77777777" w:rsidR="005B621C" w:rsidRDefault="005B621C">
      <w:pPr>
        <w:pStyle w:val="33"/>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_Toc129109105 \h </w:instrText>
      </w:r>
      <w:r>
        <w:rPr>
          <w:noProof/>
        </w:rPr>
      </w:r>
      <w:r>
        <w:rPr>
          <w:noProof/>
        </w:rPr>
        <w:fldChar w:fldCharType="separate"/>
      </w:r>
      <w:r>
        <w:rPr>
          <w:noProof/>
        </w:rPr>
        <w:t>57</w:t>
      </w:r>
      <w:r>
        <w:rPr>
          <w:noProof/>
        </w:rPr>
        <w:fldChar w:fldCharType="end"/>
      </w:r>
    </w:p>
    <w:p w14:paraId="72660820" w14:textId="77777777" w:rsidR="005B621C" w:rsidRDefault="005B621C">
      <w:pPr>
        <w:pStyle w:val="42"/>
        <w:rPr>
          <w:rFonts w:asciiTheme="minorHAnsi" w:hAnsiTheme="minorHAnsi" w:cstheme="minorBidi"/>
          <w:noProof/>
          <w:kern w:val="2"/>
          <w:sz w:val="21"/>
          <w:szCs w:val="22"/>
          <w:lang w:val="en-US" w:eastAsia="zh-CN"/>
        </w:rPr>
      </w:pPr>
      <w:r>
        <w:rPr>
          <w:noProof/>
        </w:rPr>
        <w:t>5.31.1.1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_Toc129109106 \h </w:instrText>
      </w:r>
      <w:r>
        <w:rPr>
          <w:noProof/>
        </w:rPr>
      </w:r>
      <w:r>
        <w:rPr>
          <w:noProof/>
        </w:rPr>
        <w:fldChar w:fldCharType="separate"/>
      </w:r>
      <w:r>
        <w:rPr>
          <w:noProof/>
        </w:rPr>
        <w:t>57</w:t>
      </w:r>
      <w:r>
        <w:rPr>
          <w:noProof/>
        </w:rPr>
        <w:fldChar w:fldCharType="end"/>
      </w:r>
    </w:p>
    <w:p w14:paraId="4F529BED" w14:textId="77777777" w:rsidR="005B621C" w:rsidRDefault="005B621C">
      <w:pPr>
        <w:pStyle w:val="42"/>
        <w:rPr>
          <w:rFonts w:asciiTheme="minorHAnsi" w:hAnsiTheme="minorHAnsi" w:cstheme="minorBidi"/>
          <w:noProof/>
          <w:kern w:val="2"/>
          <w:sz w:val="21"/>
          <w:szCs w:val="22"/>
          <w:lang w:val="en-US" w:eastAsia="zh-CN"/>
        </w:rPr>
      </w:pPr>
      <w:r>
        <w:rPr>
          <w:noProof/>
        </w:rPr>
        <w:t>5.31.1.2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_Toc129109107 \h </w:instrText>
      </w:r>
      <w:r>
        <w:rPr>
          <w:noProof/>
        </w:rPr>
      </w:r>
      <w:r>
        <w:rPr>
          <w:noProof/>
        </w:rPr>
        <w:fldChar w:fldCharType="separate"/>
      </w:r>
      <w:r>
        <w:rPr>
          <w:noProof/>
        </w:rPr>
        <w:t>58</w:t>
      </w:r>
      <w:r>
        <w:rPr>
          <w:noProof/>
        </w:rPr>
        <w:fldChar w:fldCharType="end"/>
      </w:r>
    </w:p>
    <w:p w14:paraId="2F34A6F2" w14:textId="77777777" w:rsidR="005B621C" w:rsidRDefault="005B621C">
      <w:pPr>
        <w:pStyle w:val="42"/>
        <w:rPr>
          <w:rFonts w:asciiTheme="minorHAnsi" w:hAnsiTheme="minorHAnsi" w:cstheme="minorBidi"/>
          <w:noProof/>
          <w:kern w:val="2"/>
          <w:sz w:val="21"/>
          <w:szCs w:val="22"/>
          <w:lang w:val="en-US" w:eastAsia="zh-CN"/>
        </w:rPr>
      </w:pPr>
      <w:r>
        <w:rPr>
          <w:noProof/>
        </w:rPr>
        <w:t>5.31.1.3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_Toc129109108 \h </w:instrText>
      </w:r>
      <w:r>
        <w:rPr>
          <w:noProof/>
        </w:rPr>
      </w:r>
      <w:r>
        <w:rPr>
          <w:noProof/>
        </w:rPr>
        <w:fldChar w:fldCharType="separate"/>
      </w:r>
      <w:r>
        <w:rPr>
          <w:noProof/>
        </w:rPr>
        <w:t>59</w:t>
      </w:r>
      <w:r>
        <w:rPr>
          <w:noProof/>
        </w:rPr>
        <w:fldChar w:fldCharType="end"/>
      </w:r>
    </w:p>
    <w:p w14:paraId="11F54F35" w14:textId="77777777" w:rsidR="005B621C" w:rsidRDefault="005B621C">
      <w:pPr>
        <w:pStyle w:val="33"/>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_Toc129109109 \h </w:instrText>
      </w:r>
      <w:r>
        <w:rPr>
          <w:noProof/>
        </w:rPr>
      </w:r>
      <w:r>
        <w:rPr>
          <w:noProof/>
        </w:rPr>
        <w:fldChar w:fldCharType="separate"/>
      </w:r>
      <w:r>
        <w:rPr>
          <w:noProof/>
        </w:rPr>
        <w:t>59</w:t>
      </w:r>
      <w:r>
        <w:rPr>
          <w:noProof/>
        </w:rPr>
        <w:fldChar w:fldCharType="end"/>
      </w:r>
    </w:p>
    <w:p w14:paraId="0AEC6E10" w14:textId="77777777" w:rsidR="005B621C" w:rsidRDefault="005B621C">
      <w:pPr>
        <w:pStyle w:val="42"/>
        <w:rPr>
          <w:rFonts w:asciiTheme="minorHAnsi" w:hAnsiTheme="minorHAnsi" w:cstheme="minorBidi"/>
          <w:noProof/>
          <w:kern w:val="2"/>
          <w:sz w:val="21"/>
          <w:szCs w:val="22"/>
          <w:lang w:val="en-US" w:eastAsia="zh-CN"/>
        </w:rPr>
      </w:pPr>
      <w:r>
        <w:rPr>
          <w:noProof/>
        </w:rPr>
        <w:t>5.31.2.1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_Toc129109110 \h </w:instrText>
      </w:r>
      <w:r>
        <w:rPr>
          <w:noProof/>
        </w:rPr>
      </w:r>
      <w:r>
        <w:rPr>
          <w:noProof/>
        </w:rPr>
        <w:fldChar w:fldCharType="separate"/>
      </w:r>
      <w:r>
        <w:rPr>
          <w:noProof/>
        </w:rPr>
        <w:t>59</w:t>
      </w:r>
      <w:r>
        <w:rPr>
          <w:noProof/>
        </w:rPr>
        <w:fldChar w:fldCharType="end"/>
      </w:r>
    </w:p>
    <w:p w14:paraId="2B470C11" w14:textId="77777777" w:rsidR="005B621C" w:rsidRDefault="005B621C">
      <w:pPr>
        <w:pStyle w:val="42"/>
        <w:rPr>
          <w:rFonts w:asciiTheme="minorHAnsi" w:hAnsiTheme="minorHAnsi" w:cstheme="minorBidi"/>
          <w:noProof/>
          <w:kern w:val="2"/>
          <w:sz w:val="21"/>
          <w:szCs w:val="22"/>
          <w:lang w:val="en-US" w:eastAsia="zh-CN"/>
        </w:rPr>
      </w:pPr>
      <w:r>
        <w:rPr>
          <w:noProof/>
        </w:rPr>
        <w:t>5.31.2.2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_Toc129109111 \h </w:instrText>
      </w:r>
      <w:r>
        <w:rPr>
          <w:noProof/>
        </w:rPr>
      </w:r>
      <w:r>
        <w:rPr>
          <w:noProof/>
        </w:rPr>
        <w:fldChar w:fldCharType="separate"/>
      </w:r>
      <w:r>
        <w:rPr>
          <w:noProof/>
        </w:rPr>
        <w:t>59</w:t>
      </w:r>
      <w:r>
        <w:rPr>
          <w:noProof/>
        </w:rPr>
        <w:fldChar w:fldCharType="end"/>
      </w:r>
    </w:p>
    <w:p w14:paraId="5FA6C11D" w14:textId="77777777" w:rsidR="005B621C" w:rsidRDefault="005B621C">
      <w:pPr>
        <w:pStyle w:val="22"/>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CA_n28-n40-n77</w:t>
      </w:r>
      <w:r>
        <w:rPr>
          <w:noProof/>
        </w:rPr>
        <w:tab/>
      </w:r>
      <w:r>
        <w:rPr>
          <w:noProof/>
        </w:rPr>
        <w:fldChar w:fldCharType="begin"/>
      </w:r>
      <w:r>
        <w:rPr>
          <w:noProof/>
        </w:rPr>
        <w:instrText xml:space="preserve"> PAGEREF _Toc129109112 \h </w:instrText>
      </w:r>
      <w:r>
        <w:rPr>
          <w:noProof/>
        </w:rPr>
      </w:r>
      <w:r>
        <w:rPr>
          <w:noProof/>
        </w:rPr>
        <w:fldChar w:fldCharType="separate"/>
      </w:r>
      <w:r>
        <w:rPr>
          <w:noProof/>
        </w:rPr>
        <w:t>59</w:t>
      </w:r>
      <w:r>
        <w:rPr>
          <w:noProof/>
        </w:rPr>
        <w:fldChar w:fldCharType="end"/>
      </w:r>
    </w:p>
    <w:p w14:paraId="1B4B66AE" w14:textId="77777777" w:rsidR="005B621C" w:rsidRDefault="005B621C">
      <w:pPr>
        <w:pStyle w:val="33"/>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_Toc129109113 \h </w:instrText>
      </w:r>
      <w:r>
        <w:rPr>
          <w:noProof/>
        </w:rPr>
      </w:r>
      <w:r>
        <w:rPr>
          <w:noProof/>
        </w:rPr>
        <w:fldChar w:fldCharType="separate"/>
      </w:r>
      <w:r>
        <w:rPr>
          <w:noProof/>
        </w:rPr>
        <w:t>59</w:t>
      </w:r>
      <w:r>
        <w:rPr>
          <w:noProof/>
        </w:rPr>
        <w:fldChar w:fldCharType="end"/>
      </w:r>
    </w:p>
    <w:p w14:paraId="36AEDF54" w14:textId="77777777" w:rsidR="005B621C" w:rsidRDefault="005B621C">
      <w:pPr>
        <w:pStyle w:val="42"/>
        <w:rPr>
          <w:rFonts w:asciiTheme="minorHAnsi" w:hAnsiTheme="minorHAnsi" w:cstheme="minorBidi"/>
          <w:noProof/>
          <w:kern w:val="2"/>
          <w:sz w:val="21"/>
          <w:szCs w:val="22"/>
          <w:lang w:val="en-US" w:eastAsia="zh-CN"/>
        </w:rPr>
      </w:pPr>
      <w:r>
        <w:rPr>
          <w:noProof/>
        </w:rPr>
        <w:t>5.32.1.1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_Toc129109114 \h </w:instrText>
      </w:r>
      <w:r>
        <w:rPr>
          <w:noProof/>
        </w:rPr>
      </w:r>
      <w:r>
        <w:rPr>
          <w:noProof/>
        </w:rPr>
        <w:fldChar w:fldCharType="separate"/>
      </w:r>
      <w:r>
        <w:rPr>
          <w:noProof/>
        </w:rPr>
        <w:t>59</w:t>
      </w:r>
      <w:r>
        <w:rPr>
          <w:noProof/>
        </w:rPr>
        <w:fldChar w:fldCharType="end"/>
      </w:r>
    </w:p>
    <w:p w14:paraId="6DBA633E" w14:textId="77777777" w:rsidR="005B621C" w:rsidRDefault="005B621C">
      <w:pPr>
        <w:pStyle w:val="42"/>
        <w:rPr>
          <w:rFonts w:asciiTheme="minorHAnsi" w:hAnsiTheme="minorHAnsi" w:cstheme="minorBidi"/>
          <w:noProof/>
          <w:kern w:val="2"/>
          <w:sz w:val="21"/>
          <w:szCs w:val="22"/>
          <w:lang w:val="en-US" w:eastAsia="zh-CN"/>
        </w:rPr>
      </w:pPr>
      <w:r>
        <w:rPr>
          <w:noProof/>
        </w:rPr>
        <w:t>5.32.1.2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_Toc129109115 \h </w:instrText>
      </w:r>
      <w:r>
        <w:rPr>
          <w:noProof/>
        </w:rPr>
      </w:r>
      <w:r>
        <w:rPr>
          <w:noProof/>
        </w:rPr>
        <w:fldChar w:fldCharType="separate"/>
      </w:r>
      <w:r>
        <w:rPr>
          <w:noProof/>
        </w:rPr>
        <w:t>60</w:t>
      </w:r>
      <w:r>
        <w:rPr>
          <w:noProof/>
        </w:rPr>
        <w:fldChar w:fldCharType="end"/>
      </w:r>
    </w:p>
    <w:p w14:paraId="227E378A" w14:textId="77777777" w:rsidR="005B621C" w:rsidRDefault="005B621C">
      <w:pPr>
        <w:pStyle w:val="42"/>
        <w:rPr>
          <w:rFonts w:asciiTheme="minorHAnsi" w:hAnsiTheme="minorHAnsi" w:cstheme="minorBidi"/>
          <w:noProof/>
          <w:kern w:val="2"/>
          <w:sz w:val="21"/>
          <w:szCs w:val="22"/>
          <w:lang w:val="en-US" w:eastAsia="zh-CN"/>
        </w:rPr>
      </w:pPr>
      <w:r>
        <w:rPr>
          <w:noProof/>
        </w:rPr>
        <w:t>5.32.1.3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_Toc129109116 \h </w:instrText>
      </w:r>
      <w:r>
        <w:rPr>
          <w:noProof/>
        </w:rPr>
      </w:r>
      <w:r>
        <w:rPr>
          <w:noProof/>
        </w:rPr>
        <w:fldChar w:fldCharType="separate"/>
      </w:r>
      <w:r>
        <w:rPr>
          <w:noProof/>
        </w:rPr>
        <w:t>61</w:t>
      </w:r>
      <w:r>
        <w:rPr>
          <w:noProof/>
        </w:rPr>
        <w:fldChar w:fldCharType="end"/>
      </w:r>
    </w:p>
    <w:p w14:paraId="5F255FE7" w14:textId="77777777" w:rsidR="005B621C" w:rsidRDefault="005B621C">
      <w:pPr>
        <w:pStyle w:val="33"/>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_Toc129109117 \h </w:instrText>
      </w:r>
      <w:r>
        <w:rPr>
          <w:noProof/>
        </w:rPr>
      </w:r>
      <w:r>
        <w:rPr>
          <w:noProof/>
        </w:rPr>
        <w:fldChar w:fldCharType="separate"/>
      </w:r>
      <w:r>
        <w:rPr>
          <w:noProof/>
        </w:rPr>
        <w:t>61</w:t>
      </w:r>
      <w:r>
        <w:rPr>
          <w:noProof/>
        </w:rPr>
        <w:fldChar w:fldCharType="end"/>
      </w:r>
    </w:p>
    <w:p w14:paraId="37DD18A7" w14:textId="77777777" w:rsidR="005B621C" w:rsidRDefault="005B621C">
      <w:pPr>
        <w:pStyle w:val="42"/>
        <w:rPr>
          <w:rFonts w:asciiTheme="minorHAnsi" w:hAnsiTheme="minorHAnsi" w:cstheme="minorBidi"/>
          <w:noProof/>
          <w:kern w:val="2"/>
          <w:sz w:val="21"/>
          <w:szCs w:val="22"/>
          <w:lang w:val="en-US" w:eastAsia="zh-CN"/>
        </w:rPr>
      </w:pPr>
      <w:r>
        <w:rPr>
          <w:noProof/>
        </w:rPr>
        <w:t>5.32.2.1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_Toc129109118 \h </w:instrText>
      </w:r>
      <w:r>
        <w:rPr>
          <w:noProof/>
        </w:rPr>
      </w:r>
      <w:r>
        <w:rPr>
          <w:noProof/>
        </w:rPr>
        <w:fldChar w:fldCharType="separate"/>
      </w:r>
      <w:r>
        <w:rPr>
          <w:noProof/>
        </w:rPr>
        <w:t>61</w:t>
      </w:r>
      <w:r>
        <w:rPr>
          <w:noProof/>
        </w:rPr>
        <w:fldChar w:fldCharType="end"/>
      </w:r>
    </w:p>
    <w:p w14:paraId="3807A28C" w14:textId="77777777" w:rsidR="005B621C" w:rsidRDefault="005B621C">
      <w:pPr>
        <w:pStyle w:val="42"/>
        <w:rPr>
          <w:rFonts w:asciiTheme="minorHAnsi" w:hAnsiTheme="minorHAnsi" w:cstheme="minorBidi"/>
          <w:noProof/>
          <w:kern w:val="2"/>
          <w:sz w:val="21"/>
          <w:szCs w:val="22"/>
          <w:lang w:val="en-US" w:eastAsia="zh-CN"/>
        </w:rPr>
      </w:pPr>
      <w:r>
        <w:rPr>
          <w:noProof/>
        </w:rPr>
        <w:t>5.32.2.2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_Toc129109119 \h </w:instrText>
      </w:r>
      <w:r>
        <w:rPr>
          <w:noProof/>
        </w:rPr>
      </w:r>
      <w:r>
        <w:rPr>
          <w:noProof/>
        </w:rPr>
        <w:fldChar w:fldCharType="separate"/>
      </w:r>
      <w:r>
        <w:rPr>
          <w:noProof/>
        </w:rPr>
        <w:t>61</w:t>
      </w:r>
      <w:r>
        <w:rPr>
          <w:noProof/>
        </w:rPr>
        <w:fldChar w:fldCharType="end"/>
      </w:r>
    </w:p>
    <w:p w14:paraId="17F3B392" w14:textId="77777777" w:rsidR="005B621C" w:rsidRDefault="005B621C">
      <w:pPr>
        <w:pStyle w:val="22"/>
        <w:rPr>
          <w:rFonts w:asciiTheme="minorHAnsi" w:hAnsiTheme="minorHAnsi" w:cstheme="minorBidi"/>
          <w:noProof/>
          <w:kern w:val="2"/>
          <w:sz w:val="21"/>
          <w:szCs w:val="22"/>
          <w:lang w:val="en-US" w:eastAsia="zh-CN"/>
        </w:rPr>
      </w:pPr>
      <w:r>
        <w:rPr>
          <w:noProof/>
        </w:rPr>
        <w:t>5.</w:t>
      </w:r>
      <w:r>
        <w:rPr>
          <w:noProof/>
          <w:lang w:eastAsia="zh-CN"/>
        </w:rPr>
        <w:t>33</w:t>
      </w:r>
      <w:r>
        <w:rPr>
          <w:rFonts w:asciiTheme="minorHAnsi" w:hAnsiTheme="minorHAnsi" w:cstheme="minorBidi"/>
          <w:noProof/>
          <w:kern w:val="2"/>
          <w:sz w:val="21"/>
          <w:szCs w:val="22"/>
          <w:lang w:val="en-US" w:eastAsia="zh-CN"/>
        </w:rPr>
        <w:tab/>
      </w:r>
      <w:r>
        <w:rPr>
          <w:noProof/>
        </w:rPr>
        <w:t>CA_n</w:t>
      </w:r>
      <w:r>
        <w:rPr>
          <w:noProof/>
          <w:lang w:eastAsia="zh-TW"/>
        </w:rPr>
        <w:t>1</w:t>
      </w:r>
      <w:r>
        <w:rPr>
          <w:noProof/>
        </w:rPr>
        <w:t>-n</w:t>
      </w:r>
      <w:r>
        <w:rPr>
          <w:noProof/>
          <w:lang w:eastAsia="zh-TW"/>
        </w:rPr>
        <w:t>3</w:t>
      </w:r>
      <w:r>
        <w:rPr>
          <w:noProof/>
        </w:rPr>
        <w:t>-n</w:t>
      </w:r>
      <w:r>
        <w:rPr>
          <w:noProof/>
          <w:lang w:eastAsia="zh-TW"/>
        </w:rPr>
        <w:t>8</w:t>
      </w:r>
      <w:r>
        <w:rPr>
          <w:noProof/>
        </w:rPr>
        <w:tab/>
      </w:r>
      <w:r>
        <w:rPr>
          <w:noProof/>
        </w:rPr>
        <w:fldChar w:fldCharType="begin"/>
      </w:r>
      <w:r>
        <w:rPr>
          <w:noProof/>
        </w:rPr>
        <w:instrText xml:space="preserve"> PAGEREF _Toc129109120 \h </w:instrText>
      </w:r>
      <w:r>
        <w:rPr>
          <w:noProof/>
        </w:rPr>
      </w:r>
      <w:r>
        <w:rPr>
          <w:noProof/>
        </w:rPr>
        <w:fldChar w:fldCharType="separate"/>
      </w:r>
      <w:r>
        <w:rPr>
          <w:noProof/>
        </w:rPr>
        <w:t>62</w:t>
      </w:r>
      <w:r>
        <w:rPr>
          <w:noProof/>
        </w:rPr>
        <w:fldChar w:fldCharType="end"/>
      </w:r>
    </w:p>
    <w:p w14:paraId="7B3CB24A" w14:textId="77777777" w:rsidR="005B621C" w:rsidRDefault="005B621C">
      <w:pPr>
        <w:pStyle w:val="33"/>
        <w:rPr>
          <w:rFonts w:asciiTheme="minorHAnsi" w:hAnsiTheme="minorHAnsi" w:cstheme="minorBidi"/>
          <w:noProof/>
          <w:kern w:val="2"/>
          <w:sz w:val="21"/>
          <w:szCs w:val="22"/>
          <w:lang w:val="en-US" w:eastAsia="zh-CN"/>
        </w:rPr>
      </w:pPr>
      <w:r>
        <w:rPr>
          <w:noProof/>
        </w:rPr>
        <w:t>5.33.1</w:t>
      </w:r>
      <w:r>
        <w:rPr>
          <w:rFonts w:asciiTheme="minorHAnsi" w:hAnsiTheme="minorHAnsi" w:cstheme="minorBidi"/>
          <w:noProof/>
          <w:kern w:val="2"/>
          <w:sz w:val="21"/>
          <w:szCs w:val="22"/>
          <w:lang w:val="en-US" w:eastAsia="zh-CN"/>
        </w:rPr>
        <w:tab/>
      </w:r>
      <w:r w:rsidRPr="00857165">
        <w:rPr>
          <w:rFonts w:cs="Arial"/>
          <w:noProof/>
          <w:lang w:val="en-US" w:eastAsia="zh-CN"/>
        </w:rPr>
        <w:t>Common for 1 band UL and 2 bands UL CA</w:t>
      </w:r>
      <w:r>
        <w:rPr>
          <w:noProof/>
        </w:rPr>
        <w:tab/>
      </w:r>
      <w:r>
        <w:rPr>
          <w:noProof/>
        </w:rPr>
        <w:fldChar w:fldCharType="begin"/>
      </w:r>
      <w:r>
        <w:rPr>
          <w:noProof/>
        </w:rPr>
        <w:instrText xml:space="preserve"> PAGEREF _Toc129109121 \h </w:instrText>
      </w:r>
      <w:r>
        <w:rPr>
          <w:noProof/>
        </w:rPr>
      </w:r>
      <w:r>
        <w:rPr>
          <w:noProof/>
        </w:rPr>
        <w:fldChar w:fldCharType="separate"/>
      </w:r>
      <w:r>
        <w:rPr>
          <w:noProof/>
        </w:rPr>
        <w:t>62</w:t>
      </w:r>
      <w:r>
        <w:rPr>
          <w:noProof/>
        </w:rPr>
        <w:fldChar w:fldCharType="end"/>
      </w:r>
    </w:p>
    <w:p w14:paraId="6290C14F" w14:textId="77777777" w:rsidR="005B621C" w:rsidRDefault="005B621C">
      <w:pPr>
        <w:pStyle w:val="42"/>
        <w:rPr>
          <w:rFonts w:asciiTheme="minorHAnsi" w:hAnsiTheme="minorHAnsi" w:cstheme="minorBidi"/>
          <w:noProof/>
          <w:kern w:val="2"/>
          <w:sz w:val="21"/>
          <w:szCs w:val="22"/>
          <w:lang w:val="en-US" w:eastAsia="zh-CN"/>
        </w:rPr>
      </w:pPr>
      <w:r>
        <w:rPr>
          <w:noProof/>
        </w:rPr>
        <w:t>5.33.1.1</w:t>
      </w:r>
      <w:r>
        <w:rPr>
          <w:rFonts w:asciiTheme="minorHAnsi" w:hAnsiTheme="minorHAnsi" w:cstheme="minorBidi"/>
          <w:noProof/>
          <w:kern w:val="2"/>
          <w:sz w:val="21"/>
          <w:szCs w:val="22"/>
          <w:lang w:val="en-US" w:eastAsia="zh-CN"/>
        </w:rPr>
        <w:tab/>
      </w:r>
      <w:r w:rsidRPr="00857165">
        <w:rPr>
          <w:rFonts w:cs="Arial"/>
          <w:noProof/>
          <w:lang w:eastAsia="zh-CN"/>
        </w:rPr>
        <w:t>Operating bands for CA</w:t>
      </w:r>
      <w:r>
        <w:rPr>
          <w:noProof/>
        </w:rPr>
        <w:tab/>
      </w:r>
      <w:r>
        <w:rPr>
          <w:noProof/>
        </w:rPr>
        <w:fldChar w:fldCharType="begin"/>
      </w:r>
      <w:r>
        <w:rPr>
          <w:noProof/>
        </w:rPr>
        <w:instrText xml:space="preserve"> PAGEREF _Toc129109122 \h </w:instrText>
      </w:r>
      <w:r>
        <w:rPr>
          <w:noProof/>
        </w:rPr>
      </w:r>
      <w:r>
        <w:rPr>
          <w:noProof/>
        </w:rPr>
        <w:fldChar w:fldCharType="separate"/>
      </w:r>
      <w:r>
        <w:rPr>
          <w:noProof/>
        </w:rPr>
        <w:t>62</w:t>
      </w:r>
      <w:r>
        <w:rPr>
          <w:noProof/>
        </w:rPr>
        <w:fldChar w:fldCharType="end"/>
      </w:r>
    </w:p>
    <w:p w14:paraId="6654DA6D" w14:textId="77777777" w:rsidR="005B621C" w:rsidRDefault="005B621C">
      <w:pPr>
        <w:pStyle w:val="42"/>
        <w:rPr>
          <w:rFonts w:asciiTheme="minorHAnsi" w:hAnsiTheme="minorHAnsi" w:cstheme="minorBidi"/>
          <w:noProof/>
          <w:kern w:val="2"/>
          <w:sz w:val="21"/>
          <w:szCs w:val="22"/>
          <w:lang w:val="en-US" w:eastAsia="zh-CN"/>
        </w:rPr>
      </w:pPr>
      <w:r>
        <w:rPr>
          <w:noProof/>
        </w:rPr>
        <w:t>5.33.1.2</w:t>
      </w:r>
      <w:r>
        <w:rPr>
          <w:rFonts w:asciiTheme="minorHAnsi" w:hAnsiTheme="minorHAnsi" w:cstheme="minorBidi"/>
          <w:noProof/>
          <w:kern w:val="2"/>
          <w:sz w:val="21"/>
          <w:szCs w:val="22"/>
          <w:lang w:val="en-US" w:eastAsia="zh-CN"/>
        </w:rPr>
        <w:tab/>
      </w:r>
      <w:r w:rsidRPr="00857165">
        <w:rPr>
          <w:rFonts w:cs="Arial"/>
          <w:noProof/>
          <w:lang w:eastAsia="zh-CN"/>
        </w:rPr>
        <w:t>Channel bandwidths per operating band for CA</w:t>
      </w:r>
      <w:r>
        <w:rPr>
          <w:noProof/>
        </w:rPr>
        <w:tab/>
      </w:r>
      <w:r>
        <w:rPr>
          <w:noProof/>
        </w:rPr>
        <w:fldChar w:fldCharType="begin"/>
      </w:r>
      <w:r>
        <w:rPr>
          <w:noProof/>
        </w:rPr>
        <w:instrText xml:space="preserve"> PAGEREF _Toc129109123 \h </w:instrText>
      </w:r>
      <w:r>
        <w:rPr>
          <w:noProof/>
        </w:rPr>
      </w:r>
      <w:r>
        <w:rPr>
          <w:noProof/>
        </w:rPr>
        <w:fldChar w:fldCharType="separate"/>
      </w:r>
      <w:r>
        <w:rPr>
          <w:noProof/>
        </w:rPr>
        <w:t>62</w:t>
      </w:r>
      <w:r>
        <w:rPr>
          <w:noProof/>
        </w:rPr>
        <w:fldChar w:fldCharType="end"/>
      </w:r>
    </w:p>
    <w:p w14:paraId="604C628F" w14:textId="77777777" w:rsidR="005B621C" w:rsidRDefault="005B621C">
      <w:pPr>
        <w:pStyle w:val="42"/>
        <w:rPr>
          <w:rFonts w:asciiTheme="minorHAnsi" w:hAnsiTheme="minorHAnsi" w:cstheme="minorBidi"/>
          <w:noProof/>
          <w:kern w:val="2"/>
          <w:sz w:val="21"/>
          <w:szCs w:val="22"/>
          <w:lang w:val="en-US" w:eastAsia="zh-CN"/>
        </w:rPr>
      </w:pPr>
      <w:r>
        <w:rPr>
          <w:noProof/>
        </w:rPr>
        <w:t>5.33.1.3</w:t>
      </w:r>
      <w:r>
        <w:rPr>
          <w:rFonts w:asciiTheme="minorHAnsi" w:hAnsiTheme="minorHAnsi" w:cstheme="minorBidi"/>
          <w:noProof/>
          <w:kern w:val="2"/>
          <w:sz w:val="21"/>
          <w:szCs w:val="22"/>
          <w:lang w:val="en-US" w:eastAsia="zh-CN"/>
        </w:rPr>
        <w:tab/>
      </w:r>
      <w:r w:rsidRPr="00857165">
        <w:rPr>
          <w:rFonts w:cs="Arial"/>
          <w:noProof/>
          <w:lang w:val="en-US" w:eastAsia="zh-CN"/>
        </w:rPr>
        <w:t>∆T</w:t>
      </w:r>
      <w:r w:rsidRPr="00857165">
        <w:rPr>
          <w:rFonts w:cs="Arial"/>
          <w:noProof/>
          <w:vertAlign w:val="subscript"/>
          <w:lang w:val="en-US" w:eastAsia="zh-CN"/>
        </w:rPr>
        <w:t>IB,c</w:t>
      </w:r>
      <w:r w:rsidRPr="00857165">
        <w:rPr>
          <w:rFonts w:cs="Arial"/>
          <w:noProof/>
          <w:lang w:val="en-US" w:eastAsia="zh-CN"/>
        </w:rPr>
        <w:t xml:space="preserve"> and ∆R</w:t>
      </w:r>
      <w:r w:rsidRPr="00857165">
        <w:rPr>
          <w:rFonts w:cs="Arial"/>
          <w:noProof/>
          <w:vertAlign w:val="subscript"/>
          <w:lang w:val="en-US" w:eastAsia="zh-CN"/>
        </w:rPr>
        <w:t>IB,c</w:t>
      </w:r>
      <w:r w:rsidRPr="00857165">
        <w:rPr>
          <w:rFonts w:cs="Arial"/>
          <w:noProof/>
          <w:lang w:val="en-US" w:eastAsia="zh-CN"/>
        </w:rPr>
        <w:t xml:space="preserve"> values</w:t>
      </w:r>
      <w:r>
        <w:rPr>
          <w:noProof/>
        </w:rPr>
        <w:tab/>
      </w:r>
      <w:r>
        <w:rPr>
          <w:noProof/>
        </w:rPr>
        <w:fldChar w:fldCharType="begin"/>
      </w:r>
      <w:r>
        <w:rPr>
          <w:noProof/>
        </w:rPr>
        <w:instrText xml:space="preserve"> PAGEREF _Toc129109124 \h </w:instrText>
      </w:r>
      <w:r>
        <w:rPr>
          <w:noProof/>
        </w:rPr>
      </w:r>
      <w:r>
        <w:rPr>
          <w:noProof/>
        </w:rPr>
        <w:fldChar w:fldCharType="separate"/>
      </w:r>
      <w:r>
        <w:rPr>
          <w:noProof/>
        </w:rPr>
        <w:t>62</w:t>
      </w:r>
      <w:r>
        <w:rPr>
          <w:noProof/>
        </w:rPr>
        <w:fldChar w:fldCharType="end"/>
      </w:r>
    </w:p>
    <w:p w14:paraId="6D6DF56B" w14:textId="77777777" w:rsidR="005B621C" w:rsidRDefault="005B621C">
      <w:pPr>
        <w:pStyle w:val="33"/>
        <w:rPr>
          <w:rFonts w:asciiTheme="minorHAnsi" w:hAnsiTheme="minorHAnsi" w:cstheme="minorBidi"/>
          <w:noProof/>
          <w:kern w:val="2"/>
          <w:sz w:val="21"/>
          <w:szCs w:val="22"/>
          <w:lang w:val="en-US" w:eastAsia="zh-CN"/>
        </w:rPr>
      </w:pPr>
      <w:r>
        <w:rPr>
          <w:noProof/>
        </w:rPr>
        <w:t>5.33.2</w:t>
      </w:r>
      <w:r>
        <w:rPr>
          <w:rFonts w:asciiTheme="minorHAnsi" w:hAnsiTheme="minorHAnsi" w:cstheme="minorBidi"/>
          <w:noProof/>
          <w:kern w:val="2"/>
          <w:sz w:val="21"/>
          <w:szCs w:val="22"/>
          <w:lang w:val="en-US" w:eastAsia="zh-CN"/>
        </w:rPr>
        <w:tab/>
      </w:r>
      <w:r w:rsidRPr="00857165">
        <w:rPr>
          <w:rFonts w:cs="Arial"/>
          <w:noProof/>
          <w:lang w:eastAsia="zh-CN"/>
        </w:rPr>
        <w:t>Specific for 2 bands UL CA</w:t>
      </w:r>
      <w:r>
        <w:rPr>
          <w:noProof/>
        </w:rPr>
        <w:tab/>
      </w:r>
      <w:r>
        <w:rPr>
          <w:noProof/>
        </w:rPr>
        <w:fldChar w:fldCharType="begin"/>
      </w:r>
      <w:r>
        <w:rPr>
          <w:noProof/>
        </w:rPr>
        <w:instrText xml:space="preserve"> PAGEREF _Toc129109125 \h </w:instrText>
      </w:r>
      <w:r>
        <w:rPr>
          <w:noProof/>
        </w:rPr>
      </w:r>
      <w:r>
        <w:rPr>
          <w:noProof/>
        </w:rPr>
        <w:fldChar w:fldCharType="separate"/>
      </w:r>
      <w:r>
        <w:rPr>
          <w:noProof/>
        </w:rPr>
        <w:t>62</w:t>
      </w:r>
      <w:r>
        <w:rPr>
          <w:noProof/>
        </w:rPr>
        <w:fldChar w:fldCharType="end"/>
      </w:r>
    </w:p>
    <w:p w14:paraId="2E6CF22C" w14:textId="77777777" w:rsidR="005B621C" w:rsidRDefault="005B621C">
      <w:pPr>
        <w:pStyle w:val="42"/>
        <w:rPr>
          <w:rFonts w:asciiTheme="minorHAnsi" w:hAnsiTheme="minorHAnsi" w:cstheme="minorBidi"/>
          <w:noProof/>
          <w:kern w:val="2"/>
          <w:sz w:val="21"/>
          <w:szCs w:val="22"/>
          <w:lang w:val="en-US" w:eastAsia="zh-CN"/>
        </w:rPr>
      </w:pPr>
      <w:r>
        <w:rPr>
          <w:noProof/>
        </w:rPr>
        <w:t>5.33.2.1</w:t>
      </w:r>
      <w:r>
        <w:rPr>
          <w:rFonts w:asciiTheme="minorHAnsi" w:hAnsiTheme="minorHAnsi" w:cstheme="minorBidi"/>
          <w:noProof/>
          <w:kern w:val="2"/>
          <w:sz w:val="21"/>
          <w:szCs w:val="22"/>
          <w:lang w:val="en-US" w:eastAsia="zh-CN"/>
        </w:rPr>
        <w:tab/>
      </w:r>
      <w:r w:rsidRPr="00857165">
        <w:rPr>
          <w:rFonts w:cs="Arial"/>
          <w:noProof/>
          <w:lang w:eastAsia="zh-CN"/>
        </w:rPr>
        <w:t>UE co-existence studies</w:t>
      </w:r>
      <w:r>
        <w:rPr>
          <w:noProof/>
        </w:rPr>
        <w:tab/>
      </w:r>
      <w:r>
        <w:rPr>
          <w:noProof/>
        </w:rPr>
        <w:fldChar w:fldCharType="begin"/>
      </w:r>
      <w:r>
        <w:rPr>
          <w:noProof/>
        </w:rPr>
        <w:instrText xml:space="preserve"> PAGEREF _Toc129109126 \h </w:instrText>
      </w:r>
      <w:r>
        <w:rPr>
          <w:noProof/>
        </w:rPr>
      </w:r>
      <w:r>
        <w:rPr>
          <w:noProof/>
        </w:rPr>
        <w:fldChar w:fldCharType="separate"/>
      </w:r>
      <w:r>
        <w:rPr>
          <w:noProof/>
        </w:rPr>
        <w:t>62</w:t>
      </w:r>
      <w:r>
        <w:rPr>
          <w:noProof/>
        </w:rPr>
        <w:fldChar w:fldCharType="end"/>
      </w:r>
    </w:p>
    <w:p w14:paraId="249355D5" w14:textId="77777777" w:rsidR="005B621C" w:rsidRDefault="005B621C">
      <w:pPr>
        <w:pStyle w:val="42"/>
        <w:rPr>
          <w:rFonts w:asciiTheme="minorHAnsi" w:hAnsiTheme="minorHAnsi" w:cstheme="minorBidi"/>
          <w:noProof/>
          <w:kern w:val="2"/>
          <w:sz w:val="21"/>
          <w:szCs w:val="22"/>
          <w:lang w:val="en-US" w:eastAsia="zh-CN"/>
        </w:rPr>
      </w:pPr>
      <w:r>
        <w:rPr>
          <w:noProof/>
        </w:rPr>
        <w:t>5.33.2.2</w:t>
      </w:r>
      <w:r>
        <w:rPr>
          <w:rFonts w:asciiTheme="minorHAnsi" w:hAnsiTheme="minorHAnsi" w:cstheme="minorBidi"/>
          <w:noProof/>
          <w:kern w:val="2"/>
          <w:sz w:val="21"/>
          <w:szCs w:val="22"/>
          <w:lang w:val="en-US" w:eastAsia="zh-CN"/>
        </w:rPr>
        <w:tab/>
      </w:r>
      <w:r w:rsidRPr="00857165">
        <w:rPr>
          <w:rFonts w:cs="Arial"/>
          <w:noProof/>
          <w:lang w:val="en-US" w:eastAsia="zh-CN"/>
        </w:rPr>
        <w:t>REFSENS requirements</w:t>
      </w:r>
      <w:r>
        <w:rPr>
          <w:noProof/>
        </w:rPr>
        <w:tab/>
      </w:r>
      <w:r>
        <w:rPr>
          <w:noProof/>
        </w:rPr>
        <w:fldChar w:fldCharType="begin"/>
      </w:r>
      <w:r>
        <w:rPr>
          <w:noProof/>
        </w:rPr>
        <w:instrText xml:space="preserve"> PAGEREF _Toc129109127 \h </w:instrText>
      </w:r>
      <w:r>
        <w:rPr>
          <w:noProof/>
        </w:rPr>
      </w:r>
      <w:r>
        <w:rPr>
          <w:noProof/>
        </w:rPr>
        <w:fldChar w:fldCharType="separate"/>
      </w:r>
      <w:r>
        <w:rPr>
          <w:noProof/>
        </w:rPr>
        <w:t>62</w:t>
      </w:r>
      <w:r>
        <w:rPr>
          <w:noProof/>
        </w:rPr>
        <w:fldChar w:fldCharType="end"/>
      </w:r>
    </w:p>
    <w:p w14:paraId="435089AC" w14:textId="77777777" w:rsidR="005B621C" w:rsidRDefault="005B621C">
      <w:pPr>
        <w:pStyle w:val="2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Pr>
          <w:noProof/>
        </w:rPr>
        <w:t>CA_n3-n67-n78</w:t>
      </w:r>
      <w:r>
        <w:rPr>
          <w:noProof/>
        </w:rPr>
        <w:tab/>
      </w:r>
      <w:r>
        <w:rPr>
          <w:noProof/>
        </w:rPr>
        <w:fldChar w:fldCharType="begin"/>
      </w:r>
      <w:r>
        <w:rPr>
          <w:noProof/>
        </w:rPr>
        <w:instrText xml:space="preserve"> PAGEREF _Toc129109128 \h </w:instrText>
      </w:r>
      <w:r>
        <w:rPr>
          <w:noProof/>
        </w:rPr>
      </w:r>
      <w:r>
        <w:rPr>
          <w:noProof/>
        </w:rPr>
        <w:fldChar w:fldCharType="separate"/>
      </w:r>
      <w:r>
        <w:rPr>
          <w:noProof/>
        </w:rPr>
        <w:t>62</w:t>
      </w:r>
      <w:r>
        <w:rPr>
          <w:noProof/>
        </w:rPr>
        <w:fldChar w:fldCharType="end"/>
      </w:r>
    </w:p>
    <w:p w14:paraId="03BE554B" w14:textId="77777777" w:rsidR="005B621C" w:rsidRDefault="005B621C">
      <w:pPr>
        <w:pStyle w:val="33"/>
        <w:rPr>
          <w:rFonts w:asciiTheme="minorHAnsi" w:hAnsiTheme="minorHAnsi" w:cstheme="minorBidi"/>
          <w:noProof/>
          <w:kern w:val="2"/>
          <w:sz w:val="21"/>
          <w:szCs w:val="22"/>
          <w:lang w:val="en-US" w:eastAsia="zh-CN"/>
        </w:rPr>
      </w:pPr>
      <w:r>
        <w:rPr>
          <w:noProof/>
        </w:rPr>
        <w:t>5.34.1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_Toc129109129 \h </w:instrText>
      </w:r>
      <w:r>
        <w:rPr>
          <w:noProof/>
        </w:rPr>
      </w:r>
      <w:r>
        <w:rPr>
          <w:noProof/>
        </w:rPr>
        <w:fldChar w:fldCharType="separate"/>
      </w:r>
      <w:r>
        <w:rPr>
          <w:noProof/>
        </w:rPr>
        <w:t>62</w:t>
      </w:r>
      <w:r>
        <w:rPr>
          <w:noProof/>
        </w:rPr>
        <w:fldChar w:fldCharType="end"/>
      </w:r>
    </w:p>
    <w:p w14:paraId="37DACE80" w14:textId="77777777" w:rsidR="005B621C" w:rsidRDefault="005B621C">
      <w:pPr>
        <w:pStyle w:val="42"/>
        <w:rPr>
          <w:rFonts w:asciiTheme="minorHAnsi" w:hAnsiTheme="minorHAnsi" w:cstheme="minorBidi"/>
          <w:noProof/>
          <w:kern w:val="2"/>
          <w:sz w:val="21"/>
          <w:szCs w:val="22"/>
          <w:lang w:val="en-US" w:eastAsia="zh-CN"/>
        </w:rPr>
      </w:pPr>
      <w:r>
        <w:rPr>
          <w:noProof/>
        </w:rPr>
        <w:t>5.34.1.1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_Toc129109130 \h </w:instrText>
      </w:r>
      <w:r>
        <w:rPr>
          <w:noProof/>
        </w:rPr>
      </w:r>
      <w:r>
        <w:rPr>
          <w:noProof/>
        </w:rPr>
        <w:fldChar w:fldCharType="separate"/>
      </w:r>
      <w:r>
        <w:rPr>
          <w:noProof/>
        </w:rPr>
        <w:t>62</w:t>
      </w:r>
      <w:r>
        <w:rPr>
          <w:noProof/>
        </w:rPr>
        <w:fldChar w:fldCharType="end"/>
      </w:r>
    </w:p>
    <w:p w14:paraId="6030DD70" w14:textId="77777777" w:rsidR="005B621C" w:rsidRDefault="005B621C">
      <w:pPr>
        <w:pStyle w:val="42"/>
        <w:rPr>
          <w:rFonts w:asciiTheme="minorHAnsi" w:hAnsiTheme="minorHAnsi" w:cstheme="minorBidi"/>
          <w:noProof/>
          <w:kern w:val="2"/>
          <w:sz w:val="21"/>
          <w:szCs w:val="22"/>
          <w:lang w:val="en-US" w:eastAsia="zh-CN"/>
        </w:rPr>
      </w:pPr>
      <w:r>
        <w:rPr>
          <w:noProof/>
        </w:rPr>
        <w:t>5.34.1.2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_Toc129109131 \h </w:instrText>
      </w:r>
      <w:r>
        <w:rPr>
          <w:noProof/>
        </w:rPr>
      </w:r>
      <w:r>
        <w:rPr>
          <w:noProof/>
        </w:rPr>
        <w:fldChar w:fldCharType="separate"/>
      </w:r>
      <w:r>
        <w:rPr>
          <w:noProof/>
        </w:rPr>
        <w:t>63</w:t>
      </w:r>
      <w:r>
        <w:rPr>
          <w:noProof/>
        </w:rPr>
        <w:fldChar w:fldCharType="end"/>
      </w:r>
    </w:p>
    <w:p w14:paraId="4DAC02D4" w14:textId="77777777" w:rsidR="005B621C" w:rsidRDefault="005B621C">
      <w:pPr>
        <w:pStyle w:val="42"/>
        <w:rPr>
          <w:rFonts w:asciiTheme="minorHAnsi" w:hAnsiTheme="minorHAnsi" w:cstheme="minorBidi"/>
          <w:noProof/>
          <w:kern w:val="2"/>
          <w:sz w:val="21"/>
          <w:szCs w:val="22"/>
          <w:lang w:val="en-US" w:eastAsia="zh-CN"/>
        </w:rPr>
      </w:pPr>
      <w:r>
        <w:rPr>
          <w:noProof/>
        </w:rPr>
        <w:t>5.34.1.3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_Toc129109132 \h </w:instrText>
      </w:r>
      <w:r>
        <w:rPr>
          <w:noProof/>
        </w:rPr>
      </w:r>
      <w:r>
        <w:rPr>
          <w:noProof/>
        </w:rPr>
        <w:fldChar w:fldCharType="separate"/>
      </w:r>
      <w:r>
        <w:rPr>
          <w:noProof/>
        </w:rPr>
        <w:t>64</w:t>
      </w:r>
      <w:r>
        <w:rPr>
          <w:noProof/>
        </w:rPr>
        <w:fldChar w:fldCharType="end"/>
      </w:r>
    </w:p>
    <w:p w14:paraId="5AF5637E" w14:textId="77777777" w:rsidR="005B621C" w:rsidRDefault="005B621C">
      <w:pPr>
        <w:pStyle w:val="33"/>
        <w:rPr>
          <w:rFonts w:asciiTheme="minorHAnsi" w:hAnsiTheme="minorHAnsi" w:cstheme="minorBidi"/>
          <w:noProof/>
          <w:kern w:val="2"/>
          <w:sz w:val="21"/>
          <w:szCs w:val="22"/>
          <w:lang w:val="en-US" w:eastAsia="zh-CN"/>
        </w:rPr>
      </w:pPr>
      <w:r>
        <w:rPr>
          <w:noProof/>
        </w:rPr>
        <w:t>5.34.2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_Toc129109133 \h </w:instrText>
      </w:r>
      <w:r>
        <w:rPr>
          <w:noProof/>
        </w:rPr>
      </w:r>
      <w:r>
        <w:rPr>
          <w:noProof/>
        </w:rPr>
        <w:fldChar w:fldCharType="separate"/>
      </w:r>
      <w:r>
        <w:rPr>
          <w:noProof/>
        </w:rPr>
        <w:t>64</w:t>
      </w:r>
      <w:r>
        <w:rPr>
          <w:noProof/>
        </w:rPr>
        <w:fldChar w:fldCharType="end"/>
      </w:r>
    </w:p>
    <w:p w14:paraId="12F6C8DF" w14:textId="77777777" w:rsidR="005B621C" w:rsidRDefault="005B621C">
      <w:pPr>
        <w:pStyle w:val="42"/>
        <w:rPr>
          <w:rFonts w:asciiTheme="minorHAnsi" w:hAnsiTheme="minorHAnsi" w:cstheme="minorBidi"/>
          <w:noProof/>
          <w:kern w:val="2"/>
          <w:sz w:val="21"/>
          <w:szCs w:val="22"/>
          <w:lang w:val="en-US" w:eastAsia="zh-CN"/>
        </w:rPr>
      </w:pPr>
      <w:r>
        <w:rPr>
          <w:noProof/>
        </w:rPr>
        <w:lastRenderedPageBreak/>
        <w:t>5.34.2.1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_Toc129109134 \h </w:instrText>
      </w:r>
      <w:r>
        <w:rPr>
          <w:noProof/>
        </w:rPr>
      </w:r>
      <w:r>
        <w:rPr>
          <w:noProof/>
        </w:rPr>
        <w:fldChar w:fldCharType="separate"/>
      </w:r>
      <w:r>
        <w:rPr>
          <w:noProof/>
        </w:rPr>
        <w:t>64</w:t>
      </w:r>
      <w:r>
        <w:rPr>
          <w:noProof/>
        </w:rPr>
        <w:fldChar w:fldCharType="end"/>
      </w:r>
    </w:p>
    <w:p w14:paraId="2084BC4D" w14:textId="77777777" w:rsidR="005B621C" w:rsidRDefault="005B621C">
      <w:pPr>
        <w:pStyle w:val="42"/>
        <w:rPr>
          <w:rFonts w:asciiTheme="minorHAnsi" w:hAnsiTheme="minorHAnsi" w:cstheme="minorBidi"/>
          <w:noProof/>
          <w:kern w:val="2"/>
          <w:sz w:val="21"/>
          <w:szCs w:val="22"/>
          <w:lang w:val="en-US" w:eastAsia="zh-CN"/>
        </w:rPr>
      </w:pPr>
      <w:r>
        <w:rPr>
          <w:noProof/>
        </w:rPr>
        <w:t>5.34.2.2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_Toc129109135 \h </w:instrText>
      </w:r>
      <w:r>
        <w:rPr>
          <w:noProof/>
        </w:rPr>
      </w:r>
      <w:r>
        <w:rPr>
          <w:noProof/>
        </w:rPr>
        <w:fldChar w:fldCharType="separate"/>
      </w:r>
      <w:r>
        <w:rPr>
          <w:noProof/>
        </w:rPr>
        <w:t>64</w:t>
      </w:r>
      <w:r>
        <w:rPr>
          <w:noProof/>
        </w:rPr>
        <w:fldChar w:fldCharType="end"/>
      </w:r>
    </w:p>
    <w:p w14:paraId="1F388CAC" w14:textId="77777777" w:rsidR="005B621C" w:rsidRDefault="005B621C">
      <w:pPr>
        <w:pStyle w:val="2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CA_n3-n20-n28</w:t>
      </w:r>
      <w:r>
        <w:rPr>
          <w:noProof/>
        </w:rPr>
        <w:tab/>
      </w:r>
      <w:r>
        <w:rPr>
          <w:noProof/>
        </w:rPr>
        <w:fldChar w:fldCharType="begin"/>
      </w:r>
      <w:r>
        <w:rPr>
          <w:noProof/>
        </w:rPr>
        <w:instrText xml:space="preserve"> PAGEREF _Toc129109136 \h </w:instrText>
      </w:r>
      <w:r>
        <w:rPr>
          <w:noProof/>
        </w:rPr>
      </w:r>
      <w:r>
        <w:rPr>
          <w:noProof/>
        </w:rPr>
        <w:fldChar w:fldCharType="separate"/>
      </w:r>
      <w:r>
        <w:rPr>
          <w:noProof/>
        </w:rPr>
        <w:t>65</w:t>
      </w:r>
      <w:r>
        <w:rPr>
          <w:noProof/>
        </w:rPr>
        <w:fldChar w:fldCharType="end"/>
      </w:r>
    </w:p>
    <w:p w14:paraId="57796CE3" w14:textId="77777777" w:rsidR="005B621C" w:rsidRDefault="005B621C">
      <w:pPr>
        <w:pStyle w:val="33"/>
        <w:rPr>
          <w:rFonts w:asciiTheme="minorHAnsi" w:hAnsiTheme="minorHAnsi" w:cstheme="minorBidi"/>
          <w:noProof/>
          <w:kern w:val="2"/>
          <w:sz w:val="21"/>
          <w:szCs w:val="22"/>
          <w:lang w:val="en-US" w:eastAsia="zh-CN"/>
        </w:rPr>
      </w:pPr>
      <w:r>
        <w:rPr>
          <w:noProof/>
        </w:rPr>
        <w:t>5.35.1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_Toc129109137 \h </w:instrText>
      </w:r>
      <w:r>
        <w:rPr>
          <w:noProof/>
        </w:rPr>
      </w:r>
      <w:r>
        <w:rPr>
          <w:noProof/>
        </w:rPr>
        <w:fldChar w:fldCharType="separate"/>
      </w:r>
      <w:r>
        <w:rPr>
          <w:noProof/>
        </w:rPr>
        <w:t>65</w:t>
      </w:r>
      <w:r>
        <w:rPr>
          <w:noProof/>
        </w:rPr>
        <w:fldChar w:fldCharType="end"/>
      </w:r>
    </w:p>
    <w:p w14:paraId="68532877" w14:textId="77777777" w:rsidR="005B621C" w:rsidRDefault="005B621C">
      <w:pPr>
        <w:pStyle w:val="42"/>
        <w:rPr>
          <w:rFonts w:asciiTheme="minorHAnsi" w:hAnsiTheme="minorHAnsi" w:cstheme="minorBidi"/>
          <w:noProof/>
          <w:kern w:val="2"/>
          <w:sz w:val="21"/>
          <w:szCs w:val="22"/>
          <w:lang w:val="en-US" w:eastAsia="zh-CN"/>
        </w:rPr>
      </w:pPr>
      <w:r>
        <w:rPr>
          <w:noProof/>
        </w:rPr>
        <w:t>5.35.1.1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_Toc129109138 \h </w:instrText>
      </w:r>
      <w:r>
        <w:rPr>
          <w:noProof/>
        </w:rPr>
      </w:r>
      <w:r>
        <w:rPr>
          <w:noProof/>
        </w:rPr>
        <w:fldChar w:fldCharType="separate"/>
      </w:r>
      <w:r>
        <w:rPr>
          <w:noProof/>
        </w:rPr>
        <w:t>65</w:t>
      </w:r>
      <w:r>
        <w:rPr>
          <w:noProof/>
        </w:rPr>
        <w:fldChar w:fldCharType="end"/>
      </w:r>
    </w:p>
    <w:p w14:paraId="59443B90" w14:textId="77777777" w:rsidR="005B621C" w:rsidRDefault="005B621C">
      <w:pPr>
        <w:pStyle w:val="42"/>
        <w:rPr>
          <w:rFonts w:asciiTheme="minorHAnsi" w:hAnsiTheme="minorHAnsi" w:cstheme="minorBidi"/>
          <w:noProof/>
          <w:kern w:val="2"/>
          <w:sz w:val="21"/>
          <w:szCs w:val="22"/>
          <w:lang w:val="en-US" w:eastAsia="zh-CN"/>
        </w:rPr>
      </w:pPr>
      <w:r>
        <w:rPr>
          <w:noProof/>
        </w:rPr>
        <w:t>5.35.1.2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_Toc129109139 \h </w:instrText>
      </w:r>
      <w:r>
        <w:rPr>
          <w:noProof/>
        </w:rPr>
      </w:r>
      <w:r>
        <w:rPr>
          <w:noProof/>
        </w:rPr>
        <w:fldChar w:fldCharType="separate"/>
      </w:r>
      <w:r>
        <w:rPr>
          <w:noProof/>
        </w:rPr>
        <w:t>65</w:t>
      </w:r>
      <w:r>
        <w:rPr>
          <w:noProof/>
        </w:rPr>
        <w:fldChar w:fldCharType="end"/>
      </w:r>
    </w:p>
    <w:p w14:paraId="29ADF774" w14:textId="77777777" w:rsidR="005B621C" w:rsidRDefault="005B621C">
      <w:pPr>
        <w:pStyle w:val="42"/>
        <w:rPr>
          <w:rFonts w:asciiTheme="minorHAnsi" w:hAnsiTheme="minorHAnsi" w:cstheme="minorBidi"/>
          <w:noProof/>
          <w:kern w:val="2"/>
          <w:sz w:val="21"/>
          <w:szCs w:val="22"/>
          <w:lang w:val="en-US" w:eastAsia="zh-CN"/>
        </w:rPr>
      </w:pPr>
      <w:r>
        <w:rPr>
          <w:noProof/>
        </w:rPr>
        <w:t>5.35.1.3</w:t>
      </w:r>
      <w:r>
        <w:rPr>
          <w:rFonts w:asciiTheme="minorHAnsi" w:hAnsiTheme="minorHAnsi" w:cstheme="minorBidi"/>
          <w:noProof/>
          <w:kern w:val="2"/>
          <w:sz w:val="21"/>
          <w:szCs w:val="22"/>
          <w:lang w:val="en-US" w:eastAsia="zh-CN"/>
        </w:rPr>
        <w:tab/>
      </w:r>
      <w:r>
        <w:rPr>
          <w:noProof/>
        </w:rPr>
        <w:t>∆T</w:t>
      </w:r>
      <w:r w:rsidRPr="00857165">
        <w:rPr>
          <w:noProof/>
          <w:vertAlign w:val="subscript"/>
        </w:rPr>
        <w:t>IB,c</w:t>
      </w:r>
      <w:r>
        <w:rPr>
          <w:noProof/>
        </w:rPr>
        <w:t xml:space="preserve"> and ∆R</w:t>
      </w:r>
      <w:r w:rsidRPr="00857165">
        <w:rPr>
          <w:noProof/>
          <w:vertAlign w:val="subscript"/>
        </w:rPr>
        <w:t>IB,c</w:t>
      </w:r>
      <w:r>
        <w:rPr>
          <w:noProof/>
        </w:rPr>
        <w:t xml:space="preserve"> values</w:t>
      </w:r>
      <w:r>
        <w:rPr>
          <w:noProof/>
        </w:rPr>
        <w:tab/>
      </w:r>
      <w:r>
        <w:rPr>
          <w:noProof/>
        </w:rPr>
        <w:fldChar w:fldCharType="begin"/>
      </w:r>
      <w:r>
        <w:rPr>
          <w:noProof/>
        </w:rPr>
        <w:instrText xml:space="preserve"> PAGEREF _Toc129109140 \h </w:instrText>
      </w:r>
      <w:r>
        <w:rPr>
          <w:noProof/>
        </w:rPr>
      </w:r>
      <w:r>
        <w:rPr>
          <w:noProof/>
        </w:rPr>
        <w:fldChar w:fldCharType="separate"/>
      </w:r>
      <w:r>
        <w:rPr>
          <w:noProof/>
        </w:rPr>
        <w:t>66</w:t>
      </w:r>
      <w:r>
        <w:rPr>
          <w:noProof/>
        </w:rPr>
        <w:fldChar w:fldCharType="end"/>
      </w:r>
    </w:p>
    <w:p w14:paraId="11FAE573" w14:textId="77777777" w:rsidR="005B621C" w:rsidRDefault="005B621C">
      <w:pPr>
        <w:pStyle w:val="33"/>
        <w:rPr>
          <w:rFonts w:asciiTheme="minorHAnsi" w:hAnsiTheme="minorHAnsi" w:cstheme="minorBidi"/>
          <w:noProof/>
          <w:kern w:val="2"/>
          <w:sz w:val="21"/>
          <w:szCs w:val="22"/>
          <w:lang w:val="en-US" w:eastAsia="zh-CN"/>
        </w:rPr>
      </w:pPr>
      <w:r>
        <w:rPr>
          <w:noProof/>
        </w:rPr>
        <w:t>5.35.2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_Toc129109141 \h </w:instrText>
      </w:r>
      <w:r>
        <w:rPr>
          <w:noProof/>
        </w:rPr>
      </w:r>
      <w:r>
        <w:rPr>
          <w:noProof/>
        </w:rPr>
        <w:fldChar w:fldCharType="separate"/>
      </w:r>
      <w:r>
        <w:rPr>
          <w:noProof/>
        </w:rPr>
        <w:t>66</w:t>
      </w:r>
      <w:r>
        <w:rPr>
          <w:noProof/>
        </w:rPr>
        <w:fldChar w:fldCharType="end"/>
      </w:r>
    </w:p>
    <w:p w14:paraId="61412B1E" w14:textId="77777777" w:rsidR="005B621C" w:rsidRDefault="005B621C">
      <w:pPr>
        <w:pStyle w:val="42"/>
        <w:rPr>
          <w:rFonts w:asciiTheme="minorHAnsi" w:hAnsiTheme="minorHAnsi" w:cstheme="minorBidi"/>
          <w:noProof/>
          <w:kern w:val="2"/>
          <w:sz w:val="21"/>
          <w:szCs w:val="22"/>
          <w:lang w:val="en-US" w:eastAsia="zh-CN"/>
        </w:rPr>
      </w:pPr>
      <w:r>
        <w:rPr>
          <w:noProof/>
        </w:rPr>
        <w:t>5.35.2.1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_Toc129109142 \h </w:instrText>
      </w:r>
      <w:r>
        <w:rPr>
          <w:noProof/>
        </w:rPr>
      </w:r>
      <w:r>
        <w:rPr>
          <w:noProof/>
        </w:rPr>
        <w:fldChar w:fldCharType="separate"/>
      </w:r>
      <w:r>
        <w:rPr>
          <w:noProof/>
        </w:rPr>
        <w:t>66</w:t>
      </w:r>
      <w:r>
        <w:rPr>
          <w:noProof/>
        </w:rPr>
        <w:fldChar w:fldCharType="end"/>
      </w:r>
    </w:p>
    <w:p w14:paraId="1C1FFC89" w14:textId="77777777" w:rsidR="005B621C" w:rsidRDefault="005B621C">
      <w:pPr>
        <w:pStyle w:val="42"/>
        <w:rPr>
          <w:rFonts w:asciiTheme="minorHAnsi" w:hAnsiTheme="minorHAnsi" w:cstheme="minorBidi"/>
          <w:noProof/>
          <w:kern w:val="2"/>
          <w:sz w:val="21"/>
          <w:szCs w:val="22"/>
          <w:lang w:val="en-US" w:eastAsia="zh-CN"/>
        </w:rPr>
      </w:pPr>
      <w:r>
        <w:rPr>
          <w:noProof/>
        </w:rPr>
        <w:t>5.35.2.2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_Toc129109143 \h </w:instrText>
      </w:r>
      <w:r>
        <w:rPr>
          <w:noProof/>
        </w:rPr>
      </w:r>
      <w:r>
        <w:rPr>
          <w:noProof/>
        </w:rPr>
        <w:fldChar w:fldCharType="separate"/>
      </w:r>
      <w:r>
        <w:rPr>
          <w:noProof/>
        </w:rPr>
        <w:t>66</w:t>
      </w:r>
      <w:r>
        <w:rPr>
          <w:noProof/>
        </w:rPr>
        <w:fldChar w:fldCharType="end"/>
      </w:r>
    </w:p>
    <w:p w14:paraId="1227D70F" w14:textId="77777777" w:rsidR="005B621C" w:rsidRDefault="005B621C">
      <w:pPr>
        <w:pStyle w:val="22"/>
        <w:rPr>
          <w:rFonts w:asciiTheme="minorHAnsi" w:hAnsiTheme="minorHAnsi" w:cstheme="minorBidi"/>
          <w:noProof/>
          <w:kern w:val="2"/>
          <w:sz w:val="21"/>
          <w:szCs w:val="22"/>
          <w:lang w:val="en-US" w:eastAsia="zh-CN"/>
        </w:rPr>
      </w:pPr>
      <w:r>
        <w:rPr>
          <w:noProof/>
        </w:rPr>
        <w:t xml:space="preserve">5.36 </w:t>
      </w:r>
      <w:r>
        <w:rPr>
          <w:rFonts w:asciiTheme="minorHAnsi" w:hAnsiTheme="minorHAnsi" w:cstheme="minorBidi"/>
          <w:noProof/>
          <w:kern w:val="2"/>
          <w:sz w:val="21"/>
          <w:szCs w:val="22"/>
          <w:lang w:val="en-US" w:eastAsia="zh-CN"/>
        </w:rPr>
        <w:tab/>
      </w:r>
      <w:r>
        <w:rPr>
          <w:noProof/>
        </w:rPr>
        <w:t>CA_n3-n7-n79</w:t>
      </w:r>
      <w:r>
        <w:rPr>
          <w:noProof/>
        </w:rPr>
        <w:tab/>
      </w:r>
      <w:r>
        <w:rPr>
          <w:noProof/>
        </w:rPr>
        <w:fldChar w:fldCharType="begin"/>
      </w:r>
      <w:r>
        <w:rPr>
          <w:noProof/>
        </w:rPr>
        <w:instrText xml:space="preserve"> PAGEREF _Toc129109144 \h </w:instrText>
      </w:r>
      <w:r>
        <w:rPr>
          <w:noProof/>
        </w:rPr>
      </w:r>
      <w:r>
        <w:rPr>
          <w:noProof/>
        </w:rPr>
        <w:fldChar w:fldCharType="separate"/>
      </w:r>
      <w:r>
        <w:rPr>
          <w:noProof/>
        </w:rPr>
        <w:t>67</w:t>
      </w:r>
      <w:r>
        <w:rPr>
          <w:noProof/>
        </w:rPr>
        <w:fldChar w:fldCharType="end"/>
      </w:r>
    </w:p>
    <w:p w14:paraId="1D721246" w14:textId="77777777" w:rsidR="005B621C" w:rsidRDefault="005B621C">
      <w:pPr>
        <w:pStyle w:val="33"/>
        <w:rPr>
          <w:rFonts w:asciiTheme="minorHAnsi" w:hAnsiTheme="minorHAnsi" w:cstheme="minorBidi"/>
          <w:noProof/>
          <w:kern w:val="2"/>
          <w:sz w:val="21"/>
          <w:szCs w:val="22"/>
          <w:lang w:val="en-US" w:eastAsia="zh-CN"/>
        </w:rPr>
      </w:pPr>
      <w:r>
        <w:rPr>
          <w:noProof/>
        </w:rPr>
        <w:t>5.36.1</w:t>
      </w:r>
      <w:r>
        <w:rPr>
          <w:rFonts w:asciiTheme="minorHAnsi" w:hAnsiTheme="minorHAnsi" w:cstheme="minorBidi"/>
          <w:noProof/>
          <w:kern w:val="2"/>
          <w:sz w:val="21"/>
          <w:szCs w:val="22"/>
          <w:lang w:val="en-US" w:eastAsia="zh-CN"/>
        </w:rPr>
        <w:tab/>
      </w:r>
      <w:r w:rsidRPr="00857165">
        <w:rPr>
          <w:rFonts w:cs="Arial"/>
          <w:noProof/>
          <w:lang w:val="en-US" w:eastAsia="zh-CN"/>
        </w:rPr>
        <w:t>Common for 1 band UL and 2 bands UL CA</w:t>
      </w:r>
      <w:r>
        <w:rPr>
          <w:noProof/>
        </w:rPr>
        <w:tab/>
      </w:r>
      <w:r>
        <w:rPr>
          <w:noProof/>
        </w:rPr>
        <w:fldChar w:fldCharType="begin"/>
      </w:r>
      <w:r>
        <w:rPr>
          <w:noProof/>
        </w:rPr>
        <w:instrText xml:space="preserve"> PAGEREF _Toc129109145 \h </w:instrText>
      </w:r>
      <w:r>
        <w:rPr>
          <w:noProof/>
        </w:rPr>
      </w:r>
      <w:r>
        <w:rPr>
          <w:noProof/>
        </w:rPr>
        <w:fldChar w:fldCharType="separate"/>
      </w:r>
      <w:r>
        <w:rPr>
          <w:noProof/>
        </w:rPr>
        <w:t>67</w:t>
      </w:r>
      <w:r>
        <w:rPr>
          <w:noProof/>
        </w:rPr>
        <w:fldChar w:fldCharType="end"/>
      </w:r>
    </w:p>
    <w:p w14:paraId="3C33C745" w14:textId="77777777" w:rsidR="005B621C" w:rsidRDefault="005B621C">
      <w:pPr>
        <w:pStyle w:val="42"/>
        <w:rPr>
          <w:rFonts w:asciiTheme="minorHAnsi" w:hAnsiTheme="minorHAnsi" w:cstheme="minorBidi"/>
          <w:noProof/>
          <w:kern w:val="2"/>
          <w:sz w:val="21"/>
          <w:szCs w:val="22"/>
          <w:lang w:val="en-US" w:eastAsia="zh-CN"/>
        </w:rPr>
      </w:pPr>
      <w:r>
        <w:rPr>
          <w:noProof/>
        </w:rPr>
        <w:t>5.36.1.1</w:t>
      </w:r>
      <w:r>
        <w:rPr>
          <w:rFonts w:asciiTheme="minorHAnsi" w:hAnsiTheme="minorHAnsi" w:cstheme="minorBidi"/>
          <w:noProof/>
          <w:kern w:val="2"/>
          <w:sz w:val="21"/>
          <w:szCs w:val="22"/>
          <w:lang w:val="en-US" w:eastAsia="zh-CN"/>
        </w:rPr>
        <w:tab/>
      </w:r>
      <w:r w:rsidRPr="00857165">
        <w:rPr>
          <w:rFonts w:cs="Arial"/>
          <w:noProof/>
          <w:lang w:eastAsia="zh-CN"/>
        </w:rPr>
        <w:t>Operating bands for CA</w:t>
      </w:r>
      <w:r>
        <w:rPr>
          <w:noProof/>
        </w:rPr>
        <w:tab/>
      </w:r>
      <w:r>
        <w:rPr>
          <w:noProof/>
        </w:rPr>
        <w:fldChar w:fldCharType="begin"/>
      </w:r>
      <w:r>
        <w:rPr>
          <w:noProof/>
        </w:rPr>
        <w:instrText xml:space="preserve"> PAGEREF _Toc129109146 \h </w:instrText>
      </w:r>
      <w:r>
        <w:rPr>
          <w:noProof/>
        </w:rPr>
      </w:r>
      <w:r>
        <w:rPr>
          <w:noProof/>
        </w:rPr>
        <w:fldChar w:fldCharType="separate"/>
      </w:r>
      <w:r>
        <w:rPr>
          <w:noProof/>
        </w:rPr>
        <w:t>67</w:t>
      </w:r>
      <w:r>
        <w:rPr>
          <w:noProof/>
        </w:rPr>
        <w:fldChar w:fldCharType="end"/>
      </w:r>
    </w:p>
    <w:p w14:paraId="2970729E" w14:textId="77777777" w:rsidR="005B621C" w:rsidRDefault="005B621C">
      <w:pPr>
        <w:pStyle w:val="42"/>
        <w:rPr>
          <w:rFonts w:asciiTheme="minorHAnsi" w:hAnsiTheme="minorHAnsi" w:cstheme="minorBidi"/>
          <w:noProof/>
          <w:kern w:val="2"/>
          <w:sz w:val="21"/>
          <w:szCs w:val="22"/>
          <w:lang w:val="en-US" w:eastAsia="zh-CN"/>
        </w:rPr>
      </w:pPr>
      <w:r>
        <w:rPr>
          <w:noProof/>
        </w:rPr>
        <w:t>5.36.1.2</w:t>
      </w:r>
      <w:r>
        <w:rPr>
          <w:rFonts w:asciiTheme="minorHAnsi" w:hAnsiTheme="minorHAnsi" w:cstheme="minorBidi"/>
          <w:noProof/>
          <w:kern w:val="2"/>
          <w:sz w:val="21"/>
          <w:szCs w:val="22"/>
          <w:lang w:val="en-US" w:eastAsia="zh-CN"/>
        </w:rPr>
        <w:tab/>
      </w:r>
      <w:r w:rsidRPr="00857165">
        <w:rPr>
          <w:rFonts w:cs="Arial"/>
          <w:noProof/>
          <w:lang w:eastAsia="zh-CN"/>
        </w:rPr>
        <w:t>Channel bandwidths per operating band for CA</w:t>
      </w:r>
      <w:r>
        <w:rPr>
          <w:noProof/>
        </w:rPr>
        <w:tab/>
      </w:r>
      <w:r>
        <w:rPr>
          <w:noProof/>
        </w:rPr>
        <w:fldChar w:fldCharType="begin"/>
      </w:r>
      <w:r>
        <w:rPr>
          <w:noProof/>
        </w:rPr>
        <w:instrText xml:space="preserve"> PAGEREF _Toc129109147 \h </w:instrText>
      </w:r>
      <w:r>
        <w:rPr>
          <w:noProof/>
        </w:rPr>
      </w:r>
      <w:r>
        <w:rPr>
          <w:noProof/>
        </w:rPr>
        <w:fldChar w:fldCharType="separate"/>
      </w:r>
      <w:r>
        <w:rPr>
          <w:noProof/>
        </w:rPr>
        <w:t>67</w:t>
      </w:r>
      <w:r>
        <w:rPr>
          <w:noProof/>
        </w:rPr>
        <w:fldChar w:fldCharType="end"/>
      </w:r>
    </w:p>
    <w:p w14:paraId="59E9D4FD" w14:textId="77777777" w:rsidR="005B621C" w:rsidRDefault="005B621C">
      <w:pPr>
        <w:pStyle w:val="42"/>
        <w:rPr>
          <w:rFonts w:asciiTheme="minorHAnsi" w:hAnsiTheme="minorHAnsi" w:cstheme="minorBidi"/>
          <w:noProof/>
          <w:kern w:val="2"/>
          <w:sz w:val="21"/>
          <w:szCs w:val="22"/>
          <w:lang w:val="en-US" w:eastAsia="zh-CN"/>
        </w:rPr>
      </w:pPr>
      <w:r>
        <w:rPr>
          <w:noProof/>
        </w:rPr>
        <w:t>5.36.1.3</w:t>
      </w:r>
      <w:r>
        <w:rPr>
          <w:rFonts w:asciiTheme="minorHAnsi" w:hAnsiTheme="minorHAnsi" w:cstheme="minorBidi"/>
          <w:noProof/>
          <w:kern w:val="2"/>
          <w:sz w:val="21"/>
          <w:szCs w:val="22"/>
          <w:lang w:val="en-US" w:eastAsia="zh-CN"/>
        </w:rPr>
        <w:tab/>
      </w:r>
      <w:r w:rsidRPr="00857165">
        <w:rPr>
          <w:rFonts w:cs="Arial"/>
          <w:noProof/>
          <w:lang w:val="en-US" w:eastAsia="zh-CN"/>
        </w:rPr>
        <w:t>∆T</w:t>
      </w:r>
      <w:r w:rsidRPr="00857165">
        <w:rPr>
          <w:rFonts w:cs="Arial"/>
          <w:noProof/>
          <w:vertAlign w:val="subscript"/>
          <w:lang w:val="en-US" w:eastAsia="zh-CN"/>
        </w:rPr>
        <w:t>IB,c</w:t>
      </w:r>
      <w:r w:rsidRPr="00857165">
        <w:rPr>
          <w:rFonts w:cs="Arial"/>
          <w:noProof/>
          <w:lang w:val="en-US" w:eastAsia="zh-CN"/>
        </w:rPr>
        <w:t xml:space="preserve"> and ∆R</w:t>
      </w:r>
      <w:r w:rsidRPr="00857165">
        <w:rPr>
          <w:rFonts w:cs="Arial"/>
          <w:noProof/>
          <w:vertAlign w:val="subscript"/>
          <w:lang w:val="en-US" w:eastAsia="zh-CN"/>
        </w:rPr>
        <w:t>IB,c</w:t>
      </w:r>
      <w:r w:rsidRPr="00857165">
        <w:rPr>
          <w:rFonts w:cs="Arial"/>
          <w:noProof/>
          <w:lang w:val="en-US" w:eastAsia="zh-CN"/>
        </w:rPr>
        <w:t xml:space="preserve"> values</w:t>
      </w:r>
      <w:r>
        <w:rPr>
          <w:noProof/>
        </w:rPr>
        <w:tab/>
      </w:r>
      <w:bookmarkStart w:id="16" w:name="_GoBack"/>
      <w:bookmarkEnd w:id="16"/>
      <w:r>
        <w:rPr>
          <w:noProof/>
        </w:rPr>
        <w:fldChar w:fldCharType="begin"/>
      </w:r>
      <w:r>
        <w:rPr>
          <w:noProof/>
        </w:rPr>
        <w:instrText xml:space="preserve"> PAGEREF _Toc129109148 \h </w:instrText>
      </w:r>
      <w:r>
        <w:rPr>
          <w:noProof/>
        </w:rPr>
      </w:r>
      <w:r>
        <w:rPr>
          <w:noProof/>
        </w:rPr>
        <w:fldChar w:fldCharType="separate"/>
      </w:r>
      <w:r>
        <w:rPr>
          <w:noProof/>
        </w:rPr>
        <w:t>67</w:t>
      </w:r>
      <w:r>
        <w:rPr>
          <w:noProof/>
        </w:rPr>
        <w:fldChar w:fldCharType="end"/>
      </w:r>
    </w:p>
    <w:p w14:paraId="7A9CD396" w14:textId="77777777" w:rsidR="005B621C" w:rsidRDefault="005B621C">
      <w:pPr>
        <w:pStyle w:val="42"/>
        <w:rPr>
          <w:rFonts w:asciiTheme="minorHAnsi" w:hAnsiTheme="minorHAnsi" w:cstheme="minorBidi"/>
          <w:noProof/>
          <w:kern w:val="2"/>
          <w:sz w:val="21"/>
          <w:szCs w:val="22"/>
          <w:lang w:val="en-US" w:eastAsia="zh-CN"/>
        </w:rPr>
      </w:pPr>
      <w:r>
        <w:rPr>
          <w:noProof/>
        </w:rPr>
        <w:t>5.36.1.4</w:t>
      </w:r>
      <w:r>
        <w:rPr>
          <w:rFonts w:asciiTheme="minorHAnsi" w:hAnsiTheme="minorHAnsi" w:cstheme="minorBidi"/>
          <w:noProof/>
          <w:kern w:val="2"/>
          <w:sz w:val="21"/>
          <w:szCs w:val="22"/>
          <w:lang w:val="en-US" w:eastAsia="zh-CN"/>
        </w:rPr>
        <w:tab/>
      </w:r>
      <w:r w:rsidRPr="00857165">
        <w:rPr>
          <w:rFonts w:cs="Arial"/>
          <w:noProof/>
          <w:lang w:val="en-US" w:eastAsia="zh-CN"/>
        </w:rPr>
        <w:t>MSD requirement</w:t>
      </w:r>
      <w:r>
        <w:rPr>
          <w:noProof/>
        </w:rPr>
        <w:tab/>
      </w:r>
      <w:r>
        <w:rPr>
          <w:noProof/>
        </w:rPr>
        <w:fldChar w:fldCharType="begin"/>
      </w:r>
      <w:r>
        <w:rPr>
          <w:noProof/>
        </w:rPr>
        <w:instrText xml:space="preserve"> PAGEREF _Toc129109149 \h </w:instrText>
      </w:r>
      <w:r>
        <w:rPr>
          <w:noProof/>
        </w:rPr>
      </w:r>
      <w:r>
        <w:rPr>
          <w:noProof/>
        </w:rPr>
        <w:fldChar w:fldCharType="separate"/>
      </w:r>
      <w:r>
        <w:rPr>
          <w:noProof/>
        </w:rPr>
        <w:t>67</w:t>
      </w:r>
      <w:r>
        <w:rPr>
          <w:noProof/>
        </w:rPr>
        <w:fldChar w:fldCharType="end"/>
      </w:r>
    </w:p>
    <w:p w14:paraId="6D6E0DFC" w14:textId="77777777" w:rsidR="005B621C" w:rsidRDefault="005B621C">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857165">
        <w:rPr>
          <w:rFonts w:cs="Arial"/>
          <w:noProof/>
          <w:lang w:eastAsia="zh-CN"/>
        </w:rPr>
        <w:t>Dual Connectivity</w:t>
      </w:r>
      <w:r w:rsidRPr="00857165">
        <w:rPr>
          <w:rFonts w:cs="Arial"/>
          <w:noProof/>
        </w:rPr>
        <w:t>: Specific Band Combination Part</w:t>
      </w:r>
      <w:r>
        <w:rPr>
          <w:noProof/>
        </w:rPr>
        <w:tab/>
      </w:r>
      <w:r>
        <w:rPr>
          <w:noProof/>
        </w:rPr>
        <w:fldChar w:fldCharType="begin"/>
      </w:r>
      <w:r>
        <w:rPr>
          <w:noProof/>
        </w:rPr>
        <w:instrText xml:space="preserve"> PAGEREF _Toc129109150 \h </w:instrText>
      </w:r>
      <w:r>
        <w:rPr>
          <w:noProof/>
        </w:rPr>
      </w:r>
      <w:r>
        <w:rPr>
          <w:noProof/>
        </w:rPr>
        <w:fldChar w:fldCharType="separate"/>
      </w:r>
      <w:r>
        <w:rPr>
          <w:noProof/>
        </w:rPr>
        <w:t>68</w:t>
      </w:r>
      <w:r>
        <w:rPr>
          <w:noProof/>
        </w:rPr>
        <w:fldChar w:fldCharType="end"/>
      </w:r>
    </w:p>
    <w:p w14:paraId="321B7D5A" w14:textId="77777777" w:rsidR="005B621C" w:rsidRDefault="005B621C">
      <w:pPr>
        <w:pStyle w:val="22"/>
        <w:rPr>
          <w:rFonts w:asciiTheme="minorHAnsi" w:hAnsiTheme="minorHAnsi" w:cstheme="minorBidi"/>
          <w:noProof/>
          <w:kern w:val="2"/>
          <w:sz w:val="21"/>
          <w:szCs w:val="22"/>
          <w:lang w:val="en-US" w:eastAsia="zh-CN"/>
        </w:rPr>
      </w:pPr>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_Toc129109151 \h </w:instrText>
      </w:r>
      <w:r>
        <w:rPr>
          <w:noProof/>
        </w:rPr>
      </w:r>
      <w:r>
        <w:rPr>
          <w:noProof/>
        </w:rPr>
        <w:fldChar w:fldCharType="separate"/>
      </w:r>
      <w:r>
        <w:rPr>
          <w:noProof/>
        </w:rPr>
        <w:t>68</w:t>
      </w:r>
      <w:r>
        <w:rPr>
          <w:noProof/>
        </w:rPr>
        <w:fldChar w:fldCharType="end"/>
      </w:r>
    </w:p>
    <w:p w14:paraId="63A4A276" w14:textId="77777777" w:rsidR="005B621C" w:rsidRDefault="005B621C">
      <w:pPr>
        <w:pStyle w:val="3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sidRPr="00857165">
        <w:rPr>
          <w:rFonts w:cs="Arial"/>
          <w:noProof/>
          <w:lang w:eastAsia="zh-CN"/>
        </w:rPr>
        <w:t>Configurations for DC_</w:t>
      </w:r>
      <w:r w:rsidRPr="00857165">
        <w:rPr>
          <w:rFonts w:cs="Arial"/>
          <w:noProof/>
          <w:lang w:val="en-US" w:eastAsia="zh-CN"/>
        </w:rPr>
        <w:t>nX-nY-nZ</w:t>
      </w:r>
      <w:r>
        <w:rPr>
          <w:noProof/>
        </w:rPr>
        <w:tab/>
      </w:r>
      <w:r>
        <w:rPr>
          <w:noProof/>
        </w:rPr>
        <w:fldChar w:fldCharType="begin"/>
      </w:r>
      <w:r>
        <w:rPr>
          <w:noProof/>
        </w:rPr>
        <w:instrText xml:space="preserve"> PAGEREF _Toc129109152 \h </w:instrText>
      </w:r>
      <w:r>
        <w:rPr>
          <w:noProof/>
        </w:rPr>
      </w:r>
      <w:r>
        <w:rPr>
          <w:noProof/>
        </w:rPr>
        <w:fldChar w:fldCharType="separate"/>
      </w:r>
      <w:r>
        <w:rPr>
          <w:noProof/>
        </w:rPr>
        <w:t>68</w:t>
      </w:r>
      <w:r>
        <w:rPr>
          <w:noProof/>
        </w:rPr>
        <w:fldChar w:fldCharType="end"/>
      </w:r>
    </w:p>
    <w:p w14:paraId="3DF96E9F" w14:textId="77777777" w:rsidR="005B621C" w:rsidRDefault="005B621C">
      <w:pPr>
        <w:pStyle w:val="22"/>
        <w:rPr>
          <w:rFonts w:asciiTheme="minorHAnsi" w:hAnsiTheme="minorHAnsi" w:cstheme="minorBidi"/>
          <w:noProof/>
          <w:kern w:val="2"/>
          <w:sz w:val="21"/>
          <w:szCs w:val="22"/>
          <w:lang w:val="en-US" w:eastAsia="zh-CN"/>
        </w:rPr>
      </w:pPr>
      <w:r>
        <w:rPr>
          <w:noProof/>
        </w:rPr>
        <w:t>6.</w:t>
      </w:r>
      <w:r>
        <w:rPr>
          <w:noProof/>
          <w:lang w:eastAsia="zh-CN"/>
        </w:rPr>
        <w:t>1</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_Toc129109153 \h </w:instrText>
      </w:r>
      <w:r>
        <w:rPr>
          <w:noProof/>
        </w:rPr>
      </w:r>
      <w:r>
        <w:rPr>
          <w:noProof/>
        </w:rPr>
        <w:fldChar w:fldCharType="separate"/>
      </w:r>
      <w:r>
        <w:rPr>
          <w:noProof/>
        </w:rPr>
        <w:t>68</w:t>
      </w:r>
      <w:r>
        <w:rPr>
          <w:noProof/>
        </w:rPr>
        <w:fldChar w:fldCharType="end"/>
      </w:r>
    </w:p>
    <w:p w14:paraId="251596DD" w14:textId="77777777" w:rsidR="005B621C" w:rsidRDefault="005B621C">
      <w:pPr>
        <w:pStyle w:val="33"/>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sidRPr="00857165">
        <w:rPr>
          <w:rFonts w:cs="Arial"/>
          <w:noProof/>
          <w:lang w:eastAsia="zh-CN"/>
        </w:rPr>
        <w:t>Configurations for DC_</w:t>
      </w:r>
      <w:r w:rsidRPr="00857165">
        <w:rPr>
          <w:rFonts w:cs="Arial"/>
          <w:noProof/>
          <w:lang w:val="en-US" w:eastAsia="zh-CN"/>
        </w:rPr>
        <w:t>n3-n67-n78</w:t>
      </w:r>
      <w:r>
        <w:rPr>
          <w:noProof/>
        </w:rPr>
        <w:tab/>
      </w:r>
      <w:r>
        <w:rPr>
          <w:noProof/>
        </w:rPr>
        <w:fldChar w:fldCharType="begin"/>
      </w:r>
      <w:r>
        <w:rPr>
          <w:noProof/>
        </w:rPr>
        <w:instrText xml:space="preserve"> PAGEREF _Toc129109154 \h </w:instrText>
      </w:r>
      <w:r>
        <w:rPr>
          <w:noProof/>
        </w:rPr>
      </w:r>
      <w:r>
        <w:rPr>
          <w:noProof/>
        </w:rPr>
        <w:fldChar w:fldCharType="separate"/>
      </w:r>
      <w:r>
        <w:rPr>
          <w:noProof/>
        </w:rPr>
        <w:t>68</w:t>
      </w:r>
      <w:r>
        <w:rPr>
          <w:noProof/>
        </w:rPr>
        <w:fldChar w:fldCharType="end"/>
      </w:r>
    </w:p>
    <w:p w14:paraId="4849729A" w14:textId="77777777" w:rsidR="005B621C" w:rsidRDefault="005B621C">
      <w:pPr>
        <w:pStyle w:val="81"/>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_Toc129109155 \h </w:instrText>
      </w:r>
      <w:r>
        <w:rPr>
          <w:noProof/>
        </w:rPr>
      </w:r>
      <w:r>
        <w:rPr>
          <w:noProof/>
        </w:rPr>
        <w:fldChar w:fldCharType="separate"/>
      </w:r>
      <w:r>
        <w:rPr>
          <w:noProof/>
        </w:rPr>
        <w:t>70</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
      </w:pPr>
      <w:bookmarkStart w:id="17" w:name="foreword"/>
      <w:bookmarkStart w:id="18" w:name="_Toc129108872"/>
      <w:bookmarkEnd w:id="17"/>
      <w:r>
        <w:lastRenderedPageBreak/>
        <w:t>Foreword</w:t>
      </w:r>
      <w:bookmarkEnd w:id="18"/>
    </w:p>
    <w:p w14:paraId="28461EF9" w14:textId="77777777" w:rsidR="00654648" w:rsidRDefault="00DF33FC">
      <w:r>
        <w:t xml:space="preserve">This Technical </w:t>
      </w:r>
      <w:bookmarkStart w:id="19" w:name="spectype3"/>
      <w:r>
        <w:t>Report</w:t>
      </w:r>
      <w:bookmarkEnd w:id="19"/>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lastRenderedPageBreak/>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
      </w:pPr>
      <w:bookmarkStart w:id="20" w:name="introduction"/>
      <w:bookmarkEnd w:id="20"/>
      <w:r>
        <w:br w:type="page"/>
      </w:r>
      <w:bookmarkStart w:id="21" w:name="scope"/>
      <w:bookmarkStart w:id="22" w:name="_Toc129108873"/>
      <w:bookmarkEnd w:id="21"/>
      <w:r>
        <w:lastRenderedPageBreak/>
        <w:t>1</w:t>
      </w:r>
      <w:r>
        <w:tab/>
        <w:t>Scope</w:t>
      </w:r>
      <w:bookmarkEnd w:id="22"/>
    </w:p>
    <w:p w14:paraId="3412FCE1" w14:textId="77777777"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宋体"/>
          <w:lang w:val="en-US" w:eastAsia="zh-CN"/>
        </w:rPr>
        <w:t>.</w:t>
      </w:r>
    </w:p>
    <w:p w14:paraId="577C1961" w14:textId="77777777" w:rsidR="00654648"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
      </w:pPr>
      <w:bookmarkStart w:id="23" w:name="references"/>
      <w:bookmarkStart w:id="24" w:name="_Toc129108874"/>
      <w:bookmarkEnd w:id="23"/>
      <w:r>
        <w:t>2</w:t>
      </w:r>
      <w:r>
        <w:tab/>
        <w:t>References</w:t>
      </w:r>
      <w:bookmarkEnd w:id="24"/>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
      </w:pPr>
      <w:bookmarkStart w:id="25" w:name="definitions"/>
      <w:bookmarkStart w:id="26" w:name="_Toc129108875"/>
      <w:bookmarkEnd w:id="25"/>
      <w:r>
        <w:t>3</w:t>
      </w:r>
      <w:r>
        <w:tab/>
        <w:t>Definitions of terms, symbols and abbreviations</w:t>
      </w:r>
      <w:bookmarkEnd w:id="26"/>
    </w:p>
    <w:p w14:paraId="51340BF9" w14:textId="77777777" w:rsidR="00654648" w:rsidRDefault="00DF33FC">
      <w:pPr>
        <w:pStyle w:val="21"/>
      </w:pPr>
      <w:bookmarkStart w:id="27" w:name="_Toc129108876"/>
      <w:r>
        <w:t>3.1</w:t>
      </w:r>
      <w:r>
        <w:tab/>
        <w:t>Terms</w:t>
      </w:r>
      <w:bookmarkEnd w:id="27"/>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28" w:name="_Toc129108877"/>
      <w:r>
        <w:t>3.2</w:t>
      </w:r>
      <w:r>
        <w:tab/>
        <w:t>Symbols</w:t>
      </w:r>
      <w:bookmarkEnd w:id="28"/>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29" w:name="_Toc129108878"/>
      <w:r>
        <w:t>3.3</w:t>
      </w:r>
      <w:r>
        <w:tab/>
        <w:t>Abbreviations</w:t>
      </w:r>
      <w:bookmarkEnd w:id="29"/>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lastRenderedPageBreak/>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
      </w:pPr>
      <w:bookmarkStart w:id="30" w:name="clause4"/>
      <w:bookmarkStart w:id="31" w:name="_Toc129108879"/>
      <w:bookmarkEnd w:id="30"/>
      <w:r>
        <w:t>4</w:t>
      </w:r>
      <w:r>
        <w:tab/>
        <w:t>Background</w:t>
      </w:r>
      <w:bookmarkEnd w:id="31"/>
    </w:p>
    <w:p w14:paraId="59ED51C0" w14:textId="77777777" w:rsidR="00654648" w:rsidRDefault="00DF33FC">
      <w:pPr>
        <w:pStyle w:val="21"/>
      </w:pPr>
      <w:bookmarkStart w:id="32" w:name="_Toc129108880"/>
      <w:r>
        <w:t>4.1</w:t>
      </w:r>
      <w:r>
        <w:tab/>
        <w:t>Introduction</w:t>
      </w:r>
      <w:bookmarkEnd w:id="32"/>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宋体" w:hint="eastAsia"/>
          <w:lang w:eastAsia="zh-CN"/>
        </w:rPr>
        <w:t>Rel-</w:t>
      </w:r>
      <w:r w:rsidR="00AB2570">
        <w:rPr>
          <w:rFonts w:eastAsia="宋体" w:hint="eastAsia"/>
          <w:lang w:eastAsia="zh-CN"/>
        </w:rPr>
        <w:t>1</w:t>
      </w:r>
      <w:r w:rsidR="00AB2570">
        <w:rPr>
          <w:rFonts w:eastAsia="宋体"/>
          <w:lang w:eastAsia="zh-CN"/>
        </w:rPr>
        <w:t>8</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p>
    <w:p w14:paraId="67B59ABD" w14:textId="75B5EBB9" w:rsidR="00654648" w:rsidRDefault="00DF33FC">
      <w:pPr>
        <w:rPr>
          <w:rFonts w:eastAsia="宋体"/>
          <w:lang w:val="en-US" w:eastAsia="zh-CN"/>
        </w:rPr>
      </w:pPr>
      <w:r>
        <w:rPr>
          <w:rFonts w:eastAsia="宋体"/>
          <w:lang w:val="en-US" w:eastAsia="zh-CN"/>
        </w:rPr>
        <w:t xml:space="preserve">1:  </w:t>
      </w:r>
      <w:r>
        <w:rPr>
          <w:rFonts w:eastAsia="宋体" w:hint="eastAsia"/>
          <w:lang w:val="en-US" w:eastAsia="zh-CN"/>
        </w:rPr>
        <w:t>C</w:t>
      </w:r>
      <w:r>
        <w:rPr>
          <w:rFonts w:eastAsia="宋体"/>
          <w:lang w:val="en-US" w:eastAsia="zh-CN"/>
        </w:rPr>
        <w:t xml:space="preserve">ommon issues for both 1 band UL and 2 bands UL NR CA, including </w:t>
      </w:r>
      <w:r w:rsidR="00AB2570">
        <w:rPr>
          <w:rFonts w:eastAsia="宋体"/>
          <w:lang w:val="en-US" w:eastAsia="zh-CN"/>
        </w:rPr>
        <w:t>∆</w:t>
      </w:r>
      <w:r>
        <w:rPr>
          <w:rFonts w:eastAsia="宋体"/>
          <w:lang w:val="en-US" w:eastAsia="zh-CN"/>
        </w:rPr>
        <w:t>T</w:t>
      </w:r>
      <w:r w:rsidR="00784538">
        <w:rPr>
          <w:rFonts w:eastAsia="宋体"/>
          <w:vertAlign w:val="subscript"/>
          <w:lang w:val="en-US" w:eastAsia="zh-CN"/>
        </w:rPr>
        <w:t>IB</w:t>
      </w:r>
      <w:r>
        <w:rPr>
          <w:rFonts w:eastAsia="宋体"/>
          <w:lang w:val="en-US" w:eastAsia="zh-CN"/>
        </w:rPr>
        <w:t xml:space="preserve"> and </w:t>
      </w:r>
      <w:r w:rsidR="00AB2570">
        <w:rPr>
          <w:rFonts w:eastAsia="宋体"/>
          <w:lang w:val="en-US" w:eastAsia="zh-CN"/>
        </w:rPr>
        <w:t>∆</w:t>
      </w:r>
      <w:r>
        <w:rPr>
          <w:rFonts w:eastAsia="宋体"/>
          <w:lang w:val="en-US" w:eastAsia="zh-CN"/>
        </w:rPr>
        <w:t>R</w:t>
      </w:r>
      <w:r w:rsidR="00784538">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3CFE33B5" w14:textId="77777777" w:rsidR="00654648" w:rsidRDefault="00DF33FC">
      <w:pPr>
        <w:rPr>
          <w:rFonts w:eastAsia="宋体"/>
          <w:lang w:val="en-US" w:eastAsia="zh-CN"/>
        </w:rPr>
      </w:pPr>
      <w:r>
        <w:rPr>
          <w:rFonts w:eastAsia="宋体"/>
          <w:lang w:val="en-US" w:eastAsia="zh-CN"/>
        </w:rPr>
        <w:t xml:space="preserve">2:  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33" w:name="_Toc129108881"/>
      <w:r>
        <w:t>4.2</w:t>
      </w:r>
      <w:r>
        <w:tab/>
        <w:t>TR Maintenance</w:t>
      </w:r>
      <w:bookmarkEnd w:id="33"/>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4" w:name="OLE_LINK15"/>
      <w:r>
        <w:rPr>
          <w:rFonts w:eastAsia="Times New Roman" w:hint="eastAsia"/>
          <w:lang w:eastAsia="en-GB"/>
        </w:rPr>
        <w:t>for the following cases</w:t>
      </w:r>
      <w:bookmarkEnd w:id="34"/>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宋体" w:hint="eastAsia"/>
          <w:lang w:val="en-US" w:eastAsia="zh-CN"/>
        </w:rPr>
        <w:t>(</w:t>
      </w:r>
      <w:r>
        <w:rPr>
          <w:rFonts w:eastAsia="Times New Roman" w:hint="eastAsia"/>
          <w:lang w:eastAsia="en-GB"/>
        </w:rPr>
        <w:t>such as BCS1</w:t>
      </w:r>
      <w:r>
        <w:rPr>
          <w:rFonts w:eastAsia="宋体"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1"/>
      </w:pPr>
      <w:bookmarkStart w:id="35" w:name="_Toc129108882"/>
      <w:r>
        <w:t>5</w:t>
      </w:r>
      <w:r>
        <w:tab/>
      </w:r>
      <w:r>
        <w:rPr>
          <w:rFonts w:cs="Arial"/>
          <w:lang w:val="en-US" w:eastAsia="zh-CN"/>
        </w:rPr>
        <w:t>Both bands within FR1 Carrier Aggregation</w:t>
      </w:r>
      <w:r>
        <w:rPr>
          <w:rFonts w:cs="Arial"/>
        </w:rPr>
        <w:t>: Specific Band Combination Part</w:t>
      </w:r>
      <w:bookmarkEnd w:id="35"/>
    </w:p>
    <w:p w14:paraId="42CDC41C" w14:textId="77777777" w:rsidR="00654648" w:rsidRDefault="00DF33FC">
      <w:pPr>
        <w:pStyle w:val="21"/>
      </w:pPr>
      <w:bookmarkStart w:id="36" w:name="_Toc129108883"/>
      <w:r>
        <w:t>5.</w:t>
      </w:r>
      <w:r>
        <w:rPr>
          <w:rFonts w:hint="eastAsia"/>
          <w:lang w:eastAsia="zh-CN"/>
        </w:rPr>
        <w:t>x</w:t>
      </w:r>
      <w:r>
        <w:tab/>
        <w:t>CA_nX-nY-nZ</w:t>
      </w:r>
      <w:bookmarkEnd w:id="36"/>
    </w:p>
    <w:p w14:paraId="6AE93020" w14:textId="77777777" w:rsidR="00654648" w:rsidRDefault="00DF33FC">
      <w:pPr>
        <w:pStyle w:val="31"/>
        <w:rPr>
          <w:rFonts w:cs="Arial"/>
          <w:szCs w:val="28"/>
          <w:lang w:val="en-US" w:eastAsia="zh-CN"/>
        </w:rPr>
      </w:pPr>
      <w:bookmarkStart w:id="37" w:name="_Toc83580305"/>
      <w:bookmarkStart w:id="38" w:name="_Toc69083977"/>
      <w:bookmarkStart w:id="39" w:name="_Toc75466983"/>
      <w:bookmarkStart w:id="40" w:name="_Toc61367241"/>
      <w:bookmarkStart w:id="41" w:name="_Toc84413423"/>
      <w:bookmarkStart w:id="42" w:name="_Toc68230564"/>
      <w:bookmarkStart w:id="43" w:name="_Toc37251223"/>
      <w:bookmarkStart w:id="44" w:name="_Toc45888601"/>
      <w:bookmarkStart w:id="45" w:name="_Toc76717995"/>
      <w:bookmarkStart w:id="46" w:name="_Toc45888002"/>
      <w:bookmarkStart w:id="47" w:name="_Toc61372624"/>
      <w:bookmarkStart w:id="48" w:name="_Toc36107464"/>
      <w:bookmarkStart w:id="49" w:name="_Toc29802722"/>
      <w:bookmarkStart w:id="50" w:name="_Toc29802097"/>
      <w:bookmarkStart w:id="51" w:name="_Toc29801673"/>
      <w:bookmarkStart w:id="52" w:name="_Toc84404814"/>
      <w:bookmarkStart w:id="53" w:name="_Toc76509005"/>
      <w:bookmarkStart w:id="54" w:name="_Toc129108884"/>
      <w:r>
        <w:t>5.x.1</w:t>
      </w:r>
      <w: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cs="Arial"/>
          <w:szCs w:val="28"/>
          <w:lang w:val="en-US" w:eastAsia="zh-CN"/>
        </w:rPr>
        <w:t>Common for 1 band UL and 2 bands UL CA</w:t>
      </w:r>
      <w:bookmarkEnd w:id="54"/>
    </w:p>
    <w:p w14:paraId="0EE8202F" w14:textId="77777777" w:rsidR="00654648" w:rsidRDefault="00DF33FC">
      <w:pPr>
        <w:pStyle w:val="41"/>
      </w:pPr>
      <w:bookmarkStart w:id="55" w:name="_Toc45888004"/>
      <w:bookmarkStart w:id="56" w:name="_Toc76509007"/>
      <w:bookmarkStart w:id="57" w:name="_Toc61367243"/>
      <w:bookmarkStart w:id="58" w:name="_Toc45888603"/>
      <w:bookmarkStart w:id="59" w:name="_Toc83580307"/>
      <w:bookmarkStart w:id="60" w:name="_Toc84404816"/>
      <w:bookmarkStart w:id="61" w:name="_Toc75466985"/>
      <w:bookmarkStart w:id="62" w:name="_Toc84413425"/>
      <w:bookmarkStart w:id="63" w:name="_Toc61372626"/>
      <w:bookmarkStart w:id="64" w:name="_Toc76717997"/>
      <w:bookmarkStart w:id="65" w:name="_Toc68230566"/>
      <w:bookmarkStart w:id="66" w:name="_Toc69083979"/>
      <w:bookmarkStart w:id="67" w:name="_Toc129108885"/>
      <w:r>
        <w:t>5.x.1.1</w:t>
      </w:r>
      <w:r>
        <w:tab/>
      </w:r>
      <w:bookmarkStart w:id="68" w:name="OLE_LINK19"/>
      <w:bookmarkEnd w:id="55"/>
      <w:bookmarkEnd w:id="56"/>
      <w:bookmarkEnd w:id="57"/>
      <w:bookmarkEnd w:id="58"/>
      <w:bookmarkEnd w:id="59"/>
      <w:bookmarkEnd w:id="60"/>
      <w:bookmarkEnd w:id="61"/>
      <w:bookmarkEnd w:id="62"/>
      <w:bookmarkEnd w:id="63"/>
      <w:bookmarkEnd w:id="64"/>
      <w:bookmarkEnd w:id="65"/>
      <w:bookmarkEnd w:id="66"/>
      <w:r>
        <w:rPr>
          <w:rFonts w:cs="Arial"/>
          <w:lang w:eastAsia="zh-CN"/>
        </w:rPr>
        <w:t>Operating b</w:t>
      </w:r>
      <w:bookmarkEnd w:id="68"/>
      <w:r>
        <w:rPr>
          <w:rFonts w:cs="Arial"/>
          <w:lang w:eastAsia="zh-CN"/>
        </w:rPr>
        <w:t>ands for CA</w:t>
      </w:r>
      <w:bookmarkEnd w:id="67"/>
    </w:p>
    <w:p w14:paraId="7A27558E" w14:textId="77777777" w:rsidR="00654648" w:rsidRDefault="00DF33FC">
      <w:pPr>
        <w:pStyle w:val="TH"/>
      </w:pPr>
      <w:bookmarkStart w:id="69"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69"/>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70" w:name="OLE_LINK1" w:colFirst="0" w:colLast="7"/>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70"/>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eastAsia="宋体"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宋体"/>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41"/>
      </w:pPr>
      <w:bookmarkStart w:id="71" w:name="_Toc129108886"/>
      <w:r>
        <w:lastRenderedPageBreak/>
        <w:t>5.x.1.2</w:t>
      </w:r>
      <w:r>
        <w:tab/>
      </w:r>
      <w:r>
        <w:rPr>
          <w:rFonts w:cs="Arial"/>
          <w:lang w:eastAsia="zh-CN"/>
        </w:rPr>
        <w:t>Channel bandwidths per operating band for CA</w:t>
      </w:r>
      <w:bookmarkEnd w:id="71"/>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宋体"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宋体"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72" w:name="OLE_LINK5"/>
            <w:r>
              <w:rPr>
                <w:rFonts w:ascii="Arial" w:eastAsia="宋体" w:hAnsi="Arial" w:cs="Arial"/>
                <w:sz w:val="18"/>
                <w:szCs w:val="18"/>
                <w:lang w:val="en-US" w:eastAsia="zh-CN" w:bidi="ar"/>
              </w:rPr>
              <w:t>5, 10, 15, 20, 25, 30</w:t>
            </w:r>
            <w:bookmarkEnd w:id="72"/>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41"/>
      </w:pPr>
      <w:bookmarkStart w:id="73" w:name="_Toc129108887"/>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3"/>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宋体"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宋体"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等线"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等线"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31"/>
        <w:rPr>
          <w:rFonts w:cs="Arial"/>
          <w:szCs w:val="28"/>
          <w:lang w:eastAsia="zh-CN"/>
        </w:rPr>
      </w:pPr>
      <w:bookmarkStart w:id="74" w:name="_Toc129108888"/>
      <w:r>
        <w:t>5.x.2</w:t>
      </w:r>
      <w:r>
        <w:tab/>
      </w:r>
      <w:r>
        <w:rPr>
          <w:rFonts w:cs="Arial"/>
          <w:szCs w:val="28"/>
          <w:lang w:eastAsia="zh-CN"/>
        </w:rPr>
        <w:t>Specific for 2 bands UL CA</w:t>
      </w:r>
      <w:bookmarkEnd w:id="74"/>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41"/>
        <w:rPr>
          <w:rFonts w:cs="Arial"/>
          <w:lang w:eastAsia="zh-CN"/>
        </w:rPr>
      </w:pPr>
      <w:bookmarkStart w:id="75" w:name="_Toc129108889"/>
      <w:r>
        <w:t>5.x.2.1</w:t>
      </w:r>
      <w:r>
        <w:tab/>
      </w:r>
      <w:r>
        <w:rPr>
          <w:rFonts w:cs="Arial"/>
          <w:lang w:eastAsia="zh-CN"/>
        </w:rPr>
        <w:t>UE co-existence studies</w:t>
      </w:r>
      <w:bookmarkEnd w:id="75"/>
    </w:p>
    <w:p w14:paraId="36D32E7E" w14:textId="77777777" w:rsidR="00654648" w:rsidRDefault="00DF33FC">
      <w:pPr>
        <w:pStyle w:val="EditorsNote"/>
        <w:overflowPunct w:val="0"/>
        <w:autoSpaceDE w:val="0"/>
        <w:autoSpaceDN w:val="0"/>
        <w:adjustRightInd w:val="0"/>
        <w:ind w:left="284" w:firstLine="0"/>
        <w:textAlignment w:val="baseline"/>
        <w:rPr>
          <w:rFonts w:eastAsia="宋体"/>
          <w:lang w:eastAsia="zh-CN"/>
        </w:rPr>
      </w:pPr>
      <w:r>
        <w:rPr>
          <w:rFonts w:eastAsia="宋体" w:hint="eastAsia"/>
          <w:lang w:eastAsia="zh-CN"/>
        </w:rPr>
        <w:t>Editor's</w:t>
      </w:r>
      <w:r>
        <w:t xml:space="preserve"> note: </w:t>
      </w:r>
      <w:r>
        <w:rPr>
          <w:rFonts w:eastAsia="宋体"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41"/>
        <w:rPr>
          <w:rFonts w:cs="Arial"/>
          <w:lang w:eastAsia="zh-CN"/>
        </w:rPr>
      </w:pPr>
      <w:bookmarkStart w:id="76" w:name="_Toc129108890"/>
      <w:r>
        <w:t>5.x.2.2</w:t>
      </w:r>
      <w:r>
        <w:tab/>
      </w:r>
      <w:r>
        <w:rPr>
          <w:rFonts w:cs="Arial"/>
          <w:szCs w:val="22"/>
          <w:lang w:val="en-US" w:eastAsia="zh-CN"/>
        </w:rPr>
        <w:t>REFSENS requirements</w:t>
      </w:r>
      <w:bookmarkEnd w:id="76"/>
    </w:p>
    <w:p w14:paraId="7277629A" w14:textId="5B6FE3A7"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 xml:space="preserve"> Editor's note: Text will be added</w:t>
      </w:r>
      <w:r>
        <w:rPr>
          <w:rFonts w:eastAsia="宋体" w:hint="eastAsia"/>
          <w:lang w:val="en-US" w:eastAsia="zh-CN"/>
        </w:rPr>
        <w:t xml:space="preserve"> on </w:t>
      </w:r>
      <w:r>
        <w:rPr>
          <w:rFonts w:eastAsia="宋体"/>
          <w:lang w:val="en-US" w:eastAsia="zh-CN"/>
        </w:rPr>
        <w:t>reference sensitivity exceptions</w:t>
      </w:r>
      <w:r>
        <w:rPr>
          <w:rFonts w:eastAsia="宋体" w:hint="eastAsia"/>
          <w:lang w:val="en-US" w:eastAsia="zh-CN"/>
        </w:rPr>
        <w:t xml:space="preserve"> if IMD issue</w:t>
      </w:r>
      <w:r>
        <w:rPr>
          <w:rFonts w:eastAsia="宋体"/>
          <w:lang w:val="en-US" w:eastAsia="zh-CN"/>
        </w:rPr>
        <w:t xml:space="preserve"> </w:t>
      </w:r>
      <w:r>
        <w:rPr>
          <w:rFonts w:eastAsia="宋体" w:hint="eastAsia"/>
          <w:lang w:val="en-US" w:eastAsia="zh-CN"/>
        </w:rPr>
        <w:t xml:space="preserve">due to dual uplink operation falling into DL of the third band </w:t>
      </w:r>
      <w:r>
        <w:rPr>
          <w:rFonts w:eastAsia="宋体"/>
          <w:lang w:val="en-US" w:eastAsia="zh-CN"/>
        </w:rPr>
        <w:t>are identified.</w:t>
      </w:r>
    </w:p>
    <w:p w14:paraId="6352592E" w14:textId="5CA5E2BA" w:rsidR="00AC4AB0" w:rsidRDefault="009F0C9D" w:rsidP="00A20126">
      <w:pPr>
        <w:pStyle w:val="21"/>
      </w:pPr>
      <w:bookmarkStart w:id="77" w:name="_Toc9848477"/>
      <w:bookmarkStart w:id="78" w:name="_Toc129108891"/>
      <w:r>
        <w:rPr>
          <w:rFonts w:hint="eastAsia"/>
        </w:rPr>
        <w:lastRenderedPageBreak/>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77"/>
      <w:r w:rsidR="00AC4AB0">
        <w:t>79</w:t>
      </w:r>
      <w:bookmarkEnd w:id="78"/>
    </w:p>
    <w:p w14:paraId="69341BA4" w14:textId="11E79D2E" w:rsidR="00AC4AB0" w:rsidRPr="00A20126" w:rsidRDefault="009F0C9D" w:rsidP="00AC4AB0">
      <w:pPr>
        <w:pStyle w:val="31"/>
      </w:pPr>
      <w:bookmarkStart w:id="79" w:name="_Toc129108892"/>
      <w:r>
        <w:t>5.1</w:t>
      </w:r>
      <w:r w:rsidR="00AC4AB0">
        <w:t>.1</w:t>
      </w:r>
      <w:r w:rsidR="00AC4AB0">
        <w:tab/>
        <w:t>Common for 1 band UL and 2 bands UL CA</w:t>
      </w:r>
      <w:bookmarkEnd w:id="79"/>
    </w:p>
    <w:p w14:paraId="0F154BEE" w14:textId="2EFC13CE" w:rsidR="00AC4AB0" w:rsidRDefault="009F0C9D" w:rsidP="00AC4AB0">
      <w:pPr>
        <w:pStyle w:val="41"/>
      </w:pPr>
      <w:bookmarkStart w:id="80" w:name="_Toc9848478"/>
      <w:bookmarkStart w:id="81" w:name="_Toc129108893"/>
      <w:r>
        <w:rPr>
          <w:rFonts w:hint="eastAsia"/>
        </w:rPr>
        <w:t>5.1</w:t>
      </w:r>
      <w:r w:rsidR="00AC4AB0">
        <w:rPr>
          <w:rFonts w:hint="eastAsia"/>
        </w:rPr>
        <w:t>.1</w:t>
      </w:r>
      <w:r w:rsidR="00AC4AB0">
        <w:t>.1</w:t>
      </w:r>
      <w:r w:rsidR="00AC4AB0">
        <w:tab/>
        <w:t xml:space="preserve">Operating bands for </w:t>
      </w:r>
      <w:r w:rsidR="00AC4AB0">
        <w:rPr>
          <w:rFonts w:hint="eastAsia"/>
        </w:rPr>
        <w:t>CA</w:t>
      </w:r>
      <w:bookmarkEnd w:id="80"/>
      <w:bookmarkEnd w:id="81"/>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宋体" w:hAnsi="Arial" w:cs="Arial"/>
                <w:color w:val="000000"/>
                <w:sz w:val="18"/>
              </w:rPr>
            </w:pPr>
            <w:r>
              <w:rPr>
                <w:rFonts w:ascii="Arial" w:eastAsia="宋体"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宋体" w:hAnsi="Arial" w:cs="Arial"/>
                <w:color w:val="000000"/>
                <w:sz w:val="18"/>
              </w:rPr>
            </w:pPr>
            <w:r>
              <w:rPr>
                <w:rFonts w:ascii="Arial" w:eastAsia="宋体"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82" w:name="OLE_LINK11"/>
            <w:r>
              <w:rPr>
                <w:rFonts w:ascii="Arial" w:hAnsi="Arial"/>
                <w:sz w:val="18"/>
              </w:rPr>
              <w:t>–</w:t>
            </w:r>
            <w:bookmarkEnd w:id="82"/>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41"/>
      </w:pPr>
      <w:bookmarkStart w:id="83" w:name="_Toc9848479"/>
      <w:bookmarkStart w:id="84" w:name="_Toc129108894"/>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83"/>
      <w:bookmarkEnd w:id="84"/>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pgSz w:w="11906" w:h="16838"/>
          <w:pgMar w:top="567" w:right="1134" w:bottom="709" w:left="1134" w:header="720" w:footer="720" w:gutter="0"/>
          <w:cols w:space="720"/>
          <w:docGrid w:linePitch="272"/>
        </w:sectPr>
      </w:pPr>
    </w:p>
    <w:p w14:paraId="56C4F926" w14:textId="0FA887C1" w:rsidR="00AC4AB0" w:rsidRDefault="00AC4AB0" w:rsidP="00AC4AB0">
      <w:pPr>
        <w:pStyle w:val="41"/>
      </w:pPr>
      <w:bookmarkStart w:id="85" w:name="_Toc129108895"/>
      <w:bookmarkStart w:id="86"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85"/>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ΔT</w:t>
            </w:r>
            <w:r w:rsidRPr="00A20126">
              <w:rPr>
                <w:rFonts w:ascii="Arial" w:eastAsia="宋体" w:hAnsi="Arial"/>
                <w:b/>
                <w:sz w:val="18"/>
                <w:vertAlign w:val="subscript"/>
              </w:rPr>
              <w:t>IB,c</w:t>
            </w:r>
            <w:r w:rsidRPr="00A20126">
              <w:rPr>
                <w:rFonts w:ascii="Arial" w:eastAsia="宋体" w:hAnsi="Arial"/>
                <w:b/>
                <w:sz w:val="18"/>
              </w:rPr>
              <w:t xml:space="preserve"> for NR bands (dB)</w:t>
            </w:r>
            <w:r w:rsidRPr="00A20126">
              <w:rPr>
                <w:rFonts w:ascii="Arial" w:eastAsia="宋体"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宋体" w:hAnsi="Arial"/>
                <w:b/>
                <w:sz w:val="18"/>
              </w:rPr>
            </w:pPr>
            <w:r w:rsidRPr="00A20126">
              <w:rPr>
                <w:rFonts w:ascii="Arial" w:eastAsia="宋体" w:hAnsi="Arial"/>
                <w:b/>
                <w:sz w:val="18"/>
              </w:rPr>
              <w:t>Component band in order of bands in configuration</w:t>
            </w:r>
            <w:r w:rsidRPr="00A20126">
              <w:rPr>
                <w:rFonts w:ascii="Arial" w:eastAsia="宋体"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n41</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ΔR</w:t>
            </w:r>
            <w:r w:rsidRPr="00A20126">
              <w:rPr>
                <w:rFonts w:ascii="Arial" w:eastAsia="等线" w:hAnsi="Arial"/>
                <w:b/>
                <w:sz w:val="18"/>
                <w:vertAlign w:val="subscript"/>
              </w:rPr>
              <w:t>IB,c</w:t>
            </w:r>
            <w:r w:rsidRPr="00A20126">
              <w:rPr>
                <w:rFonts w:ascii="Arial" w:eastAsia="等线" w:hAnsi="Arial"/>
                <w:b/>
                <w:sz w:val="18"/>
              </w:rPr>
              <w:t xml:space="preserve"> for NR bands (dB)</w:t>
            </w:r>
            <w:r w:rsidRPr="00A20126">
              <w:rPr>
                <w:rFonts w:ascii="Arial" w:eastAsia="等线"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等线"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等线" w:hAnsi="Arial"/>
                <w:b/>
                <w:sz w:val="18"/>
              </w:rPr>
            </w:pPr>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41</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等线" w:cs="Arial"/>
                <w:lang w:eastAsia="ja-JP"/>
              </w:rPr>
            </w:pPr>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ΔR</w:t>
            </w:r>
            <w:r w:rsidRPr="00A20126">
              <w:rPr>
                <w:rFonts w:ascii="Arial" w:eastAsia="等线" w:hAnsi="Arial" w:cs="Arial"/>
                <w:sz w:val="18"/>
                <w:vertAlign w:val="subscript"/>
                <w:lang w:eastAsia="ja-JP"/>
              </w:rPr>
              <w:t>IB,c</w:t>
            </w:r>
            <w:r w:rsidRPr="00A20126">
              <w:rPr>
                <w:rFonts w:ascii="Arial" w:eastAsia="等线" w:hAnsi="Arial" w:cs="Arial"/>
                <w:sz w:val="18"/>
                <w:lang w:eastAsia="ja-JP"/>
              </w:rPr>
              <w:t xml:space="preserve"> = 0.</w:t>
            </w:r>
          </w:p>
          <w:p w14:paraId="38763485" w14:textId="103D6BFF" w:rsidR="00F13F81" w:rsidRDefault="00F13F81" w:rsidP="00A20126">
            <w:pPr>
              <w:keepLines/>
              <w:spacing w:after="0"/>
              <w:ind w:left="870" w:hanging="870"/>
              <w:rPr>
                <w:rFonts w:ascii="Arial" w:eastAsia="等线" w:hAnsi="Arial"/>
                <w:color w:val="000000"/>
                <w:sz w:val="18"/>
                <w:lang w:val="en-US" w:eastAsia="zh-CN"/>
              </w:rPr>
            </w:pPr>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p>
        </w:tc>
      </w:tr>
    </w:tbl>
    <w:p w14:paraId="3CDF6F9F" w14:textId="7C3BC8B3" w:rsidR="00AC4AB0" w:rsidRPr="00F937E3" w:rsidRDefault="009F0C9D" w:rsidP="00AC4AB0">
      <w:pPr>
        <w:pStyle w:val="31"/>
      </w:pPr>
      <w:bookmarkStart w:id="87" w:name="_Toc129108896"/>
      <w:r>
        <w:t>5.1</w:t>
      </w:r>
      <w:r w:rsidR="00AC4AB0">
        <w:t>.2</w:t>
      </w:r>
      <w:r w:rsidR="00AC4AB0">
        <w:tab/>
        <w:t>Specific for 2 bands UL CA</w:t>
      </w:r>
      <w:bookmarkEnd w:id="87"/>
    </w:p>
    <w:p w14:paraId="62C9F67C" w14:textId="276EE958" w:rsidR="00AC4AB0" w:rsidRDefault="009F0C9D" w:rsidP="00AC4AB0">
      <w:pPr>
        <w:pStyle w:val="41"/>
      </w:pPr>
      <w:bookmarkStart w:id="88" w:name="_Toc129108897"/>
      <w:r>
        <w:rPr>
          <w:rFonts w:hint="eastAsia"/>
        </w:rPr>
        <w:t>5.1</w:t>
      </w:r>
      <w:r w:rsidR="00AC4AB0">
        <w:rPr>
          <w:rFonts w:hint="eastAsia"/>
        </w:rPr>
        <w:t>.</w:t>
      </w:r>
      <w:r w:rsidR="00AC4AB0">
        <w:t>2.1</w:t>
      </w:r>
      <w:r w:rsidR="00AC4AB0">
        <w:tab/>
      </w:r>
      <w:r w:rsidR="00AC4AB0">
        <w:rPr>
          <w:rFonts w:hint="eastAsia"/>
        </w:rPr>
        <w:t>UE co-existence studies</w:t>
      </w:r>
      <w:bookmarkEnd w:id="86"/>
      <w:bookmarkEnd w:id="88"/>
    </w:p>
    <w:p w14:paraId="7901D713" w14:textId="77777777" w:rsidR="00AC4AB0" w:rsidRPr="00F31DF3" w:rsidRDefault="00AC4AB0" w:rsidP="00AC4AB0">
      <w:pPr>
        <w:pStyle w:val="af1"/>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af1"/>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宋体"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宋体" w:cstheme="minorHAnsi"/>
          <w:szCs w:val="21"/>
        </w:rPr>
        <w:t>n</w:t>
      </w:r>
      <w:r w:rsidR="00AC4AB0">
        <w:rPr>
          <w:rFonts w:eastAsia="宋体" w:cstheme="minorHAnsi"/>
          <w:szCs w:val="21"/>
        </w:rPr>
        <w:t>1</w:t>
      </w:r>
      <w:r w:rsidR="00AC4AB0" w:rsidRPr="00F31DF3">
        <w:rPr>
          <w:rFonts w:cstheme="minorHAnsi"/>
          <w:szCs w:val="21"/>
          <w:lang w:eastAsia="ko-KR"/>
        </w:rPr>
        <w:t xml:space="preserve"> + Band n</w:t>
      </w:r>
      <w:r w:rsidR="00AC4AB0">
        <w:rPr>
          <w:rFonts w:eastAsia="宋体" w:cstheme="minorHAnsi"/>
          <w:szCs w:val="21"/>
        </w:rPr>
        <w:t>41</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eastAsia="宋体"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宋体"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宋体" w:cstheme="minorHAnsi"/>
          <w:szCs w:val="21"/>
        </w:rPr>
        <w:t>B</w:t>
      </w:r>
      <w:r w:rsidR="00AC4AB0" w:rsidRPr="00B11D45">
        <w:rPr>
          <w:rFonts w:cstheme="minorHAnsi"/>
          <w:szCs w:val="21"/>
          <w:lang w:eastAsia="ko-KR"/>
        </w:rPr>
        <w:t xml:space="preserve">and </w:t>
      </w:r>
      <w:r w:rsidR="00AC4AB0" w:rsidRPr="00B11D45">
        <w:rPr>
          <w:rFonts w:eastAsia="宋体" w:cstheme="minorHAnsi"/>
          <w:szCs w:val="21"/>
        </w:rPr>
        <w:t>n</w:t>
      </w:r>
      <w:r w:rsidR="00AC4AB0">
        <w:rPr>
          <w:rFonts w:eastAsia="宋体"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宋体"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宋体" w:cstheme="minorHAnsi"/>
          <w:szCs w:val="21"/>
        </w:rPr>
        <w:t>B</w:t>
      </w:r>
      <w:r w:rsidR="00AC4AB0" w:rsidRPr="00F31DF3">
        <w:rPr>
          <w:rFonts w:cstheme="minorHAnsi"/>
          <w:szCs w:val="21"/>
          <w:lang w:eastAsia="ko-KR"/>
        </w:rPr>
        <w:t xml:space="preserve">and </w:t>
      </w:r>
      <w:r w:rsidR="00AC4AB0" w:rsidRPr="00F31DF3">
        <w:rPr>
          <w:rFonts w:eastAsia="宋体"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af1"/>
        <w:rPr>
          <w:rFonts w:eastAsia="PMingLiU"/>
          <w:lang w:eastAsia="zh-TW"/>
        </w:rPr>
      </w:pPr>
    </w:p>
    <w:p w14:paraId="39AF3E29" w14:textId="27BD30C4" w:rsidR="00AC4AB0" w:rsidRDefault="009F0C9D" w:rsidP="00AC4AB0">
      <w:pPr>
        <w:pStyle w:val="41"/>
      </w:pPr>
      <w:bookmarkStart w:id="89" w:name="_Toc9848482"/>
      <w:bookmarkStart w:id="90" w:name="_Toc129108898"/>
      <w:r>
        <w:rPr>
          <w:rFonts w:hint="eastAsia"/>
        </w:rPr>
        <w:t>5.1</w:t>
      </w:r>
      <w:r w:rsidR="00AC4AB0">
        <w:rPr>
          <w:rFonts w:hint="eastAsia"/>
        </w:rPr>
        <w:t>.</w:t>
      </w:r>
      <w:r w:rsidR="00AC4AB0">
        <w:t>2.2</w:t>
      </w:r>
      <w:r w:rsidR="00AC4AB0">
        <w:rPr>
          <w:rFonts w:hint="eastAsia"/>
        </w:rPr>
        <w:tab/>
        <w:t>REFSENS requirements</w:t>
      </w:r>
      <w:bookmarkEnd w:id="89"/>
      <w:bookmarkEnd w:id="90"/>
    </w:p>
    <w:p w14:paraId="12F06C63" w14:textId="556B553F" w:rsidR="00AC4AB0" w:rsidRPr="00F31DF3" w:rsidRDefault="00AC4AB0" w:rsidP="00AC4AB0">
      <w:pPr>
        <w:rPr>
          <w:szCs w:val="21"/>
        </w:rPr>
      </w:pPr>
      <w:r w:rsidRPr="00F31DF3">
        <w:rPr>
          <w:szCs w:val="21"/>
        </w:rPr>
        <w:t xml:space="preserve">Table </w:t>
      </w:r>
      <w:r>
        <w:rPr>
          <w:rFonts w:eastAsia="宋体" w:hint="eastAsia"/>
        </w:rPr>
        <w:t>5</w:t>
      </w:r>
      <w:r>
        <w:t>.</w:t>
      </w:r>
      <w:r w:rsidR="009F0C9D">
        <w:rPr>
          <w:rFonts w:eastAsia="宋体"/>
        </w:rPr>
        <w:t>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21"/>
      </w:pPr>
      <w:bookmarkStart w:id="91" w:name="_Toc129108899"/>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91"/>
    </w:p>
    <w:p w14:paraId="5E290A6D" w14:textId="77833394" w:rsidR="000469EC" w:rsidRPr="00A20126" w:rsidRDefault="000469EC" w:rsidP="000469EC">
      <w:pPr>
        <w:pStyle w:val="31"/>
      </w:pPr>
      <w:bookmarkStart w:id="92" w:name="_Toc129108900"/>
      <w:r>
        <w:t>5.2.1</w:t>
      </w:r>
      <w:r>
        <w:tab/>
        <w:t>Common for 1 band UL and 2 bands UL CA</w:t>
      </w:r>
      <w:bookmarkEnd w:id="92"/>
    </w:p>
    <w:p w14:paraId="6781E66A" w14:textId="0E5E1F84" w:rsidR="000469EC" w:rsidRDefault="000469EC" w:rsidP="000469EC">
      <w:pPr>
        <w:pStyle w:val="41"/>
      </w:pPr>
      <w:bookmarkStart w:id="93" w:name="_Toc129108901"/>
      <w:r>
        <w:rPr>
          <w:rFonts w:hint="eastAsia"/>
        </w:rPr>
        <w:t>5.2.1</w:t>
      </w:r>
      <w:r>
        <w:t>.1</w:t>
      </w:r>
      <w:r>
        <w:tab/>
        <w:t xml:space="preserve">Operating bands for </w:t>
      </w:r>
      <w:r>
        <w:rPr>
          <w:rFonts w:hint="eastAsia"/>
        </w:rPr>
        <w:t>CA</w:t>
      </w:r>
      <w:bookmarkEnd w:id="93"/>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宋体"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宋体"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宋体"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41"/>
      </w:pPr>
      <w:bookmarkStart w:id="94" w:name="_Toc129108902"/>
      <w:r>
        <w:rPr>
          <w:rFonts w:hint="eastAsia"/>
        </w:rPr>
        <w:t>5.2.</w:t>
      </w:r>
      <w:r>
        <w:t>1.2</w:t>
      </w:r>
      <w:r>
        <w:tab/>
        <w:t xml:space="preserve">Channel bandwidths per operating band for </w:t>
      </w:r>
      <w:r>
        <w:rPr>
          <w:rFonts w:hint="eastAsia"/>
        </w:rPr>
        <w:t>CA</w:t>
      </w:r>
      <w:bookmarkEnd w:id="94"/>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宋体"/>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宋体"/>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41"/>
      </w:pPr>
      <w:bookmarkStart w:id="95" w:name="_Toc129108903"/>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95"/>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n41</w:t>
            </w:r>
            <w:r>
              <w:rPr>
                <w:rFonts w:ascii="Arial" w:eastAsia="等线" w:hAnsi="Arial"/>
                <w:sz w:val="18"/>
                <w:lang w:val="sv-SE" w:eastAsia="ja-JP"/>
              </w:rPr>
              <w:t>-</w:t>
            </w:r>
            <w:r>
              <w:rPr>
                <w:rFonts w:ascii="Arial" w:eastAsia="等线" w:hAnsi="Arial"/>
                <w:sz w:val="18"/>
                <w:lang w:val="en-US" w:eastAsia="zh-CN"/>
              </w:rPr>
              <w:t>n77</w:t>
            </w:r>
            <w:r>
              <w:rPr>
                <w:rFonts w:ascii="Arial" w:eastAsia="等线"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等线"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hint="eastAsia"/>
                <w:sz w:val="18"/>
                <w:lang w:eastAsia="zh-CN"/>
              </w:rPr>
              <w:t>41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77</w:t>
            </w:r>
            <w:r w:rsidRPr="00F92868">
              <w:rPr>
                <w:rFonts w:ascii="Arial" w:eastAsia="等线" w:hAnsi="Arial"/>
                <w:sz w:val="18"/>
                <w:lang w:val="sv-SE" w:eastAsia="zh-CN"/>
              </w:rPr>
              <w:t>-n</w:t>
            </w:r>
            <w:r>
              <w:rPr>
                <w:rFonts w:ascii="Arial" w:eastAsia="等线"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E1F00FC" w14:textId="77777777" w:rsidR="000469EC" w:rsidRDefault="000469EC"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126BA0DD" w14:textId="7509B7FC" w:rsidR="000469EC" w:rsidRPr="00F937E3" w:rsidRDefault="000469EC" w:rsidP="000469EC">
      <w:pPr>
        <w:pStyle w:val="31"/>
      </w:pPr>
      <w:bookmarkStart w:id="96" w:name="_Toc129108904"/>
      <w:r>
        <w:t>5.2.2</w:t>
      </w:r>
      <w:r>
        <w:tab/>
        <w:t>Specific for 2 bands UL CA</w:t>
      </w:r>
      <w:bookmarkEnd w:id="96"/>
    </w:p>
    <w:p w14:paraId="4606F4E8" w14:textId="4330E4E1" w:rsidR="000469EC" w:rsidRDefault="000469EC" w:rsidP="000469EC">
      <w:pPr>
        <w:pStyle w:val="41"/>
      </w:pPr>
      <w:bookmarkStart w:id="97" w:name="_Toc129108905"/>
      <w:r>
        <w:rPr>
          <w:rFonts w:hint="eastAsia"/>
        </w:rPr>
        <w:t>5.</w:t>
      </w:r>
      <w:r>
        <w:t>2</w:t>
      </w:r>
      <w:r>
        <w:rPr>
          <w:rFonts w:hint="eastAsia"/>
        </w:rPr>
        <w:t>.</w:t>
      </w:r>
      <w:r>
        <w:t>2.1</w:t>
      </w:r>
      <w:r>
        <w:tab/>
      </w:r>
      <w:r>
        <w:rPr>
          <w:rFonts w:hint="eastAsia"/>
        </w:rPr>
        <w:t>UE co-existence studies</w:t>
      </w:r>
      <w:bookmarkEnd w:id="97"/>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宋体"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宋体" w:cstheme="minorHAnsi"/>
          <w:szCs w:val="21"/>
        </w:rPr>
        <w:t>n</w:t>
      </w:r>
      <w:r w:rsidR="000469EC">
        <w:rPr>
          <w:rFonts w:eastAsia="宋体" w:cstheme="minorHAnsi"/>
          <w:szCs w:val="21"/>
        </w:rPr>
        <w:t>77</w:t>
      </w:r>
      <w:r w:rsidR="000469EC" w:rsidRPr="00D5646B">
        <w:rPr>
          <w:rFonts w:cstheme="minorHAnsi"/>
          <w:szCs w:val="21"/>
          <w:lang w:eastAsia="ko-KR"/>
        </w:rPr>
        <w:t xml:space="preserve"> + Band n</w:t>
      </w:r>
      <w:r w:rsidR="000469EC" w:rsidRPr="00D5646B">
        <w:rPr>
          <w:rFonts w:eastAsia="宋体" w:cstheme="minorHAnsi"/>
          <w:szCs w:val="21"/>
        </w:rPr>
        <w:t>7</w:t>
      </w:r>
      <w:r w:rsidR="000469EC">
        <w:rPr>
          <w:rFonts w:eastAsia="宋体" w:cstheme="minorHAnsi"/>
          <w:szCs w:val="21"/>
        </w:rPr>
        <w:t>9</w:t>
      </w:r>
      <w:r w:rsidR="000469EC" w:rsidRPr="00D5646B">
        <w:rPr>
          <w:rFonts w:cstheme="minorHAnsi"/>
          <w:szCs w:val="21"/>
          <w:lang w:eastAsia="ko-KR"/>
        </w:rPr>
        <w:t xml:space="preserve"> may fall into own Rx of </w:t>
      </w:r>
      <w:r w:rsidR="000469EC" w:rsidRPr="00D5646B">
        <w:rPr>
          <w:rFonts w:eastAsia="宋体" w:cstheme="minorHAnsi"/>
          <w:szCs w:val="21"/>
        </w:rPr>
        <w:t>B</w:t>
      </w:r>
      <w:r w:rsidR="000469EC" w:rsidRPr="00D5646B">
        <w:rPr>
          <w:rFonts w:cstheme="minorHAnsi"/>
          <w:szCs w:val="21"/>
          <w:lang w:eastAsia="ko-KR"/>
        </w:rPr>
        <w:t xml:space="preserve">and </w:t>
      </w:r>
      <w:r w:rsidR="000469EC" w:rsidRPr="00D5646B">
        <w:rPr>
          <w:rFonts w:eastAsia="宋体" w:cstheme="minorHAnsi"/>
          <w:szCs w:val="21"/>
        </w:rPr>
        <w:t>n</w:t>
      </w:r>
      <w:r w:rsidR="000469EC">
        <w:rPr>
          <w:rFonts w:eastAsia="宋体" w:cstheme="minorHAnsi"/>
          <w:szCs w:val="21"/>
        </w:rPr>
        <w:t>41.</w:t>
      </w:r>
    </w:p>
    <w:p w14:paraId="0F887966" w14:textId="4A8A1FEE" w:rsidR="000469EC" w:rsidRDefault="000469EC" w:rsidP="000469EC">
      <w:pPr>
        <w:pStyle w:val="41"/>
      </w:pPr>
      <w:bookmarkStart w:id="98" w:name="_Toc129108906"/>
      <w:r>
        <w:rPr>
          <w:rFonts w:hint="eastAsia"/>
        </w:rPr>
        <w:t>5.</w:t>
      </w:r>
      <w:r>
        <w:t>2</w:t>
      </w:r>
      <w:r>
        <w:rPr>
          <w:rFonts w:hint="eastAsia"/>
        </w:rPr>
        <w:t>.</w:t>
      </w:r>
      <w:r>
        <w:t>2.2</w:t>
      </w:r>
      <w:r>
        <w:rPr>
          <w:rFonts w:hint="eastAsia"/>
        </w:rPr>
        <w:tab/>
        <w:t>REFSENS requirements</w:t>
      </w:r>
      <w:bookmarkEnd w:id="98"/>
    </w:p>
    <w:p w14:paraId="56A59AC6" w14:textId="3D2DEAF8" w:rsidR="000469EC" w:rsidRDefault="000469EC" w:rsidP="000469EC">
      <w:pPr>
        <w:rPr>
          <w:rFonts w:cs="Arial"/>
        </w:rPr>
      </w:pPr>
      <w:r w:rsidRPr="00F31DF3">
        <w:rPr>
          <w:szCs w:val="21"/>
        </w:rPr>
        <w:t xml:space="preserve">Table </w:t>
      </w:r>
      <w:r>
        <w:rPr>
          <w:rFonts w:eastAsia="宋体" w:hint="eastAsia"/>
        </w:rPr>
        <w:t>5</w:t>
      </w:r>
      <w:r>
        <w:t>.</w:t>
      </w:r>
      <w:r>
        <w:rPr>
          <w:rFonts w:eastAsia="宋体"/>
        </w:rPr>
        <w:t>2</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21"/>
      </w:pPr>
      <w:bookmarkStart w:id="99" w:name="_Toc129108907"/>
      <w:r w:rsidRPr="00A20126">
        <w:t>5.3</w:t>
      </w:r>
      <w:r w:rsidRPr="00A20126">
        <w:tab/>
        <w:t>CA_n3-n28-n40</w:t>
      </w:r>
      <w:bookmarkEnd w:id="99"/>
    </w:p>
    <w:p w14:paraId="4B993993" w14:textId="7E175DD0" w:rsidR="00A622FD" w:rsidRPr="00A20126" w:rsidRDefault="00A622FD" w:rsidP="00A20126">
      <w:pPr>
        <w:pStyle w:val="31"/>
      </w:pPr>
      <w:bookmarkStart w:id="100" w:name="_Toc129108908"/>
      <w:r w:rsidRPr="00A20126">
        <w:t>5.</w:t>
      </w:r>
      <w:r>
        <w:t>3</w:t>
      </w:r>
      <w:r w:rsidRPr="00A20126">
        <w:t>.1</w:t>
      </w:r>
      <w:r w:rsidRPr="00A20126">
        <w:tab/>
        <w:t>Common for 1 band UL and 2 bands UL CA</w:t>
      </w:r>
      <w:bookmarkEnd w:id="100"/>
    </w:p>
    <w:p w14:paraId="504291BF" w14:textId="28375B08" w:rsidR="00A622FD" w:rsidRPr="00A20126" w:rsidRDefault="00A622FD" w:rsidP="00A20126">
      <w:pPr>
        <w:pStyle w:val="41"/>
      </w:pPr>
      <w:bookmarkStart w:id="101" w:name="_Toc129108909"/>
      <w:r w:rsidRPr="00A622FD">
        <w:t>5.</w:t>
      </w:r>
      <w:r>
        <w:t>3</w:t>
      </w:r>
      <w:r w:rsidRPr="00A20126">
        <w:t>.1.1</w:t>
      </w:r>
      <w:r w:rsidRPr="00A20126">
        <w:tab/>
        <w:t>Operating bands for CA</w:t>
      </w:r>
      <w:bookmarkEnd w:id="101"/>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NR Band</w:t>
            </w:r>
          </w:p>
          <w:p w14:paraId="1A316F2E"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等线" w:hAnsi="Arial" w:cs="Arial"/>
                <w:b/>
                <w:sz w:val="18"/>
                <w:lang w:val="en-US"/>
              </w:rPr>
            </w:pPr>
            <w:r w:rsidRPr="00BD120A">
              <w:rPr>
                <w:rFonts w:ascii="Arial" w:eastAsia="等线"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等线" w:hAnsi="Arial" w:cs="Arial"/>
                <w:b/>
                <w:sz w:val="18"/>
              </w:rPr>
            </w:pPr>
            <w:r w:rsidRPr="00BD120A">
              <w:rPr>
                <w:rFonts w:ascii="Arial" w:eastAsia="等线"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CA_n3-n28-n40</w:t>
            </w:r>
            <w:r w:rsidRPr="009D0E0B">
              <w:rPr>
                <w:rFonts w:ascii="Arial" w:eastAsia="等线"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等线" w:hAnsi="Arial" w:cs="Arial"/>
                <w:sz w:val="18"/>
                <w:lang w:eastAsia="zh-CN"/>
              </w:rPr>
            </w:pPr>
            <w:r>
              <w:rPr>
                <w:rFonts w:ascii="Arial" w:eastAsia="等线" w:hAnsi="Arial" w:cs="Arial"/>
                <w:sz w:val="18"/>
                <w:lang w:val="en-US" w:eastAsia="zh-CN"/>
              </w:rPr>
              <w:t>n3, n28</w:t>
            </w:r>
            <w:r w:rsidRPr="00BD120A">
              <w:rPr>
                <w:rFonts w:ascii="Arial" w:eastAsia="等线" w:hAnsi="Arial" w:cs="Arial"/>
                <w:sz w:val="18"/>
                <w:lang w:val="en-US" w:eastAsia="zh-CN"/>
              </w:rPr>
              <w:t xml:space="preserve">, </w:t>
            </w:r>
            <w:r>
              <w:rPr>
                <w:rFonts w:ascii="Arial" w:eastAsia="等线"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等线"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等线" w:hAnsi="Arial" w:cs="Arial"/>
                <w:sz w:val="18"/>
                <w:lang w:val="en-US"/>
              </w:rPr>
            </w:pPr>
            <w:r w:rsidRPr="00BD120A">
              <w:rPr>
                <w:rFonts w:ascii="Arial" w:eastAsia="等线" w:hAnsi="Arial" w:cs="Arial"/>
                <w:sz w:val="18"/>
                <w:lang w:val="en-US"/>
              </w:rPr>
              <w:t xml:space="preserve">NOTE </w:t>
            </w:r>
            <w:r w:rsidRPr="00BD120A">
              <w:rPr>
                <w:rFonts w:ascii="Arial" w:eastAsia="等线" w:hAnsi="Arial" w:cs="Arial"/>
                <w:sz w:val="18"/>
                <w:lang w:val="en-US" w:eastAsia="zh-TW"/>
              </w:rPr>
              <w:t>3</w:t>
            </w:r>
            <w:r w:rsidRPr="00BD120A">
              <w:rPr>
                <w:rFonts w:ascii="Arial" w:eastAsia="等线" w:hAnsi="Arial" w:cs="Arial"/>
                <w:sz w:val="18"/>
                <w:lang w:val="en-US"/>
              </w:rPr>
              <w:t>:</w:t>
            </w:r>
            <w:r w:rsidRPr="00BD120A">
              <w:rPr>
                <w:rFonts w:ascii="Arial" w:eastAsia="等线"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等线"/>
          <w:lang w:eastAsia="zh-CN"/>
        </w:rPr>
      </w:pPr>
    </w:p>
    <w:p w14:paraId="509A39E6" w14:textId="66870E26" w:rsidR="00A622FD" w:rsidRPr="00A20126" w:rsidRDefault="00A622FD" w:rsidP="00A20126">
      <w:pPr>
        <w:pStyle w:val="41"/>
      </w:pPr>
      <w:bookmarkStart w:id="102" w:name="_Toc129108910"/>
      <w:r w:rsidRPr="00A622FD">
        <w:lastRenderedPageBreak/>
        <w:t>5.</w:t>
      </w:r>
      <w:r>
        <w:t>3</w:t>
      </w:r>
      <w:r w:rsidRPr="00A20126">
        <w:t>.1.2</w:t>
      </w:r>
      <w:r w:rsidRPr="00A20126">
        <w:tab/>
        <w:t>Channel bandwidths per operating band for CA</w:t>
      </w:r>
      <w:bookmarkEnd w:id="102"/>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eastAsia="zh-CN"/>
              </w:rPr>
            </w:pPr>
            <w:r w:rsidRPr="00485B90">
              <w:rPr>
                <w:rFonts w:ascii="Arial" w:eastAsia="等线" w:hAnsi="Arial"/>
                <w:b/>
                <w:sz w:val="18"/>
              </w:rPr>
              <w:t>Uplink CA configuration</w:t>
            </w:r>
            <w:r w:rsidRPr="00485B90">
              <w:rPr>
                <w:rFonts w:ascii="Arial" w:eastAsia="等线" w:hAnsi="Arial" w:hint="eastAsia"/>
                <w:b/>
                <w:sz w:val="18"/>
                <w:lang w:eastAsia="zh-CN"/>
              </w:rPr>
              <w:t xml:space="preserve"> </w:t>
            </w:r>
            <w:r w:rsidRPr="00485B90">
              <w:rPr>
                <w:rFonts w:ascii="Arial" w:eastAsia="等线"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cs="Arial"/>
                <w:b/>
                <w:sz w:val="18"/>
                <w:szCs w:val="18"/>
                <w:lang w:val="en-US" w:eastAsia="zh-CN" w:bidi="ar"/>
              </w:rPr>
            </w:pPr>
            <w:r w:rsidRPr="00485B90">
              <w:rPr>
                <w:rFonts w:ascii="Arial" w:eastAsia="等线" w:hAnsi="Arial" w:hint="eastAsia"/>
                <w:b/>
                <w:sz w:val="18"/>
                <w:lang w:eastAsia="zh-CN"/>
              </w:rPr>
              <w:t>C</w:t>
            </w:r>
            <w:r w:rsidRPr="00485B90">
              <w:rPr>
                <w:rFonts w:ascii="Arial" w:eastAsia="等线" w:hAnsi="Arial"/>
                <w:b/>
                <w:sz w:val="18"/>
                <w:lang w:eastAsia="zh-CN"/>
              </w:rPr>
              <w:t xml:space="preserve">hannel bandwidth </w:t>
            </w:r>
            <w:r w:rsidRPr="00485B90">
              <w:rPr>
                <w:rFonts w:ascii="Arial" w:eastAsia="等线" w:hAnsi="Arial" w:hint="eastAsia"/>
                <w:b/>
                <w:sz w:val="18"/>
                <w:lang w:eastAsia="zh-CN"/>
              </w:rPr>
              <w:t>(</w:t>
            </w:r>
            <w:r w:rsidRPr="00485B90">
              <w:rPr>
                <w:rFonts w:ascii="Arial" w:eastAsia="等线"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b/>
                <w:sz w:val="18"/>
                <w:szCs w:val="18"/>
                <w:lang w:val="en-US" w:eastAsia="zh-CN"/>
              </w:rPr>
            </w:pPr>
            <w:r w:rsidRPr="00485B90">
              <w:rPr>
                <w:rFonts w:ascii="Arial" w:eastAsia="等线"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等线" w:hAnsi="Arial" w:hint="eastAsia"/>
                <w:sz w:val="18"/>
                <w:szCs w:val="18"/>
                <w:lang w:eastAsia="zh-CN"/>
              </w:rPr>
              <w:t>CA</w:t>
            </w:r>
            <w:r w:rsidRPr="00485B90">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3</w:t>
            </w:r>
            <w:r w:rsidRPr="00485B90">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28</w:t>
            </w:r>
            <w:r w:rsidRPr="00485B90">
              <w:rPr>
                <w:rFonts w:ascii="Arial" w:eastAsia="等线"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sidRPr="00485B90">
              <w:rPr>
                <w:rFonts w:ascii="Arial" w:eastAsia="等线"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等线"/>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等线"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等线" w:hAnsi="Arial"/>
                <w:sz w:val="18"/>
                <w:szCs w:val="18"/>
                <w:lang w:val="en-US" w:eastAsia="zh-CN"/>
              </w:rPr>
            </w:pPr>
          </w:p>
        </w:tc>
      </w:tr>
    </w:tbl>
    <w:p w14:paraId="33793D4D" w14:textId="4BFDBD0C" w:rsidR="00A622FD" w:rsidRPr="00A20126" w:rsidRDefault="00A622FD" w:rsidP="00A20126">
      <w:pPr>
        <w:pStyle w:val="41"/>
      </w:pPr>
      <w:bookmarkStart w:id="103" w:name="_Toc129108911"/>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103"/>
    </w:p>
    <w:p w14:paraId="4D318ED6" w14:textId="77777777" w:rsidR="00A622FD" w:rsidRPr="00485B90" w:rsidRDefault="00A622FD" w:rsidP="00A622FD">
      <w:pPr>
        <w:rPr>
          <w:rFonts w:eastAsia="等线"/>
        </w:rPr>
      </w:pPr>
      <w:r w:rsidRPr="00485B90">
        <w:rPr>
          <w:rFonts w:eastAsia="等线"/>
        </w:rPr>
        <w:t xml:space="preserve">For </w:t>
      </w:r>
      <w:r w:rsidRPr="00485B90">
        <w:rPr>
          <w:rFonts w:eastAsia="等线"/>
          <w:lang w:val="en-US" w:eastAsia="zh-CN"/>
        </w:rPr>
        <w:t>CA</w:t>
      </w:r>
      <w:r w:rsidRPr="00485B90">
        <w:rPr>
          <w:rFonts w:eastAsia="等线"/>
          <w:lang w:eastAsia="zh-CN"/>
        </w:rPr>
        <w:t>_</w:t>
      </w:r>
      <w:r>
        <w:rPr>
          <w:rFonts w:eastAsia="等线"/>
          <w:lang w:val="en-US" w:eastAsia="zh-CN"/>
        </w:rPr>
        <w:t>n3</w:t>
      </w:r>
      <w:r w:rsidRPr="00485B90">
        <w:rPr>
          <w:rFonts w:eastAsia="等线"/>
          <w:lang w:eastAsia="ja-JP"/>
        </w:rPr>
        <w:t>-n</w:t>
      </w:r>
      <w:r>
        <w:rPr>
          <w:rFonts w:eastAsia="等线"/>
          <w:lang w:val="en-US" w:eastAsia="zh-CN"/>
        </w:rPr>
        <w:t>28</w:t>
      </w:r>
      <w:r w:rsidRPr="00485B90">
        <w:rPr>
          <w:rFonts w:eastAsia="等线"/>
          <w:lang w:val="en-US" w:eastAsia="zh-CN"/>
        </w:rPr>
        <w:t>-</w:t>
      </w:r>
      <w:r>
        <w:rPr>
          <w:rFonts w:eastAsia="等线" w:hint="eastAsia"/>
          <w:lang w:val="en-US" w:eastAsia="zh-CN"/>
        </w:rPr>
        <w:t>n</w:t>
      </w:r>
      <w:r>
        <w:rPr>
          <w:rFonts w:eastAsia="等线"/>
          <w:lang w:val="en-US" w:eastAsia="zh-CN"/>
        </w:rPr>
        <w:t>40</w:t>
      </w:r>
      <w:r w:rsidRPr="00485B90">
        <w:rPr>
          <w:rFonts w:eastAsia="等线"/>
        </w:rPr>
        <w:t>, the</w:t>
      </w:r>
      <w:r w:rsidRPr="00485B90">
        <w:rPr>
          <w:rFonts w:eastAsia="等线"/>
          <w:lang w:eastAsia="zh-CN"/>
        </w:rPr>
        <w:t xml:space="preserve"> </w:t>
      </w:r>
      <w:r w:rsidRPr="00485B90">
        <w:rPr>
          <w:rFonts w:eastAsia="等线"/>
        </w:rPr>
        <w:sym w:font="Symbol" w:char="F044"/>
      </w:r>
      <w:r w:rsidRPr="00485B90">
        <w:rPr>
          <w:rFonts w:eastAsia="等线"/>
        </w:rPr>
        <w:t>T</w:t>
      </w:r>
      <w:r w:rsidRPr="00485B90">
        <w:rPr>
          <w:rFonts w:eastAsia="等线"/>
          <w:vertAlign w:val="subscript"/>
        </w:rPr>
        <w:t>IB,c</w:t>
      </w:r>
      <w:r w:rsidRPr="00485B90">
        <w:rPr>
          <w:rFonts w:eastAsia="等线"/>
        </w:rPr>
        <w:t xml:space="preserve"> and</w:t>
      </w:r>
      <w:r w:rsidRPr="00485B90">
        <w:rPr>
          <w:rFonts w:eastAsia="等线"/>
          <w:lang w:eastAsia="zh-CN"/>
        </w:rPr>
        <w:t xml:space="preserve"> </w:t>
      </w:r>
      <w:r w:rsidRPr="00485B90">
        <w:rPr>
          <w:rFonts w:eastAsia="等线"/>
        </w:rPr>
        <w:sym w:font="Symbol" w:char="F044"/>
      </w:r>
      <w:r w:rsidRPr="00485B90">
        <w:rPr>
          <w:rFonts w:eastAsia="等线"/>
        </w:rPr>
        <w:t>R</w:t>
      </w:r>
      <w:r w:rsidRPr="00485B90">
        <w:rPr>
          <w:rFonts w:eastAsia="等线"/>
          <w:vertAlign w:val="subscript"/>
        </w:rPr>
        <w:t>IB</w:t>
      </w:r>
      <w:r w:rsidRPr="00485B90">
        <w:rPr>
          <w:rFonts w:eastAsia="等线"/>
          <w:vertAlign w:val="subscript"/>
          <w:lang w:eastAsia="zh-CN"/>
        </w:rPr>
        <w:t>,c</w:t>
      </w:r>
      <w:r w:rsidRPr="00485B90">
        <w:rPr>
          <w:rFonts w:eastAsia="等线"/>
        </w:rPr>
        <w:t xml:space="preserve"> values are given in the tables below</w:t>
      </w:r>
      <w:r>
        <w:rPr>
          <w:rFonts w:eastAsia="等线"/>
        </w:rPr>
        <w:t>, reuse the values of CA_3-28-40</w:t>
      </w:r>
      <w:r w:rsidRPr="00485B90">
        <w:rPr>
          <w:rFonts w:eastAsia="等线"/>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等线"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28</w:t>
            </w:r>
            <w:r w:rsidRPr="00F92868">
              <w:rPr>
                <w:rFonts w:ascii="Arial" w:eastAsia="等线" w:hAnsi="Arial"/>
                <w:sz w:val="18"/>
                <w:lang w:val="sv-SE" w:eastAsia="zh-CN"/>
              </w:rPr>
              <w:t>-n</w:t>
            </w:r>
            <w:r>
              <w:rPr>
                <w:rFonts w:ascii="Arial" w:eastAsia="等线"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318DA143" w14:textId="77777777" w:rsidR="007F1E1E" w:rsidRDefault="007F1E1E" w:rsidP="00E50036">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BEE2473" w14:textId="6B5A0598" w:rsidR="00A622FD" w:rsidRPr="00A20126" w:rsidRDefault="00A622FD" w:rsidP="00A20126">
      <w:pPr>
        <w:pStyle w:val="31"/>
      </w:pPr>
      <w:bookmarkStart w:id="104" w:name="_Toc129108912"/>
      <w:r w:rsidRPr="00A622FD">
        <w:t>5.</w:t>
      </w:r>
      <w:r>
        <w:t>3</w:t>
      </w:r>
      <w:r w:rsidRPr="00A20126">
        <w:t>.2</w:t>
      </w:r>
      <w:r w:rsidRPr="00A20126">
        <w:tab/>
        <w:t>Specific for 2 bands UL CA</w:t>
      </w:r>
      <w:bookmarkEnd w:id="104"/>
    </w:p>
    <w:p w14:paraId="79F94FE7" w14:textId="2BB4CC4E" w:rsidR="00A622FD" w:rsidRPr="00A20126" w:rsidRDefault="00A622FD" w:rsidP="00A20126">
      <w:pPr>
        <w:pStyle w:val="41"/>
      </w:pPr>
      <w:bookmarkStart w:id="105" w:name="_Toc129108913"/>
      <w:r w:rsidRPr="00A20126">
        <w:t>5.</w:t>
      </w:r>
      <w:r>
        <w:t>3</w:t>
      </w:r>
      <w:r w:rsidRPr="00A20126">
        <w:t>.2.1</w:t>
      </w:r>
      <w:r w:rsidRPr="00A20126">
        <w:tab/>
        <w:t>UE co-existence studies</w:t>
      </w:r>
      <w:bookmarkEnd w:id="105"/>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41"/>
      </w:pPr>
      <w:bookmarkStart w:id="106" w:name="_Toc129108914"/>
      <w:r w:rsidRPr="00A622FD">
        <w:t>5.</w:t>
      </w:r>
      <w:r>
        <w:t>3</w:t>
      </w:r>
      <w:r w:rsidRPr="00A20126">
        <w:t>.2.2</w:t>
      </w:r>
      <w:r w:rsidRPr="00A20126">
        <w:tab/>
        <w:t>REFSENS requirements</w:t>
      </w:r>
      <w:bookmarkEnd w:id="106"/>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21"/>
      </w:pPr>
      <w:bookmarkStart w:id="107" w:name="_Toc129108915"/>
      <w:r>
        <w:t>5.</w:t>
      </w:r>
      <w:r>
        <w:rPr>
          <w:rFonts w:hint="eastAsia"/>
        </w:rPr>
        <w:t>4</w:t>
      </w:r>
      <w:r>
        <w:tab/>
      </w:r>
      <w:r w:rsidRPr="00A20126">
        <w:tab/>
      </w:r>
      <w:r w:rsidRPr="00A20126">
        <w:tab/>
      </w:r>
      <w:r>
        <w:t>CA_n</w:t>
      </w:r>
      <w:r w:rsidRPr="00A20126">
        <w:t>3</w:t>
      </w:r>
      <w:r>
        <w:t>-n</w:t>
      </w:r>
      <w:r w:rsidRPr="00A20126">
        <w:t>8</w:t>
      </w:r>
      <w:r>
        <w:t>-n</w:t>
      </w:r>
      <w:r w:rsidRPr="00A20126">
        <w:t>41</w:t>
      </w:r>
      <w:bookmarkEnd w:id="107"/>
    </w:p>
    <w:p w14:paraId="6679D055" w14:textId="306C8E5A" w:rsidR="00E50036" w:rsidRPr="00A20126" w:rsidRDefault="00E50036" w:rsidP="00A20126">
      <w:pPr>
        <w:pStyle w:val="31"/>
      </w:pPr>
      <w:bookmarkStart w:id="108" w:name="_Toc129108916"/>
      <w:r>
        <w:t>5.4.1</w:t>
      </w:r>
      <w:r>
        <w:tab/>
      </w:r>
      <w:r w:rsidRPr="00A20126">
        <w:t>Common for 1 band UL and 2 bands UL CA</w:t>
      </w:r>
      <w:bookmarkEnd w:id="108"/>
    </w:p>
    <w:p w14:paraId="6A3A4164" w14:textId="54B1F63D" w:rsidR="00E50036" w:rsidRDefault="00E50036" w:rsidP="00A20126">
      <w:pPr>
        <w:pStyle w:val="41"/>
      </w:pPr>
      <w:bookmarkStart w:id="109" w:name="_Toc129108917"/>
      <w:r>
        <w:t>5.4.1.1</w:t>
      </w:r>
      <w:r>
        <w:tab/>
      </w:r>
      <w:r w:rsidRPr="00A20126">
        <w:t>Operating bands for CA</w:t>
      </w:r>
      <w:bookmarkEnd w:id="109"/>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110"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110"/>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111"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111"/>
    </w:tbl>
    <w:p w14:paraId="0D26BAF9" w14:textId="77777777" w:rsidR="00E50036" w:rsidRDefault="00E50036" w:rsidP="00E50036">
      <w:pPr>
        <w:rPr>
          <w:lang w:eastAsia="zh-CN"/>
        </w:rPr>
      </w:pPr>
    </w:p>
    <w:p w14:paraId="21DF8A9F" w14:textId="0D0F49CD" w:rsidR="00E50036" w:rsidRDefault="00E50036" w:rsidP="00A20126">
      <w:pPr>
        <w:pStyle w:val="41"/>
      </w:pPr>
      <w:bookmarkStart w:id="112" w:name="_Toc129108918"/>
      <w:r>
        <w:lastRenderedPageBreak/>
        <w:t>5.4.1.2</w:t>
      </w:r>
      <w:r>
        <w:tab/>
      </w:r>
      <w:r w:rsidRPr="00A20126">
        <w:t>Channel bandwidths per operating band for CA</w:t>
      </w:r>
      <w:bookmarkEnd w:id="112"/>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宋体"/>
                <w:szCs w:val="18"/>
                <w:lang w:val="en-US" w:eastAsia="zh-CN"/>
              </w:rPr>
            </w:pPr>
            <w:bookmarkStart w:id="113"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宋体" w:hint="eastAsia"/>
                <w:szCs w:val="18"/>
                <w:lang w:val="en-US" w:eastAsia="zh-CN"/>
              </w:rPr>
              <w:t>-n41A</w:t>
            </w:r>
            <w:bookmarkEnd w:id="113"/>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41"/>
      </w:pPr>
      <w:bookmarkStart w:id="114" w:name="_Toc129108919"/>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4"/>
    </w:p>
    <w:p w14:paraId="70F6E79E" w14:textId="77777777" w:rsidR="00E50036" w:rsidRDefault="00E50036" w:rsidP="00E50036">
      <w:pPr>
        <w:rPr>
          <w:rFonts w:eastAsia="宋体"/>
          <w:kern w:val="2"/>
          <w:lang w:val="en-US" w:eastAsia="zh-CN"/>
        </w:rPr>
      </w:pPr>
      <w:r>
        <w:rPr>
          <w:rFonts w:eastAsia="宋体"/>
          <w:kern w:val="2"/>
          <w:lang w:val="en-US" w:eastAsia="zh-CN"/>
        </w:rPr>
        <w:t xml:space="preserve">For </w:t>
      </w:r>
      <w:bookmarkStart w:id="115" w:name="OLE_LINK4"/>
      <w:r>
        <w:rPr>
          <w:rFonts w:eastAsia="宋体" w:hint="eastAsia"/>
          <w:kern w:val="2"/>
          <w:lang w:val="en-US" w:eastAsia="zh-CN"/>
        </w:rPr>
        <w:t>CA</w:t>
      </w:r>
      <w:r>
        <w:rPr>
          <w:rFonts w:eastAsia="宋体"/>
          <w:kern w:val="2"/>
          <w:lang w:val="en-US" w:eastAsia="zh-CN"/>
        </w:rPr>
        <w:t>_</w:t>
      </w:r>
      <w:r>
        <w:rPr>
          <w:rFonts w:eastAsia="宋体" w:hint="eastAsia"/>
          <w:kern w:val="2"/>
          <w:lang w:val="en-US" w:eastAsia="zh-CN"/>
        </w:rPr>
        <w:t>n3</w:t>
      </w:r>
      <w:r>
        <w:rPr>
          <w:rFonts w:eastAsia="宋体"/>
          <w:kern w:val="2"/>
          <w:lang w:val="sv-SE" w:eastAsia="ja-JP"/>
        </w:rPr>
        <w:t>A-</w:t>
      </w:r>
      <w:r>
        <w:rPr>
          <w:rFonts w:eastAsia="宋体" w:hint="eastAsia"/>
          <w:kern w:val="2"/>
          <w:lang w:val="en-US" w:eastAsia="zh-CN"/>
        </w:rPr>
        <w:t>n8</w:t>
      </w:r>
      <w:r>
        <w:rPr>
          <w:rFonts w:eastAsia="宋体"/>
          <w:kern w:val="2"/>
          <w:lang w:val="sv-SE" w:eastAsia="ja-JP"/>
        </w:rPr>
        <w:t>A</w:t>
      </w:r>
      <w:r>
        <w:rPr>
          <w:rFonts w:eastAsia="宋体" w:hint="eastAsia"/>
          <w:kern w:val="2"/>
          <w:lang w:val="en-US" w:eastAsia="zh-CN"/>
        </w:rPr>
        <w:t>-n41A</w:t>
      </w:r>
      <w:bookmarkEnd w:id="115"/>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sidRPr="00A20126">
        <w:rPr>
          <w:rFonts w:eastAsia="宋体"/>
          <w:kern w:val="2"/>
          <w:vertAlign w:val="subscript"/>
          <w:lang w:val="en-US" w:eastAsia="zh-CN"/>
        </w:rPr>
        <w:t>IB,c</w:t>
      </w:r>
      <w:r>
        <w:rPr>
          <w:rFonts w:eastAsia="宋体"/>
          <w:kern w:val="2"/>
          <w:lang w:val="en-US" w:eastAsia="zh-CN"/>
        </w:rPr>
        <w:t xml:space="preserve"> and </w:t>
      </w:r>
      <w:r>
        <w:rPr>
          <w:rFonts w:eastAsia="宋体"/>
          <w:kern w:val="2"/>
          <w:lang w:val="en-US" w:eastAsia="zh-CN"/>
        </w:rPr>
        <w:sym w:font="Symbol" w:char="F044"/>
      </w:r>
      <w:r>
        <w:rPr>
          <w:rFonts w:eastAsia="宋体"/>
          <w:kern w:val="2"/>
          <w:lang w:val="en-US" w:eastAsia="zh-CN"/>
        </w:rPr>
        <w:t>R</w:t>
      </w:r>
      <w:r w:rsidRPr="00A20126">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have already been included in the TS38.101-1.</w:t>
      </w:r>
    </w:p>
    <w:p w14:paraId="4B209D9F" w14:textId="7FC17F54" w:rsidR="00E50036" w:rsidRPr="00A20126" w:rsidRDefault="00E50036" w:rsidP="00A20126">
      <w:pPr>
        <w:pStyle w:val="31"/>
      </w:pPr>
      <w:bookmarkStart w:id="116" w:name="_Toc129108920"/>
      <w:r>
        <w:t>5.4.2</w:t>
      </w:r>
      <w:r>
        <w:tab/>
      </w:r>
      <w:r w:rsidRPr="00A20126">
        <w:t>Specific for 2 bands UL CA</w:t>
      </w:r>
      <w:bookmarkEnd w:id="116"/>
    </w:p>
    <w:p w14:paraId="3D4BB51A" w14:textId="737C24C3" w:rsidR="00E50036" w:rsidRPr="00A20126" w:rsidRDefault="00E50036" w:rsidP="00A20126">
      <w:pPr>
        <w:pStyle w:val="41"/>
      </w:pPr>
      <w:bookmarkStart w:id="117" w:name="_Toc129108921"/>
      <w:r>
        <w:t>5.4.2.1</w:t>
      </w:r>
      <w:r>
        <w:tab/>
      </w:r>
      <w:r w:rsidRPr="00A20126">
        <w:t>UE co-existence studies</w:t>
      </w:r>
      <w:bookmarkEnd w:id="117"/>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宋体"/>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8" w:name="OLE_LINK6"/>
      <w:r>
        <w:rPr>
          <w:color w:val="auto"/>
          <w:lang w:val="en-US" w:eastAsia="zh-CN"/>
        </w:rPr>
        <w:t>IMD 2 and IMD3 caused by n3+n8 may fall into the its own band n41 Rx</w:t>
      </w:r>
    </w:p>
    <w:bookmarkEnd w:id="118"/>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119" w:name="OLE_LINK8"/>
      <w:r>
        <w:rPr>
          <w:color w:val="auto"/>
          <w:lang w:val="en-US" w:eastAsia="zh-CN"/>
        </w:rPr>
        <w:t>may fall into the its own band n8 Rx</w:t>
      </w:r>
      <w:bookmarkEnd w:id="119"/>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20" w:name="OLE_LINK9"/>
      <w:r>
        <w:rPr>
          <w:rFonts w:eastAsia="宋体"/>
          <w:color w:val="auto"/>
          <w:lang w:val="en-US" w:eastAsia="zh-CN"/>
        </w:rPr>
        <w:t xml:space="preserve">IMD2 caused by n8+n41 </w:t>
      </w:r>
      <w:r>
        <w:rPr>
          <w:color w:val="auto"/>
          <w:lang w:val="en-US" w:eastAsia="zh-CN"/>
        </w:rPr>
        <w:t>may fall into the its own band n3 Rx</w:t>
      </w:r>
      <w:bookmarkEnd w:id="120"/>
    </w:p>
    <w:p w14:paraId="24F7FA33" w14:textId="4D3FD652" w:rsidR="00E50036" w:rsidRPr="00A20126" w:rsidRDefault="00E50036" w:rsidP="00A20126">
      <w:pPr>
        <w:pStyle w:val="41"/>
      </w:pPr>
      <w:bookmarkStart w:id="121" w:name="_Toc129108922"/>
      <w:r>
        <w:t>5.4.2.2</w:t>
      </w:r>
      <w:r>
        <w:tab/>
      </w:r>
      <w:r w:rsidRPr="00A20126">
        <w:t>REFSENS requirements</w:t>
      </w:r>
      <w:bookmarkEnd w:id="121"/>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宋体"/>
          <w:color w:val="auto"/>
          <w:kern w:val="2"/>
          <w:lang w:val="en-US" w:eastAsia="zh-CN"/>
        </w:rPr>
        <w:t xml:space="preserve">For </w:t>
      </w:r>
      <w:r>
        <w:rPr>
          <w:rFonts w:eastAsia="宋体"/>
          <w:color w:val="auto"/>
          <w:lang w:val="en-US" w:eastAsia="zh-CN"/>
        </w:rPr>
        <w:t>IMD2 caused by n8+n41</w:t>
      </w:r>
      <w:r>
        <w:rPr>
          <w:color w:val="auto"/>
          <w:lang w:val="en-US" w:eastAsia="zh-CN"/>
        </w:rPr>
        <w:t xml:space="preserve">, the </w:t>
      </w:r>
      <w:bookmarkStart w:id="122" w:name="OLE_LINK10"/>
      <w:r>
        <w:rPr>
          <w:color w:val="auto"/>
          <w:lang w:val="en-US" w:eastAsia="zh-CN"/>
        </w:rPr>
        <w:t>IMD2 frequency range is</w:t>
      </w:r>
      <w:bookmarkEnd w:id="122"/>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宋体"/>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宋体" w:hAnsi="Arial" w:cs="Arial"/>
          <w:kern w:val="2"/>
          <w:lang w:val="en-US" w:eastAsia="zh-CN"/>
        </w:rPr>
      </w:pPr>
      <w:r>
        <w:rPr>
          <w:rFonts w:eastAsia="宋体"/>
          <w:kern w:val="2"/>
          <w:lang w:val="en-US" w:eastAsia="zh-CN"/>
        </w:rPr>
        <w:t xml:space="preserve">For the other IMDs, the MSD requirement are defined in table </w:t>
      </w:r>
      <w:bookmarkStart w:id="123" w:name="OLE_LINK7"/>
      <w:r>
        <w:rPr>
          <w:rFonts w:eastAsia="宋体"/>
          <w:kern w:val="2"/>
          <w:lang w:val="en-US" w:eastAsia="zh-CN"/>
        </w:rPr>
        <w:t>5.4.2.2-1</w:t>
      </w:r>
      <w:bookmarkEnd w:id="123"/>
      <w:r>
        <w:rPr>
          <w:rFonts w:eastAsia="宋体"/>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宋体"/>
                <w:lang w:val="en-US" w:eastAsia="zh-CN"/>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宋体"/>
                <w:lang w:val="en-US" w:eastAsia="zh-CN"/>
              </w:rPr>
            </w:pPr>
            <w:r>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宋体"/>
                <w:lang w:val="en-US" w:eastAsia="zh-CN"/>
              </w:rPr>
            </w:pPr>
            <w:r>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宋体"/>
                <w:lang w:val="en-US" w:eastAsia="zh-CN"/>
              </w:rPr>
            </w:pPr>
            <w:r>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宋体"/>
                <w:lang w:val="en-US" w:eastAsia="zh-CN"/>
              </w:rPr>
            </w:pPr>
            <w:r>
              <w:t>n</w:t>
            </w:r>
            <w:r>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宋体"/>
                <w:lang w:val="en-US" w:eastAsia="zh-CN"/>
              </w:rPr>
            </w:pPr>
            <w:r>
              <w:rPr>
                <w:rFonts w:eastAsia="宋体"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宋体"/>
                <w:lang w:val="en-US" w:eastAsia="zh-CN"/>
              </w:rPr>
            </w:pPr>
            <w:r>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宋体"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宋体"/>
                <w:lang w:val="en-US" w:eastAsia="zh-CN"/>
              </w:rPr>
            </w:pPr>
            <w:r>
              <w:rPr>
                <w:lang w:val="en-US"/>
              </w:rPr>
              <w:t>17</w:t>
            </w:r>
            <w:r>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宋体"/>
                <w:lang w:val="en-US" w:eastAsia="zh-CN"/>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宋体"/>
                <w:lang w:val="en-US" w:eastAsia="zh-CN"/>
              </w:rPr>
            </w:pPr>
            <w:r>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宋体" w:hint="eastAsia"/>
                <w:lang w:val="en-US" w:eastAsia="zh-CN"/>
              </w:rPr>
              <w:t>2</w:t>
            </w:r>
            <w:r>
              <w:rPr>
                <w:rFonts w:eastAsia="宋体"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宋体"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宋体"/>
                <w:lang w:val="en-US" w:eastAsia="zh-CN"/>
              </w:rPr>
            </w:pPr>
            <w:r>
              <w:rPr>
                <w:rFonts w:eastAsia="宋体"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宋体"/>
                <w:lang w:val="en-US" w:eastAsia="zh-CN"/>
              </w:rPr>
            </w:pPr>
            <w:r>
              <w:rPr>
                <w:rFonts w:eastAsia="宋体"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宋体"/>
                <w:lang w:val="en-US" w:eastAsia="zh-CN"/>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宋体"/>
                <w:lang w:val="en-US" w:eastAsia="zh-CN"/>
              </w:rPr>
            </w:pPr>
            <w:r>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宋体"/>
                <w:vertAlign w:val="superscript"/>
                <w:lang w:val="en-US" w:eastAsia="zh-CN"/>
              </w:rPr>
            </w:pPr>
            <w:r>
              <w:rPr>
                <w:rFonts w:eastAsia="宋体"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124" w:name="OLE_LINK12" w:colFirst="0" w:colLast="0"/>
            <w:r>
              <w:rPr>
                <w:lang w:eastAsia="ko-KR"/>
              </w:rPr>
              <w:t>NOTE 4:</w:t>
            </w:r>
            <w:r>
              <w:rPr>
                <w:lang w:eastAsia="ko-KR"/>
              </w:rPr>
              <w:tab/>
              <w:t>This band is subject to IMD3 also which MSD is not specified.</w:t>
            </w:r>
          </w:p>
        </w:tc>
      </w:tr>
      <w:bookmarkEnd w:id="124"/>
    </w:tbl>
    <w:p w14:paraId="0521B3EB" w14:textId="77777777" w:rsidR="00E50036" w:rsidRDefault="00E50036" w:rsidP="00E50036">
      <w:pPr>
        <w:spacing w:after="120"/>
        <w:rPr>
          <w:rFonts w:ascii="Arial" w:eastAsia="宋体" w:hAnsi="Arial" w:cs="Arial"/>
          <w:kern w:val="2"/>
          <w:lang w:val="en-US" w:eastAsia="zh-CN"/>
        </w:rPr>
      </w:pPr>
    </w:p>
    <w:p w14:paraId="757BB862" w14:textId="5D52752E" w:rsidR="00C9241D" w:rsidRPr="00A20126" w:rsidRDefault="00C9241D" w:rsidP="00A20126">
      <w:pPr>
        <w:pStyle w:val="21"/>
      </w:pPr>
      <w:bookmarkStart w:id="125" w:name="_Toc28608"/>
      <w:bookmarkStart w:id="126" w:name="_Toc129108923"/>
      <w:bookmarkStart w:id="127" w:name="_Toc519110870"/>
      <w:bookmarkStart w:id="128" w:name="_Toc9848464"/>
      <w:bookmarkStart w:id="129" w:name="_Toc22654"/>
      <w:bookmarkStart w:id="130" w:name="_Toc9441588"/>
      <w:r w:rsidRPr="00A20126">
        <w:t>5.</w:t>
      </w:r>
      <w:r>
        <w:rPr>
          <w:rFonts w:hint="eastAsia"/>
        </w:rPr>
        <w:t>5</w:t>
      </w:r>
      <w:r w:rsidRPr="00A20126">
        <w:tab/>
      </w:r>
      <w:bookmarkEnd w:id="125"/>
      <w:r w:rsidRPr="00A20126">
        <w:t>CA_n1-n3-n26</w:t>
      </w:r>
      <w:bookmarkEnd w:id="126"/>
    </w:p>
    <w:p w14:paraId="265D8A94" w14:textId="550D3DA0" w:rsidR="00C9241D" w:rsidRPr="00A20126" w:rsidRDefault="00C9241D" w:rsidP="00C9241D">
      <w:pPr>
        <w:pStyle w:val="31"/>
      </w:pPr>
      <w:bookmarkStart w:id="131" w:name="_Toc129108924"/>
      <w:r>
        <w:t>5.5.1</w:t>
      </w:r>
      <w:r>
        <w:tab/>
      </w:r>
      <w:r w:rsidRPr="00A20126">
        <w:t>Common for 1 band UL and 2 bands UL CA</w:t>
      </w:r>
      <w:bookmarkEnd w:id="131"/>
    </w:p>
    <w:p w14:paraId="6D9A16B8" w14:textId="2DBEAB27" w:rsidR="00C9241D" w:rsidRPr="00A20126" w:rsidRDefault="00C9241D" w:rsidP="00C9241D">
      <w:pPr>
        <w:pStyle w:val="41"/>
      </w:pPr>
      <w:bookmarkStart w:id="132" w:name="_Toc129108925"/>
      <w:bookmarkEnd w:id="127"/>
      <w:bookmarkEnd w:id="128"/>
      <w:bookmarkEnd w:id="129"/>
      <w:r>
        <w:t>5.5.1.1</w:t>
      </w:r>
      <w:r>
        <w:tab/>
      </w:r>
      <w:r w:rsidRPr="00A20126">
        <w:t>Operating bands for CA</w:t>
      </w:r>
      <w:bookmarkEnd w:id="132"/>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41"/>
      </w:pPr>
      <w:bookmarkStart w:id="133" w:name="_Toc9848465"/>
      <w:bookmarkStart w:id="134" w:name="_Toc24367"/>
      <w:bookmarkStart w:id="135" w:name="_Toc129108926"/>
      <w:r w:rsidRPr="00A20126">
        <w:t>5.</w:t>
      </w:r>
      <w:r>
        <w:rPr>
          <w:rFonts w:hint="eastAsia"/>
        </w:rPr>
        <w:t>5.</w:t>
      </w:r>
      <w:r>
        <w:t>1.2</w:t>
      </w:r>
      <w:r>
        <w:tab/>
        <w:t xml:space="preserve">Channel bandwidths per operating band for </w:t>
      </w:r>
      <w:r>
        <w:rPr>
          <w:rFonts w:hint="eastAsia"/>
        </w:rPr>
        <w:t>CA</w:t>
      </w:r>
      <w:bookmarkEnd w:id="133"/>
      <w:bookmarkEnd w:id="134"/>
      <w:bookmarkEnd w:id="135"/>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宋体"/>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宋体"/>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41"/>
      </w:pPr>
      <w:bookmarkStart w:id="136" w:name="_Toc129108927"/>
      <w:bookmarkStart w:id="137" w:name="_Toc9848466"/>
      <w:bookmarkStart w:id="138" w:name="_Toc519110872"/>
      <w:bookmarkStart w:id="139"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36"/>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等线"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3</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0B15ABA9" w14:textId="77777777" w:rsidR="00C9241D" w:rsidRDefault="00C9241D"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09BF595" w14:textId="25DEAABF" w:rsidR="00C9241D" w:rsidRPr="00A20126" w:rsidRDefault="00C9241D" w:rsidP="00C9241D">
      <w:pPr>
        <w:pStyle w:val="31"/>
      </w:pPr>
      <w:bookmarkStart w:id="140" w:name="_Toc129108928"/>
      <w:r>
        <w:t>5.5.2</w:t>
      </w:r>
      <w:r>
        <w:tab/>
      </w:r>
      <w:r w:rsidRPr="00A20126">
        <w:t>Specific for 2 bands UL CA</w:t>
      </w:r>
      <w:bookmarkEnd w:id="140"/>
    </w:p>
    <w:p w14:paraId="1A29060F" w14:textId="09BA7EF2" w:rsidR="00C9241D" w:rsidRPr="00A20126" w:rsidRDefault="00C9241D" w:rsidP="00C9241D">
      <w:pPr>
        <w:pStyle w:val="41"/>
      </w:pPr>
      <w:bookmarkStart w:id="141" w:name="_Toc129108929"/>
      <w:r>
        <w:rPr>
          <w:rFonts w:hint="eastAsia"/>
        </w:rPr>
        <w:t>5.5.</w:t>
      </w:r>
      <w:r>
        <w:t>2.1</w:t>
      </w:r>
      <w:r>
        <w:tab/>
      </w:r>
      <w:r>
        <w:rPr>
          <w:rFonts w:hint="eastAsia"/>
        </w:rPr>
        <w:t>UE co-existence studies</w:t>
      </w:r>
      <w:bookmarkEnd w:id="137"/>
      <w:bookmarkEnd w:id="138"/>
      <w:bookmarkEnd w:id="139"/>
      <w:bookmarkEnd w:id="141"/>
    </w:p>
    <w:p w14:paraId="32DA3861" w14:textId="77777777" w:rsidR="00C9241D" w:rsidRDefault="00C9241D" w:rsidP="00C9241D">
      <w:pPr>
        <w:pStyle w:val="Guidance"/>
        <w:rPr>
          <w:rFonts w:eastAsia="宋体"/>
          <w:i w:val="0"/>
          <w:color w:val="auto"/>
          <w:szCs w:val="22"/>
          <w:lang w:val="en-US" w:eastAsia="zh-CN"/>
        </w:rPr>
      </w:pPr>
      <w:bookmarkStart w:id="142" w:name="_Toc519110874"/>
      <w:bookmarkStart w:id="143" w:name="_Toc9848468"/>
      <w:bookmarkStart w:id="144" w:name="_Toc18929"/>
      <w:bookmarkEnd w:id="130"/>
      <w:r>
        <w:rPr>
          <w:rFonts w:eastAsia="宋体"/>
          <w:i w:val="0"/>
          <w:color w:val="auto"/>
          <w:szCs w:val="22"/>
          <w:lang w:val="en-US" w:eastAsia="zh-CN"/>
        </w:rPr>
        <w:t>UL n1-n26 does not affect DL n3.</w:t>
      </w:r>
    </w:p>
    <w:p w14:paraId="78B1AD4A"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n3-n26 does not affect DL n1.</w:t>
      </w:r>
    </w:p>
    <w:p w14:paraId="5351D7BC" w14:textId="77777777" w:rsidR="00C9241D" w:rsidRDefault="00C9241D" w:rsidP="00C9241D">
      <w:pPr>
        <w:pStyle w:val="Guidance"/>
        <w:rPr>
          <w:rFonts w:eastAsia="宋体"/>
          <w:i w:val="0"/>
          <w:color w:val="auto"/>
          <w:szCs w:val="22"/>
          <w:lang w:val="en-US" w:eastAsia="zh-CN"/>
        </w:rPr>
      </w:pPr>
      <w:r>
        <w:rPr>
          <w:rFonts w:eastAsia="宋体"/>
          <w:i w:val="0"/>
          <w:color w:val="auto"/>
          <w:szCs w:val="22"/>
          <w:lang w:val="en-US" w:eastAsia="zh-CN"/>
        </w:rPr>
        <w:t>UL n1-n3 does not affect DL n26.</w:t>
      </w:r>
    </w:p>
    <w:p w14:paraId="05CE17D9" w14:textId="691DFD15" w:rsidR="00C9241D" w:rsidRPr="00A20126" w:rsidRDefault="00C9241D" w:rsidP="00C9241D">
      <w:pPr>
        <w:pStyle w:val="41"/>
      </w:pPr>
      <w:bookmarkStart w:id="145" w:name="_Toc129108930"/>
      <w:r w:rsidRPr="00A20126">
        <w:t>5</w:t>
      </w:r>
      <w:r>
        <w:t>.</w:t>
      </w:r>
      <w:r>
        <w:rPr>
          <w:rFonts w:hint="eastAsia"/>
        </w:rPr>
        <w:t>5</w:t>
      </w:r>
      <w:r w:rsidRPr="00A20126">
        <w:t>.2.2</w:t>
      </w:r>
      <w:r w:rsidRPr="00A20126">
        <w:tab/>
      </w:r>
      <w:bookmarkEnd w:id="142"/>
      <w:r w:rsidRPr="00A20126">
        <w:t>REFSENS requirements</w:t>
      </w:r>
      <w:bookmarkEnd w:id="143"/>
      <w:bookmarkEnd w:id="144"/>
      <w:bookmarkEnd w:id="145"/>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21"/>
      </w:pPr>
      <w:bookmarkStart w:id="146" w:name="_Toc129108931"/>
      <w:r w:rsidRPr="00A20126">
        <w:t>5.</w:t>
      </w:r>
      <w:r>
        <w:rPr>
          <w:rFonts w:hint="eastAsia"/>
        </w:rPr>
        <w:t>6</w:t>
      </w:r>
      <w:r w:rsidRPr="00A20126">
        <w:tab/>
        <w:t>CA_n1-n26-n78</w:t>
      </w:r>
      <w:bookmarkEnd w:id="146"/>
    </w:p>
    <w:p w14:paraId="702657DD" w14:textId="0D0983FC" w:rsidR="002F2671" w:rsidRPr="00A20126" w:rsidRDefault="002F2671" w:rsidP="002F2671">
      <w:pPr>
        <w:pStyle w:val="31"/>
      </w:pPr>
      <w:bookmarkStart w:id="147" w:name="_Toc129108932"/>
      <w:r>
        <w:t>5.6.1</w:t>
      </w:r>
      <w:r>
        <w:tab/>
      </w:r>
      <w:r w:rsidRPr="00A20126">
        <w:t>Common for 1 band UL and 2 bands UL CA</w:t>
      </w:r>
      <w:bookmarkEnd w:id="147"/>
    </w:p>
    <w:p w14:paraId="0A05AF3A" w14:textId="62C2B442" w:rsidR="002F2671" w:rsidRPr="00A20126" w:rsidRDefault="002F2671" w:rsidP="002F2671">
      <w:pPr>
        <w:pStyle w:val="41"/>
      </w:pPr>
      <w:bookmarkStart w:id="148" w:name="_Toc129108933"/>
      <w:r>
        <w:t>5.6.1.1</w:t>
      </w:r>
      <w:r>
        <w:tab/>
      </w:r>
      <w:r w:rsidRPr="00A20126">
        <w:t>Operating bands for CA</w:t>
      </w:r>
      <w:bookmarkEnd w:id="148"/>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41"/>
      </w:pPr>
      <w:bookmarkStart w:id="149" w:name="_Toc129108934"/>
      <w:r w:rsidRPr="00A20126">
        <w:t>5.</w:t>
      </w:r>
      <w:r>
        <w:rPr>
          <w:rFonts w:hint="eastAsia"/>
        </w:rPr>
        <w:t>6.</w:t>
      </w:r>
      <w:r>
        <w:t>1.2</w:t>
      </w:r>
      <w:r>
        <w:tab/>
        <w:t xml:space="preserve">Channel bandwidths per operating band for </w:t>
      </w:r>
      <w:r>
        <w:rPr>
          <w:rFonts w:hint="eastAsia"/>
        </w:rPr>
        <w:t>CA</w:t>
      </w:r>
      <w:bookmarkEnd w:id="149"/>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宋体"/>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41"/>
      </w:pPr>
      <w:bookmarkStart w:id="150" w:name="_Toc129108935"/>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0"/>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等线"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801A6D" w14:textId="77777777" w:rsidR="002F2671" w:rsidRDefault="002F2671"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1705DBF8" w14:textId="6E04CDA8" w:rsidR="002F2671" w:rsidRPr="00A20126" w:rsidRDefault="002F2671" w:rsidP="002F2671">
      <w:pPr>
        <w:pStyle w:val="31"/>
      </w:pPr>
      <w:bookmarkStart w:id="151" w:name="_Toc129108936"/>
      <w:r>
        <w:t>5.6.2</w:t>
      </w:r>
      <w:r>
        <w:tab/>
      </w:r>
      <w:r w:rsidRPr="00A20126">
        <w:t>Specific for 2 bands UL CA</w:t>
      </w:r>
      <w:bookmarkEnd w:id="151"/>
    </w:p>
    <w:p w14:paraId="56D4776F" w14:textId="011F5060" w:rsidR="002F2671" w:rsidRPr="00A20126" w:rsidRDefault="002F2671" w:rsidP="002F2671">
      <w:pPr>
        <w:pStyle w:val="41"/>
      </w:pPr>
      <w:bookmarkStart w:id="152" w:name="_Toc129108937"/>
      <w:r>
        <w:rPr>
          <w:rFonts w:hint="eastAsia"/>
        </w:rPr>
        <w:t>5.6.</w:t>
      </w:r>
      <w:r>
        <w:t>2.1</w:t>
      </w:r>
      <w:r>
        <w:tab/>
      </w:r>
      <w:r>
        <w:rPr>
          <w:rFonts w:hint="eastAsia"/>
        </w:rPr>
        <w:t>UE co-existence studies</w:t>
      </w:r>
      <w:bookmarkEnd w:id="152"/>
    </w:p>
    <w:p w14:paraId="2FF6BBF6"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n1-n26 gives IMD3 into DL n78.</w:t>
      </w:r>
    </w:p>
    <w:p w14:paraId="27958FA8"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n1-n78 gives IMD5 into DL n26.</w:t>
      </w:r>
    </w:p>
    <w:p w14:paraId="2FB4D7DB" w14:textId="77777777" w:rsidR="002F2671" w:rsidRDefault="002F2671" w:rsidP="002F2671">
      <w:pPr>
        <w:pStyle w:val="Guidance"/>
        <w:rPr>
          <w:rFonts w:eastAsia="宋体"/>
          <w:i w:val="0"/>
          <w:color w:val="auto"/>
          <w:szCs w:val="22"/>
          <w:lang w:val="en-US" w:eastAsia="zh-CN"/>
        </w:rPr>
      </w:pPr>
      <w:r>
        <w:rPr>
          <w:rFonts w:eastAsia="宋体"/>
          <w:i w:val="0"/>
          <w:color w:val="auto"/>
          <w:szCs w:val="22"/>
          <w:lang w:val="en-US" w:eastAsia="zh-CN"/>
        </w:rPr>
        <w:t>UL n26-n78 gives IMD3 into DL n1.</w:t>
      </w:r>
    </w:p>
    <w:p w14:paraId="47C9AC66" w14:textId="08AED917" w:rsidR="002F2671" w:rsidRPr="00A20126" w:rsidRDefault="002F2671" w:rsidP="002F2671">
      <w:pPr>
        <w:pStyle w:val="41"/>
      </w:pPr>
      <w:bookmarkStart w:id="153" w:name="_Toc129108938"/>
      <w:r w:rsidRPr="002F2671">
        <w:rPr>
          <w:rFonts w:hint="eastAsia"/>
        </w:rPr>
        <w:t>5.</w:t>
      </w:r>
      <w:r>
        <w:rPr>
          <w:rFonts w:hint="eastAsia"/>
        </w:rPr>
        <w:t>6</w:t>
      </w:r>
      <w:r w:rsidRPr="00A20126">
        <w:t>.2.2</w:t>
      </w:r>
      <w:r w:rsidRPr="00A20126">
        <w:tab/>
        <w:t>REFSENS requirements</w:t>
      </w:r>
      <w:bookmarkEnd w:id="153"/>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21"/>
      </w:pPr>
      <w:bookmarkStart w:id="154" w:name="_Toc129108939"/>
      <w:r w:rsidRPr="00A20126">
        <w:t>5.</w:t>
      </w:r>
      <w:r>
        <w:rPr>
          <w:rFonts w:hint="eastAsia"/>
        </w:rPr>
        <w:t>7</w:t>
      </w:r>
      <w:r w:rsidRPr="00A20126">
        <w:tab/>
        <w:t>CA_n3-n26-n78</w:t>
      </w:r>
      <w:bookmarkEnd w:id="154"/>
    </w:p>
    <w:p w14:paraId="0FDD2058" w14:textId="0C0CAFC5" w:rsidR="00021311" w:rsidRDefault="00021311" w:rsidP="00021311">
      <w:pPr>
        <w:pStyle w:val="31"/>
        <w:rPr>
          <w:lang w:val="en-US"/>
        </w:rPr>
      </w:pPr>
      <w:bookmarkStart w:id="155" w:name="_Toc129108940"/>
      <w:r>
        <w:t>5.7.1</w:t>
      </w:r>
      <w:r>
        <w:tab/>
      </w:r>
      <w:r w:rsidRPr="00A20126">
        <w:t>Common for 1 band UL and 2 bands UL CA</w:t>
      </w:r>
      <w:bookmarkEnd w:id="155"/>
    </w:p>
    <w:p w14:paraId="312E83D2" w14:textId="16DF1F8D" w:rsidR="00021311" w:rsidRPr="00A20126" w:rsidRDefault="00021311" w:rsidP="00021311">
      <w:pPr>
        <w:pStyle w:val="41"/>
      </w:pPr>
      <w:bookmarkStart w:id="156" w:name="_Toc129108941"/>
      <w:r>
        <w:t>5.7.1.1</w:t>
      </w:r>
      <w:r>
        <w:tab/>
      </w:r>
      <w:r w:rsidRPr="00A20126">
        <w:t>Operating bands for CA</w:t>
      </w:r>
      <w:bookmarkEnd w:id="156"/>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41"/>
      </w:pPr>
      <w:bookmarkStart w:id="157" w:name="_Toc129108942"/>
      <w:r w:rsidRPr="00A20126">
        <w:t>5.</w:t>
      </w:r>
      <w:r>
        <w:rPr>
          <w:rFonts w:hint="eastAsia"/>
        </w:rPr>
        <w:t>7.</w:t>
      </w:r>
      <w:r>
        <w:t>1.2</w:t>
      </w:r>
      <w:r>
        <w:tab/>
        <w:t xml:space="preserve">Channel bandwidths per operating band for </w:t>
      </w:r>
      <w:r>
        <w:rPr>
          <w:rFonts w:hint="eastAsia"/>
        </w:rPr>
        <w:t>CA</w:t>
      </w:r>
      <w:bookmarkEnd w:id="157"/>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宋体"/>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41"/>
      </w:pPr>
      <w:bookmarkStart w:id="158" w:name="_Toc129108943"/>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8"/>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等线"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26</w:t>
            </w:r>
            <w:r w:rsidRPr="00F92868">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5F6B6839" w14:textId="77777777" w:rsidR="00E44D09" w:rsidRDefault="00E44D0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255EAEF" w14:textId="4BD98AA2" w:rsidR="00021311" w:rsidRPr="00A20126" w:rsidRDefault="00021311" w:rsidP="00021311">
      <w:pPr>
        <w:pStyle w:val="31"/>
      </w:pPr>
      <w:bookmarkStart w:id="159" w:name="_Toc129108944"/>
      <w:r>
        <w:t>5.7.2</w:t>
      </w:r>
      <w:r>
        <w:tab/>
      </w:r>
      <w:r w:rsidRPr="00A20126">
        <w:t>Specific for 2 bands UL CA</w:t>
      </w:r>
      <w:bookmarkEnd w:id="159"/>
    </w:p>
    <w:p w14:paraId="35228268" w14:textId="61B8A4E4" w:rsidR="00021311" w:rsidRPr="00A20126" w:rsidRDefault="00021311" w:rsidP="00021311">
      <w:pPr>
        <w:pStyle w:val="41"/>
      </w:pPr>
      <w:bookmarkStart w:id="160" w:name="_Toc129108945"/>
      <w:r>
        <w:rPr>
          <w:rFonts w:hint="eastAsia"/>
        </w:rPr>
        <w:t>5.7.</w:t>
      </w:r>
      <w:r>
        <w:t>2.1</w:t>
      </w:r>
      <w:r>
        <w:tab/>
      </w:r>
      <w:r>
        <w:rPr>
          <w:rFonts w:hint="eastAsia"/>
        </w:rPr>
        <w:t>UE co-existence studies</w:t>
      </w:r>
      <w:bookmarkEnd w:id="160"/>
    </w:p>
    <w:p w14:paraId="07F19060"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n3-n26 gives IMD3 and IMD5 into DL n78.</w:t>
      </w:r>
    </w:p>
    <w:p w14:paraId="593C6D05"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n3-n78 gives no IMD into DL n26.</w:t>
      </w:r>
    </w:p>
    <w:p w14:paraId="7E2F30DB" w14:textId="77777777" w:rsidR="00021311" w:rsidRDefault="00021311" w:rsidP="00021311">
      <w:pPr>
        <w:pStyle w:val="Guidance"/>
        <w:rPr>
          <w:rFonts w:eastAsia="宋体"/>
          <w:i w:val="0"/>
          <w:color w:val="auto"/>
          <w:szCs w:val="22"/>
          <w:lang w:val="en-US" w:eastAsia="zh-CN"/>
        </w:rPr>
      </w:pPr>
      <w:r>
        <w:rPr>
          <w:rFonts w:eastAsia="宋体"/>
          <w:i w:val="0"/>
          <w:color w:val="auto"/>
          <w:szCs w:val="22"/>
          <w:lang w:val="en-US" w:eastAsia="zh-CN"/>
        </w:rPr>
        <w:t>UL n26-n78 gives IMD3 into DL n3.</w:t>
      </w:r>
    </w:p>
    <w:p w14:paraId="73722BCE" w14:textId="03F82DDD" w:rsidR="00021311" w:rsidRPr="00A20126" w:rsidRDefault="00021311" w:rsidP="00021311">
      <w:pPr>
        <w:pStyle w:val="41"/>
      </w:pPr>
      <w:bookmarkStart w:id="161" w:name="_Toc129108946"/>
      <w:r w:rsidRPr="00021311">
        <w:rPr>
          <w:rFonts w:hint="eastAsia"/>
        </w:rPr>
        <w:t>5.</w:t>
      </w:r>
      <w:r>
        <w:rPr>
          <w:rFonts w:hint="eastAsia"/>
        </w:rPr>
        <w:t>7</w:t>
      </w:r>
      <w:r w:rsidRPr="00A20126">
        <w:t>.2.2</w:t>
      </w:r>
      <w:r w:rsidRPr="00A20126">
        <w:tab/>
        <w:t>REFSENS requirements</w:t>
      </w:r>
      <w:bookmarkEnd w:id="161"/>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21"/>
      </w:pPr>
      <w:bookmarkStart w:id="162" w:name="_Toc129108947"/>
      <w:r w:rsidRPr="00A20126">
        <w:t>5.8</w:t>
      </w:r>
      <w:r w:rsidRPr="00A20126">
        <w:tab/>
        <w:t>CA_n1-n7-n26</w:t>
      </w:r>
      <w:bookmarkEnd w:id="162"/>
    </w:p>
    <w:p w14:paraId="2A450508" w14:textId="0CACC78E" w:rsidR="00740829" w:rsidRPr="00A20126" w:rsidRDefault="00740829" w:rsidP="00740829">
      <w:pPr>
        <w:pStyle w:val="31"/>
      </w:pPr>
      <w:bookmarkStart w:id="163" w:name="_Toc129108948"/>
      <w:r>
        <w:t>5.8.1</w:t>
      </w:r>
      <w:r>
        <w:tab/>
      </w:r>
      <w:r w:rsidRPr="00A20126">
        <w:t>Common for 1 band UL and 2 bands UL CA</w:t>
      </w:r>
      <w:bookmarkEnd w:id="163"/>
    </w:p>
    <w:p w14:paraId="34DED030" w14:textId="3E8652CC" w:rsidR="00740829" w:rsidRPr="00A20126" w:rsidRDefault="00740829" w:rsidP="00740829">
      <w:pPr>
        <w:pStyle w:val="41"/>
      </w:pPr>
      <w:bookmarkStart w:id="164" w:name="_Toc129108949"/>
      <w:r>
        <w:t>5.8.1.1</w:t>
      </w:r>
      <w:r>
        <w:tab/>
      </w:r>
      <w:r w:rsidRPr="00A20126">
        <w:t>Operating bands for CA</w:t>
      </w:r>
      <w:bookmarkEnd w:id="164"/>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41"/>
      </w:pPr>
      <w:bookmarkStart w:id="165" w:name="_Toc129108950"/>
      <w:r w:rsidRPr="00A20126">
        <w:t>5.</w:t>
      </w:r>
      <w:r>
        <w:rPr>
          <w:rFonts w:hint="eastAsia"/>
        </w:rPr>
        <w:t>8.</w:t>
      </w:r>
      <w:r>
        <w:t>1.2</w:t>
      </w:r>
      <w:r>
        <w:tab/>
        <w:t xml:space="preserve">Channel bandwidths per operating band for </w:t>
      </w:r>
      <w:r>
        <w:rPr>
          <w:rFonts w:hint="eastAsia"/>
        </w:rPr>
        <w:t>CA</w:t>
      </w:r>
      <w:bookmarkEnd w:id="165"/>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宋体"/>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41"/>
      </w:pPr>
      <w:bookmarkStart w:id="166" w:name="_Toc129108951"/>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66"/>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等线"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0F3CB8F" w14:textId="77777777" w:rsidR="00740829" w:rsidRDefault="00740829"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EC1A2BF" w14:textId="094A5664" w:rsidR="00740829" w:rsidRPr="00A20126" w:rsidRDefault="00740829" w:rsidP="00740829">
      <w:pPr>
        <w:pStyle w:val="31"/>
      </w:pPr>
      <w:bookmarkStart w:id="167" w:name="_Toc129108952"/>
      <w:r>
        <w:t>5.8.2</w:t>
      </w:r>
      <w:r>
        <w:tab/>
      </w:r>
      <w:r w:rsidRPr="00A20126">
        <w:t>Specific for 2 bands UL CA</w:t>
      </w:r>
      <w:bookmarkEnd w:id="167"/>
    </w:p>
    <w:p w14:paraId="158D5D32" w14:textId="38A79E1B" w:rsidR="00740829" w:rsidRPr="00A20126" w:rsidRDefault="00740829" w:rsidP="00740829">
      <w:pPr>
        <w:pStyle w:val="41"/>
      </w:pPr>
      <w:bookmarkStart w:id="168" w:name="_Toc129108953"/>
      <w:r>
        <w:rPr>
          <w:rFonts w:hint="eastAsia"/>
        </w:rPr>
        <w:t>5.8.</w:t>
      </w:r>
      <w:r>
        <w:t>2.1</w:t>
      </w:r>
      <w:r>
        <w:tab/>
      </w:r>
      <w:r>
        <w:rPr>
          <w:rFonts w:hint="eastAsia"/>
        </w:rPr>
        <w:t>UE co-existence studies</w:t>
      </w:r>
      <w:bookmarkEnd w:id="168"/>
    </w:p>
    <w:p w14:paraId="6B3CF88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n1-n7 gives IMD5 into DL n26.</w:t>
      </w:r>
    </w:p>
    <w:p w14:paraId="1D17BAE0"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n1-n26 does not affect DL n7.</w:t>
      </w:r>
    </w:p>
    <w:p w14:paraId="3268D6DA" w14:textId="77777777" w:rsidR="00740829" w:rsidRDefault="00740829" w:rsidP="00740829">
      <w:pPr>
        <w:pStyle w:val="Guidance"/>
        <w:rPr>
          <w:rFonts w:eastAsia="宋体"/>
          <w:i w:val="0"/>
          <w:color w:val="auto"/>
          <w:szCs w:val="22"/>
          <w:lang w:val="en-US" w:eastAsia="zh-CN"/>
        </w:rPr>
      </w:pPr>
      <w:r>
        <w:rPr>
          <w:rFonts w:eastAsia="宋体"/>
          <w:i w:val="0"/>
          <w:color w:val="auto"/>
          <w:szCs w:val="22"/>
          <w:lang w:val="en-US" w:eastAsia="zh-CN"/>
        </w:rPr>
        <w:t>UL n7-n26 does not affect DL n1.</w:t>
      </w:r>
    </w:p>
    <w:p w14:paraId="7B073ADD" w14:textId="2451577A" w:rsidR="00740829" w:rsidRPr="00A20126" w:rsidRDefault="00740829" w:rsidP="00740829">
      <w:pPr>
        <w:pStyle w:val="41"/>
      </w:pPr>
      <w:bookmarkStart w:id="169" w:name="_Toc129108954"/>
      <w:r w:rsidRPr="00740829">
        <w:rPr>
          <w:rFonts w:hint="eastAsia"/>
        </w:rPr>
        <w:t>5.</w:t>
      </w:r>
      <w:r>
        <w:rPr>
          <w:rFonts w:hint="eastAsia"/>
        </w:rPr>
        <w:t>8</w:t>
      </w:r>
      <w:r w:rsidRPr="00A20126">
        <w:t>.2.2</w:t>
      </w:r>
      <w:r w:rsidRPr="00A20126">
        <w:tab/>
        <w:t>REFSENS requirements</w:t>
      </w:r>
      <w:bookmarkEnd w:id="169"/>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宋体"/>
                <w:color w:val="000000"/>
                <w:lang w:eastAsia="zh-CN"/>
              </w:rPr>
              <w:t>CA_n1-</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21"/>
      </w:pPr>
      <w:bookmarkStart w:id="170" w:name="_Toc129108955"/>
      <w:r w:rsidRPr="00A20126">
        <w:t>5.9</w:t>
      </w:r>
      <w:r w:rsidRPr="00A20126">
        <w:tab/>
        <w:t>CA_n3-n7-n26</w:t>
      </w:r>
      <w:bookmarkEnd w:id="170"/>
    </w:p>
    <w:p w14:paraId="59C88891" w14:textId="7528361F" w:rsidR="00467ADF" w:rsidRPr="00A20126" w:rsidRDefault="00467ADF" w:rsidP="00467ADF">
      <w:pPr>
        <w:pStyle w:val="31"/>
      </w:pPr>
      <w:bookmarkStart w:id="171" w:name="_Toc129108956"/>
      <w:r>
        <w:t>5.9.1</w:t>
      </w:r>
      <w:r>
        <w:tab/>
      </w:r>
      <w:r w:rsidRPr="00A20126">
        <w:t>Common for 1 band UL and 2 bands UL CA</w:t>
      </w:r>
      <w:bookmarkEnd w:id="171"/>
    </w:p>
    <w:p w14:paraId="7D2C0F18" w14:textId="3E592B8D" w:rsidR="00467ADF" w:rsidRPr="00A20126" w:rsidRDefault="00467ADF" w:rsidP="00467ADF">
      <w:pPr>
        <w:pStyle w:val="41"/>
      </w:pPr>
      <w:bookmarkStart w:id="172" w:name="_Toc129108957"/>
      <w:r>
        <w:t>5.9.1.1</w:t>
      </w:r>
      <w:r>
        <w:tab/>
      </w:r>
      <w:r w:rsidRPr="00A20126">
        <w:t>Operating bands for CA</w:t>
      </w:r>
      <w:bookmarkEnd w:id="172"/>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n7</w:t>
            </w:r>
            <w:r w:rsidRPr="009B4792">
              <w:rPr>
                <w:rFonts w:ascii="Arial" w:eastAsia="宋体"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41"/>
      </w:pPr>
      <w:bookmarkStart w:id="173" w:name="_Toc129108958"/>
      <w:r w:rsidRPr="00A20126">
        <w:t>5.</w:t>
      </w:r>
      <w:r>
        <w:rPr>
          <w:rFonts w:hint="eastAsia"/>
        </w:rPr>
        <w:t>9.</w:t>
      </w:r>
      <w:r>
        <w:t>1.2</w:t>
      </w:r>
      <w:r>
        <w:tab/>
        <w:t xml:space="preserve">Channel bandwidths per operating band for </w:t>
      </w:r>
      <w:r>
        <w:rPr>
          <w:rFonts w:hint="eastAsia"/>
        </w:rPr>
        <w:t>CA</w:t>
      </w:r>
      <w:bookmarkEnd w:id="173"/>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宋体"/>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宋体"/>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41"/>
      </w:pPr>
      <w:bookmarkStart w:id="174" w:name="_Toc129108959"/>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74"/>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等线"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Pr>
                <w:rFonts w:ascii="Arial" w:eastAsia="等线" w:hAnsi="Arial"/>
                <w:sz w:val="18"/>
                <w:lang w:eastAsia="zh-CN"/>
              </w:rPr>
              <w:t>3</w:t>
            </w:r>
            <w:r w:rsidRPr="00F92868">
              <w:rPr>
                <w:rFonts w:ascii="Arial" w:eastAsia="等线" w:hAnsi="Arial"/>
                <w:sz w:val="18"/>
                <w:lang w:val="sv-SE" w:eastAsia="ja-JP"/>
              </w:rPr>
              <w:t>-</w:t>
            </w:r>
            <w:r w:rsidRPr="00F92868">
              <w:rPr>
                <w:rFonts w:ascii="Arial" w:eastAsia="等线" w:hAnsi="Arial"/>
                <w:sz w:val="18"/>
                <w:lang w:val="en-US" w:eastAsia="zh-CN"/>
              </w:rPr>
              <w:t>n</w:t>
            </w:r>
            <w:r>
              <w:rPr>
                <w:rFonts w:ascii="Arial" w:eastAsia="等线" w:hAnsi="Arial"/>
                <w:sz w:val="18"/>
                <w:lang w:val="en-US" w:eastAsia="zh-CN"/>
              </w:rPr>
              <w:t>7</w:t>
            </w:r>
            <w:r w:rsidRPr="00F92868">
              <w:rPr>
                <w:rFonts w:ascii="Arial" w:eastAsia="等线" w:hAnsi="Arial"/>
                <w:sz w:val="18"/>
                <w:lang w:val="sv-SE" w:eastAsia="zh-CN"/>
              </w:rPr>
              <w:t>-n</w:t>
            </w:r>
            <w:r>
              <w:rPr>
                <w:rFonts w:ascii="Arial" w:eastAsia="等线"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6D5A440" w14:textId="77777777" w:rsidR="00467ADF" w:rsidRDefault="00467ADF"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229C3C92" w14:textId="4FF25FD9" w:rsidR="00467ADF" w:rsidRPr="00A20126" w:rsidRDefault="00467ADF" w:rsidP="00467ADF">
      <w:pPr>
        <w:pStyle w:val="31"/>
      </w:pPr>
      <w:bookmarkStart w:id="175" w:name="_Toc129108960"/>
      <w:r>
        <w:t>5.9.2</w:t>
      </w:r>
      <w:r>
        <w:tab/>
      </w:r>
      <w:r w:rsidRPr="00A20126">
        <w:t>Specific for 2 bands UL CA</w:t>
      </w:r>
      <w:bookmarkEnd w:id="175"/>
    </w:p>
    <w:p w14:paraId="5ECC81EE" w14:textId="581E40C0" w:rsidR="00467ADF" w:rsidRPr="00A20126" w:rsidRDefault="00467ADF" w:rsidP="00467ADF">
      <w:pPr>
        <w:pStyle w:val="41"/>
      </w:pPr>
      <w:bookmarkStart w:id="176" w:name="_Toc129108961"/>
      <w:r>
        <w:rPr>
          <w:rFonts w:hint="eastAsia"/>
        </w:rPr>
        <w:t>5.9.</w:t>
      </w:r>
      <w:r>
        <w:t>2.1</w:t>
      </w:r>
      <w:r>
        <w:tab/>
      </w:r>
      <w:r>
        <w:rPr>
          <w:rFonts w:hint="eastAsia"/>
        </w:rPr>
        <w:t>UE co-existence studies</w:t>
      </w:r>
      <w:bookmarkEnd w:id="176"/>
    </w:p>
    <w:p w14:paraId="66A17FF2"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n3-n7 gives IMD3 into DL n26.</w:t>
      </w:r>
    </w:p>
    <w:p w14:paraId="5CB643C0"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n3-n26 gives IMD2 and IMD3 into DL n7.</w:t>
      </w:r>
    </w:p>
    <w:p w14:paraId="5751F89C" w14:textId="77777777" w:rsidR="00467ADF" w:rsidRDefault="00467ADF" w:rsidP="00467ADF">
      <w:pPr>
        <w:pStyle w:val="Guidance"/>
        <w:rPr>
          <w:rFonts w:eastAsia="宋体"/>
          <w:i w:val="0"/>
          <w:color w:val="auto"/>
          <w:szCs w:val="22"/>
          <w:lang w:val="en-US" w:eastAsia="zh-CN"/>
        </w:rPr>
      </w:pPr>
      <w:r>
        <w:rPr>
          <w:rFonts w:eastAsia="宋体"/>
          <w:i w:val="0"/>
          <w:color w:val="auto"/>
          <w:szCs w:val="22"/>
          <w:lang w:val="en-US" w:eastAsia="zh-CN"/>
        </w:rPr>
        <w:t>UL n7-n26 does not affect DL n3.</w:t>
      </w:r>
    </w:p>
    <w:p w14:paraId="7EBB6D08" w14:textId="25344BC1" w:rsidR="00467ADF" w:rsidRPr="00A20126" w:rsidRDefault="00467ADF" w:rsidP="00467ADF">
      <w:pPr>
        <w:pStyle w:val="41"/>
      </w:pPr>
      <w:bookmarkStart w:id="177" w:name="_Toc129108962"/>
      <w:r w:rsidRPr="00467ADF">
        <w:rPr>
          <w:rFonts w:hint="eastAsia"/>
        </w:rPr>
        <w:t>5.</w:t>
      </w:r>
      <w:r>
        <w:rPr>
          <w:rFonts w:hint="eastAsia"/>
        </w:rPr>
        <w:t>9</w:t>
      </w:r>
      <w:r w:rsidRPr="00A20126">
        <w:t>.2.2</w:t>
      </w:r>
      <w:r w:rsidRPr="00A20126">
        <w:tab/>
        <w:t>REFSENS requirements</w:t>
      </w:r>
      <w:bookmarkEnd w:id="177"/>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宋体"/>
                <w:color w:val="000000"/>
                <w:lang w:eastAsia="zh-CN"/>
              </w:rPr>
              <w:t>CA_</w:t>
            </w:r>
            <w:r>
              <w:rPr>
                <w:rFonts w:eastAsia="宋体"/>
                <w:color w:val="000000"/>
                <w:lang w:eastAsia="zh-CN"/>
              </w:rPr>
              <w:t>n3</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宋体"/>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宋体"/>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21"/>
      </w:pPr>
      <w:bookmarkStart w:id="178" w:name="_Toc129108963"/>
      <w:r w:rsidRPr="00A20126">
        <w:t>5.10</w:t>
      </w:r>
      <w:r w:rsidRPr="00A20126">
        <w:tab/>
        <w:t>CA_n7-n26-n78</w:t>
      </w:r>
      <w:bookmarkEnd w:id="178"/>
    </w:p>
    <w:p w14:paraId="3EC8D7D8" w14:textId="675DBB44" w:rsidR="006A2D4A" w:rsidRPr="00A20126" w:rsidRDefault="006A2D4A" w:rsidP="006A2D4A">
      <w:pPr>
        <w:pStyle w:val="31"/>
      </w:pPr>
      <w:bookmarkStart w:id="179" w:name="_Toc129108964"/>
      <w:r>
        <w:t>5.10.1</w:t>
      </w:r>
      <w:r>
        <w:tab/>
      </w:r>
      <w:r w:rsidRPr="00A20126">
        <w:t>Common for 1 band UL and 2 bands UL CA</w:t>
      </w:r>
      <w:bookmarkEnd w:id="179"/>
    </w:p>
    <w:p w14:paraId="3A0D4C91" w14:textId="202844A2" w:rsidR="006A2D4A" w:rsidRPr="00A20126" w:rsidRDefault="006A2D4A" w:rsidP="006A2D4A">
      <w:pPr>
        <w:pStyle w:val="41"/>
      </w:pPr>
      <w:bookmarkStart w:id="180" w:name="_Toc129108965"/>
      <w:r>
        <w:t>5.10.1.1</w:t>
      </w:r>
      <w:r>
        <w:tab/>
      </w:r>
      <w:r w:rsidRPr="00A20126">
        <w:t>Operating bands for CA</w:t>
      </w:r>
      <w:bookmarkEnd w:id="180"/>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宋体"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宋体"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41"/>
      </w:pPr>
      <w:bookmarkStart w:id="181" w:name="_Toc129108966"/>
      <w:r w:rsidRPr="00A20126">
        <w:t>5.</w:t>
      </w:r>
      <w:r>
        <w:t>10</w:t>
      </w:r>
      <w:r>
        <w:rPr>
          <w:rFonts w:hint="eastAsia"/>
        </w:rPr>
        <w:t>.</w:t>
      </w:r>
      <w:r>
        <w:t>1.2</w:t>
      </w:r>
      <w:r>
        <w:tab/>
        <w:t xml:space="preserve">Channel bandwidths per operating band for </w:t>
      </w:r>
      <w:r>
        <w:rPr>
          <w:rFonts w:hint="eastAsia"/>
        </w:rPr>
        <w:t>CA</w:t>
      </w:r>
      <w:bookmarkEnd w:id="181"/>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宋体"/>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w:t>
            </w:r>
            <w:r>
              <w:rPr>
                <w:rFonts w:ascii="Arial" w:eastAsia="宋体"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宋体"/>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宋体"/>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宋体"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宋体"/>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41"/>
      </w:pPr>
      <w:bookmarkStart w:id="182" w:name="_Toc129108967"/>
      <w:r>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82"/>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n26</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等线"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n7</w:t>
            </w:r>
            <w:r w:rsidRPr="009B4792">
              <w:rPr>
                <w:rFonts w:ascii="Arial" w:eastAsia="宋体" w:hAnsi="Arial"/>
                <w:color w:val="000000"/>
                <w:sz w:val="18"/>
                <w:lang w:eastAsia="zh-CN"/>
              </w:rPr>
              <w:t>-n26</w:t>
            </w:r>
            <w:r>
              <w:rPr>
                <w:rFonts w:ascii="Arial" w:eastAsia="宋体"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3D3505F" w14:textId="77777777" w:rsidR="006A2D4A" w:rsidRDefault="006A2D4A" w:rsidP="00F73866">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60D57D50" w14:textId="571C6603" w:rsidR="006A2D4A" w:rsidRPr="00A20126" w:rsidRDefault="006A2D4A" w:rsidP="006A2D4A">
      <w:pPr>
        <w:pStyle w:val="31"/>
      </w:pPr>
      <w:bookmarkStart w:id="183" w:name="_Toc129108968"/>
      <w:r>
        <w:t>5.10.2</w:t>
      </w:r>
      <w:r>
        <w:tab/>
      </w:r>
      <w:r w:rsidRPr="00A20126">
        <w:t>Specific for 2 bands UL CA</w:t>
      </w:r>
      <w:bookmarkEnd w:id="183"/>
    </w:p>
    <w:p w14:paraId="79354179" w14:textId="2464302C" w:rsidR="006A2D4A" w:rsidRPr="00A20126" w:rsidRDefault="006A2D4A" w:rsidP="006A2D4A">
      <w:pPr>
        <w:pStyle w:val="41"/>
      </w:pPr>
      <w:bookmarkStart w:id="184" w:name="_Toc129108969"/>
      <w:r>
        <w:rPr>
          <w:rFonts w:hint="eastAsia"/>
        </w:rPr>
        <w:t>5.10.</w:t>
      </w:r>
      <w:r>
        <w:t>2.1</w:t>
      </w:r>
      <w:r>
        <w:tab/>
      </w:r>
      <w:r>
        <w:rPr>
          <w:rFonts w:hint="eastAsia"/>
        </w:rPr>
        <w:t>UE co-existence studies</w:t>
      </w:r>
      <w:bookmarkEnd w:id="184"/>
    </w:p>
    <w:p w14:paraId="0B1DAFE1"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n7-n26 gives IMD2 into DL n78.</w:t>
      </w:r>
    </w:p>
    <w:p w14:paraId="0CF0F407"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n7-n78 gives IMD2 and IMD5 into DL n26.</w:t>
      </w:r>
    </w:p>
    <w:p w14:paraId="12CE673E" w14:textId="77777777" w:rsidR="006A2D4A" w:rsidRDefault="006A2D4A" w:rsidP="006A2D4A">
      <w:pPr>
        <w:pStyle w:val="Guidance"/>
        <w:rPr>
          <w:rFonts w:eastAsia="宋体"/>
          <w:i w:val="0"/>
          <w:color w:val="auto"/>
          <w:szCs w:val="22"/>
          <w:lang w:val="en-US" w:eastAsia="zh-CN"/>
        </w:rPr>
      </w:pPr>
      <w:r>
        <w:rPr>
          <w:rFonts w:eastAsia="宋体"/>
          <w:i w:val="0"/>
          <w:color w:val="auto"/>
          <w:szCs w:val="22"/>
          <w:lang w:val="en-US" w:eastAsia="zh-CN"/>
        </w:rPr>
        <w:t>UL n26-n78 gives IMD2 into DL n7.</w:t>
      </w:r>
    </w:p>
    <w:p w14:paraId="135B7FEE" w14:textId="5B716A3C" w:rsidR="006A2D4A" w:rsidRPr="00A20126" w:rsidRDefault="006A2D4A" w:rsidP="006A2D4A">
      <w:pPr>
        <w:pStyle w:val="41"/>
      </w:pPr>
      <w:bookmarkStart w:id="185" w:name="_Toc129108970"/>
      <w:r w:rsidRPr="006A2D4A">
        <w:rPr>
          <w:rFonts w:hint="eastAsia"/>
        </w:rPr>
        <w:t>5.</w:t>
      </w:r>
      <w:r>
        <w:rPr>
          <w:rFonts w:hint="eastAsia"/>
        </w:rPr>
        <w:t>10</w:t>
      </w:r>
      <w:r w:rsidRPr="00A20126">
        <w:t>.2.2</w:t>
      </w:r>
      <w:r w:rsidRPr="00A20126">
        <w:tab/>
        <w:t>REFSENS requirements</w:t>
      </w:r>
      <w:bookmarkEnd w:id="185"/>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21"/>
      </w:pPr>
      <w:bookmarkStart w:id="186" w:name="_Toc129108971"/>
      <w:r w:rsidRPr="00EF451D">
        <w:rPr>
          <w:rFonts w:hint="eastAsia"/>
        </w:rPr>
        <w:t>5.</w:t>
      </w:r>
      <w:r w:rsidRPr="00EF451D">
        <w:t>11</w:t>
      </w:r>
      <w:r w:rsidRPr="00EF451D">
        <w:tab/>
      </w:r>
      <w:r>
        <w:rPr>
          <w:rFonts w:hint="eastAsia"/>
        </w:rPr>
        <w:t>CA_n</w:t>
      </w:r>
      <w:r>
        <w:t>3</w:t>
      </w:r>
      <w:r>
        <w:rPr>
          <w:rFonts w:hint="eastAsia"/>
        </w:rPr>
        <w:t>-n</w:t>
      </w:r>
      <w:r>
        <w:t>41</w:t>
      </w:r>
      <w:r>
        <w:rPr>
          <w:rFonts w:hint="eastAsia"/>
        </w:rPr>
        <w:t>-n</w:t>
      </w:r>
      <w:r>
        <w:t>79</w:t>
      </w:r>
      <w:bookmarkEnd w:id="186"/>
    </w:p>
    <w:p w14:paraId="0FF016DD" w14:textId="6ECF162D" w:rsidR="00EF451D" w:rsidRPr="004B5957" w:rsidRDefault="00EF451D" w:rsidP="00EF451D">
      <w:pPr>
        <w:pStyle w:val="31"/>
      </w:pPr>
      <w:bookmarkStart w:id="187" w:name="_Toc109046454"/>
      <w:bookmarkStart w:id="188" w:name="_Toc129108972"/>
      <w:r>
        <w:t>5.11.1</w:t>
      </w:r>
      <w:r>
        <w:tab/>
        <w:t>Common for 1 band UL and 2 bands UL CA</w:t>
      </w:r>
      <w:bookmarkEnd w:id="187"/>
      <w:bookmarkEnd w:id="188"/>
    </w:p>
    <w:p w14:paraId="08A9CC18" w14:textId="14D5E729" w:rsidR="00EF451D" w:rsidRDefault="00EF451D" w:rsidP="00EF451D">
      <w:pPr>
        <w:pStyle w:val="41"/>
      </w:pPr>
      <w:bookmarkStart w:id="189" w:name="_Toc129108973"/>
      <w:r>
        <w:rPr>
          <w:rFonts w:hint="eastAsia"/>
        </w:rPr>
        <w:t>5.</w:t>
      </w:r>
      <w:r>
        <w:t>11</w:t>
      </w:r>
      <w:r>
        <w:rPr>
          <w:rFonts w:hint="eastAsia"/>
        </w:rPr>
        <w:t>.1</w:t>
      </w:r>
      <w:r>
        <w:t>.1</w:t>
      </w:r>
      <w:r>
        <w:tab/>
        <w:t xml:space="preserve">Operating bands for </w:t>
      </w:r>
      <w:r>
        <w:rPr>
          <w:rFonts w:hint="eastAsia"/>
        </w:rPr>
        <w:t>CA</w:t>
      </w:r>
      <w:bookmarkEnd w:id="189"/>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宋体" w:hAnsi="Arial" w:cs="Arial"/>
                <w:color w:val="000000"/>
                <w:sz w:val="18"/>
              </w:rPr>
            </w:pPr>
            <w:r>
              <w:rPr>
                <w:rFonts w:ascii="Arial" w:eastAsia="宋体"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宋体" w:hAnsi="Arial" w:cs="Arial"/>
                <w:color w:val="000000"/>
                <w:sz w:val="18"/>
              </w:rPr>
            </w:pPr>
            <w:r>
              <w:rPr>
                <w:rFonts w:ascii="Arial" w:eastAsia="宋体"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宋体"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宋体" w:hAnsi="Arial" w:cs="Arial"/>
                <w:sz w:val="18"/>
              </w:rPr>
            </w:pPr>
            <w:r>
              <w:rPr>
                <w:rFonts w:ascii="Arial" w:eastAsia="宋体" w:hAnsi="Arial" w:cs="Arial" w:hint="eastAsia"/>
                <w:sz w:val="18"/>
              </w:rPr>
              <w:t>n</w:t>
            </w:r>
            <w:r>
              <w:rPr>
                <w:rFonts w:ascii="Arial" w:eastAsia="宋体"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宋体"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41"/>
      </w:pPr>
      <w:bookmarkStart w:id="190" w:name="_Toc129108974"/>
      <w:r>
        <w:rPr>
          <w:rFonts w:hint="eastAsia"/>
        </w:rPr>
        <w:t>5.</w:t>
      </w:r>
      <w:r>
        <w:t>11</w:t>
      </w:r>
      <w:r>
        <w:rPr>
          <w:rFonts w:hint="eastAsia"/>
        </w:rPr>
        <w:t>.</w:t>
      </w:r>
      <w:r>
        <w:t>1.2</w:t>
      </w:r>
      <w:r>
        <w:tab/>
        <w:t xml:space="preserve">Channel bandwidths per operating band for </w:t>
      </w:r>
      <w:r>
        <w:rPr>
          <w:rFonts w:hint="eastAsia"/>
        </w:rPr>
        <w:t>CA</w:t>
      </w:r>
      <w:bookmarkEnd w:id="190"/>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41"/>
      </w:pPr>
      <w:bookmarkStart w:id="191" w:name="_Toc129108975"/>
      <w:r>
        <w:rPr>
          <w:rFonts w:hint="eastAsia"/>
        </w:rPr>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191"/>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192" w:name="_Toc109046458"/>
      <w:r>
        <w:t xml:space="preserve"> have also been specified.</w:t>
      </w:r>
    </w:p>
    <w:p w14:paraId="232693F0" w14:textId="392D09A5" w:rsidR="00EF451D" w:rsidRPr="00F937E3" w:rsidRDefault="00EF451D" w:rsidP="00EF451D">
      <w:pPr>
        <w:pStyle w:val="31"/>
      </w:pPr>
      <w:bookmarkStart w:id="193" w:name="_Toc129108976"/>
      <w:r>
        <w:t>5.11.2</w:t>
      </w:r>
      <w:r>
        <w:tab/>
        <w:t>Specific for 2 bands UL CA</w:t>
      </w:r>
      <w:bookmarkEnd w:id="192"/>
      <w:bookmarkEnd w:id="193"/>
    </w:p>
    <w:p w14:paraId="1A0622C0" w14:textId="547FC323" w:rsidR="00EF451D" w:rsidRDefault="00EF451D" w:rsidP="00EF451D">
      <w:pPr>
        <w:pStyle w:val="41"/>
      </w:pPr>
      <w:bookmarkStart w:id="194" w:name="_Toc129108977"/>
      <w:r>
        <w:rPr>
          <w:rFonts w:hint="eastAsia"/>
        </w:rPr>
        <w:t>5.</w:t>
      </w:r>
      <w:r>
        <w:t>11</w:t>
      </w:r>
      <w:r>
        <w:rPr>
          <w:rFonts w:hint="eastAsia"/>
        </w:rPr>
        <w:t>.</w:t>
      </w:r>
      <w:r>
        <w:t>2.1</w:t>
      </w:r>
      <w:r>
        <w:tab/>
      </w:r>
      <w:r>
        <w:rPr>
          <w:rFonts w:hint="eastAsia"/>
        </w:rPr>
        <w:t>UE co-existence studies</w:t>
      </w:r>
      <w:bookmarkEnd w:id="194"/>
    </w:p>
    <w:p w14:paraId="762F3C6B" w14:textId="7F9275FD" w:rsidR="00EF451D" w:rsidRPr="00F31DF3" w:rsidRDefault="00EF451D" w:rsidP="00EF451D">
      <w:pPr>
        <w:pStyle w:val="af1"/>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eastAsia="宋体" w:cstheme="minorHAnsi"/>
          <w:szCs w:val="21"/>
        </w:rPr>
        <w:t>41</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宋体" w:cstheme="minorHAnsi"/>
          <w:szCs w:val="21"/>
        </w:rPr>
        <w:t>n</w:t>
      </w:r>
      <w:r w:rsidR="00EF451D">
        <w:rPr>
          <w:rFonts w:eastAsia="宋体"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宋体" w:cstheme="minorHAnsi"/>
          <w:szCs w:val="21"/>
        </w:rPr>
        <w:t>B</w:t>
      </w:r>
      <w:r w:rsidR="00EF451D" w:rsidRPr="00F31DF3">
        <w:rPr>
          <w:rFonts w:cstheme="minorHAnsi"/>
          <w:szCs w:val="21"/>
          <w:lang w:eastAsia="ko-KR"/>
        </w:rPr>
        <w:t xml:space="preserve">and </w:t>
      </w:r>
      <w:r w:rsidR="00EF451D" w:rsidRPr="00F31DF3">
        <w:rPr>
          <w:rFonts w:eastAsia="宋体" w:cstheme="minorHAnsi"/>
          <w:szCs w:val="21"/>
        </w:rPr>
        <w:t>n</w:t>
      </w:r>
      <w:r w:rsidR="00EF451D">
        <w:rPr>
          <w:rFonts w:eastAsia="宋体" w:cstheme="minorHAnsi"/>
          <w:szCs w:val="21"/>
        </w:rPr>
        <w:t>3</w:t>
      </w:r>
    </w:p>
    <w:p w14:paraId="5A24BF28" w14:textId="6CC2AEE8" w:rsidR="00EF451D" w:rsidRDefault="00EF451D" w:rsidP="00EF451D">
      <w:pPr>
        <w:pStyle w:val="41"/>
      </w:pPr>
      <w:bookmarkStart w:id="195" w:name="_Toc129108978"/>
      <w:r>
        <w:rPr>
          <w:rFonts w:hint="eastAsia"/>
        </w:rPr>
        <w:t>5.</w:t>
      </w:r>
      <w:r>
        <w:t>11</w:t>
      </w:r>
      <w:r>
        <w:rPr>
          <w:rFonts w:hint="eastAsia"/>
        </w:rPr>
        <w:t>.</w:t>
      </w:r>
      <w:r>
        <w:t>2.2</w:t>
      </w:r>
      <w:r>
        <w:rPr>
          <w:rFonts w:hint="eastAsia"/>
        </w:rPr>
        <w:tab/>
        <w:t>REFSENS requirements</w:t>
      </w:r>
      <w:bookmarkEnd w:id="195"/>
    </w:p>
    <w:p w14:paraId="26A3F464" w14:textId="3E02859E" w:rsidR="00EF451D" w:rsidRDefault="00EF451D" w:rsidP="00EF451D">
      <w:pPr>
        <w:rPr>
          <w:rFonts w:cs="Arial"/>
        </w:rPr>
      </w:pPr>
      <w:r w:rsidRPr="00F31DF3">
        <w:rPr>
          <w:szCs w:val="21"/>
        </w:rPr>
        <w:t xml:space="preserve">Table </w:t>
      </w:r>
      <w:r>
        <w:rPr>
          <w:rFonts w:eastAsia="宋体" w:hint="eastAsia"/>
        </w:rPr>
        <w:t>5</w:t>
      </w:r>
      <w:r>
        <w:t>.</w:t>
      </w:r>
      <w:r>
        <w:rPr>
          <w:rFonts w:eastAsia="宋体"/>
        </w:rPr>
        <w:t>11</w:t>
      </w:r>
      <w:r>
        <w:rPr>
          <w:rFonts w:eastAsia="宋体" w:hint="eastAsia"/>
        </w:rPr>
        <w:t>.</w:t>
      </w:r>
      <w:r>
        <w:rPr>
          <w:rFonts w:eastAsia="宋体"/>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宋体" w:hint="eastAsia"/>
          <w:szCs w:val="21"/>
        </w:rPr>
        <w:t>n</w:t>
      </w:r>
      <w:r>
        <w:rPr>
          <w:rFonts w:eastAsia="宋体"/>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宋体" w:hint="eastAsia"/>
          <w:szCs w:val="21"/>
        </w:rPr>
        <w:t>n</w:t>
      </w:r>
      <w:r>
        <w:rPr>
          <w:rFonts w:eastAsia="宋体"/>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21"/>
      </w:pPr>
      <w:bookmarkStart w:id="196" w:name="_Toc129108979"/>
      <w:r w:rsidRPr="004B5957">
        <w:t>5.12</w:t>
      </w:r>
      <w:r w:rsidRPr="004B5957">
        <w:tab/>
        <w:t>CA_n29-n70-n71</w:t>
      </w:r>
      <w:bookmarkEnd w:id="196"/>
    </w:p>
    <w:p w14:paraId="1CE1B530" w14:textId="154083A2" w:rsidR="00CF0FE9" w:rsidRPr="004B5957" w:rsidRDefault="00CF0FE9" w:rsidP="00CF0FE9">
      <w:pPr>
        <w:pStyle w:val="31"/>
      </w:pPr>
      <w:bookmarkStart w:id="197" w:name="_Toc129108980"/>
      <w:r>
        <w:t>5.12.1</w:t>
      </w:r>
      <w:r>
        <w:tab/>
      </w:r>
      <w:r w:rsidRPr="004B5957">
        <w:t>Common for 1 band UL and 2 bands UL CA</w:t>
      </w:r>
      <w:bookmarkEnd w:id="197"/>
    </w:p>
    <w:p w14:paraId="19F0A205" w14:textId="1D12B7FA" w:rsidR="00CF0FE9" w:rsidRPr="004B5957" w:rsidRDefault="00CF0FE9" w:rsidP="00CF0FE9">
      <w:pPr>
        <w:pStyle w:val="41"/>
      </w:pPr>
      <w:bookmarkStart w:id="198" w:name="_Toc109046455"/>
      <w:bookmarkStart w:id="199" w:name="_Toc129108981"/>
      <w:r>
        <w:t>5.12.1.1</w:t>
      </w:r>
      <w:r>
        <w:tab/>
      </w:r>
      <w:r w:rsidRPr="004B5957">
        <w:t>Operating bands for CA</w:t>
      </w:r>
      <w:bookmarkEnd w:id="198"/>
      <w:bookmarkEnd w:id="199"/>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n29</w:t>
            </w:r>
            <w:r w:rsidRPr="009B4792">
              <w:rPr>
                <w:rFonts w:ascii="Arial" w:eastAsia="宋体" w:hAnsi="Arial"/>
                <w:color w:val="000000"/>
                <w:sz w:val="18"/>
                <w:lang w:eastAsia="zh-CN"/>
              </w:rPr>
              <w:t>-n</w:t>
            </w:r>
            <w:r>
              <w:rPr>
                <w:rFonts w:ascii="Arial" w:eastAsia="宋体"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宋体"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41"/>
      </w:pPr>
      <w:bookmarkStart w:id="200" w:name="_Toc129108982"/>
      <w:r w:rsidRPr="004B5957">
        <w:t>5.</w:t>
      </w:r>
      <w:r>
        <w:t>12</w:t>
      </w:r>
      <w:r>
        <w:rPr>
          <w:rFonts w:hint="eastAsia"/>
        </w:rPr>
        <w:t>.</w:t>
      </w:r>
      <w:r>
        <w:t>1.2</w:t>
      </w:r>
      <w:r>
        <w:tab/>
        <w:t xml:space="preserve">Channel bandwidths per operating band for </w:t>
      </w:r>
      <w:r>
        <w:rPr>
          <w:rFonts w:hint="eastAsia"/>
        </w:rPr>
        <w:t>CA</w:t>
      </w:r>
      <w:bookmarkEnd w:id="200"/>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宋体"/>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宋体" w:hAnsi="Arial" w:cs="Arial"/>
                <w:sz w:val="18"/>
                <w:szCs w:val="18"/>
                <w:lang w:val="en-US" w:eastAsia="zh-CN" w:bidi="ar"/>
              </w:rPr>
              <w:t>20</w:t>
            </w:r>
            <w:r w:rsidRPr="00CD1F59">
              <w:rPr>
                <w:rFonts w:ascii="Arial" w:eastAsia="宋体" w:hAnsi="Arial" w:cs="Arial"/>
                <w:sz w:val="18"/>
                <w:szCs w:val="18"/>
                <w:vertAlign w:val="superscript"/>
                <w:lang w:val="en-US" w:eastAsia="zh-CN" w:bidi="ar"/>
              </w:rPr>
              <w:t>1</w:t>
            </w:r>
            <w:r w:rsidRPr="00CD1F59">
              <w:rPr>
                <w:rFonts w:ascii="Arial" w:eastAsia="宋体" w:hAnsi="Arial" w:cs="Arial"/>
                <w:sz w:val="18"/>
                <w:szCs w:val="18"/>
                <w:lang w:val="en-US" w:eastAsia="zh-CN" w:bidi="ar"/>
              </w:rPr>
              <w:t>, 25</w:t>
            </w:r>
            <w:r w:rsidRPr="00CD1F59">
              <w:rPr>
                <w:rFonts w:ascii="Arial" w:eastAsia="宋体"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宋体"/>
          <w:b w:val="0"/>
          <w:bCs/>
          <w:lang w:val="en-US" w:eastAsia="zh-CN"/>
        </w:rPr>
      </w:pPr>
      <w:r w:rsidRPr="00CD1F59">
        <w:rPr>
          <w:rFonts w:eastAsia="宋体"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41"/>
      </w:pPr>
      <w:bookmarkStart w:id="201" w:name="_Toc109046457"/>
      <w:bookmarkStart w:id="202" w:name="_Toc129108983"/>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1"/>
      <w:bookmarkEnd w:id="202"/>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n29</w:t>
            </w:r>
            <w:r>
              <w:rPr>
                <w:rFonts w:ascii="Arial" w:eastAsia="等线" w:hAnsi="Arial"/>
                <w:sz w:val="18"/>
                <w:lang w:val="sv-SE" w:eastAsia="ja-JP"/>
              </w:rPr>
              <w:t>-</w:t>
            </w:r>
            <w:r>
              <w:rPr>
                <w:rFonts w:ascii="Arial" w:eastAsia="等线" w:hAnsi="Arial"/>
                <w:sz w:val="18"/>
                <w:lang w:val="en-US" w:eastAsia="zh-CN"/>
              </w:rPr>
              <w:t>n70</w:t>
            </w:r>
            <w:r>
              <w:rPr>
                <w:rFonts w:ascii="Arial" w:eastAsia="等线"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等线"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sidR="00C80341">
              <w:rPr>
                <w:rFonts w:ascii="Arial" w:eastAsia="宋体" w:hAnsi="Arial"/>
                <w:color w:val="000000"/>
                <w:sz w:val="18"/>
                <w:lang w:eastAsia="zh-CN"/>
              </w:rPr>
              <w:t>n29-n70</w:t>
            </w:r>
            <w:r>
              <w:rPr>
                <w:rFonts w:ascii="Arial" w:eastAsia="宋体" w:hAnsi="Arial"/>
                <w:color w:val="000000"/>
                <w:sz w:val="18"/>
                <w:lang w:eastAsia="zh-CN"/>
              </w:rPr>
              <w:t>-n7</w:t>
            </w:r>
            <w:r w:rsidR="00C80341">
              <w:rPr>
                <w:rFonts w:ascii="Arial" w:eastAsia="宋体"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w:t>
            </w:r>
            <w:r w:rsidR="00C80341">
              <w:rPr>
                <w:rFonts w:ascii="Arial" w:eastAsia="等线"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67E0E555" w14:textId="77777777" w:rsidR="00CF0FE9" w:rsidRDefault="00CF0FE9"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45F83C8F" w14:textId="77777777" w:rsidR="00CF0FE9" w:rsidRDefault="00CF0FE9" w:rsidP="00CF0FE9">
      <w:pPr>
        <w:pStyle w:val="af1"/>
      </w:pPr>
    </w:p>
    <w:p w14:paraId="6D5A4EDA" w14:textId="574A55E0" w:rsidR="00CF0FE9" w:rsidRPr="004B5957" w:rsidRDefault="00CF0FE9" w:rsidP="00CF0FE9">
      <w:pPr>
        <w:pStyle w:val="31"/>
      </w:pPr>
      <w:bookmarkStart w:id="203" w:name="_Toc129108984"/>
      <w:r>
        <w:t>5.12.2</w:t>
      </w:r>
      <w:r>
        <w:tab/>
      </w:r>
      <w:r w:rsidRPr="004B5957">
        <w:t>Specific for 2 bands UL CA</w:t>
      </w:r>
      <w:bookmarkEnd w:id="203"/>
    </w:p>
    <w:p w14:paraId="3C8FE573" w14:textId="626557A4" w:rsidR="00CF0FE9" w:rsidRPr="004B5957" w:rsidRDefault="00CF0FE9" w:rsidP="00CF0FE9">
      <w:pPr>
        <w:pStyle w:val="41"/>
      </w:pPr>
      <w:bookmarkStart w:id="204" w:name="_Toc129108985"/>
      <w:r>
        <w:rPr>
          <w:rFonts w:hint="eastAsia"/>
        </w:rPr>
        <w:t>5.</w:t>
      </w:r>
      <w:r>
        <w:t>12</w:t>
      </w:r>
      <w:r>
        <w:rPr>
          <w:rFonts w:hint="eastAsia"/>
        </w:rPr>
        <w:t>.</w:t>
      </w:r>
      <w:r>
        <w:t>2.1</w:t>
      </w:r>
      <w:r>
        <w:tab/>
      </w:r>
      <w:r>
        <w:rPr>
          <w:rFonts w:hint="eastAsia"/>
        </w:rPr>
        <w:t>UE co-existence studies</w:t>
      </w:r>
      <w:bookmarkEnd w:id="204"/>
    </w:p>
    <w:p w14:paraId="7762481D" w14:textId="77777777" w:rsidR="00CF0FE9" w:rsidRPr="00F31DF3" w:rsidRDefault="00CF0FE9" w:rsidP="00CF0FE9">
      <w:pPr>
        <w:pStyle w:val="af1"/>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宋体"/>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宋体" w:cstheme="minorHAnsi"/>
          <w:szCs w:val="21"/>
        </w:rPr>
        <w:t>n70</w:t>
      </w:r>
      <w:r w:rsidR="00CF0FE9" w:rsidRPr="00CF0FE9">
        <w:rPr>
          <w:rFonts w:cstheme="minorHAnsi"/>
          <w:szCs w:val="21"/>
          <w:lang w:eastAsia="ko-KR"/>
        </w:rPr>
        <w:t xml:space="preserve"> + Band n</w:t>
      </w:r>
      <w:r w:rsidR="00CF0FE9" w:rsidRPr="00CF0FE9">
        <w:rPr>
          <w:rFonts w:eastAsia="宋体" w:cstheme="minorHAnsi"/>
          <w:szCs w:val="21"/>
        </w:rPr>
        <w:t>71</w:t>
      </w:r>
      <w:r w:rsidR="00CF0FE9" w:rsidRPr="00CF0FE9">
        <w:rPr>
          <w:rFonts w:cstheme="minorHAnsi"/>
          <w:szCs w:val="21"/>
          <w:lang w:eastAsia="ko-KR"/>
        </w:rPr>
        <w:t xml:space="preserve"> falls into Band n29 DL</w:t>
      </w:r>
      <w:r w:rsidR="00CF0FE9" w:rsidRPr="00CF0FE9">
        <w:rPr>
          <w:rFonts w:eastAsia="宋体" w:cstheme="minorHAnsi"/>
          <w:szCs w:val="21"/>
        </w:rPr>
        <w:t>.</w:t>
      </w:r>
    </w:p>
    <w:p w14:paraId="507A107B" w14:textId="1C3AD202" w:rsidR="00CF0FE9" w:rsidRPr="004B5957" w:rsidRDefault="00CF0FE9" w:rsidP="00CF0FE9">
      <w:pPr>
        <w:pStyle w:val="41"/>
      </w:pPr>
      <w:bookmarkStart w:id="205" w:name="_Toc129108986"/>
      <w:r w:rsidRPr="00CF0FE9">
        <w:rPr>
          <w:rFonts w:hint="eastAsia"/>
        </w:rPr>
        <w:t>5.</w:t>
      </w:r>
      <w:r>
        <w:t>12</w:t>
      </w:r>
      <w:r w:rsidRPr="004B5957">
        <w:t>.2.2</w:t>
      </w:r>
      <w:r w:rsidRPr="004B5957">
        <w:tab/>
        <w:t>REFSENS requirements</w:t>
      </w:r>
      <w:bookmarkEnd w:id="205"/>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21"/>
      </w:pPr>
      <w:bookmarkStart w:id="206" w:name="_Toc129108987"/>
      <w:r w:rsidRPr="004B5957">
        <w:t>5.</w:t>
      </w:r>
      <w:r>
        <w:rPr>
          <w:rFonts w:hint="eastAsia"/>
        </w:rPr>
        <w:t>13</w:t>
      </w:r>
      <w:r w:rsidRPr="004B5957">
        <w:tab/>
        <w:t>CA_n48-n71-n77</w:t>
      </w:r>
      <w:bookmarkEnd w:id="206"/>
    </w:p>
    <w:p w14:paraId="6A883B0F" w14:textId="5076F3C7" w:rsidR="00C97CFD" w:rsidRPr="004B5957" w:rsidRDefault="00C97CFD" w:rsidP="00C97CFD">
      <w:pPr>
        <w:pStyle w:val="31"/>
      </w:pPr>
      <w:bookmarkStart w:id="207" w:name="_Toc129108988"/>
      <w:r>
        <w:t>5.13</w:t>
      </w:r>
      <w:r w:rsidRPr="00230AC2">
        <w:t>.1</w:t>
      </w:r>
      <w:r w:rsidRPr="00230AC2">
        <w:tab/>
      </w:r>
      <w:r w:rsidRPr="004B5957">
        <w:t>Common for 1 band UL and 2 bands UL CA</w:t>
      </w:r>
      <w:bookmarkEnd w:id="207"/>
    </w:p>
    <w:p w14:paraId="074EACA2" w14:textId="053C39B6" w:rsidR="00C97CFD" w:rsidRPr="004B5957" w:rsidRDefault="00C97CFD" w:rsidP="00C97CFD">
      <w:pPr>
        <w:pStyle w:val="41"/>
      </w:pPr>
      <w:bookmarkStart w:id="208" w:name="_Toc129108989"/>
      <w:r>
        <w:t>5.13</w:t>
      </w:r>
      <w:r w:rsidRPr="00230AC2">
        <w:t>.1.1</w:t>
      </w:r>
      <w:r w:rsidRPr="00230AC2">
        <w:tab/>
      </w:r>
      <w:r w:rsidRPr="004B5957">
        <w:t>Operating bands for CA</w:t>
      </w:r>
      <w:bookmarkEnd w:id="208"/>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41"/>
      </w:pPr>
      <w:bookmarkStart w:id="209" w:name="_Toc129108990"/>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209"/>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宋体"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41"/>
      </w:pPr>
      <w:bookmarkStart w:id="210" w:name="_Toc129108991"/>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10"/>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n48</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w:t>
            </w:r>
            <w:r>
              <w:rPr>
                <w:rFonts w:ascii="Arial" w:eastAsia="等线"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等线"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等线" w:hAnsi="Arial"/>
                <w:sz w:val="18"/>
              </w:rPr>
            </w:pPr>
            <w:r w:rsidRPr="009B4792">
              <w:rPr>
                <w:rFonts w:ascii="Arial" w:eastAsia="宋体" w:hAnsi="Arial"/>
                <w:color w:val="000000"/>
                <w:sz w:val="18"/>
                <w:lang w:eastAsia="zh-CN"/>
              </w:rPr>
              <w:t>CA_</w:t>
            </w:r>
            <w:r>
              <w:rPr>
                <w:rFonts w:ascii="Arial" w:eastAsia="宋体"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398C627D" w14:textId="77777777" w:rsidR="00C97CFD" w:rsidRDefault="00C97CFD" w:rsidP="00C97CFD">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4AD8DD4" w14:textId="1BBBD2A5" w:rsidR="00C97CFD" w:rsidRPr="004B5957" w:rsidRDefault="00C97CFD" w:rsidP="00C97CFD">
      <w:pPr>
        <w:pStyle w:val="31"/>
      </w:pPr>
      <w:bookmarkStart w:id="211" w:name="_Toc129108992"/>
      <w:r>
        <w:t>5.13</w:t>
      </w:r>
      <w:r w:rsidRPr="00230AC2">
        <w:t>.2</w:t>
      </w:r>
      <w:r w:rsidRPr="00230AC2">
        <w:tab/>
      </w:r>
      <w:r w:rsidRPr="004B5957">
        <w:t>Specific for 2 bands UL CA</w:t>
      </w:r>
      <w:bookmarkEnd w:id="211"/>
    </w:p>
    <w:p w14:paraId="1126B5EA" w14:textId="62B8726C" w:rsidR="00C97CFD" w:rsidRPr="004B5957" w:rsidRDefault="00C97CFD" w:rsidP="00C97CFD">
      <w:pPr>
        <w:pStyle w:val="41"/>
      </w:pPr>
      <w:bookmarkStart w:id="212" w:name="_Toc129108993"/>
      <w:r>
        <w:rPr>
          <w:rFonts w:hint="eastAsia"/>
        </w:rPr>
        <w:t>5.13</w:t>
      </w:r>
      <w:r w:rsidRPr="00230AC2">
        <w:rPr>
          <w:rFonts w:hint="eastAsia"/>
        </w:rPr>
        <w:t>.</w:t>
      </w:r>
      <w:r w:rsidRPr="00230AC2">
        <w:t>2.1</w:t>
      </w:r>
      <w:r w:rsidRPr="00230AC2">
        <w:tab/>
      </w:r>
      <w:r w:rsidRPr="00230AC2">
        <w:rPr>
          <w:rFonts w:hint="eastAsia"/>
        </w:rPr>
        <w:t>UE co-existence studies</w:t>
      </w:r>
      <w:bookmarkEnd w:id="212"/>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affb"/>
        <w:rPr>
          <w:lang w:eastAsia="ko-KR"/>
        </w:rPr>
      </w:pPr>
    </w:p>
    <w:p w14:paraId="35E0A35A" w14:textId="2A137481" w:rsidR="00C97CFD" w:rsidRPr="004B5957" w:rsidRDefault="00C97CFD" w:rsidP="00C97CFD">
      <w:pPr>
        <w:pStyle w:val="41"/>
      </w:pPr>
      <w:bookmarkStart w:id="213" w:name="_Toc129108994"/>
      <w:r w:rsidRPr="00C97CFD">
        <w:rPr>
          <w:rFonts w:hint="eastAsia"/>
        </w:rPr>
        <w:t>5.</w:t>
      </w:r>
      <w:r>
        <w:rPr>
          <w:rFonts w:hint="eastAsia"/>
        </w:rPr>
        <w:t>13</w:t>
      </w:r>
      <w:r w:rsidRPr="004B5957">
        <w:t>.2.2</w:t>
      </w:r>
      <w:r w:rsidRPr="004B5957">
        <w:tab/>
        <w:t>REFSENS requirements</w:t>
      </w:r>
      <w:bookmarkEnd w:id="213"/>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21"/>
      </w:pPr>
      <w:bookmarkStart w:id="214" w:name="_Toc129108995"/>
      <w:r>
        <w:t>5.14</w:t>
      </w:r>
      <w:r>
        <w:tab/>
        <w:t>CA_n1-n3-n38</w:t>
      </w:r>
      <w:bookmarkEnd w:id="214"/>
    </w:p>
    <w:p w14:paraId="76FF2C3B" w14:textId="139D1C61" w:rsidR="002A2307" w:rsidRPr="002A2307" w:rsidRDefault="002A2307" w:rsidP="002A2307">
      <w:pPr>
        <w:pStyle w:val="31"/>
      </w:pPr>
      <w:bookmarkStart w:id="215" w:name="_Toc129108996"/>
      <w:r>
        <w:t>5.14.1</w:t>
      </w:r>
      <w:r>
        <w:tab/>
      </w:r>
      <w:r w:rsidRPr="002A2307">
        <w:t>Common for 1 band UL and 2 bands UL CA</w:t>
      </w:r>
      <w:bookmarkEnd w:id="215"/>
    </w:p>
    <w:p w14:paraId="3650DA9B" w14:textId="4042F3CD" w:rsidR="002A2307" w:rsidRDefault="002A2307" w:rsidP="002A2307">
      <w:pPr>
        <w:pStyle w:val="41"/>
      </w:pPr>
      <w:bookmarkStart w:id="216" w:name="_Toc129108997"/>
      <w:r>
        <w:t>5.14.1.1</w:t>
      </w:r>
      <w:r>
        <w:tab/>
      </w:r>
      <w:r w:rsidRPr="002A2307">
        <w:t>Operating bands for CA</w:t>
      </w:r>
      <w:bookmarkEnd w:id="216"/>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0437236C" w14:textId="77777777" w:rsidR="002A2307" w:rsidRPr="00A21B52" w:rsidRDefault="002A2307" w:rsidP="002A2307">
      <w:pPr>
        <w:rPr>
          <w:rFonts w:eastAsia="宋体"/>
          <w:lang w:eastAsia="zh-CN"/>
        </w:rPr>
      </w:pPr>
    </w:p>
    <w:p w14:paraId="525696DD" w14:textId="2E278A10" w:rsidR="002A2307" w:rsidRDefault="002A2307" w:rsidP="002A2307">
      <w:pPr>
        <w:pStyle w:val="41"/>
      </w:pPr>
      <w:bookmarkStart w:id="217" w:name="_Toc129108998"/>
      <w:r>
        <w:t>5.14.1.2</w:t>
      </w:r>
      <w:r>
        <w:tab/>
      </w:r>
      <w:r w:rsidRPr="002A2307">
        <w:t>Channel bandwidths per operating band for CA</w:t>
      </w:r>
      <w:bookmarkEnd w:id="217"/>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宋体"/>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宋体"/>
                <w:szCs w:val="18"/>
                <w:lang w:val="en-US" w:eastAsia="zh-CN"/>
              </w:rPr>
            </w:pPr>
            <w:r>
              <w:rPr>
                <w:szCs w:val="18"/>
                <w:lang w:val="en-US" w:eastAsia="zh-CN"/>
              </w:rPr>
              <w:t>-</w:t>
            </w:r>
          </w:p>
          <w:p w14:paraId="6280E240" w14:textId="77777777" w:rsidR="002A2307" w:rsidRDefault="002A2307"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宋体"/>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宋体"/>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宋体"/>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宋体"/>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宋体"/>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宋体"/>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宋体"/>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宋体"/>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宋体"/>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宋体"/>
                <w:szCs w:val="18"/>
                <w:lang w:val="en-US" w:eastAsia="zh-CN"/>
              </w:rPr>
            </w:pPr>
            <w:r>
              <w:rPr>
                <w:rFonts w:eastAsia="宋体"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宋体"/>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宋体"/>
                <w:szCs w:val="18"/>
                <w:lang w:val="en-US" w:eastAsia="zh-CN"/>
              </w:rPr>
            </w:pPr>
          </w:p>
        </w:tc>
      </w:tr>
    </w:tbl>
    <w:p w14:paraId="68416601" w14:textId="6E615782" w:rsidR="002A2307" w:rsidRDefault="002A2307" w:rsidP="002A2307">
      <w:pPr>
        <w:pStyle w:val="41"/>
      </w:pPr>
      <w:bookmarkStart w:id="218" w:name="_Toc129108999"/>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218"/>
    </w:p>
    <w:p w14:paraId="2FF32B0D" w14:textId="77777777" w:rsidR="002A2307" w:rsidRPr="00A21B52" w:rsidRDefault="002A2307" w:rsidP="002A2307">
      <w:pPr>
        <w:rPr>
          <w:rFonts w:eastAsia="宋体"/>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宋体"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0</w:t>
            </w:r>
            <w:r>
              <w:rPr>
                <w:rFonts w:ascii="Arial" w:eastAsia="等线"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21"/>
      </w:pPr>
      <w:bookmarkStart w:id="219" w:name="_Toc129109000"/>
      <w:r>
        <w:t>5.15</w:t>
      </w:r>
      <w:r>
        <w:tab/>
        <w:t>CA_n1-n7-n38</w:t>
      </w:r>
      <w:bookmarkEnd w:id="219"/>
    </w:p>
    <w:p w14:paraId="655E295D" w14:textId="287A99CB" w:rsidR="003623FE" w:rsidRPr="003623FE" w:rsidRDefault="003623FE" w:rsidP="003623FE">
      <w:pPr>
        <w:pStyle w:val="31"/>
      </w:pPr>
      <w:bookmarkStart w:id="220" w:name="_Toc129109001"/>
      <w:r>
        <w:t>5.15.1</w:t>
      </w:r>
      <w:r>
        <w:tab/>
      </w:r>
      <w:r w:rsidRPr="003623FE">
        <w:t>Common for 1 band UL and 2 bands UL CA</w:t>
      </w:r>
      <w:bookmarkEnd w:id="220"/>
    </w:p>
    <w:p w14:paraId="6865CE3E" w14:textId="10E1E096" w:rsidR="003623FE" w:rsidRDefault="003623FE" w:rsidP="003623FE">
      <w:pPr>
        <w:pStyle w:val="41"/>
      </w:pPr>
      <w:bookmarkStart w:id="221" w:name="_Toc129109002"/>
      <w:r>
        <w:t>5.15.1.1</w:t>
      </w:r>
      <w:r>
        <w:tab/>
      </w:r>
      <w:r w:rsidRPr="003623FE">
        <w:t>Operating bands for CA</w:t>
      </w:r>
      <w:bookmarkEnd w:id="221"/>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BD7C4EA" w14:textId="77777777" w:rsidR="003623FE" w:rsidRPr="00A21B52" w:rsidRDefault="003623FE" w:rsidP="003623FE">
      <w:pPr>
        <w:rPr>
          <w:rFonts w:eastAsia="宋体"/>
          <w:lang w:eastAsia="zh-CN"/>
        </w:rPr>
      </w:pPr>
    </w:p>
    <w:p w14:paraId="3FAA18C7" w14:textId="42A2EBFC" w:rsidR="003623FE" w:rsidRPr="003623FE" w:rsidRDefault="003623FE" w:rsidP="003623FE">
      <w:pPr>
        <w:pStyle w:val="41"/>
      </w:pPr>
      <w:bookmarkStart w:id="222" w:name="_Toc129109003"/>
      <w:r>
        <w:t>5.15.1.2</w:t>
      </w:r>
      <w:r>
        <w:tab/>
      </w:r>
      <w:r w:rsidRPr="003623FE">
        <w:t>Channel bandwidths per operating band for CA</w:t>
      </w:r>
      <w:bookmarkEnd w:id="222"/>
    </w:p>
    <w:p w14:paraId="7B8566FA" w14:textId="77777777" w:rsidR="003623FE" w:rsidRDefault="003623FE" w:rsidP="003623FE">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0A4EFD6B" w14:textId="77777777" w:rsidR="003623FE" w:rsidRPr="00CD54C5" w:rsidRDefault="003623FE" w:rsidP="003623FE">
      <w:pPr>
        <w:rPr>
          <w:rFonts w:eastAsia="宋体"/>
          <w:i/>
          <w:lang w:val="en-US" w:eastAsia="zh-CN"/>
        </w:rPr>
      </w:pPr>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宋体"/>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宋体"/>
                <w:szCs w:val="18"/>
                <w:lang w:val="en-US" w:eastAsia="zh-CN"/>
              </w:rPr>
            </w:pPr>
            <w:r>
              <w:rPr>
                <w:szCs w:val="18"/>
                <w:lang w:val="en-US" w:eastAsia="zh-CN"/>
              </w:rPr>
              <w:t>n1A</w:t>
            </w:r>
          </w:p>
          <w:p w14:paraId="076C6C62" w14:textId="77777777" w:rsidR="003623FE" w:rsidRDefault="003623FE"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宋体"/>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宋体"/>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宋体"/>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sidRPr="000B1612">
              <w:rPr>
                <w:rFonts w:ascii="Arial" w:eastAsia="宋体" w:hAnsi="Arial" w:cs="Arial"/>
                <w:sz w:val="18"/>
                <w:szCs w:val="18"/>
                <w:lang w:val="en-US" w:eastAsia="zh-CN" w:bidi="ar"/>
              </w:rPr>
              <w:t>CA_n1(2A)</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宋体"/>
                <w:szCs w:val="18"/>
                <w:lang w:val="en-US" w:eastAsia="zh-CN"/>
              </w:rPr>
            </w:pPr>
            <w:r>
              <w:rPr>
                <w:rFonts w:eastAsia="宋体"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宋体"/>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宋体"/>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41"/>
      </w:pPr>
      <w:bookmarkStart w:id="223" w:name="_Toc129109004"/>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223"/>
    </w:p>
    <w:p w14:paraId="249A4B61" w14:textId="77777777" w:rsidR="003623FE" w:rsidRPr="00A21B52" w:rsidRDefault="003623FE" w:rsidP="003623FE">
      <w:pPr>
        <w:rPr>
          <w:rFonts w:eastAsia="宋体"/>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宋体"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CA_n1-n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等线" w:hAnsi="Arial"/>
                <w:color w:val="000000"/>
                <w:sz w:val="18"/>
                <w:lang w:eastAsia="zh-CN"/>
              </w:rPr>
            </w:pPr>
            <w:r>
              <w:rPr>
                <w:rFonts w:ascii="Arial" w:eastAsia="等线"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21"/>
      </w:pPr>
      <w:bookmarkStart w:id="224" w:name="_Toc129109005"/>
      <w:r>
        <w:t>5.16</w:t>
      </w:r>
      <w:r>
        <w:tab/>
        <w:t>CA_n3-n7-n38</w:t>
      </w:r>
      <w:bookmarkEnd w:id="224"/>
    </w:p>
    <w:p w14:paraId="61A9525A" w14:textId="29571E91" w:rsidR="001777E4" w:rsidRPr="001777E4" w:rsidRDefault="001777E4" w:rsidP="001777E4">
      <w:pPr>
        <w:pStyle w:val="31"/>
      </w:pPr>
      <w:bookmarkStart w:id="225" w:name="_Toc129109006"/>
      <w:r>
        <w:t>5.16.1</w:t>
      </w:r>
      <w:r>
        <w:tab/>
      </w:r>
      <w:r w:rsidRPr="001777E4">
        <w:t>Common for 1 band UL and 2 bands UL CA</w:t>
      </w:r>
      <w:bookmarkEnd w:id="225"/>
    </w:p>
    <w:p w14:paraId="37C9434D" w14:textId="459EB58B" w:rsidR="001777E4" w:rsidRDefault="001777E4" w:rsidP="001777E4">
      <w:pPr>
        <w:pStyle w:val="41"/>
      </w:pPr>
      <w:bookmarkStart w:id="226" w:name="_Toc129109007"/>
      <w:r>
        <w:t>5.16.1.1</w:t>
      </w:r>
      <w:r>
        <w:tab/>
      </w:r>
      <w:r w:rsidRPr="001777E4">
        <w:t>Operating bands for CA</w:t>
      </w:r>
      <w:bookmarkEnd w:id="226"/>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1DF7C7A7" w14:textId="77777777" w:rsidR="001777E4" w:rsidRPr="00A21B52" w:rsidRDefault="001777E4" w:rsidP="001777E4">
      <w:pPr>
        <w:rPr>
          <w:rFonts w:eastAsia="宋体"/>
          <w:lang w:eastAsia="zh-CN"/>
        </w:rPr>
      </w:pPr>
    </w:p>
    <w:p w14:paraId="45B310FB" w14:textId="65387A1B" w:rsidR="001777E4" w:rsidRPr="001777E4" w:rsidRDefault="001777E4" w:rsidP="001777E4">
      <w:pPr>
        <w:pStyle w:val="41"/>
      </w:pPr>
      <w:bookmarkStart w:id="227" w:name="_Toc129109008"/>
      <w:r>
        <w:t>5.16.1.2</w:t>
      </w:r>
      <w:r>
        <w:tab/>
      </w:r>
      <w:r w:rsidRPr="001777E4">
        <w:t>Channel bandwidths per operating band for CA</w:t>
      </w:r>
      <w:bookmarkEnd w:id="227"/>
    </w:p>
    <w:p w14:paraId="594042A6" w14:textId="61685BB3" w:rsidR="001777E4" w:rsidRDefault="001777E4" w:rsidP="001777E4">
      <w:pPr>
        <w:rPr>
          <w:rFonts w:eastAsia="宋体"/>
          <w:lang w:val="en-US" w:eastAsia="zh-CN"/>
        </w:rPr>
      </w:pPr>
      <w:r>
        <w:rPr>
          <w:rFonts w:eastAsia="宋体" w:hint="eastAsia"/>
          <w:lang w:val="en-US" w:eastAsia="zh-CN"/>
        </w:rPr>
        <w:t>T</w:t>
      </w:r>
      <w:r>
        <w:rPr>
          <w:rFonts w:eastAsia="宋体"/>
          <w:lang w:val="en-US" w:eastAsia="zh-CN"/>
        </w:rPr>
        <w:t xml:space="preserve">he following sentence can be introduced into TS 38.101-1 in general clause </w:t>
      </w:r>
      <w:r w:rsidRPr="00211797">
        <w:rPr>
          <w:rFonts w:eastAsia="宋体"/>
          <w:lang w:val="en-US" w:eastAsia="zh-CN"/>
        </w:rPr>
        <w:t>5.5A.0</w:t>
      </w:r>
      <w:r>
        <w:rPr>
          <w:rFonts w:eastAsia="宋体"/>
          <w:lang w:val="en-US" w:eastAsia="zh-CN"/>
        </w:rPr>
        <w:t xml:space="preserve"> to avoid lots of similar Notes.</w:t>
      </w:r>
    </w:p>
    <w:p w14:paraId="1149BD5D" w14:textId="77777777" w:rsidR="001777E4" w:rsidRPr="00CD54C5" w:rsidRDefault="001777E4" w:rsidP="001777E4">
      <w:pPr>
        <w:rPr>
          <w:rFonts w:eastAsia="宋体"/>
          <w:i/>
          <w:lang w:val="en-US" w:eastAsia="zh-CN"/>
        </w:rPr>
      </w:pPr>
      <w:r w:rsidRPr="00211797">
        <w:rPr>
          <w:rFonts w:eastAsia="宋体"/>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宋体"/>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宋体"/>
                <w:szCs w:val="18"/>
                <w:lang w:val="en-US" w:eastAsia="zh-CN"/>
              </w:rPr>
            </w:pPr>
            <w:r>
              <w:rPr>
                <w:rFonts w:eastAsia="宋体"/>
                <w:szCs w:val="18"/>
                <w:lang w:val="en-US" w:eastAsia="zh-CN"/>
              </w:rPr>
              <w:t>n3A</w:t>
            </w:r>
          </w:p>
          <w:p w14:paraId="5F448869" w14:textId="77777777" w:rsidR="001777E4" w:rsidRDefault="001777E4"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宋体"/>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宋体"/>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宋体"/>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宋体"/>
                <w:szCs w:val="18"/>
                <w:lang w:val="en-US" w:eastAsia="zh-CN"/>
              </w:rPr>
            </w:pPr>
            <w:r>
              <w:rPr>
                <w:rFonts w:eastAsia="宋体"/>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sidRPr="00C75584">
              <w:rPr>
                <w:rFonts w:ascii="Arial" w:eastAsia="宋体" w:hAnsi="Arial" w:cs="Arial"/>
                <w:sz w:val="18"/>
                <w:szCs w:val="18"/>
                <w:lang w:val="en-US" w:eastAsia="zh-CN" w:bidi="ar"/>
              </w:rPr>
              <w:t>CA_n3(2A)</w:t>
            </w:r>
            <w:r>
              <w:rPr>
                <w:rFonts w:ascii="Arial" w:eastAsia="宋体"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宋体"/>
                <w:szCs w:val="18"/>
                <w:lang w:val="en-US" w:eastAsia="zh-CN"/>
              </w:rPr>
            </w:pPr>
            <w:r>
              <w:rPr>
                <w:rFonts w:eastAsia="宋体"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宋体"/>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宋体"/>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宋体"/>
                <w:szCs w:val="18"/>
                <w:lang w:val="en-US" w:eastAsia="zh-CN"/>
              </w:rPr>
            </w:pPr>
            <w:r>
              <w:rPr>
                <w:rFonts w:eastAsia="宋体" w:hint="eastAsia"/>
                <w:szCs w:val="18"/>
                <w:lang w:val="en-US" w:eastAsia="zh-CN"/>
              </w:rPr>
              <w:t>N</w:t>
            </w:r>
            <w:r>
              <w:rPr>
                <w:rFonts w:eastAsia="宋体"/>
                <w:szCs w:val="18"/>
                <w:lang w:val="en-US" w:eastAsia="zh-CN"/>
              </w:rPr>
              <w:t xml:space="preserve">OTE X: </w:t>
            </w:r>
            <w:r w:rsidRPr="00C57AA0">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41"/>
      </w:pPr>
      <w:bookmarkStart w:id="228" w:name="_Toc129109009"/>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228"/>
    </w:p>
    <w:p w14:paraId="0EF061B9" w14:textId="77777777" w:rsidR="001777E4" w:rsidRPr="00A21B52" w:rsidRDefault="001777E4" w:rsidP="001777E4">
      <w:pPr>
        <w:rPr>
          <w:rFonts w:eastAsia="宋体"/>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宋体" w:hAnsi="Arial"/>
                <w:color w:val="000000"/>
                <w:sz w:val="18"/>
                <w:lang w:val="en-US" w:eastAsia="zh-CN"/>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宋体"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等线" w:hAnsi="Arial"/>
                <w:color w:val="000000"/>
                <w:sz w:val="18"/>
              </w:rPr>
            </w:pPr>
            <w:r w:rsidRPr="00A21B52">
              <w:rPr>
                <w:rFonts w:ascii="Arial" w:eastAsia="等线" w:hAnsi="Arial"/>
                <w:color w:val="000000"/>
                <w:sz w:val="18"/>
                <w:lang w:eastAsia="zh-CN"/>
              </w:rPr>
              <w:t>CA_n</w:t>
            </w:r>
            <w:r>
              <w:rPr>
                <w:rFonts w:ascii="Arial" w:eastAsia="等线" w:hAnsi="Arial"/>
                <w:color w:val="000000"/>
                <w:sz w:val="18"/>
                <w:lang w:eastAsia="zh-CN"/>
              </w:rPr>
              <w:t>3</w:t>
            </w:r>
            <w:r w:rsidRPr="00A21B52">
              <w:rPr>
                <w:rFonts w:ascii="Arial" w:eastAsia="等线" w:hAnsi="Arial"/>
                <w:color w:val="000000"/>
                <w:sz w:val="18"/>
                <w:lang w:eastAsia="zh-CN"/>
              </w:rPr>
              <w:t>-n</w:t>
            </w:r>
            <w:r>
              <w:rPr>
                <w:rFonts w:ascii="Arial" w:eastAsia="等线" w:hAnsi="Arial"/>
                <w:color w:val="000000"/>
                <w:sz w:val="18"/>
                <w:lang w:eastAsia="zh-CN"/>
              </w:rPr>
              <w:t>7</w:t>
            </w:r>
            <w:r w:rsidRPr="00A21B52">
              <w:rPr>
                <w:rFonts w:ascii="Arial" w:eastAsia="等线"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21"/>
      </w:pPr>
      <w:bookmarkStart w:id="229" w:name="_Toc129109010"/>
      <w:r>
        <w:t>5.17</w:t>
      </w:r>
      <w:r>
        <w:tab/>
        <w:t>CA_n3-n78-n79</w:t>
      </w:r>
      <w:bookmarkEnd w:id="229"/>
    </w:p>
    <w:p w14:paraId="04B653E0" w14:textId="3172EE9F" w:rsidR="00E54765" w:rsidRPr="00E54765" w:rsidRDefault="00E54765" w:rsidP="00E54765">
      <w:pPr>
        <w:pStyle w:val="31"/>
      </w:pPr>
      <w:bookmarkStart w:id="230" w:name="_Toc129109011"/>
      <w:r>
        <w:t>5.17.1</w:t>
      </w:r>
      <w:r>
        <w:tab/>
      </w:r>
      <w:r w:rsidRPr="00E54765">
        <w:t>Common for 1 band UL and 2 bands UL CA</w:t>
      </w:r>
      <w:bookmarkEnd w:id="230"/>
    </w:p>
    <w:p w14:paraId="61BC7AD6" w14:textId="624B2F54" w:rsidR="00E54765" w:rsidRDefault="00E54765" w:rsidP="00E54765">
      <w:pPr>
        <w:pStyle w:val="41"/>
      </w:pPr>
      <w:bookmarkStart w:id="231" w:name="_Toc129109012"/>
      <w:r>
        <w:t>5.17.1.1</w:t>
      </w:r>
      <w:r>
        <w:tab/>
      </w:r>
      <w:r w:rsidRPr="00E54765">
        <w:t>Operating bands for CA</w:t>
      </w:r>
      <w:bookmarkEnd w:id="231"/>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宋体"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宋体"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宋体"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宋体"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宋体" w:hAnsi="Arial" w:cs="Arial"/>
                <w:sz w:val="18"/>
                <w:lang w:eastAsia="zh-CN"/>
              </w:rPr>
            </w:pPr>
            <w:r w:rsidRPr="004B5957">
              <w:rPr>
                <w:rFonts w:ascii="Arial" w:eastAsia="宋体" w:hAnsi="Arial" w:cs="Arial"/>
                <w:sz w:val="18"/>
                <w:lang w:eastAsia="zh-CN"/>
              </w:rPr>
              <w:t>TDD</w:t>
            </w:r>
          </w:p>
        </w:tc>
      </w:tr>
    </w:tbl>
    <w:p w14:paraId="7B72C9E6" w14:textId="77777777" w:rsidR="00E54765" w:rsidRPr="00A21B52" w:rsidRDefault="00E54765" w:rsidP="00E54765">
      <w:pPr>
        <w:rPr>
          <w:rFonts w:eastAsia="宋体"/>
          <w:lang w:eastAsia="zh-CN"/>
        </w:rPr>
      </w:pPr>
    </w:p>
    <w:p w14:paraId="7DB871F7" w14:textId="0EB78149" w:rsidR="00E54765" w:rsidRPr="00E54765" w:rsidRDefault="00E54765" w:rsidP="00E54765">
      <w:pPr>
        <w:pStyle w:val="41"/>
      </w:pPr>
      <w:bookmarkStart w:id="232" w:name="_Toc129109013"/>
      <w:r>
        <w:t>5.17.1.2</w:t>
      </w:r>
      <w:r>
        <w:tab/>
      </w:r>
      <w:r w:rsidRPr="00E54765">
        <w:t>Channel bandwidths per operating band for CA</w:t>
      </w:r>
      <w:bookmarkEnd w:id="232"/>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宋体"/>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宋体"/>
                <w:szCs w:val="18"/>
                <w:lang w:val="en-US" w:eastAsia="zh-CN"/>
              </w:rPr>
            </w:pPr>
            <w:r>
              <w:rPr>
                <w:szCs w:val="18"/>
                <w:lang w:val="en-US" w:eastAsia="zh-CN"/>
              </w:rPr>
              <w:t>-</w:t>
            </w:r>
          </w:p>
          <w:p w14:paraId="44A780B4" w14:textId="77777777" w:rsidR="00E54765" w:rsidRDefault="00E54765" w:rsidP="002615F9">
            <w:pPr>
              <w:pStyle w:val="TAC"/>
              <w:rPr>
                <w:rFonts w:eastAsia="宋体"/>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宋体"/>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宋体"/>
                <w:szCs w:val="18"/>
                <w:lang w:val="en-US" w:eastAsia="zh-CN"/>
              </w:rPr>
            </w:pPr>
            <w:r w:rsidRPr="00D74CC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宋体"/>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宋体"/>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宋体"/>
                <w:szCs w:val="18"/>
                <w:lang w:val="en-US" w:eastAsia="zh-CN"/>
              </w:rPr>
            </w:pPr>
            <w:r w:rsidRPr="004215FA">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宋体"/>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宋体"/>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CA_n3B</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宋体"/>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宋体"/>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宋体"/>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宋体"/>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宋体"/>
                <w:szCs w:val="18"/>
                <w:lang w:val="en-US" w:eastAsia="zh-CN"/>
              </w:rPr>
            </w:pPr>
            <w:r w:rsidRPr="00416EE9">
              <w:rPr>
                <w:rFonts w:eastAsia="宋体"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宋体"/>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CA_n3(2A)</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宋体"/>
                <w:szCs w:val="18"/>
                <w:lang w:val="en-US" w:eastAsia="zh-CN"/>
              </w:rPr>
            </w:pPr>
            <w:r>
              <w:rPr>
                <w:rFonts w:eastAsia="宋体"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宋体"/>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宋体" w:hAnsi="Arial" w:cs="Arial"/>
                <w:sz w:val="18"/>
                <w:szCs w:val="18"/>
                <w:lang w:val="en-US" w:eastAsia="zh-CN" w:bidi="ar"/>
              </w:rPr>
            </w:pPr>
            <w:r w:rsidRPr="006A4F1E">
              <w:rPr>
                <w:rFonts w:ascii="Arial" w:eastAsia="宋体" w:hAnsi="Arial" w:cs="Arial"/>
                <w:sz w:val="18"/>
                <w:szCs w:val="18"/>
                <w:lang w:val="en-US" w:eastAsia="zh-CN" w:bidi="ar"/>
              </w:rPr>
              <w:t>CA_n79C</w:t>
            </w:r>
            <w:r w:rsidRPr="0025687B">
              <w:rPr>
                <w:rFonts w:ascii="Arial" w:eastAsia="宋体" w:hAnsi="Arial" w:cs="Arial"/>
                <w:sz w:val="18"/>
                <w:szCs w:val="18"/>
                <w:lang w:val="en-US" w:eastAsia="zh-CN" w:bidi="ar"/>
              </w:rPr>
              <w:t>_BCS</w:t>
            </w:r>
            <w:r>
              <w:rPr>
                <w:rFonts w:ascii="Arial" w:eastAsia="宋体"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宋体"/>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宋体"/>
                <w:szCs w:val="18"/>
                <w:lang w:val="en-US" w:eastAsia="zh-CN"/>
              </w:rPr>
            </w:pPr>
          </w:p>
        </w:tc>
      </w:tr>
    </w:tbl>
    <w:p w14:paraId="442610EA" w14:textId="0B2A91BF" w:rsidR="00E54765" w:rsidRDefault="00E54765" w:rsidP="00E54765">
      <w:pPr>
        <w:pStyle w:val="41"/>
      </w:pPr>
      <w:bookmarkStart w:id="233" w:name="_Toc129109014"/>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233"/>
    </w:p>
    <w:p w14:paraId="0363A86B" w14:textId="77777777" w:rsidR="00E54765" w:rsidRPr="00A21B52" w:rsidRDefault="00E54765" w:rsidP="00E54765">
      <w:pPr>
        <w:rPr>
          <w:rFonts w:eastAsia="宋体"/>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 xml:space="preserve">Inter-band </w:t>
            </w:r>
            <w:r w:rsidRPr="00A21B52">
              <w:rPr>
                <w:rFonts w:ascii="Arial" w:eastAsia="宋体" w:hAnsi="Arial"/>
                <w:b/>
                <w:color w:val="000000"/>
                <w:sz w:val="18"/>
                <w:lang w:eastAsia="zh-CN"/>
              </w:rPr>
              <w:t>CA</w:t>
            </w:r>
            <w:r w:rsidRPr="00A21B52">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ΔT</w:t>
            </w:r>
            <w:r w:rsidRPr="00A21B52">
              <w:rPr>
                <w:rFonts w:ascii="Arial" w:eastAsia="宋体" w:hAnsi="Arial"/>
                <w:b/>
                <w:color w:val="000000"/>
                <w:sz w:val="18"/>
                <w:vertAlign w:val="subscript"/>
              </w:rPr>
              <w:t>IB,c</w:t>
            </w:r>
            <w:r w:rsidRPr="00A21B52">
              <w:rPr>
                <w:rFonts w:ascii="Arial" w:eastAsia="宋体" w:hAnsi="Arial"/>
                <w:b/>
                <w:color w:val="000000"/>
                <w:sz w:val="18"/>
              </w:rPr>
              <w:t xml:space="preserve"> for NR bands (dB)</w:t>
            </w:r>
            <w:r w:rsidRPr="00A21B52">
              <w:rPr>
                <w:rFonts w:ascii="Arial" w:eastAsia="宋体"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宋体" w:hAnsi="Arial"/>
                <w:b/>
                <w:color w:val="000000"/>
                <w:sz w:val="18"/>
              </w:rPr>
            </w:pPr>
            <w:r w:rsidRPr="00A21B52">
              <w:rPr>
                <w:rFonts w:ascii="Arial" w:eastAsia="宋体" w:hAnsi="Arial"/>
                <w:b/>
                <w:color w:val="000000"/>
                <w:sz w:val="18"/>
              </w:rPr>
              <w:t>Component band in order of bands in configuration</w:t>
            </w:r>
            <w:r w:rsidRPr="00A21B52">
              <w:rPr>
                <w:rFonts w:ascii="Arial" w:eastAsia="宋体"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hint="eastAsia"/>
                <w:color w:val="000000"/>
                <w:sz w:val="18"/>
                <w:lang w:val="en-US" w:eastAsia="zh-CN"/>
              </w:rPr>
              <w:t>0</w:t>
            </w:r>
            <w:r>
              <w:rPr>
                <w:rFonts w:ascii="Arial" w:eastAsia="宋体"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宋体" w:hAnsi="Arial"/>
                <w:color w:val="000000"/>
                <w:sz w:val="18"/>
                <w:lang w:val="en-US" w:eastAsia="zh-CN"/>
              </w:rPr>
            </w:pPr>
            <w:r>
              <w:rPr>
                <w:rFonts w:ascii="Arial" w:eastAsia="宋体"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宋体"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宋体" w:hAnsi="Arial" w:cs="Arial"/>
                <w:color w:val="000000"/>
                <w:sz w:val="18"/>
                <w:szCs w:val="22"/>
                <w:lang w:val="en-US" w:eastAsia="zh-CN"/>
              </w:rPr>
            </w:pPr>
            <w:r w:rsidRPr="00A21B52">
              <w:rPr>
                <w:rFonts w:ascii="Arial" w:eastAsia="等线" w:hAnsi="Arial"/>
                <w:color w:val="000000"/>
                <w:sz w:val="18"/>
              </w:rPr>
              <w:t>NOTE **:</w:t>
            </w:r>
            <w:r w:rsidRPr="00A21B52">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宋体"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ΔR</w:t>
            </w:r>
            <w:r w:rsidRPr="00A21B52">
              <w:rPr>
                <w:rFonts w:ascii="Arial" w:eastAsia="等线" w:hAnsi="Arial"/>
                <w:b/>
                <w:color w:val="000000"/>
                <w:sz w:val="18"/>
                <w:vertAlign w:val="subscript"/>
              </w:rPr>
              <w:t>IB,c</w:t>
            </w:r>
            <w:r w:rsidRPr="00A21B52">
              <w:rPr>
                <w:rFonts w:ascii="Arial" w:eastAsia="等线" w:hAnsi="Arial"/>
                <w:b/>
                <w:color w:val="000000"/>
                <w:sz w:val="18"/>
              </w:rPr>
              <w:t xml:space="preserve"> for NR bands (dB)</w:t>
            </w:r>
            <w:r w:rsidRPr="00A21B52">
              <w:rPr>
                <w:rFonts w:ascii="Arial" w:eastAsia="等线"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等线"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等线" w:hAnsi="Arial"/>
                <w:b/>
                <w:color w:val="000000"/>
                <w:sz w:val="18"/>
              </w:rPr>
            </w:pPr>
            <w:r w:rsidRPr="00A21B52">
              <w:rPr>
                <w:rFonts w:ascii="Arial" w:eastAsia="等线" w:hAnsi="Arial"/>
                <w:b/>
                <w:color w:val="000000"/>
                <w:sz w:val="18"/>
              </w:rPr>
              <w:t>Component band in order of bands in configuration</w:t>
            </w:r>
            <w:r w:rsidRPr="00A21B52">
              <w:rPr>
                <w:rFonts w:ascii="Arial" w:eastAsia="等线"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等线" w:hAnsi="Arial"/>
                <w:color w:val="000000"/>
                <w:sz w:val="18"/>
              </w:rPr>
            </w:pPr>
            <w:r>
              <w:rPr>
                <w:rFonts w:ascii="Arial" w:eastAsia="等线"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等线" w:cs="Arial"/>
                <w:color w:val="000000"/>
                <w:lang w:eastAsia="ja-JP"/>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 xml:space="preserve"> “-” denotes ΔR</w:t>
            </w:r>
            <w:r w:rsidRPr="00A21B52">
              <w:rPr>
                <w:rFonts w:ascii="Arial" w:eastAsia="等线" w:hAnsi="Arial" w:cs="Arial"/>
                <w:color w:val="000000"/>
                <w:sz w:val="18"/>
                <w:vertAlign w:val="subscript"/>
                <w:lang w:eastAsia="ja-JP"/>
              </w:rPr>
              <w:t>IB,c</w:t>
            </w:r>
            <w:r w:rsidRPr="00A21B52">
              <w:rPr>
                <w:rFonts w:ascii="Arial" w:eastAsia="等线"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等线" w:hAnsi="Arial"/>
                <w:color w:val="000000"/>
                <w:sz w:val="18"/>
                <w:lang w:val="en-US"/>
              </w:rPr>
            </w:pPr>
            <w:r w:rsidRPr="00A21B52">
              <w:rPr>
                <w:rFonts w:ascii="Arial" w:eastAsia="等线" w:hAnsi="Arial" w:cs="Arial"/>
                <w:color w:val="000000"/>
                <w:sz w:val="18"/>
                <w:lang w:eastAsia="ja-JP"/>
              </w:rPr>
              <w:t>NOTE **:</w:t>
            </w:r>
            <w:r w:rsidRPr="00A21B52">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Default="00EF451D" w:rsidP="00AC4AB0">
      <w:pPr>
        <w:rPr>
          <w:b/>
          <w:color w:val="0070C0"/>
          <w:sz w:val="32"/>
          <w:szCs w:val="32"/>
        </w:rPr>
      </w:pPr>
    </w:p>
    <w:p w14:paraId="7BF9724C" w14:textId="228F8E16" w:rsidR="0086115F" w:rsidRDefault="0086115F" w:rsidP="00AB6990">
      <w:pPr>
        <w:pStyle w:val="21"/>
      </w:pPr>
      <w:bookmarkStart w:id="234" w:name="_Toc129109015"/>
      <w:r w:rsidRPr="00A20126">
        <w:t>5.</w:t>
      </w:r>
      <w:r>
        <w:t>18</w:t>
      </w:r>
      <w:r w:rsidRPr="00A20126">
        <w:tab/>
        <w:t>CA_n</w:t>
      </w:r>
      <w:r>
        <w:t>5</w:t>
      </w:r>
      <w:r w:rsidRPr="00A20126">
        <w:t>-n7-n</w:t>
      </w:r>
      <w:r>
        <w:t>77</w:t>
      </w:r>
      <w:bookmarkEnd w:id="234"/>
    </w:p>
    <w:p w14:paraId="2BA2BA7B" w14:textId="49EBBD78" w:rsidR="0086115F" w:rsidRPr="00A20126" w:rsidRDefault="0086115F" w:rsidP="0086115F">
      <w:pPr>
        <w:pStyle w:val="31"/>
      </w:pPr>
      <w:bookmarkStart w:id="235" w:name="_Toc129109016"/>
      <w:r>
        <w:t>5.18.1</w:t>
      </w:r>
      <w:r>
        <w:tab/>
      </w:r>
      <w:r w:rsidRPr="00A20126">
        <w:t>Common for 1 band UL and 2 bands UL CA</w:t>
      </w:r>
      <w:bookmarkEnd w:id="235"/>
    </w:p>
    <w:p w14:paraId="1CD8D7AE" w14:textId="3F301927" w:rsidR="0086115F" w:rsidRPr="00A20126" w:rsidRDefault="0086115F" w:rsidP="0086115F">
      <w:pPr>
        <w:pStyle w:val="41"/>
      </w:pPr>
      <w:bookmarkStart w:id="236" w:name="_Toc129109017"/>
      <w:r>
        <w:t>5.18.1.1</w:t>
      </w:r>
      <w:r>
        <w:tab/>
      </w:r>
      <w:r w:rsidRPr="00A20126">
        <w:t>Operating bands for CA</w:t>
      </w:r>
      <w:bookmarkEnd w:id="236"/>
    </w:p>
    <w:p w14:paraId="45D6DD44" w14:textId="40EE1B48" w:rsidR="0086115F" w:rsidRPr="00A20126" w:rsidRDefault="0086115F" w:rsidP="0086115F">
      <w:pPr>
        <w:pStyle w:val="TH"/>
        <w:rPr>
          <w:rFonts w:cs="Arial"/>
        </w:rPr>
      </w:pPr>
      <w:r w:rsidRPr="00A20126">
        <w:rPr>
          <w:rFonts w:cs="Arial"/>
        </w:rPr>
        <w:t xml:space="preserve">Table </w:t>
      </w:r>
      <w:r w:rsidRPr="00467ADF">
        <w:rPr>
          <w:rFonts w:cs="Arial"/>
        </w:rPr>
        <w:t>5.</w:t>
      </w:r>
      <w:r>
        <w:rPr>
          <w:rFonts w:cs="Arial"/>
        </w:rPr>
        <w:t>18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6115F" w14:paraId="37D5C952"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EF3563D"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8404883"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2AA814"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7EBC9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16B976"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Duplex Mode</w:t>
            </w:r>
          </w:p>
        </w:tc>
      </w:tr>
      <w:tr w:rsidR="0086115F" w14:paraId="1A6EF6DD"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92662"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3E0A"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F2E790"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AA68A9"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0412" w14:textId="77777777" w:rsidR="0086115F" w:rsidRDefault="0086115F" w:rsidP="00BC1FE2">
            <w:pPr>
              <w:spacing w:after="0"/>
              <w:rPr>
                <w:rFonts w:ascii="Arial" w:hAnsi="Arial"/>
                <w:b/>
                <w:color w:val="000000"/>
                <w:sz w:val="18"/>
              </w:rPr>
            </w:pPr>
          </w:p>
        </w:tc>
      </w:tr>
      <w:tr w:rsidR="0086115F" w14:paraId="63850666" w14:textId="77777777" w:rsidTr="00AB699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4B56"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EDED"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BB3BB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8EFCD07"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70B1" w14:textId="77777777" w:rsidR="0086115F" w:rsidRDefault="0086115F" w:rsidP="00BC1FE2">
            <w:pPr>
              <w:spacing w:after="0"/>
              <w:rPr>
                <w:rFonts w:ascii="Arial" w:hAnsi="Arial"/>
                <w:b/>
                <w:color w:val="000000"/>
                <w:sz w:val="18"/>
              </w:rPr>
            </w:pPr>
          </w:p>
        </w:tc>
      </w:tr>
      <w:tr w:rsidR="0086115F" w14:paraId="64D5A8D6" w14:textId="77777777" w:rsidTr="00AB6990">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1535791" w14:textId="77777777" w:rsidR="0086115F" w:rsidRPr="00050EB8" w:rsidRDefault="0086115F"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53075A"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4DF1F3"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47A5A9"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1AB0895"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74FAD8"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7C8229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E3A078"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FC7A"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75E9EF29" w14:textId="77777777" w:rsidTr="00AB6990">
        <w:trPr>
          <w:trHeight w:val="225"/>
          <w:jc w:val="center"/>
        </w:trPr>
        <w:tc>
          <w:tcPr>
            <w:tcW w:w="0" w:type="auto"/>
            <w:tcBorders>
              <w:top w:val="nil"/>
              <w:left w:val="single" w:sz="4" w:space="0" w:color="auto"/>
              <w:bottom w:val="nil"/>
              <w:right w:val="single" w:sz="4" w:space="0" w:color="auto"/>
            </w:tcBorders>
            <w:vAlign w:val="center"/>
            <w:hideMark/>
          </w:tcPr>
          <w:p w14:paraId="73BB15BF"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B3E31D3"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4C0A6C27"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6E401CA"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425724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1B9D1995"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74EB272B" w14:textId="77777777" w:rsidR="0086115F"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C4A85BE"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1F9C43B"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50F776F4" w14:textId="77777777" w:rsidTr="00AB6990">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2A88EF08"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46D88D"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2EE8079"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C3875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2BBEDD"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460F36"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1C245CF"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4FD031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BA075" w14:textId="77777777" w:rsidR="0086115F" w:rsidRPr="00050EB8" w:rsidRDefault="0086115F"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409B4F4C" w14:textId="77777777" w:rsidR="0086115F" w:rsidRDefault="0086115F" w:rsidP="0086115F">
      <w:pPr>
        <w:rPr>
          <w:lang w:eastAsia="ko-KR"/>
        </w:rPr>
      </w:pPr>
    </w:p>
    <w:p w14:paraId="213DFC97" w14:textId="74C4C4CC" w:rsidR="0086115F" w:rsidRPr="00A20126" w:rsidRDefault="0086115F" w:rsidP="0086115F">
      <w:pPr>
        <w:pStyle w:val="41"/>
      </w:pPr>
      <w:bookmarkStart w:id="237" w:name="_Toc129109018"/>
      <w:r w:rsidRPr="00A20126">
        <w:t>5.</w:t>
      </w:r>
      <w:r>
        <w:t>18</w:t>
      </w:r>
      <w:r>
        <w:rPr>
          <w:rFonts w:hint="eastAsia"/>
        </w:rPr>
        <w:t>.</w:t>
      </w:r>
      <w:r>
        <w:t>1.2</w:t>
      </w:r>
      <w:r>
        <w:tab/>
        <w:t xml:space="preserve">Channel bandwidths per operating band for </w:t>
      </w:r>
      <w:r>
        <w:rPr>
          <w:rFonts w:hint="eastAsia"/>
        </w:rPr>
        <w:t>CA</w:t>
      </w:r>
      <w:bookmarkEnd w:id="237"/>
    </w:p>
    <w:p w14:paraId="620FE87F" w14:textId="77777777" w:rsidR="0086115F" w:rsidRPr="00A20126" w:rsidRDefault="0086115F" w:rsidP="0086115F">
      <w:pPr>
        <w:pStyle w:val="TH"/>
        <w:rPr>
          <w:rFonts w:cs="Arial"/>
        </w:rPr>
      </w:pPr>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5</w:t>
      </w:r>
      <w:r w:rsidRPr="00467ADF">
        <w:rPr>
          <w:rFonts w:cs="Arial"/>
        </w:rPr>
        <w:t>+n</w:t>
      </w:r>
      <w:r>
        <w:rPr>
          <w:rFonts w:cs="Arial"/>
        </w:rPr>
        <w:t>7</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6115F" w14:paraId="55A3D162"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574075" w14:textId="77777777" w:rsidR="0086115F" w:rsidRDefault="0086115F"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5086B3" w14:textId="77777777" w:rsidR="0086115F" w:rsidRDefault="0086115F"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4C2B5C" w14:textId="77777777" w:rsidR="0086115F" w:rsidRDefault="0086115F"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285A51" w14:textId="77777777" w:rsidR="0086115F" w:rsidRDefault="0086115F"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1D8C80" w14:textId="77777777" w:rsidR="0086115F" w:rsidRDefault="0086115F" w:rsidP="00BC1FE2">
            <w:pPr>
              <w:pStyle w:val="TAH"/>
              <w:rPr>
                <w:szCs w:val="18"/>
                <w:lang w:val="en-US" w:eastAsia="zh-CN"/>
              </w:rPr>
            </w:pPr>
            <w:r>
              <w:t>Bandwidth combination set</w:t>
            </w:r>
          </w:p>
        </w:tc>
      </w:tr>
      <w:tr w:rsidR="0086115F" w14:paraId="040C1DAB"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08A47000" w14:textId="77777777" w:rsidR="0086115F" w:rsidRDefault="0086115F" w:rsidP="00BC1FE2">
            <w:pPr>
              <w:pStyle w:val="TAC"/>
              <w:rPr>
                <w:rFonts w:eastAsia="宋体"/>
                <w:szCs w:val="18"/>
                <w:lang w:val="en-US" w:eastAsia="zh-CN"/>
              </w:rPr>
            </w:pPr>
            <w:r w:rsidRPr="00A20613">
              <w:rPr>
                <w:rFonts w:cs="Arial"/>
                <w:color w:val="000000"/>
                <w:szCs w:val="18"/>
              </w:rPr>
              <w:t>CA_n5A-n7A-n77A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69D9" w14:textId="77777777" w:rsidR="0086115F" w:rsidRDefault="0086115F" w:rsidP="00BC1FE2">
            <w:pPr>
              <w:pStyle w:val="TAC"/>
              <w:rPr>
                <w:rFonts w:eastAsia="宋体"/>
                <w:szCs w:val="18"/>
                <w:lang w:val="en-US" w:eastAsia="zh-CN"/>
              </w:rPr>
            </w:pPr>
            <w:r w:rsidRPr="00A20613">
              <w:rPr>
                <w:rFonts w:cs="Arial"/>
                <w:color w:val="000000"/>
                <w:szCs w:val="18"/>
              </w:rPr>
              <w:t>CA_n5A-n7A CA_n5-n77A CA_n7-n77A</w:t>
            </w:r>
          </w:p>
        </w:tc>
        <w:tc>
          <w:tcPr>
            <w:tcW w:w="730" w:type="dxa"/>
            <w:tcBorders>
              <w:left w:val="single" w:sz="4" w:space="0" w:color="auto"/>
              <w:right w:val="single" w:sz="4" w:space="0" w:color="auto"/>
            </w:tcBorders>
            <w:vAlign w:val="center"/>
          </w:tcPr>
          <w:p w14:paraId="120E6601" w14:textId="77777777" w:rsidR="0086115F" w:rsidRDefault="0086115F" w:rsidP="00BC1FE2">
            <w:pPr>
              <w:pStyle w:val="TAC"/>
              <w:rPr>
                <w:szCs w:val="18"/>
                <w:lang w:val="en-US"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BE25E"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n5A channel bandwidths in Table 5.3.5-1</w:t>
            </w:r>
          </w:p>
        </w:tc>
        <w:tc>
          <w:tcPr>
            <w:tcW w:w="1360" w:type="dxa"/>
            <w:tcBorders>
              <w:left w:val="single" w:sz="4" w:space="0" w:color="auto"/>
              <w:bottom w:val="nil"/>
              <w:right w:val="single" w:sz="4" w:space="0" w:color="auto"/>
            </w:tcBorders>
            <w:shd w:val="clear" w:color="auto" w:fill="auto"/>
            <w:vAlign w:val="center"/>
          </w:tcPr>
          <w:p w14:paraId="3ED81E38" w14:textId="77777777" w:rsidR="0086115F" w:rsidRDefault="0086115F" w:rsidP="00BC1FE2">
            <w:pPr>
              <w:pStyle w:val="TAC"/>
              <w:rPr>
                <w:szCs w:val="18"/>
                <w:lang w:val="en-US" w:eastAsia="zh-CN"/>
              </w:rPr>
            </w:pPr>
            <w:r>
              <w:rPr>
                <w:rFonts w:hint="eastAsia"/>
                <w:szCs w:val="18"/>
                <w:lang w:val="en-US" w:eastAsia="zh-CN"/>
              </w:rPr>
              <w:t>0</w:t>
            </w:r>
          </w:p>
        </w:tc>
      </w:tr>
      <w:tr w:rsidR="0086115F" w14:paraId="5AC67365"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FDADBFF" w14:textId="77777777" w:rsidR="0086115F" w:rsidRDefault="0086115F"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6AC49"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4E7C66E0" w14:textId="77777777" w:rsidR="0086115F" w:rsidRDefault="0086115F"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390F8"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5D3BA7" w14:textId="77777777" w:rsidR="0086115F" w:rsidRDefault="0086115F" w:rsidP="00BC1FE2">
            <w:pPr>
              <w:pStyle w:val="TAC"/>
              <w:rPr>
                <w:szCs w:val="18"/>
                <w:lang w:val="en-US" w:eastAsia="zh-CN"/>
              </w:rPr>
            </w:pPr>
          </w:p>
        </w:tc>
      </w:tr>
      <w:tr w:rsidR="0086115F" w14:paraId="6CF47BBC"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5E21B" w14:textId="77777777" w:rsidR="0086115F" w:rsidRDefault="0086115F"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FD550"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32A73E0C" w14:textId="77777777" w:rsidR="0086115F" w:rsidRDefault="0086115F"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55041FFC" w14:textId="77777777" w:rsidR="0086115F" w:rsidRPr="009663F7" w:rsidRDefault="0086115F"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BE748" w14:textId="77777777" w:rsidR="0086115F" w:rsidRDefault="0086115F" w:rsidP="00BC1FE2">
            <w:pPr>
              <w:pStyle w:val="TAC"/>
              <w:rPr>
                <w:szCs w:val="18"/>
                <w:lang w:val="en-US" w:eastAsia="zh-CN"/>
              </w:rPr>
            </w:pPr>
          </w:p>
        </w:tc>
      </w:tr>
    </w:tbl>
    <w:p w14:paraId="7A3BDF8B" w14:textId="77777777" w:rsidR="0086115F" w:rsidRDefault="0086115F" w:rsidP="0086115F">
      <w:pPr>
        <w:pStyle w:val="EditorsNote"/>
        <w:ind w:left="284" w:firstLine="0"/>
      </w:pPr>
    </w:p>
    <w:p w14:paraId="65FBC843" w14:textId="04229BA8" w:rsidR="0086115F" w:rsidRPr="00A20126" w:rsidRDefault="0086115F" w:rsidP="0086115F">
      <w:pPr>
        <w:pStyle w:val="41"/>
      </w:pPr>
      <w:bookmarkStart w:id="238" w:name="_Toc129109019"/>
      <w:r>
        <w:t>5.18.1.3</w:t>
      </w:r>
      <w:r>
        <w:tab/>
      </w:r>
      <w:r w:rsidRPr="00A20126">
        <w:t>∆T</w:t>
      </w:r>
      <w:r w:rsidRPr="0086115F">
        <w:rPr>
          <w:vertAlign w:val="subscript"/>
        </w:rPr>
        <w:t>IB,c</w:t>
      </w:r>
      <w:r w:rsidRPr="00A20126">
        <w:t xml:space="preserve"> and ∆R</w:t>
      </w:r>
      <w:r w:rsidRPr="0086115F">
        <w:rPr>
          <w:vertAlign w:val="subscript"/>
        </w:rPr>
        <w:t>IB,c</w:t>
      </w:r>
      <w:r w:rsidRPr="00A20126">
        <w:t xml:space="preserve"> values</w:t>
      </w:r>
      <w:bookmarkEnd w:id="238"/>
    </w:p>
    <w:p w14:paraId="073E9A6B" w14:textId="77777777" w:rsidR="0086115F" w:rsidRDefault="0086115F" w:rsidP="0086115F">
      <w:r>
        <w:t xml:space="preserve">For </w:t>
      </w:r>
      <w:r>
        <w:rPr>
          <w:lang w:val="en-US" w:eastAsia="zh-CN"/>
        </w:rPr>
        <w:t>CA</w:t>
      </w:r>
      <w:r>
        <w:rPr>
          <w:lang w:eastAsia="zh-CN"/>
        </w:rPr>
        <w:t>_</w:t>
      </w:r>
      <w:r>
        <w:rPr>
          <w:lang w:val="en-US" w:eastAsia="zh-CN"/>
        </w:rPr>
        <w:t>n5</w:t>
      </w:r>
      <w:r>
        <w:rPr>
          <w:lang w:eastAsia="ja-JP"/>
        </w:rPr>
        <w:t>-n7</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DC_5-7_n77 and are given in the tables below.</w:t>
      </w:r>
    </w:p>
    <w:p w14:paraId="07B6B9D1" w14:textId="0733F10E"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115F" w14:paraId="0CEB1A5D" w14:textId="77777777" w:rsidTr="00BC1FE2">
        <w:trPr>
          <w:jc w:val="center"/>
        </w:trPr>
        <w:tc>
          <w:tcPr>
            <w:tcW w:w="2336" w:type="dxa"/>
            <w:vMerge w:val="restart"/>
            <w:tcBorders>
              <w:top w:val="single" w:sz="4" w:space="0" w:color="auto"/>
              <w:left w:val="single" w:sz="4" w:space="0" w:color="auto"/>
              <w:right w:val="single" w:sz="4" w:space="0" w:color="auto"/>
            </w:tcBorders>
          </w:tcPr>
          <w:p w14:paraId="08032A39" w14:textId="77777777" w:rsidR="0086115F" w:rsidRDefault="0086115F"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776F05"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86115F" w14:paraId="583CA075" w14:textId="77777777" w:rsidTr="00BC1FE2">
        <w:trPr>
          <w:jc w:val="center"/>
        </w:trPr>
        <w:tc>
          <w:tcPr>
            <w:tcW w:w="2336" w:type="dxa"/>
            <w:vMerge/>
            <w:tcBorders>
              <w:left w:val="single" w:sz="4" w:space="0" w:color="auto"/>
              <w:bottom w:val="single" w:sz="4" w:space="0" w:color="auto"/>
              <w:right w:val="single" w:sz="4" w:space="0" w:color="auto"/>
            </w:tcBorders>
          </w:tcPr>
          <w:p w14:paraId="325F2BE4" w14:textId="77777777" w:rsidR="0086115F" w:rsidRDefault="0086115F"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2395F6" w14:textId="77777777" w:rsidR="0086115F" w:rsidRDefault="0086115F"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86115F" w14:paraId="3C4A97AE"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49B2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520B0D5"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CC5C7" w14:textId="77777777" w:rsidR="0086115F" w:rsidRDefault="0086115F"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AC3A6E" w14:textId="77777777" w:rsidR="0086115F" w:rsidRDefault="0086115F"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86115F" w14:paraId="66B96FF3"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A9C2A8" w14:textId="77777777" w:rsidR="0086115F" w:rsidRPr="00901DE9" w:rsidRDefault="0086115F"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F9D75B5" w14:textId="77777777" w:rsidR="0086115F" w:rsidRDefault="0086115F"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7308BD41" w14:textId="77777777" w:rsidR="0086115F" w:rsidRPr="00467ADF" w:rsidRDefault="0086115F" w:rsidP="0086115F">
      <w:pPr>
        <w:keepNext/>
        <w:keepLines/>
        <w:rPr>
          <w:rFonts w:ascii="Arial" w:hAnsi="Arial" w:cs="Arial"/>
        </w:rPr>
      </w:pPr>
    </w:p>
    <w:p w14:paraId="315149BF" w14:textId="18E641B8"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115F" w:rsidRPr="00F92868" w14:paraId="5DF760E6" w14:textId="77777777" w:rsidTr="00BC1FE2">
        <w:trPr>
          <w:trHeight w:val="187"/>
          <w:jc w:val="center"/>
        </w:trPr>
        <w:tc>
          <w:tcPr>
            <w:tcW w:w="1594" w:type="dxa"/>
            <w:vMerge w:val="restart"/>
          </w:tcPr>
          <w:p w14:paraId="1686E3DB" w14:textId="77777777" w:rsidR="0086115F" w:rsidRPr="00F92868" w:rsidRDefault="0086115F"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4FDFF644"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86115F" w:rsidRPr="00F92868" w14:paraId="53D7E9B5" w14:textId="77777777" w:rsidTr="00BC1FE2">
        <w:trPr>
          <w:trHeight w:val="187"/>
          <w:jc w:val="center"/>
        </w:trPr>
        <w:tc>
          <w:tcPr>
            <w:tcW w:w="1594" w:type="dxa"/>
            <w:vMerge/>
            <w:tcBorders>
              <w:bottom w:val="single" w:sz="4" w:space="0" w:color="auto"/>
            </w:tcBorders>
          </w:tcPr>
          <w:p w14:paraId="764D3B5B" w14:textId="77777777" w:rsidR="0086115F" w:rsidRPr="00F92868" w:rsidRDefault="0086115F" w:rsidP="00BC1FE2">
            <w:pPr>
              <w:keepNext/>
              <w:keepLines/>
              <w:spacing w:after="0"/>
              <w:jc w:val="center"/>
              <w:rPr>
                <w:rFonts w:ascii="Arial" w:eastAsia="等线" w:hAnsi="Arial"/>
                <w:b/>
                <w:sz w:val="18"/>
              </w:rPr>
            </w:pPr>
          </w:p>
        </w:tc>
        <w:tc>
          <w:tcPr>
            <w:tcW w:w="5845" w:type="dxa"/>
            <w:gridSpan w:val="3"/>
            <w:vAlign w:val="center"/>
          </w:tcPr>
          <w:p w14:paraId="0BEB102B" w14:textId="77777777" w:rsidR="0086115F" w:rsidRPr="00F92868" w:rsidRDefault="0086115F"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86115F" w:rsidRPr="00F92868" w14:paraId="078E7F73" w14:textId="77777777" w:rsidTr="00BC1FE2">
        <w:trPr>
          <w:trHeight w:val="187"/>
          <w:jc w:val="center"/>
        </w:trPr>
        <w:tc>
          <w:tcPr>
            <w:tcW w:w="1594" w:type="dxa"/>
            <w:shd w:val="clear" w:color="auto" w:fill="auto"/>
          </w:tcPr>
          <w:p w14:paraId="1D2DA56A" w14:textId="77777777" w:rsidR="0086115F" w:rsidRPr="00F92868" w:rsidRDefault="0086115F"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n5</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-n77</w:t>
            </w:r>
          </w:p>
        </w:tc>
        <w:tc>
          <w:tcPr>
            <w:tcW w:w="1948" w:type="dxa"/>
            <w:vAlign w:val="center"/>
          </w:tcPr>
          <w:p w14:paraId="7B2F931E"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6B2BEE44"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0F609706" w14:textId="77777777" w:rsidR="0086115F" w:rsidRPr="00F92868" w:rsidRDefault="0086115F"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86115F" w:rsidRPr="00F92868" w14:paraId="287DE015" w14:textId="77777777" w:rsidTr="00BC1FE2">
        <w:trPr>
          <w:trHeight w:val="187"/>
          <w:jc w:val="center"/>
        </w:trPr>
        <w:tc>
          <w:tcPr>
            <w:tcW w:w="7439" w:type="dxa"/>
            <w:gridSpan w:val="4"/>
            <w:tcBorders>
              <w:bottom w:val="single" w:sz="4" w:space="0" w:color="auto"/>
            </w:tcBorders>
            <w:shd w:val="clear" w:color="auto" w:fill="auto"/>
          </w:tcPr>
          <w:p w14:paraId="00BC1016" w14:textId="77777777" w:rsidR="0086115F" w:rsidRPr="00684407" w:rsidRDefault="0086115F"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49C1BD09" w14:textId="77777777" w:rsidR="0086115F" w:rsidRDefault="0086115F"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000A5475" w14:textId="18ACF0F2" w:rsidR="0086115F" w:rsidRPr="00A20126" w:rsidRDefault="0086115F" w:rsidP="0086115F">
      <w:pPr>
        <w:pStyle w:val="31"/>
      </w:pPr>
      <w:bookmarkStart w:id="239" w:name="_Toc129109020"/>
      <w:r>
        <w:t>5.18.2</w:t>
      </w:r>
      <w:r>
        <w:tab/>
      </w:r>
      <w:r w:rsidRPr="00A20126">
        <w:t>Specific for 2 bands UL CA</w:t>
      </w:r>
      <w:bookmarkEnd w:id="239"/>
    </w:p>
    <w:p w14:paraId="2756C347" w14:textId="468D6CAB" w:rsidR="0086115F" w:rsidRPr="00A20126" w:rsidRDefault="0086115F" w:rsidP="0086115F">
      <w:pPr>
        <w:pStyle w:val="41"/>
      </w:pPr>
      <w:bookmarkStart w:id="240" w:name="_Toc129109021"/>
      <w:r>
        <w:rPr>
          <w:rFonts w:hint="eastAsia"/>
        </w:rPr>
        <w:t>5.</w:t>
      </w:r>
      <w:r>
        <w:t>18</w:t>
      </w:r>
      <w:r>
        <w:rPr>
          <w:rFonts w:hint="eastAsia"/>
        </w:rPr>
        <w:t>.</w:t>
      </w:r>
      <w:r>
        <w:t>2.1</w:t>
      </w:r>
      <w:r>
        <w:tab/>
      </w:r>
      <w:r>
        <w:rPr>
          <w:rFonts w:hint="eastAsia"/>
        </w:rPr>
        <w:t>UE co-existence studies</w:t>
      </w:r>
      <w:bookmarkEnd w:id="240"/>
    </w:p>
    <w:p w14:paraId="468E4C2B" w14:textId="77777777" w:rsidR="0086115F" w:rsidRDefault="0086115F" w:rsidP="0086115F">
      <w:pPr>
        <w:pStyle w:val="Guidance"/>
        <w:rPr>
          <w:i w:val="0"/>
          <w:color w:val="auto"/>
          <w:szCs w:val="22"/>
          <w:lang w:val="en-US" w:eastAsia="zh-CN"/>
        </w:rPr>
      </w:pPr>
      <w:r>
        <w:rPr>
          <w:i w:val="0"/>
          <w:color w:val="auto"/>
          <w:szCs w:val="22"/>
          <w:lang w:val="en-US" w:eastAsia="zh-CN"/>
        </w:rPr>
        <w:t>UL n5-n7 gives IMD2, IMD3 and IMD4 into DL n77.</w:t>
      </w:r>
    </w:p>
    <w:p w14:paraId="5C0CD8C6" w14:textId="77777777" w:rsidR="0086115F" w:rsidRDefault="0086115F" w:rsidP="0086115F">
      <w:pPr>
        <w:pStyle w:val="Guidance"/>
        <w:rPr>
          <w:i w:val="0"/>
          <w:color w:val="auto"/>
          <w:szCs w:val="22"/>
          <w:lang w:val="en-US" w:eastAsia="zh-CN"/>
        </w:rPr>
      </w:pPr>
      <w:r>
        <w:rPr>
          <w:i w:val="0"/>
          <w:color w:val="auto"/>
          <w:szCs w:val="22"/>
          <w:lang w:val="en-US" w:eastAsia="zh-CN"/>
        </w:rPr>
        <w:t>UL n5-n77 gives IMD2 into DL n7.</w:t>
      </w:r>
    </w:p>
    <w:p w14:paraId="73E504E2" w14:textId="77777777" w:rsidR="0086115F" w:rsidRDefault="0086115F" w:rsidP="0086115F">
      <w:pPr>
        <w:pStyle w:val="Guidance"/>
        <w:rPr>
          <w:i w:val="0"/>
          <w:color w:val="auto"/>
          <w:szCs w:val="22"/>
          <w:lang w:val="en-US" w:eastAsia="zh-CN"/>
        </w:rPr>
      </w:pPr>
      <w:r>
        <w:rPr>
          <w:i w:val="0"/>
          <w:color w:val="auto"/>
          <w:szCs w:val="22"/>
          <w:lang w:val="en-US" w:eastAsia="zh-CN"/>
        </w:rPr>
        <w:t>UL n7-n77 gives IMD2 and IMD3 into DL n5.</w:t>
      </w:r>
    </w:p>
    <w:p w14:paraId="33F953F4" w14:textId="0FAD4B61" w:rsidR="0086115F" w:rsidRPr="00A20126" w:rsidRDefault="0086115F" w:rsidP="0086115F">
      <w:pPr>
        <w:pStyle w:val="41"/>
      </w:pPr>
      <w:bookmarkStart w:id="241" w:name="_Toc129109022"/>
      <w:r w:rsidRPr="00467ADF">
        <w:rPr>
          <w:rFonts w:hint="eastAsia"/>
        </w:rPr>
        <w:t>5.</w:t>
      </w:r>
      <w:r>
        <w:t>18</w:t>
      </w:r>
      <w:r w:rsidRPr="00A20126">
        <w:t>.2.2</w:t>
      </w:r>
      <w:r w:rsidRPr="00A20126">
        <w:tab/>
        <w:t>REFSENS requirements</w:t>
      </w:r>
      <w:bookmarkEnd w:id="241"/>
    </w:p>
    <w:p w14:paraId="7F16893C" w14:textId="77777777" w:rsidR="0086115F" w:rsidRDefault="0086115F" w:rsidP="0086115F">
      <w:r>
        <w:t>Based on the co-existence studies there are a need to define MSD values. MSD values from DC_5-7_n77 are reused, where possible, while n5+n7 into n77 is added in same range of MSD as the other two MSD values.</w:t>
      </w:r>
    </w:p>
    <w:p w14:paraId="1E9BBB95" w14:textId="0F2B8953"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115F" w14:paraId="120D068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781579" w14:textId="77777777" w:rsidR="0086115F" w:rsidRDefault="0086115F"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CB4B3" w14:textId="77777777" w:rsidR="0086115F" w:rsidRDefault="0086115F" w:rsidP="00BC1FE2">
            <w:pPr>
              <w:pStyle w:val="TAH"/>
            </w:pPr>
            <w:r>
              <w:t>Source of IMD</w:t>
            </w:r>
          </w:p>
        </w:tc>
      </w:tr>
      <w:tr w:rsidR="0086115F" w14:paraId="078A3807"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C0382C" w14:textId="77777777" w:rsidR="0086115F" w:rsidRDefault="0086115F"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379C45" w14:textId="77777777" w:rsidR="0086115F" w:rsidRDefault="0086115F"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D72C3F4" w14:textId="77777777" w:rsidR="0086115F" w:rsidRDefault="0086115F"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D44D04" w14:textId="77777777" w:rsidR="0086115F" w:rsidRDefault="0086115F"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99B8983" w14:textId="77777777" w:rsidR="0086115F" w:rsidRDefault="0086115F"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F7587B" w14:textId="77777777" w:rsidR="0086115F" w:rsidRDefault="0086115F"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0A441E" w14:textId="77777777" w:rsidR="0086115F" w:rsidRDefault="0086115F"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E42024" w14:textId="77777777" w:rsidR="0086115F" w:rsidRDefault="0086115F"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0B1FED6" w14:textId="77777777" w:rsidR="0086115F" w:rsidRDefault="0086115F" w:rsidP="00BC1FE2">
            <w:pPr>
              <w:pStyle w:val="TAH"/>
            </w:pPr>
          </w:p>
        </w:tc>
      </w:tr>
      <w:tr w:rsidR="0086115F" w14:paraId="401CD659"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9427AD" w14:textId="77777777" w:rsidR="0086115F" w:rsidRDefault="0086115F" w:rsidP="00BC1FE2">
            <w:pPr>
              <w:pStyle w:val="TAC"/>
              <w:rPr>
                <w:lang w:val="en-US" w:eastAsia="zh-CN"/>
              </w:rPr>
            </w:pPr>
            <w:r w:rsidRPr="009B4792">
              <w:rPr>
                <w:rFonts w:eastAsia="宋体"/>
                <w:color w:val="000000"/>
                <w:lang w:eastAsia="zh-CN"/>
              </w:rPr>
              <w:t>CA_</w:t>
            </w:r>
            <w:r>
              <w:rPr>
                <w:rFonts w:eastAsia="宋体"/>
                <w:color w:val="000000"/>
                <w:lang w:eastAsia="zh-CN"/>
              </w:rPr>
              <w:t>n5</w:t>
            </w:r>
            <w:r w:rsidRPr="009B4792">
              <w:rPr>
                <w:rFonts w:eastAsia="宋体"/>
                <w:color w:val="000000"/>
                <w:lang w:eastAsia="zh-CN"/>
              </w:rPr>
              <w:t>-</w:t>
            </w:r>
            <w:r>
              <w:rPr>
                <w:rFonts w:eastAsia="宋体"/>
                <w:color w:val="000000"/>
                <w:lang w:eastAsia="zh-CN"/>
              </w:rPr>
              <w:t>n7</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3AC30E76"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680E8CF2" w14:textId="77777777" w:rsidR="0086115F" w:rsidRDefault="0086115F" w:rsidP="00BC1FE2">
            <w:pPr>
              <w:pStyle w:val="TAC"/>
              <w:rPr>
                <w:lang w:val="en-US" w:eastAsia="ko-KR"/>
              </w:rPr>
            </w:pPr>
            <w:r>
              <w:t>844</w:t>
            </w:r>
          </w:p>
        </w:tc>
        <w:tc>
          <w:tcPr>
            <w:tcW w:w="964" w:type="dxa"/>
            <w:tcBorders>
              <w:top w:val="single" w:sz="4" w:space="0" w:color="auto"/>
              <w:left w:val="single" w:sz="4" w:space="0" w:color="auto"/>
              <w:right w:val="single" w:sz="4" w:space="0" w:color="auto"/>
            </w:tcBorders>
          </w:tcPr>
          <w:p w14:paraId="11421614"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2F55C1E7"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7FC7D15" w14:textId="77777777" w:rsidR="0086115F" w:rsidRDefault="0086115F" w:rsidP="00BC1FE2">
            <w:pPr>
              <w:pStyle w:val="TAC"/>
              <w:rPr>
                <w:lang w:val="en-US" w:eastAsia="ko-KR"/>
              </w:rPr>
            </w:pPr>
            <w:r>
              <w:t>889</w:t>
            </w:r>
          </w:p>
        </w:tc>
        <w:tc>
          <w:tcPr>
            <w:tcW w:w="977" w:type="dxa"/>
            <w:tcBorders>
              <w:top w:val="single" w:sz="4" w:space="0" w:color="auto"/>
              <w:left w:val="single" w:sz="4" w:space="0" w:color="auto"/>
              <w:bottom w:val="single" w:sz="4" w:space="0" w:color="auto"/>
              <w:right w:val="single" w:sz="4" w:space="0" w:color="auto"/>
            </w:tcBorders>
          </w:tcPr>
          <w:p w14:paraId="7C575103"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3CCBDDBF"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406B363" w14:textId="77777777" w:rsidR="0086115F" w:rsidRDefault="0086115F" w:rsidP="00BC1FE2">
            <w:pPr>
              <w:pStyle w:val="TAC"/>
            </w:pPr>
            <w:r>
              <w:t>N/A</w:t>
            </w:r>
          </w:p>
        </w:tc>
      </w:tr>
      <w:tr w:rsidR="0086115F" w14:paraId="379E569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7F810"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2D44E96" w14:textId="77777777" w:rsidR="0086115F" w:rsidRDefault="0086115F"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45D7A2FD" w14:textId="77777777" w:rsidR="0086115F" w:rsidRPr="00E7711D" w:rsidRDefault="0086115F" w:rsidP="00BC1FE2">
            <w:pPr>
              <w:pStyle w:val="TAC"/>
              <w:framePr w:wrap="notBeside" w:vAnchor="page" w:hAnchor="margin" w:xAlign="right" w:y="6805"/>
            </w:pPr>
            <w:r>
              <w:t>2525</w:t>
            </w:r>
          </w:p>
        </w:tc>
        <w:tc>
          <w:tcPr>
            <w:tcW w:w="964" w:type="dxa"/>
            <w:tcBorders>
              <w:top w:val="single" w:sz="4" w:space="0" w:color="auto"/>
              <w:left w:val="single" w:sz="4" w:space="0" w:color="auto"/>
              <w:right w:val="single" w:sz="4" w:space="0" w:color="auto"/>
            </w:tcBorders>
          </w:tcPr>
          <w:p w14:paraId="7C949D39" w14:textId="77777777" w:rsidR="0086115F" w:rsidRPr="00E7711D" w:rsidRDefault="0086115F"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C608153" w14:textId="77777777" w:rsidR="0086115F" w:rsidRPr="00E7711D" w:rsidRDefault="0086115F"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4D4E4377" w14:textId="77777777" w:rsidR="0086115F" w:rsidRPr="00E7711D" w:rsidRDefault="0086115F" w:rsidP="00BC1FE2">
            <w:pPr>
              <w:pStyle w:val="TAC"/>
              <w:framePr w:wrap="notBeside" w:vAnchor="page" w:hAnchor="margin" w:xAlign="right" w:y="6805"/>
            </w:pPr>
            <w:r>
              <w:t>2645</w:t>
            </w:r>
          </w:p>
        </w:tc>
        <w:tc>
          <w:tcPr>
            <w:tcW w:w="977" w:type="dxa"/>
            <w:tcBorders>
              <w:top w:val="single" w:sz="4" w:space="0" w:color="auto"/>
              <w:left w:val="single" w:sz="4" w:space="0" w:color="auto"/>
              <w:bottom w:val="single" w:sz="4" w:space="0" w:color="auto"/>
              <w:right w:val="single" w:sz="4" w:space="0" w:color="auto"/>
            </w:tcBorders>
          </w:tcPr>
          <w:p w14:paraId="4E7EFEE0" w14:textId="77777777" w:rsidR="0086115F" w:rsidRDefault="0086115F" w:rsidP="00BC1FE2">
            <w:pPr>
              <w:pStyle w:val="TAC"/>
              <w:framePr w:wrap="notBeside" w:vAnchor="page" w:hAnchor="margin" w:xAlign="right" w:y="6805"/>
            </w:pPr>
            <w:r>
              <w:t>30.1</w:t>
            </w:r>
          </w:p>
        </w:tc>
        <w:tc>
          <w:tcPr>
            <w:tcW w:w="828" w:type="dxa"/>
            <w:tcBorders>
              <w:top w:val="single" w:sz="4" w:space="0" w:color="auto"/>
              <w:left w:val="single" w:sz="4" w:space="0" w:color="auto"/>
              <w:right w:val="single" w:sz="4" w:space="0" w:color="auto"/>
            </w:tcBorders>
          </w:tcPr>
          <w:p w14:paraId="7904BE9F" w14:textId="77777777" w:rsidR="0086115F" w:rsidRDefault="0086115F"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611E581" w14:textId="77777777" w:rsidR="0086115F" w:rsidRDefault="0086115F" w:rsidP="00BC1FE2">
            <w:pPr>
              <w:pStyle w:val="TAC"/>
            </w:pPr>
            <w:r>
              <w:t>IMD2</w:t>
            </w:r>
          </w:p>
        </w:tc>
      </w:tr>
      <w:tr w:rsidR="0086115F" w14:paraId="51D7FC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B9DD7"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B931E8A"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66078160" w14:textId="77777777" w:rsidR="0086115F" w:rsidRPr="00E7711D" w:rsidRDefault="0086115F" w:rsidP="00BC1FE2">
            <w:pPr>
              <w:pStyle w:val="TAC"/>
              <w:framePr w:wrap="notBeside" w:vAnchor="page" w:hAnchor="margin" w:xAlign="right" w:y="6805"/>
            </w:pPr>
            <w:r>
              <w:t>3489</w:t>
            </w:r>
          </w:p>
        </w:tc>
        <w:tc>
          <w:tcPr>
            <w:tcW w:w="964" w:type="dxa"/>
            <w:tcBorders>
              <w:top w:val="single" w:sz="4" w:space="0" w:color="auto"/>
              <w:left w:val="single" w:sz="4" w:space="0" w:color="auto"/>
              <w:right w:val="single" w:sz="4" w:space="0" w:color="auto"/>
            </w:tcBorders>
          </w:tcPr>
          <w:p w14:paraId="48FB39A2" w14:textId="77777777" w:rsidR="0086115F" w:rsidRPr="00E7711D" w:rsidRDefault="0086115F"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68DEDC0F" w14:textId="77777777" w:rsidR="0086115F" w:rsidRPr="00E7711D" w:rsidRDefault="0086115F"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48AD0DFB" w14:textId="77777777" w:rsidR="0086115F" w:rsidRPr="00E7711D" w:rsidRDefault="0086115F" w:rsidP="00BC1FE2">
            <w:pPr>
              <w:pStyle w:val="TAC"/>
              <w:framePr w:wrap="notBeside" w:vAnchor="page" w:hAnchor="margin" w:xAlign="right" w:y="6805"/>
            </w:pPr>
            <w:r>
              <w:t>3489</w:t>
            </w:r>
          </w:p>
        </w:tc>
        <w:tc>
          <w:tcPr>
            <w:tcW w:w="977" w:type="dxa"/>
            <w:tcBorders>
              <w:top w:val="single" w:sz="4" w:space="0" w:color="auto"/>
              <w:left w:val="single" w:sz="4" w:space="0" w:color="auto"/>
              <w:bottom w:val="single" w:sz="4" w:space="0" w:color="auto"/>
              <w:right w:val="single" w:sz="4" w:space="0" w:color="auto"/>
            </w:tcBorders>
          </w:tcPr>
          <w:p w14:paraId="31FE2A8E" w14:textId="77777777" w:rsidR="0086115F" w:rsidRDefault="0086115F"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EB3514A" w14:textId="77777777" w:rsidR="0086115F" w:rsidRDefault="0086115F"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40427D91" w14:textId="77777777" w:rsidR="0086115F" w:rsidRDefault="0086115F" w:rsidP="00BC1FE2">
            <w:pPr>
              <w:pStyle w:val="TAC"/>
            </w:pPr>
            <w:r>
              <w:t>N/A</w:t>
            </w:r>
          </w:p>
        </w:tc>
      </w:tr>
      <w:tr w:rsidR="0086115F" w14:paraId="29E578A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E83A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DDBE63"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36DDCD8F" w14:textId="77777777" w:rsidR="0086115F" w:rsidRDefault="0086115F" w:rsidP="00BC1FE2">
            <w:pPr>
              <w:pStyle w:val="TAC"/>
              <w:rPr>
                <w:lang w:val="en-US" w:eastAsia="ko-KR"/>
              </w:rPr>
            </w:pPr>
            <w:r>
              <w:t>834</w:t>
            </w:r>
          </w:p>
        </w:tc>
        <w:tc>
          <w:tcPr>
            <w:tcW w:w="964" w:type="dxa"/>
            <w:tcBorders>
              <w:top w:val="single" w:sz="4" w:space="0" w:color="auto"/>
              <w:left w:val="single" w:sz="4" w:space="0" w:color="auto"/>
              <w:right w:val="single" w:sz="4" w:space="0" w:color="auto"/>
            </w:tcBorders>
          </w:tcPr>
          <w:p w14:paraId="7623A882"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510480F5"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D4090D" w14:textId="77777777" w:rsidR="0086115F" w:rsidRDefault="0086115F" w:rsidP="00BC1FE2">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56C0D97"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5D5239D6"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681BABB" w14:textId="77777777" w:rsidR="0086115F" w:rsidRDefault="0086115F" w:rsidP="00BC1FE2">
            <w:pPr>
              <w:pStyle w:val="TAC"/>
            </w:pPr>
            <w:r>
              <w:t>IMD</w:t>
            </w:r>
            <w:r w:rsidRPr="0052453B">
              <w:t>2</w:t>
            </w:r>
            <w:r w:rsidRPr="009960ED">
              <w:rPr>
                <w:vertAlign w:val="superscript"/>
              </w:rPr>
              <w:t>1</w:t>
            </w:r>
          </w:p>
        </w:tc>
      </w:tr>
      <w:tr w:rsidR="0086115F" w14:paraId="57641FE4"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2FEB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02021D48" w14:textId="77777777" w:rsidR="0086115F" w:rsidRDefault="0086115F" w:rsidP="00BC1FE2">
            <w:pPr>
              <w:pStyle w:val="TAC"/>
              <w:rPr>
                <w:color w:val="000000"/>
              </w:rPr>
            </w:pPr>
            <w:r>
              <w:t>n7</w:t>
            </w:r>
          </w:p>
        </w:tc>
        <w:tc>
          <w:tcPr>
            <w:tcW w:w="960" w:type="dxa"/>
            <w:tcBorders>
              <w:top w:val="single" w:sz="4" w:space="0" w:color="auto"/>
              <w:left w:val="single" w:sz="4" w:space="0" w:color="auto"/>
              <w:right w:val="single" w:sz="4" w:space="0" w:color="auto"/>
            </w:tcBorders>
          </w:tcPr>
          <w:p w14:paraId="2629F720" w14:textId="77777777" w:rsidR="0086115F" w:rsidRPr="001D386E" w:rsidRDefault="0086115F" w:rsidP="00BC1FE2">
            <w:pPr>
              <w:pStyle w:val="TAC"/>
              <w:rPr>
                <w:rFonts w:cs="Arial"/>
              </w:rPr>
            </w:pPr>
            <w:r>
              <w:t>2550</w:t>
            </w:r>
          </w:p>
        </w:tc>
        <w:tc>
          <w:tcPr>
            <w:tcW w:w="964" w:type="dxa"/>
            <w:tcBorders>
              <w:top w:val="single" w:sz="4" w:space="0" w:color="auto"/>
              <w:left w:val="single" w:sz="4" w:space="0" w:color="auto"/>
              <w:right w:val="single" w:sz="4" w:space="0" w:color="auto"/>
            </w:tcBorders>
          </w:tcPr>
          <w:p w14:paraId="32FA414C" w14:textId="77777777" w:rsidR="0086115F" w:rsidRPr="001D386E" w:rsidRDefault="0086115F" w:rsidP="00BC1FE2">
            <w:pPr>
              <w:pStyle w:val="TAC"/>
              <w:rPr>
                <w:rFonts w:cs="Arial"/>
              </w:rPr>
            </w:pPr>
            <w:r>
              <w:t>5</w:t>
            </w:r>
          </w:p>
        </w:tc>
        <w:tc>
          <w:tcPr>
            <w:tcW w:w="960" w:type="dxa"/>
            <w:tcBorders>
              <w:top w:val="single" w:sz="4" w:space="0" w:color="auto"/>
              <w:left w:val="single" w:sz="4" w:space="0" w:color="auto"/>
              <w:right w:val="single" w:sz="4" w:space="0" w:color="auto"/>
            </w:tcBorders>
          </w:tcPr>
          <w:p w14:paraId="45A7D3B4" w14:textId="77777777" w:rsidR="0086115F" w:rsidRPr="001D386E" w:rsidRDefault="0086115F" w:rsidP="00BC1FE2">
            <w:pPr>
              <w:pStyle w:val="TAC"/>
              <w:rPr>
                <w:rFonts w:cs="Arial"/>
              </w:rPr>
            </w:pPr>
            <w:r>
              <w:t>25</w:t>
            </w:r>
          </w:p>
        </w:tc>
        <w:tc>
          <w:tcPr>
            <w:tcW w:w="960" w:type="dxa"/>
            <w:tcBorders>
              <w:top w:val="single" w:sz="4" w:space="0" w:color="auto"/>
              <w:left w:val="single" w:sz="4" w:space="0" w:color="auto"/>
              <w:right w:val="single" w:sz="4" w:space="0" w:color="auto"/>
            </w:tcBorders>
          </w:tcPr>
          <w:p w14:paraId="52718B16" w14:textId="77777777" w:rsidR="0086115F" w:rsidRPr="001D386E" w:rsidRDefault="0086115F" w:rsidP="00BC1FE2">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68F1BE01" w14:textId="77777777" w:rsidR="0086115F" w:rsidRPr="001D386E" w:rsidRDefault="0086115F" w:rsidP="00BC1FE2">
            <w:pPr>
              <w:pStyle w:val="TAC"/>
              <w:rPr>
                <w:rFonts w:cs="Arial"/>
              </w:rPr>
            </w:pPr>
            <w:r>
              <w:t>N/A</w:t>
            </w:r>
          </w:p>
        </w:tc>
        <w:tc>
          <w:tcPr>
            <w:tcW w:w="828" w:type="dxa"/>
            <w:tcBorders>
              <w:top w:val="single" w:sz="4" w:space="0" w:color="auto"/>
              <w:left w:val="single" w:sz="4" w:space="0" w:color="auto"/>
              <w:right w:val="single" w:sz="4" w:space="0" w:color="auto"/>
            </w:tcBorders>
          </w:tcPr>
          <w:p w14:paraId="1D13259A" w14:textId="77777777" w:rsidR="0086115F" w:rsidRDefault="0086115F" w:rsidP="00BC1FE2">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14:paraId="02963461" w14:textId="77777777" w:rsidR="0086115F" w:rsidRPr="001D386E" w:rsidRDefault="0086115F" w:rsidP="00BC1FE2">
            <w:pPr>
              <w:pStyle w:val="TAC"/>
              <w:rPr>
                <w:rFonts w:cs="Arial"/>
                <w:lang w:val="en-US"/>
              </w:rPr>
            </w:pPr>
            <w:r>
              <w:t>N/A</w:t>
            </w:r>
          </w:p>
        </w:tc>
      </w:tr>
      <w:tr w:rsidR="0086115F" w14:paraId="059D2B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83F9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E1BE1C4"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2EB0DD3E" w14:textId="77777777" w:rsidR="0086115F" w:rsidRDefault="0086115F" w:rsidP="00BC1FE2">
            <w:pPr>
              <w:pStyle w:val="TAC"/>
              <w:rPr>
                <w:lang w:val="en-US" w:eastAsia="ko-KR"/>
              </w:rPr>
            </w:pPr>
            <w:r>
              <w:t>3429</w:t>
            </w:r>
          </w:p>
        </w:tc>
        <w:tc>
          <w:tcPr>
            <w:tcW w:w="964" w:type="dxa"/>
            <w:tcBorders>
              <w:top w:val="single" w:sz="4" w:space="0" w:color="auto"/>
              <w:left w:val="single" w:sz="4" w:space="0" w:color="auto"/>
              <w:right w:val="single" w:sz="4" w:space="0" w:color="auto"/>
            </w:tcBorders>
          </w:tcPr>
          <w:p w14:paraId="52246079" w14:textId="77777777" w:rsidR="0086115F" w:rsidRDefault="0086115F" w:rsidP="00BC1FE2">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895F0B3" w14:textId="77777777" w:rsidR="0086115F" w:rsidRDefault="0086115F" w:rsidP="00BC1FE2">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B3FEEB4" w14:textId="77777777" w:rsidR="0086115F" w:rsidRDefault="0086115F" w:rsidP="00BC1FE2">
            <w:pPr>
              <w:pStyle w:val="TAC"/>
              <w:rPr>
                <w:lang w:val="en-US" w:eastAsia="ko-KR"/>
              </w:rPr>
            </w:pPr>
            <w:r>
              <w:t>3429</w:t>
            </w:r>
          </w:p>
        </w:tc>
        <w:tc>
          <w:tcPr>
            <w:tcW w:w="977" w:type="dxa"/>
            <w:tcBorders>
              <w:top w:val="single" w:sz="4" w:space="0" w:color="auto"/>
              <w:left w:val="single" w:sz="4" w:space="0" w:color="auto"/>
              <w:bottom w:val="single" w:sz="4" w:space="0" w:color="auto"/>
              <w:right w:val="single" w:sz="4" w:space="0" w:color="auto"/>
            </w:tcBorders>
          </w:tcPr>
          <w:p w14:paraId="2EB5238B"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76214F27" w14:textId="77777777" w:rsidR="0086115F" w:rsidRDefault="0086115F" w:rsidP="00BC1FE2">
            <w:pPr>
              <w:pStyle w:val="TAC"/>
              <w:rPr>
                <w:lang w:eastAsia="zh-CN"/>
              </w:rPr>
            </w:pPr>
            <w:r>
              <w:t>TDD</w:t>
            </w:r>
          </w:p>
        </w:tc>
        <w:tc>
          <w:tcPr>
            <w:tcW w:w="1057" w:type="dxa"/>
            <w:tcBorders>
              <w:top w:val="single" w:sz="4" w:space="0" w:color="auto"/>
              <w:left w:val="single" w:sz="4" w:space="0" w:color="auto"/>
              <w:right w:val="single" w:sz="4" w:space="0" w:color="auto"/>
            </w:tcBorders>
          </w:tcPr>
          <w:p w14:paraId="76E68C31" w14:textId="77777777" w:rsidR="0086115F" w:rsidRDefault="0086115F" w:rsidP="00BC1FE2">
            <w:pPr>
              <w:pStyle w:val="TAC"/>
            </w:pPr>
            <w:r>
              <w:t>N/A</w:t>
            </w:r>
          </w:p>
        </w:tc>
      </w:tr>
      <w:tr w:rsidR="0086115F" w14:paraId="2A642BE8"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A6A13"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9B45257" w14:textId="77777777" w:rsidR="0086115F" w:rsidRDefault="0086115F" w:rsidP="00BC1FE2">
            <w:pPr>
              <w:pStyle w:val="TAC"/>
            </w:pPr>
            <w:r>
              <w:t>n5</w:t>
            </w:r>
          </w:p>
        </w:tc>
        <w:tc>
          <w:tcPr>
            <w:tcW w:w="960" w:type="dxa"/>
            <w:tcBorders>
              <w:top w:val="single" w:sz="4" w:space="0" w:color="auto"/>
              <w:left w:val="single" w:sz="4" w:space="0" w:color="auto"/>
              <w:right w:val="single" w:sz="4" w:space="0" w:color="auto"/>
            </w:tcBorders>
          </w:tcPr>
          <w:p w14:paraId="35C79BC3" w14:textId="77777777" w:rsidR="0086115F" w:rsidRDefault="0086115F" w:rsidP="00BC1FE2">
            <w:pPr>
              <w:pStyle w:val="TAC"/>
            </w:pPr>
            <w:r>
              <w:t>827</w:t>
            </w:r>
          </w:p>
        </w:tc>
        <w:tc>
          <w:tcPr>
            <w:tcW w:w="964" w:type="dxa"/>
            <w:tcBorders>
              <w:top w:val="single" w:sz="4" w:space="0" w:color="auto"/>
              <w:left w:val="single" w:sz="4" w:space="0" w:color="auto"/>
              <w:right w:val="single" w:sz="4" w:space="0" w:color="auto"/>
            </w:tcBorders>
          </w:tcPr>
          <w:p w14:paraId="45AF5E9B"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3CD472F"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2530BEFA" w14:textId="77777777" w:rsidR="0086115F" w:rsidRDefault="0086115F" w:rsidP="00BC1FE2">
            <w:pPr>
              <w:pStyle w:val="TAC"/>
            </w:pPr>
            <w:r>
              <w:t>852</w:t>
            </w:r>
          </w:p>
        </w:tc>
        <w:tc>
          <w:tcPr>
            <w:tcW w:w="977" w:type="dxa"/>
            <w:tcBorders>
              <w:top w:val="single" w:sz="4" w:space="0" w:color="auto"/>
              <w:left w:val="single" w:sz="4" w:space="0" w:color="auto"/>
              <w:bottom w:val="single" w:sz="4" w:space="0" w:color="auto"/>
              <w:right w:val="single" w:sz="4" w:space="0" w:color="auto"/>
            </w:tcBorders>
          </w:tcPr>
          <w:p w14:paraId="5A1B3BAF"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61CD919F" w14:textId="77777777" w:rsidR="0086115F" w:rsidRDefault="0086115F" w:rsidP="00BC1FE2">
            <w:pPr>
              <w:pStyle w:val="TAC"/>
            </w:pPr>
            <w:r>
              <w:rPr>
                <w:lang w:eastAsia="zh-CN"/>
              </w:rPr>
              <w:t>FDD</w:t>
            </w:r>
          </w:p>
        </w:tc>
        <w:tc>
          <w:tcPr>
            <w:tcW w:w="1057" w:type="dxa"/>
            <w:tcBorders>
              <w:top w:val="single" w:sz="4" w:space="0" w:color="auto"/>
              <w:left w:val="single" w:sz="4" w:space="0" w:color="auto"/>
              <w:right w:val="single" w:sz="4" w:space="0" w:color="auto"/>
            </w:tcBorders>
          </w:tcPr>
          <w:p w14:paraId="265873EE" w14:textId="77777777" w:rsidR="0086115F" w:rsidRDefault="0086115F" w:rsidP="00BC1FE2">
            <w:pPr>
              <w:pStyle w:val="TAC"/>
            </w:pPr>
            <w:r>
              <w:t>N/A</w:t>
            </w:r>
          </w:p>
        </w:tc>
      </w:tr>
      <w:tr w:rsidR="0086115F" w14:paraId="1186374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0D5"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C5F3524" w14:textId="77777777" w:rsidR="0086115F" w:rsidRDefault="0086115F" w:rsidP="00BC1FE2">
            <w:pPr>
              <w:pStyle w:val="TAC"/>
            </w:pPr>
            <w:r>
              <w:t>n7</w:t>
            </w:r>
          </w:p>
        </w:tc>
        <w:tc>
          <w:tcPr>
            <w:tcW w:w="960" w:type="dxa"/>
            <w:tcBorders>
              <w:top w:val="single" w:sz="4" w:space="0" w:color="auto"/>
              <w:left w:val="single" w:sz="4" w:space="0" w:color="auto"/>
              <w:right w:val="single" w:sz="4" w:space="0" w:color="auto"/>
            </w:tcBorders>
          </w:tcPr>
          <w:p w14:paraId="4B869725" w14:textId="77777777" w:rsidR="0086115F" w:rsidRDefault="0086115F" w:rsidP="00BC1FE2">
            <w:pPr>
              <w:pStyle w:val="TAC"/>
            </w:pPr>
            <w:r>
              <w:t>2503</w:t>
            </w:r>
          </w:p>
        </w:tc>
        <w:tc>
          <w:tcPr>
            <w:tcW w:w="964" w:type="dxa"/>
            <w:tcBorders>
              <w:top w:val="single" w:sz="4" w:space="0" w:color="auto"/>
              <w:left w:val="single" w:sz="4" w:space="0" w:color="auto"/>
              <w:right w:val="single" w:sz="4" w:space="0" w:color="auto"/>
            </w:tcBorders>
          </w:tcPr>
          <w:p w14:paraId="056143F5"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F78B57D"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54D7720C" w14:textId="77777777" w:rsidR="0086115F" w:rsidRDefault="0086115F" w:rsidP="00BC1FE2">
            <w:pPr>
              <w:pStyle w:val="TAC"/>
            </w:pPr>
            <w:r>
              <w:t>2623</w:t>
            </w:r>
          </w:p>
        </w:tc>
        <w:tc>
          <w:tcPr>
            <w:tcW w:w="977" w:type="dxa"/>
            <w:tcBorders>
              <w:top w:val="single" w:sz="4" w:space="0" w:color="auto"/>
              <w:left w:val="single" w:sz="4" w:space="0" w:color="auto"/>
              <w:bottom w:val="single" w:sz="4" w:space="0" w:color="auto"/>
              <w:right w:val="single" w:sz="4" w:space="0" w:color="auto"/>
            </w:tcBorders>
          </w:tcPr>
          <w:p w14:paraId="683F1717"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5765BA4D" w14:textId="77777777" w:rsidR="0086115F" w:rsidRDefault="0086115F" w:rsidP="00BC1FE2">
            <w:pPr>
              <w:pStyle w:val="TAC"/>
            </w:pPr>
            <w:r>
              <w:t>FDD</w:t>
            </w:r>
          </w:p>
        </w:tc>
        <w:tc>
          <w:tcPr>
            <w:tcW w:w="1057" w:type="dxa"/>
            <w:tcBorders>
              <w:top w:val="single" w:sz="4" w:space="0" w:color="auto"/>
              <w:left w:val="single" w:sz="4" w:space="0" w:color="auto"/>
              <w:right w:val="single" w:sz="4" w:space="0" w:color="auto"/>
            </w:tcBorders>
          </w:tcPr>
          <w:p w14:paraId="74A8F9DB" w14:textId="77777777" w:rsidR="0086115F" w:rsidRDefault="0086115F" w:rsidP="00BC1FE2">
            <w:pPr>
              <w:pStyle w:val="TAC"/>
            </w:pPr>
            <w:r>
              <w:t>N/A</w:t>
            </w:r>
          </w:p>
        </w:tc>
      </w:tr>
      <w:tr w:rsidR="0086115F" w14:paraId="3824718C"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2734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A0D739D" w14:textId="77777777" w:rsidR="0086115F" w:rsidRDefault="0086115F" w:rsidP="00BC1FE2">
            <w:pPr>
              <w:pStyle w:val="TAC"/>
            </w:pPr>
            <w:r>
              <w:t>n77</w:t>
            </w:r>
          </w:p>
        </w:tc>
        <w:tc>
          <w:tcPr>
            <w:tcW w:w="960" w:type="dxa"/>
            <w:tcBorders>
              <w:top w:val="single" w:sz="4" w:space="0" w:color="auto"/>
              <w:left w:val="single" w:sz="4" w:space="0" w:color="auto"/>
              <w:right w:val="single" w:sz="4" w:space="0" w:color="auto"/>
            </w:tcBorders>
          </w:tcPr>
          <w:p w14:paraId="61191B6F" w14:textId="77777777" w:rsidR="0086115F" w:rsidRDefault="0086115F" w:rsidP="00BC1FE2">
            <w:pPr>
              <w:pStyle w:val="TAC"/>
            </w:pPr>
            <w:r>
              <w:t>3330</w:t>
            </w:r>
          </w:p>
        </w:tc>
        <w:tc>
          <w:tcPr>
            <w:tcW w:w="964" w:type="dxa"/>
            <w:tcBorders>
              <w:top w:val="single" w:sz="4" w:space="0" w:color="auto"/>
              <w:left w:val="single" w:sz="4" w:space="0" w:color="auto"/>
              <w:right w:val="single" w:sz="4" w:space="0" w:color="auto"/>
            </w:tcBorders>
          </w:tcPr>
          <w:p w14:paraId="1B3E6384" w14:textId="77777777" w:rsidR="0086115F" w:rsidRDefault="0086115F" w:rsidP="00BC1FE2">
            <w:pPr>
              <w:pStyle w:val="TAC"/>
            </w:pPr>
            <w:r>
              <w:t>10</w:t>
            </w:r>
          </w:p>
        </w:tc>
        <w:tc>
          <w:tcPr>
            <w:tcW w:w="960" w:type="dxa"/>
            <w:tcBorders>
              <w:top w:val="single" w:sz="4" w:space="0" w:color="auto"/>
              <w:left w:val="single" w:sz="4" w:space="0" w:color="auto"/>
              <w:right w:val="single" w:sz="4" w:space="0" w:color="auto"/>
            </w:tcBorders>
          </w:tcPr>
          <w:p w14:paraId="437C91E6" w14:textId="77777777" w:rsidR="0086115F" w:rsidRDefault="0086115F" w:rsidP="00BC1FE2">
            <w:pPr>
              <w:pStyle w:val="TAC"/>
            </w:pPr>
            <w:r>
              <w:t>50</w:t>
            </w:r>
          </w:p>
        </w:tc>
        <w:tc>
          <w:tcPr>
            <w:tcW w:w="960" w:type="dxa"/>
            <w:tcBorders>
              <w:top w:val="single" w:sz="4" w:space="0" w:color="auto"/>
              <w:left w:val="single" w:sz="4" w:space="0" w:color="auto"/>
              <w:right w:val="single" w:sz="4" w:space="0" w:color="auto"/>
            </w:tcBorders>
          </w:tcPr>
          <w:p w14:paraId="1CF60152" w14:textId="77777777" w:rsidR="0086115F" w:rsidRDefault="0086115F" w:rsidP="00BC1FE2">
            <w:pPr>
              <w:pStyle w:val="TAC"/>
            </w:pPr>
            <w:r>
              <w:t>3330</w:t>
            </w:r>
          </w:p>
        </w:tc>
        <w:tc>
          <w:tcPr>
            <w:tcW w:w="977" w:type="dxa"/>
            <w:tcBorders>
              <w:top w:val="single" w:sz="4" w:space="0" w:color="auto"/>
              <w:left w:val="single" w:sz="4" w:space="0" w:color="auto"/>
              <w:bottom w:val="single" w:sz="4" w:space="0" w:color="auto"/>
              <w:right w:val="single" w:sz="4" w:space="0" w:color="auto"/>
            </w:tcBorders>
          </w:tcPr>
          <w:p w14:paraId="249D5552"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42DEFCE9" w14:textId="77777777" w:rsidR="0086115F" w:rsidRDefault="0086115F" w:rsidP="00BC1FE2">
            <w:pPr>
              <w:pStyle w:val="TAC"/>
            </w:pPr>
            <w:r>
              <w:t>TDD</w:t>
            </w:r>
          </w:p>
        </w:tc>
        <w:tc>
          <w:tcPr>
            <w:tcW w:w="1057" w:type="dxa"/>
            <w:tcBorders>
              <w:top w:val="single" w:sz="4" w:space="0" w:color="auto"/>
              <w:left w:val="single" w:sz="4" w:space="0" w:color="auto"/>
              <w:right w:val="single" w:sz="4" w:space="0" w:color="auto"/>
            </w:tcBorders>
          </w:tcPr>
          <w:p w14:paraId="7F99537A" w14:textId="77777777" w:rsidR="0086115F" w:rsidRDefault="0086115F" w:rsidP="00BC1FE2">
            <w:pPr>
              <w:pStyle w:val="TAC"/>
            </w:pPr>
            <w:r>
              <w:t>IMD</w:t>
            </w:r>
            <w:r w:rsidRPr="0052453B">
              <w:t>2</w:t>
            </w:r>
            <w:r w:rsidRPr="009960ED">
              <w:rPr>
                <w:vertAlign w:val="superscript"/>
              </w:rPr>
              <w:t>1</w:t>
            </w:r>
          </w:p>
        </w:tc>
      </w:tr>
      <w:tr w:rsidR="0086115F" w14:paraId="4532F5E0" w14:textId="77777777" w:rsidTr="00BC1FE2">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924D602" w14:textId="77777777" w:rsidR="0086115F" w:rsidRPr="00D33D42" w:rsidRDefault="0086115F" w:rsidP="00BC1FE2">
            <w:pPr>
              <w:pStyle w:val="TAN"/>
              <w:rPr>
                <w:rFonts w:cs="Arial"/>
              </w:rPr>
            </w:pPr>
            <w:r>
              <w:rPr>
                <w:lang w:eastAsia="ko-KR"/>
              </w:rPr>
              <w:t>NOTE 1:</w:t>
            </w:r>
            <w:r>
              <w:rPr>
                <w:lang w:eastAsia="ko-KR"/>
              </w:rPr>
              <w:tab/>
            </w:r>
            <w:r w:rsidRPr="00EF5447">
              <w:t>This band is subject to IMD3 also which MSD is not specified</w:t>
            </w:r>
          </w:p>
        </w:tc>
      </w:tr>
    </w:tbl>
    <w:p w14:paraId="4F0F6279" w14:textId="77777777" w:rsidR="0086115F" w:rsidRDefault="0086115F" w:rsidP="0086115F">
      <w:pPr>
        <w:rPr>
          <w:color w:val="0070C0"/>
        </w:rPr>
      </w:pPr>
    </w:p>
    <w:p w14:paraId="42F501F2" w14:textId="77777777" w:rsidR="0086115F" w:rsidRPr="0086115F" w:rsidRDefault="0086115F" w:rsidP="00AC4AB0">
      <w:pPr>
        <w:rPr>
          <w:b/>
          <w:color w:val="0070C0"/>
          <w:sz w:val="32"/>
          <w:szCs w:val="32"/>
        </w:rPr>
      </w:pPr>
    </w:p>
    <w:p w14:paraId="0A339007" w14:textId="3DEDB3E8" w:rsidR="00F8277A" w:rsidRDefault="00F8277A" w:rsidP="00AB6990">
      <w:pPr>
        <w:pStyle w:val="21"/>
      </w:pPr>
      <w:bookmarkStart w:id="242" w:name="_Toc129109023"/>
      <w:r w:rsidRPr="00A20126">
        <w:t>5.</w:t>
      </w:r>
      <w:r>
        <w:t>19</w:t>
      </w:r>
      <w:r w:rsidRPr="00A20126">
        <w:tab/>
        <w:t>CA_n</w:t>
      </w:r>
      <w:r>
        <w:t>7</w:t>
      </w:r>
      <w:r w:rsidRPr="00A20126">
        <w:t>-n7</w:t>
      </w:r>
      <w:r>
        <w:t>1</w:t>
      </w:r>
      <w:r w:rsidRPr="00A20126">
        <w:t>-n</w:t>
      </w:r>
      <w:r>
        <w:t>77</w:t>
      </w:r>
      <w:bookmarkEnd w:id="242"/>
    </w:p>
    <w:p w14:paraId="772903F4" w14:textId="531944A2" w:rsidR="00F8277A" w:rsidRPr="00A20126" w:rsidRDefault="00F8277A" w:rsidP="00F8277A">
      <w:pPr>
        <w:pStyle w:val="31"/>
      </w:pPr>
      <w:bookmarkStart w:id="243" w:name="_Toc129109024"/>
      <w:r>
        <w:t>5.19.1</w:t>
      </w:r>
      <w:r>
        <w:tab/>
      </w:r>
      <w:r w:rsidRPr="00A20126">
        <w:t>Common for 1 band UL and 2 bands UL CA</w:t>
      </w:r>
      <w:bookmarkEnd w:id="243"/>
    </w:p>
    <w:p w14:paraId="7B89AD4D" w14:textId="3B93D467" w:rsidR="00F8277A" w:rsidRPr="00A20126" w:rsidRDefault="00F8277A" w:rsidP="00F8277A">
      <w:pPr>
        <w:pStyle w:val="41"/>
      </w:pPr>
      <w:bookmarkStart w:id="244" w:name="_Toc129109025"/>
      <w:r>
        <w:t>5.19.1.1</w:t>
      </w:r>
      <w:r>
        <w:tab/>
      </w:r>
      <w:r w:rsidRPr="00A20126">
        <w:t>Operating bands for CA</w:t>
      </w:r>
      <w:bookmarkEnd w:id="244"/>
    </w:p>
    <w:p w14:paraId="6BCA55D6" w14:textId="3B2870D7" w:rsidR="00F8277A" w:rsidRPr="00A20126" w:rsidRDefault="00F8277A" w:rsidP="00F8277A">
      <w:pPr>
        <w:pStyle w:val="TH"/>
        <w:rPr>
          <w:rFonts w:cs="Arial"/>
        </w:rPr>
      </w:pPr>
      <w:r w:rsidRPr="00A20126">
        <w:rPr>
          <w:rFonts w:cs="Arial"/>
        </w:rPr>
        <w:t xml:space="preserve">Table </w:t>
      </w:r>
      <w:r w:rsidRPr="00467ADF">
        <w:rPr>
          <w:rFonts w:cs="Arial"/>
        </w:rPr>
        <w:t>5.</w:t>
      </w:r>
      <w:r>
        <w:rPr>
          <w:rFonts w:cs="Arial"/>
        </w:rPr>
        <w:t>19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277A" w14:paraId="4025C66C"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C4BDE1D"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594E39E"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ECD927"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8535BDA"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73E4"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Duplex Mode</w:t>
            </w:r>
          </w:p>
        </w:tc>
      </w:tr>
      <w:tr w:rsidR="00F8277A" w14:paraId="112951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F9DA"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C0CA"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1ADFC0"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067E7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CADE" w14:textId="77777777" w:rsidR="00F8277A" w:rsidRDefault="00F8277A" w:rsidP="00BC1FE2">
            <w:pPr>
              <w:spacing w:after="0"/>
              <w:rPr>
                <w:rFonts w:ascii="Arial" w:hAnsi="Arial"/>
                <w:b/>
                <w:color w:val="000000"/>
                <w:sz w:val="18"/>
              </w:rPr>
            </w:pPr>
          </w:p>
        </w:tc>
      </w:tr>
      <w:tr w:rsidR="00F8277A" w14:paraId="1649131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A5ED0"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4D20"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FF65F8"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EF7AE6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F1BE" w14:textId="77777777" w:rsidR="00F8277A" w:rsidRDefault="00F8277A" w:rsidP="00BC1FE2">
            <w:pPr>
              <w:spacing w:after="0"/>
              <w:rPr>
                <w:rFonts w:ascii="Arial" w:hAnsi="Arial"/>
                <w:b/>
                <w:color w:val="000000"/>
                <w:sz w:val="18"/>
              </w:rPr>
            </w:pPr>
          </w:p>
        </w:tc>
      </w:tr>
      <w:tr w:rsidR="00F8277A" w14:paraId="7AEC5786" w14:textId="77777777" w:rsidTr="00BC1FE2">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C6F1A94" w14:textId="77777777" w:rsidR="00F8277A" w:rsidRPr="00050EB8" w:rsidRDefault="00F8277A"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71</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5B477B"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1D1F78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10BDB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4B1BFA"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7D2176"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77964F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7231A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D66C4"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06DD0EFA" w14:textId="77777777" w:rsidTr="00BC1FE2">
        <w:trPr>
          <w:trHeight w:val="225"/>
          <w:jc w:val="center"/>
        </w:trPr>
        <w:tc>
          <w:tcPr>
            <w:tcW w:w="0" w:type="auto"/>
            <w:tcBorders>
              <w:top w:val="nil"/>
              <w:left w:val="single" w:sz="4" w:space="0" w:color="auto"/>
              <w:bottom w:val="nil"/>
              <w:right w:val="single" w:sz="4" w:space="0" w:color="auto"/>
            </w:tcBorders>
            <w:vAlign w:val="center"/>
            <w:hideMark/>
          </w:tcPr>
          <w:p w14:paraId="57E6A64A"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865367"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A3A6D3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1E7B8AF4"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48E752E"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68322493"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66B20473" w14:textId="77777777" w:rsidR="00F8277A"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661A2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AB4D85B"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250799F1" w14:textId="77777777" w:rsidTr="00BC1FE2">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6994404B"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737547"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67248C"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1DD29"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BE409D"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C1B541"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535FDE"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B91BF03"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99721" w14:textId="77777777" w:rsidR="00F8277A" w:rsidRPr="00050EB8" w:rsidRDefault="00F8277A"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2FA97AEF" w14:textId="77777777" w:rsidR="00F8277A" w:rsidRDefault="00F8277A" w:rsidP="00F8277A">
      <w:pPr>
        <w:rPr>
          <w:lang w:eastAsia="ko-KR"/>
        </w:rPr>
      </w:pPr>
    </w:p>
    <w:p w14:paraId="13DDE823" w14:textId="433F1E87" w:rsidR="00F8277A" w:rsidRPr="00A20126" w:rsidRDefault="00F8277A" w:rsidP="00F8277A">
      <w:pPr>
        <w:pStyle w:val="41"/>
      </w:pPr>
      <w:bookmarkStart w:id="245" w:name="_Toc129109026"/>
      <w:r w:rsidRPr="00A20126">
        <w:t>5.</w:t>
      </w:r>
      <w:r>
        <w:t>19</w:t>
      </w:r>
      <w:r>
        <w:rPr>
          <w:rFonts w:hint="eastAsia"/>
        </w:rPr>
        <w:t>.</w:t>
      </w:r>
      <w:r>
        <w:t>1.2</w:t>
      </w:r>
      <w:r>
        <w:tab/>
        <w:t xml:space="preserve">Channel bandwidths per operating band for </w:t>
      </w:r>
      <w:r>
        <w:rPr>
          <w:rFonts w:hint="eastAsia"/>
        </w:rPr>
        <w:t>CA</w:t>
      </w:r>
      <w:bookmarkEnd w:id="245"/>
    </w:p>
    <w:p w14:paraId="431F3ADD" w14:textId="7D09C08E" w:rsidR="00F8277A" w:rsidRPr="00A20126" w:rsidRDefault="00F8277A" w:rsidP="00F8277A">
      <w:pPr>
        <w:pStyle w:val="TH"/>
        <w:rPr>
          <w:rFonts w:cs="Arial"/>
        </w:rPr>
      </w:pPr>
      <w:r>
        <w:rPr>
          <w:rFonts w:cs="Arial"/>
        </w:rPr>
        <w:t xml:space="preserve">Table </w:t>
      </w:r>
      <w:r w:rsidRPr="00A20126">
        <w:rPr>
          <w:rFonts w:cs="Arial"/>
        </w:rPr>
        <w:t>5.</w:t>
      </w:r>
      <w:r>
        <w:rPr>
          <w:rFonts w:cs="Arial"/>
        </w:rPr>
        <w:t xml:space="preserve">19.1.2-1: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71</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277A" w14:paraId="3457486C"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221A50" w14:textId="77777777" w:rsidR="00F8277A" w:rsidRDefault="00F8277A"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58235D" w14:textId="77777777" w:rsidR="00F8277A" w:rsidRDefault="00F8277A"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517861" w14:textId="77777777" w:rsidR="00F8277A" w:rsidRDefault="00F8277A"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841A06" w14:textId="77777777" w:rsidR="00F8277A" w:rsidRDefault="00F8277A"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9E72A86" w14:textId="77777777" w:rsidR="00F8277A" w:rsidRDefault="00F8277A" w:rsidP="00BC1FE2">
            <w:pPr>
              <w:pStyle w:val="TAH"/>
              <w:rPr>
                <w:szCs w:val="18"/>
                <w:lang w:val="en-US" w:eastAsia="zh-CN"/>
              </w:rPr>
            </w:pPr>
            <w:r>
              <w:t>Bandwidth combination set</w:t>
            </w:r>
          </w:p>
        </w:tc>
      </w:tr>
      <w:tr w:rsidR="00F8277A" w14:paraId="43F6449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8226E3"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A892B" w14:textId="77777777" w:rsidR="00F8277A" w:rsidRDefault="00F8277A" w:rsidP="00BC1FE2">
            <w:pPr>
              <w:pStyle w:val="TAC"/>
              <w:rPr>
                <w:rFonts w:eastAsia="宋体"/>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 CA_n</w:t>
            </w:r>
            <w:r>
              <w:rPr>
                <w:rFonts w:cs="Arial"/>
                <w:color w:val="000000"/>
                <w:szCs w:val="18"/>
              </w:rPr>
              <w:t>7A</w:t>
            </w:r>
            <w:r w:rsidRPr="00A20613">
              <w:rPr>
                <w:rFonts w:cs="Arial"/>
                <w:color w:val="000000"/>
                <w:szCs w:val="18"/>
              </w:rPr>
              <w:t>-n77A CA_n7</w:t>
            </w:r>
            <w:r>
              <w:rPr>
                <w:rFonts w:cs="Arial"/>
                <w:color w:val="000000"/>
                <w:szCs w:val="18"/>
              </w:rPr>
              <w:t>1</w:t>
            </w:r>
            <w:r w:rsidRPr="00A20613">
              <w:rPr>
                <w:rFonts w:cs="Arial"/>
                <w:color w:val="000000"/>
                <w:szCs w:val="18"/>
              </w:rPr>
              <w:t>-n77A</w:t>
            </w:r>
          </w:p>
        </w:tc>
        <w:tc>
          <w:tcPr>
            <w:tcW w:w="730" w:type="dxa"/>
            <w:tcBorders>
              <w:left w:val="single" w:sz="4" w:space="0" w:color="auto"/>
              <w:right w:val="single" w:sz="4" w:space="0" w:color="auto"/>
            </w:tcBorders>
            <w:vAlign w:val="center"/>
          </w:tcPr>
          <w:p w14:paraId="2C0CDAAA" w14:textId="77777777" w:rsidR="00F8277A" w:rsidRDefault="00F8277A"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D6D67"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w:t>
            </w:r>
            <w:r>
              <w:rPr>
                <w:rFonts w:ascii="Arial" w:hAnsi="Arial" w:cs="Arial"/>
                <w:color w:val="000000"/>
                <w:sz w:val="18"/>
                <w:szCs w:val="16"/>
              </w:rPr>
              <w:t>7</w:t>
            </w:r>
            <w:r w:rsidRPr="009663F7">
              <w:rPr>
                <w:rFonts w:ascii="Arial" w:hAnsi="Arial" w:cs="Arial"/>
                <w:color w:val="000000"/>
                <w:sz w:val="18"/>
                <w:szCs w:val="16"/>
              </w:rPr>
              <w:t>A channel bandwidths in Table 5.3.5-1</w:t>
            </w:r>
          </w:p>
        </w:tc>
        <w:tc>
          <w:tcPr>
            <w:tcW w:w="1360" w:type="dxa"/>
            <w:tcBorders>
              <w:left w:val="single" w:sz="4" w:space="0" w:color="auto"/>
              <w:bottom w:val="nil"/>
              <w:right w:val="single" w:sz="4" w:space="0" w:color="auto"/>
            </w:tcBorders>
            <w:shd w:val="clear" w:color="auto" w:fill="auto"/>
            <w:vAlign w:val="center"/>
          </w:tcPr>
          <w:p w14:paraId="5DCAB107" w14:textId="77777777" w:rsidR="00F8277A" w:rsidRDefault="00F8277A" w:rsidP="00BC1FE2">
            <w:pPr>
              <w:pStyle w:val="TAC"/>
              <w:rPr>
                <w:szCs w:val="18"/>
                <w:lang w:val="en-US" w:eastAsia="zh-CN"/>
              </w:rPr>
            </w:pPr>
            <w:r>
              <w:rPr>
                <w:rFonts w:hint="eastAsia"/>
                <w:szCs w:val="18"/>
                <w:lang w:val="en-US" w:eastAsia="zh-CN"/>
              </w:rPr>
              <w:t>0</w:t>
            </w:r>
          </w:p>
        </w:tc>
      </w:tr>
      <w:tr w:rsidR="00F8277A" w14:paraId="372C5058"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9B32A87" w14:textId="77777777" w:rsidR="00F8277A" w:rsidRDefault="00F8277A"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361AC"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6A76DB26" w14:textId="77777777" w:rsidR="00F8277A" w:rsidRDefault="00F8277A" w:rsidP="00BC1FE2">
            <w:pPr>
              <w:pStyle w:val="TAC"/>
              <w:rPr>
                <w:szCs w:val="18"/>
                <w:lang w:val="en-US"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22E92"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w:t>
            </w:r>
            <w:r>
              <w:rPr>
                <w:rFonts w:ascii="Arial" w:hAnsi="Arial" w:cs="Arial"/>
                <w:color w:val="000000"/>
                <w:sz w:val="18"/>
                <w:szCs w:val="16"/>
              </w:rPr>
              <w:t>1</w:t>
            </w:r>
            <w:r w:rsidRPr="009663F7">
              <w:rPr>
                <w:rFonts w:ascii="Arial" w:hAnsi="Arial" w:cs="Arial"/>
                <w:color w:val="000000"/>
                <w:sz w:val="18"/>
                <w:szCs w:val="16"/>
              </w:rPr>
              <w:t>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0819B36" w14:textId="77777777" w:rsidR="00F8277A" w:rsidRDefault="00F8277A" w:rsidP="00BC1FE2">
            <w:pPr>
              <w:pStyle w:val="TAC"/>
              <w:rPr>
                <w:szCs w:val="18"/>
                <w:lang w:val="en-US" w:eastAsia="zh-CN"/>
              </w:rPr>
            </w:pPr>
          </w:p>
        </w:tc>
      </w:tr>
      <w:tr w:rsidR="00F8277A" w14:paraId="71E2C75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FED6" w14:textId="77777777" w:rsidR="00F8277A" w:rsidRDefault="00F8277A"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1A6F"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424DBAC3" w14:textId="77777777" w:rsidR="00F8277A" w:rsidRDefault="00F8277A" w:rsidP="00BC1FE2">
            <w:pPr>
              <w:pStyle w:val="TAC"/>
              <w:rPr>
                <w:szCs w:val="18"/>
                <w:lang w:val="en-US" w:eastAsia="zh-CN"/>
              </w:rPr>
            </w:pPr>
            <w:r>
              <w:rPr>
                <w:rFonts w:eastAsia="宋体"/>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3B02ABA6" w14:textId="77777777" w:rsidR="00F8277A" w:rsidRPr="009663F7" w:rsidRDefault="00F8277A" w:rsidP="00BC1FE2">
            <w:pPr>
              <w:keepNext/>
              <w:keepLines/>
              <w:spacing w:after="0"/>
              <w:jc w:val="center"/>
              <w:textAlignment w:val="bottom"/>
              <w:rPr>
                <w:rFonts w:ascii="Arial" w:eastAsia="宋体"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CDA" w14:textId="77777777" w:rsidR="00F8277A" w:rsidRDefault="00F8277A" w:rsidP="00BC1FE2">
            <w:pPr>
              <w:pStyle w:val="TAC"/>
              <w:rPr>
                <w:szCs w:val="18"/>
                <w:lang w:val="en-US" w:eastAsia="zh-CN"/>
              </w:rPr>
            </w:pPr>
          </w:p>
        </w:tc>
      </w:tr>
    </w:tbl>
    <w:p w14:paraId="24058602" w14:textId="77777777" w:rsidR="00F8277A" w:rsidRDefault="00F8277A" w:rsidP="00F8277A">
      <w:pPr>
        <w:pStyle w:val="EditorsNote"/>
        <w:ind w:left="284" w:firstLine="0"/>
      </w:pPr>
    </w:p>
    <w:p w14:paraId="02F2BFE4" w14:textId="33E9BD0B" w:rsidR="00F8277A" w:rsidRPr="00A20126" w:rsidRDefault="00F8277A" w:rsidP="00F8277A">
      <w:pPr>
        <w:pStyle w:val="41"/>
      </w:pPr>
      <w:bookmarkStart w:id="246" w:name="_Toc129109027"/>
      <w:r>
        <w:t>5.19.1.3</w:t>
      </w:r>
      <w:r>
        <w:tab/>
      </w:r>
      <w:r w:rsidRPr="00A20126">
        <w:t>∆T</w:t>
      </w:r>
      <w:r w:rsidRPr="00F8277A">
        <w:rPr>
          <w:vertAlign w:val="subscript"/>
        </w:rPr>
        <w:t>IB,c</w:t>
      </w:r>
      <w:r w:rsidRPr="00A20126">
        <w:t xml:space="preserve"> and ∆R</w:t>
      </w:r>
      <w:r w:rsidRPr="00F8277A">
        <w:rPr>
          <w:vertAlign w:val="subscript"/>
        </w:rPr>
        <w:t>IB,c</w:t>
      </w:r>
      <w:r w:rsidRPr="00A20126">
        <w:t xml:space="preserve"> values</w:t>
      </w:r>
      <w:bookmarkEnd w:id="246"/>
    </w:p>
    <w:p w14:paraId="35B8340B" w14:textId="77777777" w:rsidR="00F8277A" w:rsidRDefault="00F8277A" w:rsidP="00F8277A">
      <w:r>
        <w:t xml:space="preserve">For </w:t>
      </w:r>
      <w:r>
        <w:rPr>
          <w:lang w:val="en-US" w:eastAsia="zh-CN"/>
        </w:rPr>
        <w:t>CA</w:t>
      </w:r>
      <w:r>
        <w:rPr>
          <w:lang w:eastAsia="zh-CN"/>
        </w:rPr>
        <w:t>_</w:t>
      </w:r>
      <w:r>
        <w:rPr>
          <w:lang w:val="en-US" w:eastAsia="zh-CN"/>
        </w:rPr>
        <w:t>n7</w:t>
      </w:r>
      <w:r>
        <w:rPr>
          <w:lang w:eastAsia="ja-JP"/>
        </w:rPr>
        <w:t>-n71</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DC_7_n71-n78 and are given in the tables below.</w:t>
      </w:r>
    </w:p>
    <w:p w14:paraId="76B155E6" w14:textId="023BD510"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277A" w14:paraId="6806F55E" w14:textId="77777777" w:rsidTr="00BC1FE2">
        <w:trPr>
          <w:jc w:val="center"/>
        </w:trPr>
        <w:tc>
          <w:tcPr>
            <w:tcW w:w="2336" w:type="dxa"/>
            <w:vMerge w:val="restart"/>
            <w:tcBorders>
              <w:top w:val="single" w:sz="4" w:space="0" w:color="auto"/>
              <w:left w:val="single" w:sz="4" w:space="0" w:color="auto"/>
              <w:right w:val="single" w:sz="4" w:space="0" w:color="auto"/>
            </w:tcBorders>
          </w:tcPr>
          <w:p w14:paraId="0C39497A" w14:textId="77777777" w:rsidR="00F8277A" w:rsidRDefault="00F8277A"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C4769C"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8277A" w14:paraId="36A11F10" w14:textId="77777777" w:rsidTr="00BC1FE2">
        <w:trPr>
          <w:jc w:val="center"/>
        </w:trPr>
        <w:tc>
          <w:tcPr>
            <w:tcW w:w="2336" w:type="dxa"/>
            <w:vMerge/>
            <w:tcBorders>
              <w:left w:val="single" w:sz="4" w:space="0" w:color="auto"/>
              <w:bottom w:val="single" w:sz="4" w:space="0" w:color="auto"/>
              <w:right w:val="single" w:sz="4" w:space="0" w:color="auto"/>
            </w:tcBorders>
          </w:tcPr>
          <w:p w14:paraId="6E0007EA" w14:textId="77777777" w:rsidR="00F8277A" w:rsidRDefault="00F8277A"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3C8403" w14:textId="77777777" w:rsidR="00F8277A" w:rsidRDefault="00F8277A"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8277A" w14:paraId="1789B7A2"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17696"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9F472A"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9D499" w14:textId="77777777" w:rsidR="00F8277A" w:rsidRDefault="00F8277A"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DDD037" w14:textId="77777777" w:rsidR="00F8277A" w:rsidRDefault="00F8277A"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8</w:t>
            </w:r>
          </w:p>
        </w:tc>
      </w:tr>
      <w:tr w:rsidR="00F8277A" w14:paraId="38F5AD7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5679AD" w14:textId="77777777" w:rsidR="00F8277A" w:rsidRPr="00901DE9" w:rsidRDefault="00F8277A"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586A1B0" w14:textId="77777777" w:rsidR="00F8277A" w:rsidRDefault="00F8277A"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40D5200" w14:textId="77777777" w:rsidR="00F8277A" w:rsidRPr="00467ADF" w:rsidRDefault="00F8277A" w:rsidP="00F8277A">
      <w:pPr>
        <w:keepNext/>
        <w:keepLines/>
        <w:rPr>
          <w:rFonts w:ascii="Arial" w:hAnsi="Arial" w:cs="Arial"/>
        </w:rPr>
      </w:pPr>
    </w:p>
    <w:p w14:paraId="4E0FAFAD" w14:textId="39D33B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277A" w:rsidRPr="00F92868" w14:paraId="3BC9E6D6" w14:textId="77777777" w:rsidTr="00BC1FE2">
        <w:trPr>
          <w:trHeight w:val="187"/>
          <w:jc w:val="center"/>
        </w:trPr>
        <w:tc>
          <w:tcPr>
            <w:tcW w:w="1594" w:type="dxa"/>
            <w:vMerge w:val="restart"/>
          </w:tcPr>
          <w:p w14:paraId="4AD36C58" w14:textId="77777777" w:rsidR="00F8277A" w:rsidRPr="00F92868" w:rsidRDefault="00F8277A"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BF04669"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ΔR</w:t>
            </w:r>
            <w:r w:rsidRPr="00684407">
              <w:rPr>
                <w:rFonts w:ascii="Arial" w:eastAsia="等线" w:hAnsi="Arial"/>
                <w:b/>
                <w:sz w:val="18"/>
                <w:vertAlign w:val="subscript"/>
              </w:rPr>
              <w:t>IB,c</w:t>
            </w:r>
            <w:r w:rsidRPr="00684407">
              <w:rPr>
                <w:rFonts w:ascii="Arial" w:eastAsia="等线" w:hAnsi="Arial"/>
                <w:b/>
                <w:sz w:val="18"/>
              </w:rPr>
              <w:t xml:space="preserve"> for NR bands (dB)</w:t>
            </w:r>
            <w:r w:rsidRPr="00684407">
              <w:rPr>
                <w:rFonts w:ascii="Arial" w:eastAsia="等线" w:hAnsi="Arial"/>
                <w:b/>
                <w:sz w:val="18"/>
                <w:vertAlign w:val="superscript"/>
              </w:rPr>
              <w:t>9</w:t>
            </w:r>
          </w:p>
        </w:tc>
      </w:tr>
      <w:tr w:rsidR="00F8277A" w:rsidRPr="00F92868" w14:paraId="69FA50A5" w14:textId="77777777" w:rsidTr="00BC1FE2">
        <w:trPr>
          <w:trHeight w:val="187"/>
          <w:jc w:val="center"/>
        </w:trPr>
        <w:tc>
          <w:tcPr>
            <w:tcW w:w="1594" w:type="dxa"/>
            <w:vMerge/>
            <w:tcBorders>
              <w:bottom w:val="single" w:sz="4" w:space="0" w:color="auto"/>
            </w:tcBorders>
          </w:tcPr>
          <w:p w14:paraId="4BA97E87" w14:textId="77777777" w:rsidR="00F8277A" w:rsidRPr="00F92868" w:rsidRDefault="00F8277A" w:rsidP="00BC1FE2">
            <w:pPr>
              <w:keepNext/>
              <w:keepLines/>
              <w:spacing w:after="0"/>
              <w:jc w:val="center"/>
              <w:rPr>
                <w:rFonts w:ascii="Arial" w:eastAsia="等线" w:hAnsi="Arial"/>
                <w:b/>
                <w:sz w:val="18"/>
              </w:rPr>
            </w:pPr>
          </w:p>
        </w:tc>
        <w:tc>
          <w:tcPr>
            <w:tcW w:w="5845" w:type="dxa"/>
            <w:gridSpan w:val="3"/>
            <w:vAlign w:val="center"/>
          </w:tcPr>
          <w:p w14:paraId="4067D244" w14:textId="77777777" w:rsidR="00F8277A" w:rsidRPr="00F92868" w:rsidRDefault="00F8277A" w:rsidP="00BC1FE2">
            <w:pPr>
              <w:keepNext/>
              <w:keepLines/>
              <w:spacing w:after="0"/>
              <w:jc w:val="center"/>
              <w:rPr>
                <w:rFonts w:ascii="Arial" w:eastAsia="等线" w:hAnsi="Arial"/>
                <w:b/>
                <w:sz w:val="18"/>
              </w:rPr>
            </w:pPr>
            <w:r w:rsidRPr="00684407">
              <w:rPr>
                <w:rFonts w:ascii="Arial" w:eastAsia="等线" w:hAnsi="Arial"/>
                <w:b/>
                <w:sz w:val="18"/>
              </w:rPr>
              <w:t>Component band in order of bands in configuration</w:t>
            </w:r>
            <w:r w:rsidRPr="00684407">
              <w:rPr>
                <w:rFonts w:ascii="Arial" w:eastAsia="等线" w:hAnsi="Arial"/>
                <w:b/>
                <w:sz w:val="18"/>
                <w:vertAlign w:val="superscript"/>
              </w:rPr>
              <w:t>10</w:t>
            </w:r>
          </w:p>
        </w:tc>
      </w:tr>
      <w:tr w:rsidR="00F8277A" w:rsidRPr="00F92868" w14:paraId="5CE6B68E" w14:textId="77777777" w:rsidTr="00BC1FE2">
        <w:trPr>
          <w:trHeight w:val="187"/>
          <w:jc w:val="center"/>
        </w:trPr>
        <w:tc>
          <w:tcPr>
            <w:tcW w:w="1594" w:type="dxa"/>
            <w:shd w:val="clear" w:color="auto" w:fill="auto"/>
          </w:tcPr>
          <w:p w14:paraId="42F4B0E5" w14:textId="77777777" w:rsidR="00F8277A" w:rsidRPr="00F92868" w:rsidRDefault="00F8277A"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n71</w:t>
            </w:r>
            <w:r>
              <w:rPr>
                <w:rFonts w:ascii="Arial" w:eastAsia="等线" w:hAnsi="Arial"/>
                <w:sz w:val="18"/>
                <w:lang w:val="sv-SE" w:eastAsia="zh-CN"/>
              </w:rPr>
              <w:t>-n77</w:t>
            </w:r>
          </w:p>
        </w:tc>
        <w:tc>
          <w:tcPr>
            <w:tcW w:w="1948" w:type="dxa"/>
            <w:vAlign w:val="center"/>
          </w:tcPr>
          <w:p w14:paraId="40330AB2"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12E2FC6"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sz w:val="18"/>
                <w:lang w:eastAsia="zh-CN"/>
              </w:rPr>
              <w:t>0.2</w:t>
            </w:r>
          </w:p>
        </w:tc>
        <w:tc>
          <w:tcPr>
            <w:tcW w:w="1949" w:type="dxa"/>
            <w:vAlign w:val="center"/>
          </w:tcPr>
          <w:p w14:paraId="63EB81FD" w14:textId="77777777" w:rsidR="00F8277A" w:rsidRPr="00F92868" w:rsidRDefault="00F8277A"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0.5</w:t>
            </w:r>
          </w:p>
        </w:tc>
      </w:tr>
      <w:tr w:rsidR="00F8277A" w:rsidRPr="00F92868" w14:paraId="7A58D3A0" w14:textId="77777777" w:rsidTr="00BC1FE2">
        <w:trPr>
          <w:trHeight w:val="187"/>
          <w:jc w:val="center"/>
        </w:trPr>
        <w:tc>
          <w:tcPr>
            <w:tcW w:w="7439" w:type="dxa"/>
            <w:gridSpan w:val="4"/>
            <w:tcBorders>
              <w:bottom w:val="single" w:sz="4" w:space="0" w:color="auto"/>
            </w:tcBorders>
            <w:shd w:val="clear" w:color="auto" w:fill="auto"/>
          </w:tcPr>
          <w:p w14:paraId="19F63D41" w14:textId="77777777" w:rsidR="00F8277A" w:rsidRPr="00684407" w:rsidRDefault="00F8277A" w:rsidP="00BC1FE2">
            <w:pPr>
              <w:keepLines/>
              <w:spacing w:after="0"/>
              <w:ind w:left="870" w:hanging="870"/>
              <w:rPr>
                <w:rFonts w:eastAsia="等线" w:cs="Arial"/>
                <w:lang w:eastAsia="ja-JP"/>
              </w:rPr>
            </w:pPr>
            <w:r w:rsidRPr="00684407">
              <w:rPr>
                <w:rFonts w:ascii="Arial" w:eastAsia="等线" w:hAnsi="Arial" w:cs="Arial"/>
                <w:sz w:val="18"/>
                <w:lang w:eastAsia="ja-JP"/>
              </w:rPr>
              <w:t>NOTE 9:</w:t>
            </w:r>
            <w:r w:rsidRPr="00684407">
              <w:rPr>
                <w:rFonts w:ascii="Arial" w:eastAsia="等线" w:hAnsi="Arial" w:cs="Arial"/>
                <w:sz w:val="18"/>
                <w:lang w:eastAsia="ja-JP"/>
              </w:rPr>
              <w:tab/>
              <w:t xml:space="preserve"> “-” denotes ΔR</w:t>
            </w:r>
            <w:r w:rsidRPr="00684407">
              <w:rPr>
                <w:rFonts w:ascii="Arial" w:eastAsia="等线" w:hAnsi="Arial" w:cs="Arial"/>
                <w:sz w:val="18"/>
                <w:vertAlign w:val="subscript"/>
                <w:lang w:eastAsia="ja-JP"/>
              </w:rPr>
              <w:t>IB,c</w:t>
            </w:r>
            <w:r w:rsidRPr="00684407">
              <w:rPr>
                <w:rFonts w:ascii="Arial" w:eastAsia="等线" w:hAnsi="Arial" w:cs="Arial"/>
                <w:sz w:val="18"/>
                <w:lang w:eastAsia="ja-JP"/>
              </w:rPr>
              <w:t xml:space="preserve"> = 0.</w:t>
            </w:r>
          </w:p>
          <w:p w14:paraId="1698AE06" w14:textId="77777777" w:rsidR="00F8277A" w:rsidRDefault="00F8277A" w:rsidP="00BC1FE2">
            <w:pPr>
              <w:keepLines/>
              <w:spacing w:after="0"/>
              <w:ind w:left="870" w:hanging="870"/>
              <w:rPr>
                <w:rFonts w:ascii="Arial" w:eastAsia="等线" w:hAnsi="Arial"/>
                <w:color w:val="000000"/>
                <w:sz w:val="18"/>
                <w:lang w:val="en-US" w:eastAsia="zh-CN"/>
              </w:rPr>
            </w:pPr>
            <w:r w:rsidRPr="00684407">
              <w:rPr>
                <w:rFonts w:ascii="Arial" w:eastAsia="等线" w:hAnsi="Arial" w:cs="Arial"/>
                <w:sz w:val="18"/>
                <w:lang w:eastAsia="ja-JP"/>
              </w:rPr>
              <w:t>NOTE 10:</w:t>
            </w:r>
            <w:r w:rsidRPr="00684407">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684407">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684407">
              <w:rPr>
                <w:rFonts w:ascii="Arial" w:eastAsia="等线" w:hAnsi="Arial" w:cs="Arial"/>
                <w:sz w:val="18"/>
                <w:lang w:eastAsia="ja-JP"/>
              </w:rPr>
              <w:t>.</w:t>
            </w:r>
          </w:p>
        </w:tc>
      </w:tr>
    </w:tbl>
    <w:p w14:paraId="3CBB8AD9" w14:textId="1C408E9D" w:rsidR="00F8277A" w:rsidRPr="00A20126" w:rsidRDefault="00F8277A" w:rsidP="00F8277A">
      <w:pPr>
        <w:pStyle w:val="31"/>
      </w:pPr>
      <w:bookmarkStart w:id="247" w:name="_Toc129109028"/>
      <w:r>
        <w:t>5.19.2</w:t>
      </w:r>
      <w:r>
        <w:tab/>
      </w:r>
      <w:r w:rsidRPr="00A20126">
        <w:t>Specific for 2 bands UL CA</w:t>
      </w:r>
      <w:bookmarkEnd w:id="247"/>
    </w:p>
    <w:p w14:paraId="01CA8C10" w14:textId="12E19B37" w:rsidR="00F8277A" w:rsidRPr="00A20126" w:rsidRDefault="00F8277A" w:rsidP="00F8277A">
      <w:pPr>
        <w:pStyle w:val="41"/>
      </w:pPr>
      <w:bookmarkStart w:id="248" w:name="_Toc129109029"/>
      <w:r>
        <w:rPr>
          <w:rFonts w:hint="eastAsia"/>
        </w:rPr>
        <w:t>5.</w:t>
      </w:r>
      <w:r>
        <w:t>19</w:t>
      </w:r>
      <w:r>
        <w:rPr>
          <w:rFonts w:hint="eastAsia"/>
        </w:rPr>
        <w:t>.</w:t>
      </w:r>
      <w:r>
        <w:t>2.1</w:t>
      </w:r>
      <w:r>
        <w:tab/>
      </w:r>
      <w:r>
        <w:rPr>
          <w:rFonts w:hint="eastAsia"/>
        </w:rPr>
        <w:t>UE co-existence studies</w:t>
      </w:r>
      <w:bookmarkEnd w:id="248"/>
    </w:p>
    <w:p w14:paraId="526C047F" w14:textId="77777777" w:rsidR="00F8277A" w:rsidRDefault="00F8277A" w:rsidP="00F8277A">
      <w:pPr>
        <w:pStyle w:val="Guidance"/>
        <w:rPr>
          <w:i w:val="0"/>
          <w:color w:val="auto"/>
          <w:szCs w:val="22"/>
          <w:lang w:val="en-US" w:eastAsia="zh-CN"/>
        </w:rPr>
      </w:pPr>
      <w:r>
        <w:rPr>
          <w:i w:val="0"/>
          <w:color w:val="auto"/>
          <w:szCs w:val="22"/>
          <w:lang w:val="en-US" w:eastAsia="zh-CN"/>
        </w:rPr>
        <w:t>UL n7-n71 gives IMD3 and IMD4 into DL n77.</w:t>
      </w:r>
    </w:p>
    <w:p w14:paraId="14F56F4F" w14:textId="77777777" w:rsidR="00F8277A" w:rsidRDefault="00F8277A" w:rsidP="00F8277A">
      <w:pPr>
        <w:pStyle w:val="Guidance"/>
        <w:rPr>
          <w:i w:val="0"/>
          <w:color w:val="auto"/>
          <w:szCs w:val="22"/>
          <w:lang w:val="en-US" w:eastAsia="zh-CN"/>
        </w:rPr>
      </w:pPr>
      <w:r>
        <w:rPr>
          <w:i w:val="0"/>
          <w:color w:val="auto"/>
          <w:szCs w:val="22"/>
          <w:lang w:val="en-US" w:eastAsia="zh-CN"/>
        </w:rPr>
        <w:t>UL n7-n77 does not affect DL n71.</w:t>
      </w:r>
    </w:p>
    <w:p w14:paraId="26BBD4C9" w14:textId="77777777" w:rsidR="00F8277A" w:rsidRDefault="00F8277A" w:rsidP="00F8277A">
      <w:pPr>
        <w:pStyle w:val="Guidance"/>
        <w:rPr>
          <w:i w:val="0"/>
          <w:color w:val="auto"/>
          <w:szCs w:val="22"/>
          <w:lang w:val="en-US" w:eastAsia="zh-CN"/>
        </w:rPr>
      </w:pPr>
      <w:r>
        <w:rPr>
          <w:i w:val="0"/>
          <w:color w:val="auto"/>
          <w:szCs w:val="22"/>
          <w:lang w:val="en-US" w:eastAsia="zh-CN"/>
        </w:rPr>
        <w:t>UL n71-n77 gives IMD2 into DL n7.</w:t>
      </w:r>
    </w:p>
    <w:p w14:paraId="0EDEE782" w14:textId="2B92371F" w:rsidR="00F8277A" w:rsidRPr="00A20126" w:rsidRDefault="00F8277A" w:rsidP="00F8277A">
      <w:pPr>
        <w:pStyle w:val="41"/>
      </w:pPr>
      <w:bookmarkStart w:id="249" w:name="_Toc129109030"/>
      <w:r w:rsidRPr="00467ADF">
        <w:rPr>
          <w:rFonts w:hint="eastAsia"/>
        </w:rPr>
        <w:t>5.</w:t>
      </w:r>
      <w:r>
        <w:t>19</w:t>
      </w:r>
      <w:r w:rsidRPr="00A20126">
        <w:t>.2.2</w:t>
      </w:r>
      <w:r w:rsidRPr="00A20126">
        <w:tab/>
        <w:t>REFSENS requirements</w:t>
      </w:r>
      <w:bookmarkEnd w:id="249"/>
    </w:p>
    <w:p w14:paraId="18641A74" w14:textId="77777777" w:rsidR="00F8277A" w:rsidRDefault="00F8277A" w:rsidP="00F8277A">
      <w:r>
        <w:t>Based on the co-existence studies there are a need to define MSD values. MSD values from DC_7-71_n78 are reused, for IMD2 into n7, while n7+n71 into n77 is added in same range of MSD as DC_2_n5-n77, since this is the same product that hits n77 (2 times lowband + midband = highband).</w:t>
      </w:r>
    </w:p>
    <w:p w14:paraId="53579EC5" w14:textId="634C02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277A" w14:paraId="032D205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72C21B" w14:textId="77777777" w:rsidR="00F8277A" w:rsidRDefault="00F8277A"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8D7E25" w14:textId="77777777" w:rsidR="00F8277A" w:rsidRDefault="00F8277A" w:rsidP="00BC1FE2">
            <w:pPr>
              <w:pStyle w:val="TAH"/>
            </w:pPr>
            <w:r>
              <w:t>Source of IMD</w:t>
            </w:r>
          </w:p>
        </w:tc>
      </w:tr>
      <w:tr w:rsidR="00F8277A" w14:paraId="5897C004"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3E8DB5" w14:textId="77777777" w:rsidR="00F8277A" w:rsidRDefault="00F8277A"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CF4C5E" w14:textId="77777777" w:rsidR="00F8277A" w:rsidRDefault="00F8277A"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B1AD67" w14:textId="77777777" w:rsidR="00F8277A" w:rsidRDefault="00F8277A"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D5640FA" w14:textId="77777777" w:rsidR="00F8277A" w:rsidRDefault="00F8277A"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1079AA1" w14:textId="77777777" w:rsidR="00F8277A" w:rsidRDefault="00F8277A"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C3C3DE" w14:textId="77777777" w:rsidR="00F8277A" w:rsidRDefault="00F8277A"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03DEA06" w14:textId="77777777" w:rsidR="00F8277A" w:rsidRDefault="00F8277A"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47C1DE" w14:textId="77777777" w:rsidR="00F8277A" w:rsidRDefault="00F8277A"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5E54BBF" w14:textId="77777777" w:rsidR="00F8277A" w:rsidRDefault="00F8277A" w:rsidP="00BC1FE2">
            <w:pPr>
              <w:pStyle w:val="TAH"/>
            </w:pPr>
          </w:p>
        </w:tc>
      </w:tr>
      <w:tr w:rsidR="00F8277A" w14:paraId="446F542C"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E4D4B" w14:textId="77777777" w:rsidR="00F8277A" w:rsidRDefault="00F8277A" w:rsidP="00BC1FE2">
            <w:pPr>
              <w:pStyle w:val="TAC"/>
              <w:rPr>
                <w:lang w:val="en-US" w:eastAsia="zh-CN"/>
              </w:rPr>
            </w:pPr>
            <w:r w:rsidRPr="009B4792">
              <w:rPr>
                <w:rFonts w:eastAsia="宋体"/>
                <w:color w:val="000000"/>
                <w:lang w:eastAsia="zh-CN"/>
              </w:rPr>
              <w:t>CA_</w:t>
            </w:r>
            <w:r>
              <w:rPr>
                <w:rFonts w:eastAsia="宋体"/>
                <w:color w:val="000000"/>
                <w:lang w:eastAsia="zh-CN"/>
              </w:rPr>
              <w:t>n7</w:t>
            </w:r>
            <w:r w:rsidRPr="009B4792">
              <w:rPr>
                <w:rFonts w:eastAsia="宋体"/>
                <w:color w:val="000000"/>
                <w:lang w:eastAsia="zh-CN"/>
              </w:rPr>
              <w:t>-</w:t>
            </w:r>
            <w:r>
              <w:rPr>
                <w:rFonts w:eastAsia="宋体"/>
                <w:color w:val="000000"/>
                <w:lang w:eastAsia="zh-CN"/>
              </w:rPr>
              <w:t>n71</w:t>
            </w:r>
            <w:r w:rsidRPr="009B4792">
              <w:rPr>
                <w:rFonts w:eastAsia="宋体"/>
                <w:color w:val="000000"/>
                <w:lang w:eastAsia="zh-CN"/>
              </w:rPr>
              <w:t>-n</w:t>
            </w:r>
            <w:r>
              <w:rPr>
                <w:rFonts w:eastAsia="宋体"/>
                <w:color w:val="000000"/>
                <w:lang w:eastAsia="zh-CN"/>
              </w:rPr>
              <w:t>77</w:t>
            </w:r>
          </w:p>
        </w:tc>
        <w:tc>
          <w:tcPr>
            <w:tcW w:w="1146" w:type="dxa"/>
            <w:tcBorders>
              <w:top w:val="single" w:sz="4" w:space="0" w:color="auto"/>
              <w:left w:val="single" w:sz="4" w:space="0" w:color="auto"/>
              <w:right w:val="single" w:sz="4" w:space="0" w:color="auto"/>
            </w:tcBorders>
          </w:tcPr>
          <w:p w14:paraId="49D8090B" w14:textId="77777777" w:rsidR="00F8277A" w:rsidRDefault="00F8277A"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7FDFB9D1" w14:textId="77777777" w:rsidR="00F8277A" w:rsidRDefault="00F8277A" w:rsidP="00BC1FE2">
            <w:pPr>
              <w:pStyle w:val="TAC"/>
              <w:rPr>
                <w:lang w:val="en-US" w:eastAsia="ko-KR"/>
              </w:rPr>
            </w:pPr>
            <w:r>
              <w:rPr>
                <w:lang w:val="en-US" w:eastAsia="ko-KR"/>
              </w:rPr>
              <w:t>2505</w:t>
            </w:r>
          </w:p>
        </w:tc>
        <w:tc>
          <w:tcPr>
            <w:tcW w:w="964" w:type="dxa"/>
            <w:tcBorders>
              <w:top w:val="single" w:sz="4" w:space="0" w:color="auto"/>
              <w:left w:val="single" w:sz="4" w:space="0" w:color="auto"/>
              <w:right w:val="single" w:sz="4" w:space="0" w:color="auto"/>
            </w:tcBorders>
          </w:tcPr>
          <w:p w14:paraId="44E88A6D" w14:textId="77777777" w:rsidR="00F8277A" w:rsidRDefault="00F8277A" w:rsidP="00BC1FE2">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2813490C" w14:textId="77777777" w:rsidR="00F8277A" w:rsidRDefault="00F8277A" w:rsidP="00BC1FE2">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tcPr>
          <w:p w14:paraId="06E615D9" w14:textId="77777777" w:rsidR="00F8277A" w:rsidRDefault="00F8277A" w:rsidP="00BC1FE2">
            <w:pPr>
              <w:pStyle w:val="TAC"/>
              <w:rPr>
                <w:lang w:val="en-US" w:eastAsia="ko-KR"/>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3E0DA0F" w14:textId="77777777" w:rsidR="00F8277A" w:rsidRDefault="00F8277A" w:rsidP="00BC1FE2">
            <w:pPr>
              <w:pStyle w:val="TAC"/>
            </w:pPr>
            <w:r>
              <w:t>N/A</w:t>
            </w:r>
          </w:p>
        </w:tc>
        <w:tc>
          <w:tcPr>
            <w:tcW w:w="828" w:type="dxa"/>
            <w:tcBorders>
              <w:top w:val="single" w:sz="4" w:space="0" w:color="auto"/>
              <w:left w:val="single" w:sz="4" w:space="0" w:color="auto"/>
              <w:right w:val="single" w:sz="4" w:space="0" w:color="auto"/>
            </w:tcBorders>
          </w:tcPr>
          <w:p w14:paraId="241A3C14" w14:textId="77777777" w:rsidR="00F8277A" w:rsidRDefault="00F8277A"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D7FA1CF" w14:textId="77777777" w:rsidR="00F8277A" w:rsidRDefault="00F8277A" w:rsidP="00BC1FE2">
            <w:pPr>
              <w:pStyle w:val="TAC"/>
            </w:pPr>
            <w:r>
              <w:t>N/A</w:t>
            </w:r>
          </w:p>
        </w:tc>
      </w:tr>
      <w:tr w:rsidR="00F8277A" w14:paraId="55A2C77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CEAE1"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6ACBC434" w14:textId="77777777" w:rsidR="00F8277A" w:rsidRDefault="00F8277A" w:rsidP="00BC1FE2">
            <w:pPr>
              <w:pStyle w:val="TAC"/>
              <w:rPr>
                <w:lang w:val="en-US" w:eastAsia="ko-KR"/>
              </w:rPr>
            </w:pPr>
            <w:r>
              <w:t>n71</w:t>
            </w:r>
          </w:p>
        </w:tc>
        <w:tc>
          <w:tcPr>
            <w:tcW w:w="960" w:type="dxa"/>
            <w:tcBorders>
              <w:top w:val="single" w:sz="4" w:space="0" w:color="auto"/>
              <w:left w:val="single" w:sz="4" w:space="0" w:color="auto"/>
              <w:right w:val="single" w:sz="4" w:space="0" w:color="auto"/>
            </w:tcBorders>
          </w:tcPr>
          <w:p w14:paraId="2632F282" w14:textId="77777777" w:rsidR="00F8277A" w:rsidRPr="00E7711D" w:rsidRDefault="00F8277A" w:rsidP="00BC1FE2">
            <w:pPr>
              <w:pStyle w:val="TAC"/>
              <w:framePr w:wrap="notBeside" w:vAnchor="page" w:hAnchor="margin" w:xAlign="right" w:y="6805"/>
            </w:pPr>
            <w:r>
              <w:t>666</w:t>
            </w:r>
          </w:p>
        </w:tc>
        <w:tc>
          <w:tcPr>
            <w:tcW w:w="964" w:type="dxa"/>
            <w:tcBorders>
              <w:top w:val="single" w:sz="4" w:space="0" w:color="auto"/>
              <w:left w:val="single" w:sz="4" w:space="0" w:color="auto"/>
              <w:right w:val="single" w:sz="4" w:space="0" w:color="auto"/>
            </w:tcBorders>
          </w:tcPr>
          <w:p w14:paraId="0B8E2332" w14:textId="77777777" w:rsidR="00F8277A" w:rsidRPr="00E7711D" w:rsidRDefault="00F8277A"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6E8F0F4" w14:textId="77777777" w:rsidR="00F8277A" w:rsidRPr="00E7711D" w:rsidRDefault="00F8277A"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1170BEE6" w14:textId="77777777" w:rsidR="00F8277A" w:rsidRPr="00E7711D" w:rsidRDefault="00F8277A" w:rsidP="00BC1FE2">
            <w:pPr>
              <w:pStyle w:val="TAC"/>
              <w:framePr w:wrap="notBeside" w:vAnchor="page" w:hAnchor="margin" w:xAlign="right" w:y="6805"/>
            </w:pPr>
            <w:r>
              <w:t>620</w:t>
            </w:r>
          </w:p>
        </w:tc>
        <w:tc>
          <w:tcPr>
            <w:tcW w:w="977" w:type="dxa"/>
            <w:tcBorders>
              <w:top w:val="single" w:sz="4" w:space="0" w:color="auto"/>
              <w:left w:val="single" w:sz="4" w:space="0" w:color="auto"/>
              <w:bottom w:val="single" w:sz="4" w:space="0" w:color="auto"/>
              <w:right w:val="single" w:sz="4" w:space="0" w:color="auto"/>
            </w:tcBorders>
          </w:tcPr>
          <w:p w14:paraId="2D583381" w14:textId="77777777" w:rsidR="00F8277A" w:rsidRDefault="00F8277A"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2BBCAD50" w14:textId="77777777" w:rsidR="00F8277A" w:rsidRDefault="00F8277A"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00519A8D" w14:textId="77777777" w:rsidR="00F8277A" w:rsidRDefault="00F8277A" w:rsidP="00BC1FE2">
            <w:pPr>
              <w:pStyle w:val="TAC"/>
            </w:pPr>
            <w:r>
              <w:t>N/A</w:t>
            </w:r>
          </w:p>
        </w:tc>
      </w:tr>
      <w:tr w:rsidR="00F8277A" w14:paraId="7C925ADD"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A5168"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CA1E7B6" w14:textId="77777777" w:rsidR="00F8277A" w:rsidRDefault="00F8277A"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7A42FE4A" w14:textId="77777777" w:rsidR="00F8277A" w:rsidRPr="00E7711D" w:rsidRDefault="00F8277A" w:rsidP="00BC1FE2">
            <w:pPr>
              <w:pStyle w:val="TAC"/>
              <w:framePr w:wrap="notBeside" w:vAnchor="page" w:hAnchor="margin" w:xAlign="right" w:y="6805"/>
            </w:pPr>
            <w:r>
              <w:t>3837</w:t>
            </w:r>
          </w:p>
        </w:tc>
        <w:tc>
          <w:tcPr>
            <w:tcW w:w="964" w:type="dxa"/>
            <w:tcBorders>
              <w:top w:val="single" w:sz="4" w:space="0" w:color="auto"/>
              <w:left w:val="single" w:sz="4" w:space="0" w:color="auto"/>
              <w:right w:val="single" w:sz="4" w:space="0" w:color="auto"/>
            </w:tcBorders>
          </w:tcPr>
          <w:p w14:paraId="77226087" w14:textId="77777777" w:rsidR="00F8277A" w:rsidRPr="00E7711D" w:rsidRDefault="00F8277A"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7CDE20C9" w14:textId="77777777" w:rsidR="00F8277A" w:rsidRPr="00E7711D" w:rsidRDefault="00F8277A"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709CC810" w14:textId="77777777" w:rsidR="00F8277A" w:rsidRPr="00E7711D" w:rsidRDefault="00F8277A" w:rsidP="00BC1FE2">
            <w:pPr>
              <w:pStyle w:val="TAC"/>
              <w:framePr w:wrap="notBeside" w:vAnchor="page" w:hAnchor="margin" w:xAlign="right" w:y="6805"/>
            </w:pPr>
            <w:r>
              <w:t>3837</w:t>
            </w:r>
          </w:p>
        </w:tc>
        <w:tc>
          <w:tcPr>
            <w:tcW w:w="977" w:type="dxa"/>
            <w:tcBorders>
              <w:top w:val="single" w:sz="4" w:space="0" w:color="auto"/>
              <w:left w:val="single" w:sz="4" w:space="0" w:color="auto"/>
              <w:bottom w:val="single" w:sz="4" w:space="0" w:color="auto"/>
              <w:right w:val="single" w:sz="4" w:space="0" w:color="auto"/>
            </w:tcBorders>
          </w:tcPr>
          <w:p w14:paraId="49B3F031" w14:textId="77777777" w:rsidR="00F8277A" w:rsidRDefault="00F8277A" w:rsidP="00BC1FE2">
            <w:pPr>
              <w:pStyle w:val="TAC"/>
              <w:framePr w:wrap="notBeside" w:vAnchor="page" w:hAnchor="margin" w:xAlign="right" w:y="6805"/>
            </w:pPr>
            <w:r w:rsidRPr="00EF5447">
              <w:t>16.</w:t>
            </w:r>
            <w:r>
              <w:t>0</w:t>
            </w:r>
          </w:p>
        </w:tc>
        <w:tc>
          <w:tcPr>
            <w:tcW w:w="828" w:type="dxa"/>
            <w:tcBorders>
              <w:top w:val="single" w:sz="4" w:space="0" w:color="auto"/>
              <w:left w:val="single" w:sz="4" w:space="0" w:color="auto"/>
              <w:right w:val="single" w:sz="4" w:space="0" w:color="auto"/>
            </w:tcBorders>
          </w:tcPr>
          <w:p w14:paraId="171274AD" w14:textId="77777777" w:rsidR="00F8277A" w:rsidRDefault="00F8277A"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A12C167" w14:textId="77777777" w:rsidR="00F8277A" w:rsidRDefault="00F8277A" w:rsidP="00BC1FE2">
            <w:pPr>
              <w:pStyle w:val="TAC"/>
            </w:pPr>
            <w:r>
              <w:t>IMD3</w:t>
            </w:r>
          </w:p>
        </w:tc>
      </w:tr>
      <w:tr w:rsidR="00F8277A" w14:paraId="118B679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4D74F"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B4B176" w14:textId="77777777" w:rsidR="00F8277A" w:rsidRDefault="00F8277A" w:rsidP="00BC1FE2">
            <w:pPr>
              <w:pStyle w:val="TAC"/>
            </w:pPr>
            <w:r>
              <w:t>n7</w:t>
            </w:r>
          </w:p>
        </w:tc>
        <w:tc>
          <w:tcPr>
            <w:tcW w:w="960" w:type="dxa"/>
            <w:tcBorders>
              <w:top w:val="single" w:sz="4" w:space="0" w:color="auto"/>
              <w:left w:val="single" w:sz="4" w:space="0" w:color="auto"/>
              <w:right w:val="single" w:sz="4" w:space="0" w:color="auto"/>
            </w:tcBorders>
            <w:vAlign w:val="center"/>
          </w:tcPr>
          <w:p w14:paraId="1008EBD0" w14:textId="77777777" w:rsidR="00F8277A" w:rsidRDefault="00F8277A" w:rsidP="00BC1FE2">
            <w:pPr>
              <w:pStyle w:val="TAC"/>
            </w:pPr>
            <w:r>
              <w:rPr>
                <w:lang w:eastAsia="ko-KR"/>
              </w:rPr>
              <w:t>2550</w:t>
            </w:r>
          </w:p>
        </w:tc>
        <w:tc>
          <w:tcPr>
            <w:tcW w:w="964" w:type="dxa"/>
            <w:tcBorders>
              <w:top w:val="single" w:sz="4" w:space="0" w:color="auto"/>
              <w:left w:val="single" w:sz="4" w:space="0" w:color="auto"/>
              <w:right w:val="single" w:sz="4" w:space="0" w:color="auto"/>
            </w:tcBorders>
            <w:vAlign w:val="center"/>
          </w:tcPr>
          <w:p w14:paraId="414B4C46" w14:textId="77777777" w:rsidR="00F8277A" w:rsidRDefault="00F8277A" w:rsidP="00BC1FE2">
            <w:pPr>
              <w:pStyle w:val="TAC"/>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00B9FEBD" w14:textId="77777777" w:rsidR="00F8277A" w:rsidRDefault="00F8277A" w:rsidP="00BC1FE2">
            <w:pPr>
              <w:pStyle w:val="TAC"/>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7A6E3BF3" w14:textId="77777777" w:rsidR="00F8277A" w:rsidRDefault="00F8277A" w:rsidP="00BC1FE2">
            <w:pPr>
              <w:pStyle w:val="TAC"/>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FEC852" w14:textId="77777777" w:rsidR="00F8277A" w:rsidRDefault="00F8277A" w:rsidP="00BC1FE2">
            <w:pPr>
              <w:pStyle w:val="TAC"/>
            </w:pPr>
            <w:r>
              <w:rPr>
                <w:rFonts w:cs="Arial"/>
              </w:rPr>
              <w:t>29.6</w:t>
            </w:r>
          </w:p>
        </w:tc>
        <w:tc>
          <w:tcPr>
            <w:tcW w:w="828" w:type="dxa"/>
            <w:tcBorders>
              <w:top w:val="single" w:sz="4" w:space="0" w:color="auto"/>
              <w:left w:val="single" w:sz="4" w:space="0" w:color="auto"/>
              <w:right w:val="single" w:sz="4" w:space="0" w:color="auto"/>
            </w:tcBorders>
          </w:tcPr>
          <w:p w14:paraId="5657DE82" w14:textId="77777777" w:rsidR="00F8277A" w:rsidRDefault="00F8277A" w:rsidP="00BC1FE2">
            <w:pPr>
              <w:pStyle w:val="TAC"/>
            </w:pPr>
            <w:r>
              <w:rPr>
                <w:lang w:eastAsia="zh-CN"/>
              </w:rPr>
              <w:t>FDD</w:t>
            </w:r>
          </w:p>
        </w:tc>
        <w:tc>
          <w:tcPr>
            <w:tcW w:w="1057" w:type="dxa"/>
            <w:tcBorders>
              <w:top w:val="single" w:sz="4" w:space="0" w:color="auto"/>
              <w:left w:val="single" w:sz="4" w:space="0" w:color="auto"/>
              <w:right w:val="single" w:sz="4" w:space="0" w:color="auto"/>
            </w:tcBorders>
            <w:vAlign w:val="center"/>
          </w:tcPr>
          <w:p w14:paraId="040010A6" w14:textId="77777777" w:rsidR="00F8277A" w:rsidRDefault="00F8277A" w:rsidP="00BC1FE2">
            <w:pPr>
              <w:pStyle w:val="TAC"/>
            </w:pPr>
            <w:r>
              <w:rPr>
                <w:kern w:val="2"/>
                <w:szCs w:val="24"/>
                <w:lang w:eastAsia="ja-JP"/>
              </w:rPr>
              <w:t>IMD2</w:t>
            </w:r>
          </w:p>
        </w:tc>
      </w:tr>
      <w:tr w:rsidR="00F8277A" w14:paraId="6E6DF2C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25ABC"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72FA554" w14:textId="77777777" w:rsidR="00F8277A" w:rsidRDefault="00F8277A" w:rsidP="00BC1FE2">
            <w:pPr>
              <w:pStyle w:val="TAC"/>
            </w:pPr>
            <w:r>
              <w:t>n71</w:t>
            </w:r>
          </w:p>
        </w:tc>
        <w:tc>
          <w:tcPr>
            <w:tcW w:w="960" w:type="dxa"/>
            <w:tcBorders>
              <w:top w:val="single" w:sz="4" w:space="0" w:color="auto"/>
              <w:left w:val="single" w:sz="4" w:space="0" w:color="auto"/>
              <w:right w:val="single" w:sz="4" w:space="0" w:color="auto"/>
            </w:tcBorders>
            <w:vAlign w:val="center"/>
          </w:tcPr>
          <w:p w14:paraId="59E668D9" w14:textId="77777777" w:rsidR="00F8277A" w:rsidRDefault="00F8277A" w:rsidP="00BC1FE2">
            <w:pPr>
              <w:pStyle w:val="TAC"/>
            </w:pPr>
            <w:r>
              <w:t>680</w:t>
            </w:r>
          </w:p>
        </w:tc>
        <w:tc>
          <w:tcPr>
            <w:tcW w:w="964" w:type="dxa"/>
            <w:tcBorders>
              <w:top w:val="single" w:sz="4" w:space="0" w:color="auto"/>
              <w:left w:val="single" w:sz="4" w:space="0" w:color="auto"/>
              <w:right w:val="single" w:sz="4" w:space="0" w:color="auto"/>
            </w:tcBorders>
            <w:vAlign w:val="center"/>
          </w:tcPr>
          <w:p w14:paraId="775124CB" w14:textId="77777777" w:rsidR="00F8277A" w:rsidRDefault="00F8277A" w:rsidP="00BC1FE2">
            <w:pPr>
              <w:pStyle w:val="TAC"/>
            </w:pPr>
            <w:r>
              <w:rPr>
                <w:rFonts w:cs="Arial"/>
              </w:rPr>
              <w:t>5</w:t>
            </w:r>
          </w:p>
        </w:tc>
        <w:tc>
          <w:tcPr>
            <w:tcW w:w="960" w:type="dxa"/>
            <w:tcBorders>
              <w:top w:val="single" w:sz="4" w:space="0" w:color="auto"/>
              <w:left w:val="single" w:sz="4" w:space="0" w:color="auto"/>
              <w:right w:val="single" w:sz="4" w:space="0" w:color="auto"/>
            </w:tcBorders>
            <w:vAlign w:val="center"/>
          </w:tcPr>
          <w:p w14:paraId="7EFD8963" w14:textId="77777777" w:rsidR="00F8277A" w:rsidRDefault="00F8277A" w:rsidP="00BC1FE2">
            <w:pPr>
              <w:pStyle w:val="TAC"/>
            </w:pPr>
            <w:r>
              <w:rPr>
                <w:rFonts w:cs="Arial"/>
              </w:rPr>
              <w:t>25</w:t>
            </w:r>
          </w:p>
        </w:tc>
        <w:tc>
          <w:tcPr>
            <w:tcW w:w="960" w:type="dxa"/>
            <w:tcBorders>
              <w:top w:val="single" w:sz="4" w:space="0" w:color="auto"/>
              <w:left w:val="single" w:sz="4" w:space="0" w:color="auto"/>
              <w:right w:val="single" w:sz="4" w:space="0" w:color="auto"/>
            </w:tcBorders>
            <w:vAlign w:val="center"/>
          </w:tcPr>
          <w:p w14:paraId="5F8C8EBA" w14:textId="77777777" w:rsidR="00F8277A" w:rsidRDefault="00F8277A" w:rsidP="00BC1FE2">
            <w:pPr>
              <w:pStyle w:val="TAC"/>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E4C67D6"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443856A8" w14:textId="77777777" w:rsidR="00F8277A" w:rsidRDefault="00F8277A" w:rsidP="00BC1FE2">
            <w:pPr>
              <w:pStyle w:val="TAC"/>
            </w:pPr>
            <w:r>
              <w:t>FDD</w:t>
            </w:r>
          </w:p>
        </w:tc>
        <w:tc>
          <w:tcPr>
            <w:tcW w:w="1057" w:type="dxa"/>
            <w:tcBorders>
              <w:top w:val="single" w:sz="4" w:space="0" w:color="auto"/>
              <w:left w:val="single" w:sz="4" w:space="0" w:color="auto"/>
              <w:right w:val="single" w:sz="4" w:space="0" w:color="auto"/>
            </w:tcBorders>
          </w:tcPr>
          <w:p w14:paraId="406143AC" w14:textId="77777777" w:rsidR="00F8277A" w:rsidRDefault="00F8277A" w:rsidP="00BC1FE2">
            <w:pPr>
              <w:pStyle w:val="TAC"/>
            </w:pPr>
            <w:r>
              <w:rPr>
                <w:kern w:val="2"/>
                <w:szCs w:val="24"/>
                <w:lang w:eastAsia="ja-JP"/>
              </w:rPr>
              <w:t>N/A</w:t>
            </w:r>
          </w:p>
        </w:tc>
      </w:tr>
      <w:tr w:rsidR="00F8277A" w14:paraId="78EA354D"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06A4B7"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8E9C8CA" w14:textId="77777777" w:rsidR="00F8277A" w:rsidRDefault="00F8277A" w:rsidP="00BC1FE2">
            <w:pPr>
              <w:pStyle w:val="TAC"/>
            </w:pPr>
            <w:r>
              <w:t>n77</w:t>
            </w:r>
          </w:p>
        </w:tc>
        <w:tc>
          <w:tcPr>
            <w:tcW w:w="960" w:type="dxa"/>
            <w:tcBorders>
              <w:top w:val="single" w:sz="4" w:space="0" w:color="auto"/>
              <w:left w:val="single" w:sz="4" w:space="0" w:color="auto"/>
              <w:right w:val="single" w:sz="4" w:space="0" w:color="auto"/>
            </w:tcBorders>
            <w:vAlign w:val="center"/>
          </w:tcPr>
          <w:p w14:paraId="5BC8ABB9" w14:textId="77777777" w:rsidR="00F8277A" w:rsidRDefault="00F8277A" w:rsidP="00BC1FE2">
            <w:pPr>
              <w:pStyle w:val="TAC"/>
            </w:pPr>
            <w:r>
              <w:rPr>
                <w:rFonts w:cs="Arial"/>
                <w:lang w:eastAsia="ko-KR"/>
              </w:rPr>
              <w:t>3350</w:t>
            </w:r>
          </w:p>
        </w:tc>
        <w:tc>
          <w:tcPr>
            <w:tcW w:w="964" w:type="dxa"/>
            <w:tcBorders>
              <w:top w:val="single" w:sz="4" w:space="0" w:color="auto"/>
              <w:left w:val="single" w:sz="4" w:space="0" w:color="auto"/>
              <w:right w:val="single" w:sz="4" w:space="0" w:color="auto"/>
            </w:tcBorders>
            <w:vAlign w:val="center"/>
          </w:tcPr>
          <w:p w14:paraId="3C70B6D8" w14:textId="77777777" w:rsidR="00F8277A" w:rsidRDefault="00F8277A" w:rsidP="00BC1FE2">
            <w:pPr>
              <w:pStyle w:val="TAC"/>
            </w:pPr>
            <w:r>
              <w:rPr>
                <w:rFonts w:cs="Arial"/>
                <w:lang w:eastAsia="ko-KR"/>
              </w:rPr>
              <w:t>10</w:t>
            </w:r>
          </w:p>
        </w:tc>
        <w:tc>
          <w:tcPr>
            <w:tcW w:w="960" w:type="dxa"/>
            <w:tcBorders>
              <w:top w:val="single" w:sz="4" w:space="0" w:color="auto"/>
              <w:left w:val="single" w:sz="4" w:space="0" w:color="auto"/>
              <w:right w:val="single" w:sz="4" w:space="0" w:color="auto"/>
            </w:tcBorders>
            <w:vAlign w:val="center"/>
          </w:tcPr>
          <w:p w14:paraId="4B233FC1" w14:textId="77777777" w:rsidR="00F8277A" w:rsidRDefault="00F8277A" w:rsidP="00BC1FE2">
            <w:pPr>
              <w:pStyle w:val="TAC"/>
            </w:pPr>
            <w:r>
              <w:rPr>
                <w:rFonts w:cs="Arial"/>
                <w:lang w:eastAsia="ko-KR"/>
              </w:rPr>
              <w:t>50</w:t>
            </w:r>
          </w:p>
        </w:tc>
        <w:tc>
          <w:tcPr>
            <w:tcW w:w="960" w:type="dxa"/>
            <w:tcBorders>
              <w:top w:val="single" w:sz="4" w:space="0" w:color="auto"/>
              <w:left w:val="single" w:sz="4" w:space="0" w:color="auto"/>
              <w:right w:val="single" w:sz="4" w:space="0" w:color="auto"/>
            </w:tcBorders>
            <w:vAlign w:val="center"/>
          </w:tcPr>
          <w:p w14:paraId="2251AD4D" w14:textId="77777777" w:rsidR="00F8277A" w:rsidRDefault="00F8277A" w:rsidP="00BC1FE2">
            <w:pPr>
              <w:pStyle w:val="TAC"/>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27222D0"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5FAE561C" w14:textId="77777777" w:rsidR="00F8277A" w:rsidRDefault="00F8277A" w:rsidP="00BC1FE2">
            <w:pPr>
              <w:pStyle w:val="TAC"/>
            </w:pPr>
            <w:r>
              <w:t>TDD</w:t>
            </w:r>
          </w:p>
        </w:tc>
        <w:tc>
          <w:tcPr>
            <w:tcW w:w="1057" w:type="dxa"/>
            <w:tcBorders>
              <w:top w:val="single" w:sz="4" w:space="0" w:color="auto"/>
              <w:left w:val="single" w:sz="4" w:space="0" w:color="auto"/>
              <w:right w:val="single" w:sz="4" w:space="0" w:color="auto"/>
            </w:tcBorders>
          </w:tcPr>
          <w:p w14:paraId="3E2A5420" w14:textId="77777777" w:rsidR="00F8277A" w:rsidRDefault="00F8277A" w:rsidP="00BC1FE2">
            <w:pPr>
              <w:pStyle w:val="TAC"/>
            </w:pPr>
            <w:r>
              <w:rPr>
                <w:kern w:val="2"/>
                <w:szCs w:val="24"/>
                <w:lang w:eastAsia="ja-JP"/>
              </w:rPr>
              <w:t>N/A</w:t>
            </w:r>
          </w:p>
        </w:tc>
      </w:tr>
    </w:tbl>
    <w:p w14:paraId="4C0BB778" w14:textId="77777777" w:rsidR="00F8277A" w:rsidRDefault="00F8277A" w:rsidP="00F8277A">
      <w:pPr>
        <w:rPr>
          <w:color w:val="0070C0"/>
        </w:rPr>
      </w:pPr>
    </w:p>
    <w:p w14:paraId="4C588BD6" w14:textId="77777777" w:rsidR="0086115F" w:rsidRDefault="0086115F" w:rsidP="00AC4AB0">
      <w:pPr>
        <w:rPr>
          <w:b/>
          <w:color w:val="0070C0"/>
          <w:sz w:val="32"/>
          <w:szCs w:val="32"/>
        </w:rPr>
      </w:pPr>
    </w:p>
    <w:p w14:paraId="2C98042C" w14:textId="58C189E8" w:rsidR="00F85354" w:rsidRPr="00AB6990" w:rsidRDefault="00F85354" w:rsidP="00AB6990">
      <w:pPr>
        <w:pStyle w:val="21"/>
      </w:pPr>
      <w:bookmarkStart w:id="250" w:name="_Toc129109031"/>
      <w:r w:rsidRPr="00AB6990">
        <w:t>5.20</w:t>
      </w:r>
      <w:r w:rsidRPr="00AB6990">
        <w:tab/>
        <w:t>CA_n48-n70-n77</w:t>
      </w:r>
      <w:bookmarkEnd w:id="250"/>
    </w:p>
    <w:p w14:paraId="5EE4DC3B" w14:textId="1F44E803" w:rsidR="00F85354" w:rsidRPr="00AB6990" w:rsidRDefault="00F85354" w:rsidP="00F85354">
      <w:pPr>
        <w:pStyle w:val="31"/>
      </w:pPr>
      <w:bookmarkStart w:id="251" w:name="_Toc129109032"/>
      <w:r>
        <w:t>5.20</w:t>
      </w:r>
      <w:r w:rsidRPr="00205856">
        <w:t>.1</w:t>
      </w:r>
      <w:r w:rsidRPr="00205856">
        <w:tab/>
      </w:r>
      <w:r w:rsidRPr="00AB6990">
        <w:t>Common for 1 band UL and 2 bands UL CA</w:t>
      </w:r>
      <w:bookmarkEnd w:id="251"/>
    </w:p>
    <w:p w14:paraId="0CE1B1E2" w14:textId="5546CAEE" w:rsidR="00F85354" w:rsidRPr="00AB6990" w:rsidRDefault="00F85354" w:rsidP="00F85354">
      <w:pPr>
        <w:pStyle w:val="41"/>
      </w:pPr>
      <w:bookmarkStart w:id="252" w:name="_Toc129109033"/>
      <w:r>
        <w:t>5.20</w:t>
      </w:r>
      <w:r w:rsidRPr="00205856">
        <w:t>.1.1</w:t>
      </w:r>
      <w:r w:rsidRPr="00205856">
        <w:tab/>
      </w:r>
      <w:r w:rsidRPr="00AB6990">
        <w:t>Operating bands for CA</w:t>
      </w:r>
      <w:bookmarkEnd w:id="252"/>
    </w:p>
    <w:p w14:paraId="4971D489" w14:textId="17A352FE" w:rsidR="00F85354" w:rsidRPr="00205856" w:rsidRDefault="00F85354" w:rsidP="00F85354">
      <w:pPr>
        <w:pStyle w:val="TH"/>
        <w:rPr>
          <w:color w:val="000000"/>
          <w:lang w:val="en-US"/>
        </w:rPr>
      </w:pPr>
      <w:r w:rsidRPr="00205856">
        <w:rPr>
          <w:color w:val="000000"/>
          <w:lang w:val="en-US"/>
        </w:rPr>
        <w:t xml:space="preserve">Table </w:t>
      </w:r>
      <w:r>
        <w:rPr>
          <w:color w:val="000000"/>
          <w:lang w:val="en-US" w:eastAsia="zh-CN"/>
        </w:rPr>
        <w:t>5.20</w:t>
      </w:r>
      <w:r w:rsidRPr="00205856">
        <w:rPr>
          <w:color w:val="000000"/>
          <w:lang w:val="en-US"/>
        </w:rPr>
        <w:t>.1.</w:t>
      </w:r>
      <w:r w:rsidRPr="00205856">
        <w:rPr>
          <w:color w:val="000000"/>
          <w:lang w:val="en-US" w:eastAsia="zh-CN"/>
        </w:rPr>
        <w:t>1</w:t>
      </w:r>
      <w:r w:rsidRPr="00205856">
        <w:rPr>
          <w:color w:val="000000"/>
          <w:lang w:val="en-US"/>
        </w:rPr>
        <w:t xml:space="preserve">-1: </w:t>
      </w:r>
      <w:r w:rsidRPr="00205856">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5354" w:rsidRPr="00205856" w14:paraId="02D17001"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376C5"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D2025BA"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54395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27D614"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4CAE8E"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Duplex Mode</w:t>
            </w:r>
          </w:p>
        </w:tc>
      </w:tr>
      <w:tr w:rsidR="00F85354" w:rsidRPr="00205856" w14:paraId="406EC5B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97ED"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3677"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755C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5C4338"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E07" w14:textId="77777777" w:rsidR="00F85354" w:rsidRPr="00205856" w:rsidRDefault="00F85354" w:rsidP="00BC1FE2">
            <w:pPr>
              <w:spacing w:after="0"/>
              <w:rPr>
                <w:rFonts w:ascii="Arial" w:hAnsi="Arial"/>
                <w:b/>
                <w:color w:val="000000"/>
                <w:sz w:val="18"/>
              </w:rPr>
            </w:pPr>
          </w:p>
        </w:tc>
      </w:tr>
      <w:tr w:rsidR="00F85354" w:rsidRPr="00205856" w14:paraId="0E4D824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918F"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0EDD"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8B0E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UL_low</w:t>
            </w:r>
            <w:r w:rsidRPr="00205856">
              <w:rPr>
                <w:rFonts w:ascii="Arial" w:hAnsi="Arial"/>
                <w:b/>
                <w:color w:val="000000"/>
                <w:sz w:val="18"/>
              </w:rPr>
              <w:t xml:space="preserve">  –  F</w:t>
            </w:r>
            <w:r w:rsidRPr="00205856">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A9B34B"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DL_low</w:t>
            </w:r>
            <w:r w:rsidRPr="00205856">
              <w:rPr>
                <w:rFonts w:ascii="Arial" w:hAnsi="Arial"/>
                <w:b/>
                <w:color w:val="000000"/>
                <w:sz w:val="18"/>
              </w:rPr>
              <w:t xml:space="preserve">  –  F</w:t>
            </w:r>
            <w:r w:rsidRPr="00205856">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43FF" w14:textId="77777777" w:rsidR="00F85354" w:rsidRPr="00205856" w:rsidRDefault="00F85354" w:rsidP="00BC1FE2">
            <w:pPr>
              <w:spacing w:after="0"/>
              <w:rPr>
                <w:rFonts w:ascii="Arial" w:hAnsi="Arial"/>
                <w:b/>
                <w:color w:val="000000"/>
                <w:sz w:val="18"/>
              </w:rPr>
            </w:pPr>
          </w:p>
        </w:tc>
      </w:tr>
      <w:tr w:rsidR="00F85354" w:rsidRPr="00205856" w14:paraId="1DB34CA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8C96B1"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olor w:val="000000"/>
                <w:sz w:val="18"/>
                <w:lang w:eastAsia="zh-CN"/>
              </w:rPr>
              <w:t>CA_n48-n70-n77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7DF286" w14:textId="77777777" w:rsidR="00F85354" w:rsidRPr="00205856" w:rsidRDefault="00F85354" w:rsidP="00BC1FE2">
            <w:pPr>
              <w:keepNext/>
              <w:keepLines/>
              <w:spacing w:after="0"/>
              <w:jc w:val="center"/>
              <w:rPr>
                <w:rFonts w:ascii="Arial" w:hAnsi="Arial"/>
                <w:color w:val="000000"/>
                <w:sz w:val="18"/>
              </w:rPr>
            </w:pPr>
            <w:r w:rsidRPr="00205856">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34CDB993"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53550D67"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0F00076"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124E72C1"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66951F51"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1DF5D87"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3BFD5"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TDD</w:t>
            </w:r>
          </w:p>
        </w:tc>
      </w:tr>
      <w:tr w:rsidR="00F85354" w:rsidRPr="00205856" w14:paraId="097F902A"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D62C"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17F800" w14:textId="77777777" w:rsidR="00F85354" w:rsidRPr="00205856" w:rsidRDefault="00F85354" w:rsidP="00BC1FE2">
            <w:pPr>
              <w:keepNext/>
              <w:keepLines/>
              <w:spacing w:after="0"/>
              <w:jc w:val="center"/>
              <w:rPr>
                <w:rFonts w:ascii="Arial" w:hAnsi="Arial"/>
                <w:color w:val="000000"/>
                <w:sz w:val="18"/>
              </w:rPr>
            </w:pPr>
            <w:r w:rsidRPr="00205856">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299203A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1A3CF0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44913F5"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628F797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3534A84C"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0293710"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8323749"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FDD</w:t>
            </w:r>
          </w:p>
        </w:tc>
      </w:tr>
      <w:tr w:rsidR="00F85354" w:rsidRPr="00205856" w14:paraId="0FA864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47E9"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435BFBD"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2D098682"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17A02B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0C6157F"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A3370C4"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27A01EB"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2DA871BC"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21FF936" w14:textId="77777777" w:rsidR="00F85354" w:rsidRPr="00205856" w:rsidRDefault="00F85354" w:rsidP="00BC1FE2">
            <w:pPr>
              <w:keepNext/>
              <w:keepLines/>
              <w:spacing w:after="0"/>
              <w:jc w:val="center"/>
              <w:rPr>
                <w:rFonts w:ascii="Arial" w:hAnsi="Arial" w:cs="Arial"/>
                <w:color w:val="000000"/>
                <w:sz w:val="18"/>
                <w:szCs w:val="18"/>
                <w:lang w:eastAsia="zh-CN"/>
              </w:rPr>
            </w:pPr>
            <w:r w:rsidRPr="00205856">
              <w:rPr>
                <w:rFonts w:ascii="Arial" w:hAnsi="Arial" w:cs="Arial"/>
                <w:sz w:val="18"/>
                <w:lang w:eastAsia="ja-JP"/>
              </w:rPr>
              <w:t>TDD</w:t>
            </w:r>
          </w:p>
        </w:tc>
      </w:tr>
    </w:tbl>
    <w:p w14:paraId="4A164C2F" w14:textId="77777777" w:rsidR="00F85354" w:rsidRPr="00205856" w:rsidRDefault="00F85354" w:rsidP="00F85354">
      <w:pPr>
        <w:rPr>
          <w:lang w:eastAsia="ko-KR"/>
        </w:rPr>
      </w:pPr>
    </w:p>
    <w:p w14:paraId="54758D20" w14:textId="296C129C" w:rsidR="00F85354" w:rsidRPr="00AB6990" w:rsidRDefault="00F85354" w:rsidP="00F85354">
      <w:pPr>
        <w:pStyle w:val="41"/>
      </w:pPr>
      <w:bookmarkStart w:id="253" w:name="_Toc129109034"/>
      <w:r w:rsidRPr="00AB6990">
        <w:t>5.</w:t>
      </w:r>
      <w:r>
        <w:t>20</w:t>
      </w:r>
      <w:r w:rsidRPr="00205856">
        <w:rPr>
          <w:rFonts w:hint="eastAsia"/>
        </w:rPr>
        <w:t>.</w:t>
      </w:r>
      <w:r w:rsidRPr="00205856">
        <w:t>1.2</w:t>
      </w:r>
      <w:r w:rsidRPr="00205856">
        <w:tab/>
        <w:t xml:space="preserve">Channel bandwidths per operating band for </w:t>
      </w:r>
      <w:r w:rsidRPr="00205856">
        <w:rPr>
          <w:rFonts w:hint="eastAsia"/>
        </w:rPr>
        <w:t>CA</w:t>
      </w:r>
      <w:bookmarkEnd w:id="253"/>
    </w:p>
    <w:p w14:paraId="3CB3ED9A" w14:textId="17A14B4E" w:rsidR="00F85354" w:rsidRPr="00205856" w:rsidRDefault="00F85354" w:rsidP="00F85354">
      <w:pPr>
        <w:pStyle w:val="TH"/>
        <w:rPr>
          <w:rFonts w:cs="Arial"/>
          <w:lang w:val="en-US" w:eastAsia="zh-CN"/>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lang w:eastAsia="zh-CN"/>
        </w:rPr>
        <w:t>.1.2</w:t>
      </w:r>
      <w:r w:rsidRPr="00205856">
        <w:rPr>
          <w:rFonts w:cs="Arial"/>
        </w:rPr>
        <w:t xml:space="preserve">-1: Supported </w:t>
      </w:r>
      <w:r w:rsidRPr="00205856">
        <w:rPr>
          <w:rFonts w:cs="Arial"/>
          <w:lang w:eastAsia="ja-JP"/>
        </w:rPr>
        <w:t>b</w:t>
      </w:r>
      <w:r w:rsidRPr="00205856">
        <w:rPr>
          <w:rFonts w:cs="Arial"/>
        </w:rPr>
        <w:t xml:space="preserve">andwidths per </w:t>
      </w:r>
      <w:r w:rsidRPr="00205856">
        <w:rPr>
          <w:rFonts w:cs="Arial"/>
          <w:lang w:val="en-US" w:eastAsia="zh-CN"/>
        </w:rPr>
        <w:t>CA</w:t>
      </w:r>
      <w:r w:rsidRPr="00205856">
        <w:rPr>
          <w:rFonts w:cs="Arial"/>
          <w:lang w:eastAsia="zh-CN"/>
        </w:rPr>
        <w:t xml:space="preserve"> band combination of </w:t>
      </w:r>
      <w:r w:rsidRPr="00205856">
        <w:rPr>
          <w:rFonts w:cs="Arial"/>
          <w:lang w:val="en-US" w:eastAsia="zh-CN"/>
        </w:rPr>
        <w:t>band n48+n70+n77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5354" w:rsidRPr="00205856" w14:paraId="44571111"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DAEF2C7" w14:textId="77777777" w:rsidR="00F85354" w:rsidRPr="00205856" w:rsidRDefault="00F85354" w:rsidP="00BC1FE2">
            <w:pPr>
              <w:pStyle w:val="TAH"/>
              <w:overflowPunct w:val="0"/>
              <w:autoSpaceDE w:val="0"/>
              <w:autoSpaceDN w:val="0"/>
              <w:adjustRightInd w:val="0"/>
              <w:rPr>
                <w:szCs w:val="18"/>
                <w:lang w:eastAsia="zh-CN"/>
              </w:rPr>
            </w:pPr>
            <w:r w:rsidRPr="00205856">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BA4A139" w14:textId="77777777" w:rsidR="00F85354" w:rsidRPr="00205856" w:rsidRDefault="00F85354" w:rsidP="00BC1FE2">
            <w:pPr>
              <w:pStyle w:val="TAH"/>
              <w:overflowPunct w:val="0"/>
              <w:autoSpaceDE w:val="0"/>
              <w:autoSpaceDN w:val="0"/>
              <w:adjustRightInd w:val="0"/>
              <w:rPr>
                <w:szCs w:val="18"/>
                <w:lang w:eastAsia="zh-CN"/>
              </w:rPr>
            </w:pPr>
            <w:r w:rsidRPr="00205856">
              <w:t>Uplink CA configuration</w:t>
            </w:r>
            <w:r w:rsidRPr="00205856">
              <w:rPr>
                <w:rFonts w:hint="eastAsia"/>
                <w:lang w:eastAsia="zh-CN"/>
              </w:rPr>
              <w:t xml:space="preserve"> </w:t>
            </w:r>
            <w:r w:rsidRPr="00205856">
              <w:t>or single uplink carrier</w:t>
            </w:r>
          </w:p>
        </w:tc>
        <w:tc>
          <w:tcPr>
            <w:tcW w:w="730" w:type="dxa"/>
            <w:tcBorders>
              <w:left w:val="single" w:sz="4" w:space="0" w:color="auto"/>
              <w:right w:val="single" w:sz="4" w:space="0" w:color="auto"/>
            </w:tcBorders>
            <w:vAlign w:val="center"/>
          </w:tcPr>
          <w:p w14:paraId="15C9D4E3" w14:textId="77777777" w:rsidR="00F85354" w:rsidRPr="00205856" w:rsidRDefault="00F85354" w:rsidP="00BC1FE2">
            <w:pPr>
              <w:pStyle w:val="TAH"/>
              <w:overflowPunct w:val="0"/>
              <w:autoSpaceDE w:val="0"/>
              <w:autoSpaceDN w:val="0"/>
              <w:adjustRightInd w:val="0"/>
              <w:rPr>
                <w:szCs w:val="18"/>
                <w:lang w:val="en-US" w:eastAsia="zh-CN"/>
              </w:rPr>
            </w:pPr>
            <w:r w:rsidRPr="00205856">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F8BF62" w14:textId="77777777" w:rsidR="00F85354" w:rsidRPr="00205856" w:rsidRDefault="00F85354" w:rsidP="00BC1FE2">
            <w:pPr>
              <w:pStyle w:val="TAH"/>
              <w:overflowPunct w:val="0"/>
              <w:autoSpaceDE w:val="0"/>
              <w:autoSpaceDN w:val="0"/>
              <w:adjustRightInd w:val="0"/>
              <w:rPr>
                <w:rFonts w:cs="Arial"/>
                <w:szCs w:val="18"/>
                <w:lang w:val="en-US" w:eastAsia="zh-CN" w:bidi="ar"/>
              </w:rPr>
            </w:pPr>
            <w:r w:rsidRPr="00205856">
              <w:rPr>
                <w:rFonts w:hint="eastAsia"/>
                <w:lang w:eastAsia="zh-CN"/>
              </w:rPr>
              <w:t>C</w:t>
            </w:r>
            <w:r w:rsidRPr="00205856">
              <w:rPr>
                <w:lang w:eastAsia="zh-CN"/>
              </w:rPr>
              <w:t xml:space="preserve">hannel bandwidth </w:t>
            </w:r>
            <w:r w:rsidRPr="00205856">
              <w:rPr>
                <w:rFonts w:hint="eastAsia"/>
                <w:lang w:eastAsia="zh-CN"/>
              </w:rPr>
              <w:t>(</w:t>
            </w:r>
            <w:r w:rsidRPr="00205856">
              <w:rPr>
                <w:lang w:eastAsia="zh-CN"/>
              </w:rPr>
              <w:t>MHz)</w:t>
            </w:r>
          </w:p>
        </w:tc>
        <w:tc>
          <w:tcPr>
            <w:tcW w:w="1360" w:type="dxa"/>
            <w:tcBorders>
              <w:left w:val="single" w:sz="4" w:space="0" w:color="auto"/>
              <w:bottom w:val="nil"/>
              <w:right w:val="single" w:sz="4" w:space="0" w:color="auto"/>
            </w:tcBorders>
            <w:shd w:val="clear" w:color="auto" w:fill="auto"/>
            <w:vAlign w:val="center"/>
          </w:tcPr>
          <w:p w14:paraId="33D31846" w14:textId="77777777" w:rsidR="00F85354" w:rsidRPr="00205856" w:rsidRDefault="00F85354" w:rsidP="00BC1FE2">
            <w:pPr>
              <w:pStyle w:val="TAH"/>
              <w:overflowPunct w:val="0"/>
              <w:autoSpaceDE w:val="0"/>
              <w:autoSpaceDN w:val="0"/>
              <w:adjustRightInd w:val="0"/>
              <w:rPr>
                <w:szCs w:val="18"/>
                <w:lang w:val="en-US" w:eastAsia="zh-CN"/>
              </w:rPr>
            </w:pPr>
            <w:r w:rsidRPr="00205856">
              <w:t>Bandwidth combination set</w:t>
            </w:r>
          </w:p>
        </w:tc>
      </w:tr>
      <w:tr w:rsidR="00F85354" w:rsidRPr="00205856" w14:paraId="098699B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698A2" w14:textId="77777777" w:rsidR="00F85354" w:rsidRPr="00205856" w:rsidRDefault="00F85354" w:rsidP="00BC1FE2">
            <w:pPr>
              <w:keepNext/>
              <w:keepLines/>
              <w:spacing w:after="0"/>
              <w:jc w:val="center"/>
              <w:rPr>
                <w:rFonts w:ascii="Arial" w:eastAsia="宋体" w:hAnsi="Arial" w:cs="Arial"/>
                <w:sz w:val="18"/>
                <w:szCs w:val="18"/>
                <w:lang w:val="en-US" w:eastAsia="zh-CN"/>
              </w:rPr>
            </w:pPr>
            <w:r w:rsidRPr="00205856">
              <w:rPr>
                <w:rFonts w:ascii="Arial" w:hAnsi="Arial" w:cs="Arial"/>
                <w:sz w:val="18"/>
                <w:szCs w:val="18"/>
              </w:rPr>
              <w:t>CA_n48A-n70A-n77A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686D"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CA_n48A-n70A</w:t>
            </w:r>
          </w:p>
        </w:tc>
        <w:tc>
          <w:tcPr>
            <w:tcW w:w="730" w:type="dxa"/>
            <w:tcBorders>
              <w:left w:val="single" w:sz="4" w:space="0" w:color="auto"/>
              <w:right w:val="single" w:sz="4" w:space="0" w:color="auto"/>
            </w:tcBorders>
            <w:vAlign w:val="center"/>
          </w:tcPr>
          <w:p w14:paraId="50D4F4D0"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0B9E4"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0A809A3" w14:textId="77777777" w:rsidR="00F85354" w:rsidRPr="00205856" w:rsidRDefault="00F85354" w:rsidP="00BC1FE2">
            <w:pPr>
              <w:pStyle w:val="TAC"/>
              <w:overflowPunct w:val="0"/>
              <w:autoSpaceDE w:val="0"/>
              <w:autoSpaceDN w:val="0"/>
              <w:adjustRightInd w:val="0"/>
              <w:rPr>
                <w:szCs w:val="18"/>
                <w:lang w:val="en-US" w:eastAsia="zh-CN"/>
              </w:rPr>
            </w:pPr>
            <w:r w:rsidRPr="00205856">
              <w:rPr>
                <w:rFonts w:hint="eastAsia"/>
                <w:szCs w:val="18"/>
                <w:lang w:val="en-US" w:eastAsia="zh-CN"/>
              </w:rPr>
              <w:t>0</w:t>
            </w:r>
          </w:p>
        </w:tc>
      </w:tr>
      <w:tr w:rsidR="00F85354" w:rsidRPr="00205856" w14:paraId="57C8B1B9"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BC2EF39" w14:textId="77777777" w:rsidR="00F85354" w:rsidRPr="00205856" w:rsidRDefault="00F85354"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021F7"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CA_n70A-n77A</w:t>
            </w:r>
          </w:p>
        </w:tc>
        <w:tc>
          <w:tcPr>
            <w:tcW w:w="730" w:type="dxa"/>
            <w:tcBorders>
              <w:left w:val="single" w:sz="4" w:space="0" w:color="auto"/>
              <w:right w:val="single" w:sz="4" w:space="0" w:color="auto"/>
            </w:tcBorders>
            <w:vAlign w:val="center"/>
          </w:tcPr>
          <w:p w14:paraId="1303ECC8"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9F654A"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35FD76F0" w14:textId="77777777" w:rsidR="00F85354" w:rsidRPr="00205856" w:rsidRDefault="00F85354" w:rsidP="00BC1FE2">
            <w:pPr>
              <w:pStyle w:val="TAC"/>
              <w:overflowPunct w:val="0"/>
              <w:autoSpaceDE w:val="0"/>
              <w:autoSpaceDN w:val="0"/>
              <w:adjustRightInd w:val="0"/>
              <w:rPr>
                <w:szCs w:val="18"/>
                <w:lang w:val="en-US" w:eastAsia="zh-CN"/>
              </w:rPr>
            </w:pPr>
          </w:p>
        </w:tc>
      </w:tr>
      <w:tr w:rsidR="00F85354" w:rsidRPr="00205856" w14:paraId="1E2FD57E"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6EC8F"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0870"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3566609"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54DB3" w14:textId="77777777" w:rsidR="00F85354" w:rsidRPr="00205856" w:rsidRDefault="00F85354"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205856">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28B1D" w14:textId="77777777" w:rsidR="00F85354" w:rsidRPr="00205856" w:rsidRDefault="00F85354" w:rsidP="00BC1FE2">
            <w:pPr>
              <w:pStyle w:val="TAC"/>
              <w:overflowPunct w:val="0"/>
              <w:autoSpaceDE w:val="0"/>
              <w:autoSpaceDN w:val="0"/>
              <w:adjustRightInd w:val="0"/>
              <w:rPr>
                <w:szCs w:val="18"/>
                <w:lang w:val="en-US" w:eastAsia="zh-CN"/>
              </w:rPr>
            </w:pPr>
          </w:p>
        </w:tc>
      </w:tr>
    </w:tbl>
    <w:p w14:paraId="2C1E034A" w14:textId="77777777" w:rsidR="00F85354" w:rsidRPr="00205856" w:rsidRDefault="00F85354" w:rsidP="00F85354">
      <w:pPr>
        <w:pStyle w:val="EditorsNote"/>
        <w:overflowPunct w:val="0"/>
        <w:autoSpaceDE w:val="0"/>
        <w:autoSpaceDN w:val="0"/>
        <w:adjustRightInd w:val="0"/>
        <w:ind w:left="284" w:firstLine="0"/>
        <w:textAlignment w:val="baseline"/>
        <w:rPr>
          <w:rFonts w:eastAsia="Times New Roman"/>
          <w:lang w:eastAsia="en-GB"/>
        </w:rPr>
      </w:pPr>
      <w:r w:rsidRPr="00205856">
        <w:rPr>
          <w:rFonts w:eastAsia="Times New Roman"/>
          <w:lang w:val="en-US" w:eastAsia="zh-CN"/>
        </w:rPr>
        <w:t xml:space="preserve"> </w:t>
      </w:r>
    </w:p>
    <w:p w14:paraId="1670F06C" w14:textId="1407E7D3" w:rsidR="00F85354" w:rsidRPr="00AB6990" w:rsidRDefault="00F85354" w:rsidP="00F85354">
      <w:pPr>
        <w:pStyle w:val="41"/>
      </w:pPr>
      <w:bookmarkStart w:id="254" w:name="_Toc129109035"/>
      <w:r>
        <w:t>5.20</w:t>
      </w:r>
      <w:r w:rsidRPr="00205856">
        <w:t>.1.3</w:t>
      </w:r>
      <w:r w:rsidRPr="00205856">
        <w:tab/>
      </w:r>
      <w:r w:rsidRPr="00AB6990">
        <w:t>∆T</w:t>
      </w:r>
      <w:r w:rsidRPr="00AB6990">
        <w:rPr>
          <w:vertAlign w:val="subscript"/>
        </w:rPr>
        <w:t>IB,c</w:t>
      </w:r>
      <w:r w:rsidRPr="00AB6990">
        <w:t xml:space="preserve"> and ∆R</w:t>
      </w:r>
      <w:r w:rsidRPr="00AB6990">
        <w:rPr>
          <w:vertAlign w:val="subscript"/>
        </w:rPr>
        <w:t>IB,c</w:t>
      </w:r>
      <w:r w:rsidRPr="00AB6990">
        <w:t xml:space="preserve"> values</w:t>
      </w:r>
      <w:bookmarkEnd w:id="254"/>
    </w:p>
    <w:p w14:paraId="05C41E1A" w14:textId="77777777" w:rsidR="00F85354" w:rsidRPr="00205856" w:rsidRDefault="00F85354" w:rsidP="00F85354">
      <w:r w:rsidRPr="00205856">
        <w:t xml:space="preserve">For </w:t>
      </w:r>
      <w:r w:rsidRPr="00205856">
        <w:rPr>
          <w:lang w:val="en-US" w:eastAsia="zh-CN"/>
        </w:rPr>
        <w:t>CA_n48-n70-n77</w:t>
      </w:r>
      <w:r w:rsidRPr="00205856">
        <w:t>, the</w:t>
      </w:r>
      <w:r w:rsidRPr="00205856">
        <w:rPr>
          <w:lang w:eastAsia="zh-CN"/>
        </w:rPr>
        <w:t xml:space="preserve"> </w:t>
      </w:r>
      <w:r w:rsidRPr="00205856">
        <w:sym w:font="Symbol" w:char="F044"/>
      </w:r>
      <w:r w:rsidRPr="00205856">
        <w:t>T</w:t>
      </w:r>
      <w:r w:rsidRPr="00205856">
        <w:rPr>
          <w:vertAlign w:val="subscript"/>
        </w:rPr>
        <w:t>IB,c</w:t>
      </w:r>
      <w:r w:rsidRPr="00205856">
        <w:t xml:space="preserve"> and</w:t>
      </w:r>
      <w:r w:rsidRPr="00205856">
        <w:rPr>
          <w:lang w:eastAsia="zh-CN"/>
        </w:rPr>
        <w:t xml:space="preserve"> </w:t>
      </w:r>
      <w:r w:rsidRPr="00205856">
        <w:sym w:font="Symbol" w:char="F044"/>
      </w:r>
      <w:r w:rsidRPr="00205856">
        <w:t>R</w:t>
      </w:r>
      <w:r w:rsidRPr="00205856">
        <w:rPr>
          <w:vertAlign w:val="subscript"/>
        </w:rPr>
        <w:t>IB</w:t>
      </w:r>
      <w:r w:rsidRPr="00205856">
        <w:rPr>
          <w:vertAlign w:val="subscript"/>
          <w:lang w:eastAsia="zh-CN"/>
        </w:rPr>
        <w:t>,c</w:t>
      </w:r>
      <w:r w:rsidRPr="00205856">
        <w:t xml:space="preserve"> values are reused from CA_n2-n48-n77 and are given in the tables below.</w:t>
      </w:r>
    </w:p>
    <w:p w14:paraId="4FC38E21" w14:textId="5A1918E0" w:rsidR="00F85354" w:rsidRPr="00205856" w:rsidRDefault="00F85354" w:rsidP="00F85354">
      <w:pPr>
        <w:pStyle w:val="TH"/>
        <w:rPr>
          <w:rFonts w:cs="Arial"/>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rPr>
        <w:t>.</w:t>
      </w:r>
      <w:r w:rsidRPr="00205856">
        <w:rPr>
          <w:rFonts w:cs="Arial"/>
          <w:lang w:val="en-US" w:eastAsia="zh-CN"/>
        </w:rPr>
        <w:t>1.</w:t>
      </w:r>
      <w:r w:rsidRPr="00205856">
        <w:rPr>
          <w:rFonts w:cs="Arial"/>
        </w:rPr>
        <w:t>3</w:t>
      </w:r>
      <w:r w:rsidRPr="00205856">
        <w:rPr>
          <w:rFonts w:cs="Arial"/>
          <w:lang w:eastAsia="zh-CN"/>
        </w:rPr>
        <w:t>-</w:t>
      </w:r>
      <w:r w:rsidRPr="00205856">
        <w:rPr>
          <w:rFonts w:cs="Arial"/>
        </w:rPr>
        <w:t>1: ΔT</w:t>
      </w:r>
      <w:r w:rsidRPr="00205856">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5354" w:rsidRPr="00205856" w14:paraId="6A2EAF5E" w14:textId="77777777" w:rsidTr="00BC1FE2">
        <w:trPr>
          <w:jc w:val="center"/>
        </w:trPr>
        <w:tc>
          <w:tcPr>
            <w:tcW w:w="2336" w:type="dxa"/>
            <w:vMerge w:val="restart"/>
            <w:tcBorders>
              <w:top w:val="single" w:sz="4" w:space="0" w:color="auto"/>
              <w:left w:val="single" w:sz="4" w:space="0" w:color="auto"/>
              <w:right w:val="single" w:sz="4" w:space="0" w:color="auto"/>
            </w:tcBorders>
          </w:tcPr>
          <w:p w14:paraId="1C307B28"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 xml:space="preserve">Inter-band </w:t>
            </w:r>
            <w:r w:rsidRPr="00205856">
              <w:rPr>
                <w:rFonts w:ascii="Arial" w:eastAsia="宋体" w:hAnsi="Arial"/>
                <w:b/>
                <w:color w:val="000000" w:themeColor="text1"/>
                <w:sz w:val="18"/>
                <w:lang w:eastAsia="zh-CN"/>
              </w:rPr>
              <w:t>CA</w:t>
            </w:r>
            <w:r w:rsidRPr="00205856">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F167FB"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ΔT</w:t>
            </w:r>
            <w:r w:rsidRPr="00205856">
              <w:rPr>
                <w:rFonts w:ascii="Arial" w:eastAsia="宋体" w:hAnsi="Arial"/>
                <w:b/>
                <w:color w:val="000000" w:themeColor="text1"/>
                <w:sz w:val="18"/>
                <w:vertAlign w:val="subscript"/>
              </w:rPr>
              <w:t>IB,c</w:t>
            </w:r>
            <w:r w:rsidRPr="00205856">
              <w:rPr>
                <w:rFonts w:ascii="Arial" w:eastAsia="宋体" w:hAnsi="Arial"/>
                <w:b/>
                <w:color w:val="000000" w:themeColor="text1"/>
                <w:sz w:val="18"/>
              </w:rPr>
              <w:t xml:space="preserve"> for NR bands (dB)</w:t>
            </w:r>
            <w:r w:rsidRPr="00205856">
              <w:rPr>
                <w:rFonts w:ascii="Arial" w:eastAsia="宋体" w:hAnsi="Arial"/>
                <w:b/>
                <w:color w:val="000000" w:themeColor="text1"/>
                <w:sz w:val="18"/>
                <w:vertAlign w:val="superscript"/>
              </w:rPr>
              <w:t>*</w:t>
            </w:r>
          </w:p>
        </w:tc>
      </w:tr>
      <w:tr w:rsidR="00F85354" w:rsidRPr="00205856" w14:paraId="671A8CA5" w14:textId="77777777" w:rsidTr="00BC1FE2">
        <w:trPr>
          <w:jc w:val="center"/>
        </w:trPr>
        <w:tc>
          <w:tcPr>
            <w:tcW w:w="2336" w:type="dxa"/>
            <w:vMerge/>
            <w:tcBorders>
              <w:left w:val="single" w:sz="4" w:space="0" w:color="auto"/>
              <w:bottom w:val="single" w:sz="4" w:space="0" w:color="auto"/>
              <w:right w:val="single" w:sz="4" w:space="0" w:color="auto"/>
            </w:tcBorders>
          </w:tcPr>
          <w:p w14:paraId="1C0AA947" w14:textId="77777777" w:rsidR="00F85354" w:rsidRPr="00205856" w:rsidRDefault="00F85354"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0CD37F" w14:textId="77777777" w:rsidR="00F85354" w:rsidRPr="00205856" w:rsidRDefault="00F85354" w:rsidP="00BC1FE2">
            <w:pPr>
              <w:keepNext/>
              <w:keepLines/>
              <w:spacing w:after="0"/>
              <w:jc w:val="center"/>
              <w:rPr>
                <w:rFonts w:ascii="Arial" w:eastAsia="宋体" w:hAnsi="Arial"/>
                <w:b/>
                <w:color w:val="000000" w:themeColor="text1"/>
                <w:sz w:val="18"/>
              </w:rPr>
            </w:pPr>
            <w:r w:rsidRPr="00205856">
              <w:rPr>
                <w:rFonts w:ascii="Arial" w:eastAsia="宋体" w:hAnsi="Arial"/>
                <w:b/>
                <w:color w:val="000000" w:themeColor="text1"/>
                <w:sz w:val="18"/>
              </w:rPr>
              <w:t>Component band in order of bands in configuration</w:t>
            </w:r>
            <w:r w:rsidRPr="00205856">
              <w:rPr>
                <w:rFonts w:ascii="Arial" w:eastAsia="宋体" w:hAnsi="Arial"/>
                <w:b/>
                <w:color w:val="000000" w:themeColor="text1"/>
                <w:sz w:val="18"/>
                <w:vertAlign w:val="superscript"/>
              </w:rPr>
              <w:t>**</w:t>
            </w:r>
          </w:p>
        </w:tc>
      </w:tr>
      <w:tr w:rsidR="00F85354" w:rsidRPr="00205856" w14:paraId="3EBC66FA"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28A29"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0CAEFCF"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5E926B"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23FD62" w14:textId="77777777" w:rsidR="00F85354" w:rsidRPr="00205856" w:rsidRDefault="00F85354" w:rsidP="00BC1FE2">
            <w:pPr>
              <w:keepNext/>
              <w:keepLines/>
              <w:spacing w:after="0"/>
              <w:jc w:val="center"/>
              <w:rPr>
                <w:rFonts w:ascii="Arial" w:eastAsia="宋体" w:hAnsi="Arial"/>
                <w:color w:val="000000" w:themeColor="text1"/>
                <w:sz w:val="18"/>
                <w:lang w:val="en-US" w:eastAsia="zh-CN"/>
              </w:rPr>
            </w:pPr>
            <w:r w:rsidRPr="00205856">
              <w:rPr>
                <w:rFonts w:ascii="Arial" w:eastAsia="宋体" w:hAnsi="Arial"/>
                <w:color w:val="000000" w:themeColor="text1"/>
                <w:sz w:val="18"/>
                <w:lang w:val="en-US" w:eastAsia="zh-CN"/>
              </w:rPr>
              <w:t>0.8</w:t>
            </w:r>
          </w:p>
        </w:tc>
      </w:tr>
      <w:tr w:rsidR="00F85354" w:rsidRPr="00205856" w14:paraId="6FCAD0C8"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C75E82" w14:textId="77777777" w:rsidR="00F85354" w:rsidRPr="00205856" w:rsidRDefault="00F85354" w:rsidP="00BC1FE2">
            <w:pPr>
              <w:keepNext/>
              <w:keepLines/>
              <w:spacing w:after="0"/>
              <w:ind w:left="851" w:hanging="851"/>
              <w:rPr>
                <w:rFonts w:ascii="Arial" w:hAnsi="Arial"/>
                <w:color w:val="000000" w:themeColor="text1"/>
                <w:sz w:val="18"/>
                <w:lang w:eastAsia="ja-JP"/>
              </w:rPr>
            </w:pPr>
            <w:r w:rsidRPr="00205856">
              <w:rPr>
                <w:rFonts w:ascii="Arial" w:hAnsi="Arial"/>
                <w:color w:val="000000" w:themeColor="text1"/>
                <w:sz w:val="18"/>
                <w:lang w:eastAsia="ja-JP"/>
              </w:rPr>
              <w:t>NOTE *:</w:t>
            </w:r>
            <w:r w:rsidRPr="00205856">
              <w:rPr>
                <w:rFonts w:ascii="Arial" w:hAnsi="Arial"/>
                <w:color w:val="000000" w:themeColor="text1"/>
                <w:sz w:val="18"/>
                <w:lang w:eastAsia="ja-JP"/>
              </w:rPr>
              <w:tab/>
              <w:t>“-” denotes ΔT</w:t>
            </w:r>
            <w:r w:rsidRPr="00205856">
              <w:rPr>
                <w:rFonts w:ascii="Arial" w:hAnsi="Arial"/>
                <w:color w:val="000000" w:themeColor="text1"/>
                <w:sz w:val="18"/>
                <w:vertAlign w:val="subscript"/>
                <w:lang w:eastAsia="ja-JP"/>
              </w:rPr>
              <w:t>IB,c</w:t>
            </w:r>
            <w:r w:rsidRPr="00205856">
              <w:rPr>
                <w:rFonts w:ascii="Arial" w:hAnsi="Arial"/>
                <w:color w:val="000000" w:themeColor="text1"/>
                <w:sz w:val="18"/>
                <w:lang w:eastAsia="ja-JP"/>
              </w:rPr>
              <w:t xml:space="preserve"> = 0.</w:t>
            </w:r>
          </w:p>
          <w:p w14:paraId="67818B53" w14:textId="77777777" w:rsidR="00F85354" w:rsidRPr="00205856" w:rsidRDefault="00F85354" w:rsidP="00BC1FE2">
            <w:pPr>
              <w:keepNext/>
              <w:keepLines/>
              <w:spacing w:after="0"/>
              <w:ind w:left="851" w:hanging="851"/>
              <w:rPr>
                <w:rFonts w:ascii="Arial" w:eastAsia="宋体" w:hAnsi="Arial" w:cs="Arial"/>
                <w:color w:val="000000" w:themeColor="text1"/>
                <w:sz w:val="18"/>
                <w:szCs w:val="22"/>
                <w:lang w:val="en-US" w:eastAsia="zh-CN"/>
              </w:rPr>
            </w:pPr>
            <w:r w:rsidRPr="00205856">
              <w:rPr>
                <w:rFonts w:ascii="Arial" w:eastAsia="等线" w:hAnsi="Arial"/>
                <w:color w:val="000000" w:themeColor="text1"/>
                <w:sz w:val="18"/>
              </w:rPr>
              <w:t>NOTE **:</w:t>
            </w:r>
            <w:r w:rsidRPr="00205856">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2B87C7F" w14:textId="77777777" w:rsidR="00F85354" w:rsidRPr="00205856" w:rsidRDefault="00F85354" w:rsidP="00F85354">
      <w:pPr>
        <w:keepNext/>
        <w:keepLines/>
        <w:rPr>
          <w:rFonts w:ascii="Arial" w:hAnsi="Arial" w:cs="Arial"/>
        </w:rPr>
      </w:pPr>
    </w:p>
    <w:p w14:paraId="0A8CE716" w14:textId="2B59D2C3" w:rsidR="00F85354" w:rsidRPr="00205856" w:rsidRDefault="00F85354" w:rsidP="00F85354">
      <w:pPr>
        <w:pStyle w:val="TH"/>
        <w:rPr>
          <w:rFonts w:cs="Arial"/>
          <w:lang w:eastAsia="zh-CN"/>
        </w:rPr>
      </w:pPr>
      <w:r w:rsidRPr="00205856">
        <w:rPr>
          <w:rFonts w:cs="Arial"/>
        </w:rPr>
        <w:t xml:space="preserve">Table </w:t>
      </w:r>
      <w:r w:rsidRPr="00205856">
        <w:rPr>
          <w:rFonts w:cs="Arial"/>
          <w:lang w:val="en-US" w:eastAsia="zh-CN"/>
        </w:rPr>
        <w:t>5</w:t>
      </w:r>
      <w:r w:rsidRPr="00205856">
        <w:rPr>
          <w:rFonts w:cs="Arial"/>
        </w:rPr>
        <w:t>.</w:t>
      </w:r>
      <w:r>
        <w:rPr>
          <w:rFonts w:cs="Arial"/>
          <w:lang w:val="en-US" w:eastAsia="zh-CN"/>
        </w:rPr>
        <w:t>20</w:t>
      </w:r>
      <w:r w:rsidRPr="00205856">
        <w:rPr>
          <w:rFonts w:cs="Arial"/>
          <w:lang w:val="en-US" w:eastAsia="zh-CN"/>
        </w:rPr>
        <w:t>.1.</w:t>
      </w:r>
      <w:r w:rsidRPr="00205856">
        <w:rPr>
          <w:rFonts w:cs="Arial"/>
        </w:rPr>
        <w:t>3-2: ΔR</w:t>
      </w:r>
      <w:r w:rsidRPr="00205856">
        <w:rPr>
          <w:rFonts w:cs="Arial"/>
          <w:vertAlign w:val="subscript"/>
        </w:rPr>
        <w:t>IB</w:t>
      </w:r>
      <w:r w:rsidRPr="00205856">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5354" w:rsidRPr="00205856" w14:paraId="527A5ED4" w14:textId="77777777" w:rsidTr="00BC1FE2">
        <w:trPr>
          <w:trHeight w:val="187"/>
          <w:jc w:val="center"/>
        </w:trPr>
        <w:tc>
          <w:tcPr>
            <w:tcW w:w="1594" w:type="dxa"/>
            <w:vMerge w:val="restart"/>
          </w:tcPr>
          <w:p w14:paraId="5A89ED64"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Inter-band CA combination</w:t>
            </w:r>
          </w:p>
        </w:tc>
        <w:tc>
          <w:tcPr>
            <w:tcW w:w="5845" w:type="dxa"/>
            <w:gridSpan w:val="3"/>
            <w:vAlign w:val="center"/>
          </w:tcPr>
          <w:p w14:paraId="7864EA38"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ΔR</w:t>
            </w:r>
            <w:r w:rsidRPr="00205856">
              <w:rPr>
                <w:rFonts w:ascii="Arial" w:eastAsia="等线" w:hAnsi="Arial"/>
                <w:b/>
                <w:color w:val="000000" w:themeColor="text1"/>
                <w:sz w:val="18"/>
                <w:vertAlign w:val="subscript"/>
              </w:rPr>
              <w:t>IB,c</w:t>
            </w:r>
            <w:r w:rsidRPr="00205856">
              <w:rPr>
                <w:rFonts w:ascii="Arial" w:eastAsia="等线" w:hAnsi="Arial"/>
                <w:b/>
                <w:color w:val="000000" w:themeColor="text1"/>
                <w:sz w:val="18"/>
              </w:rPr>
              <w:t xml:space="preserve"> for NR bands (dB)</w:t>
            </w:r>
            <w:r w:rsidRPr="00205856">
              <w:rPr>
                <w:rFonts w:ascii="Arial" w:eastAsia="等线" w:hAnsi="Arial"/>
                <w:b/>
                <w:color w:val="000000" w:themeColor="text1"/>
                <w:sz w:val="18"/>
                <w:vertAlign w:val="superscript"/>
              </w:rPr>
              <w:t>*</w:t>
            </w:r>
          </w:p>
        </w:tc>
      </w:tr>
      <w:tr w:rsidR="00F85354" w:rsidRPr="00205856" w14:paraId="545E5773" w14:textId="77777777" w:rsidTr="00BC1FE2">
        <w:trPr>
          <w:trHeight w:val="187"/>
          <w:jc w:val="center"/>
        </w:trPr>
        <w:tc>
          <w:tcPr>
            <w:tcW w:w="1594" w:type="dxa"/>
            <w:vMerge/>
            <w:tcBorders>
              <w:bottom w:val="single" w:sz="4" w:space="0" w:color="auto"/>
            </w:tcBorders>
          </w:tcPr>
          <w:p w14:paraId="3B94C7DA" w14:textId="77777777" w:rsidR="00F85354" w:rsidRPr="00205856" w:rsidRDefault="00F85354" w:rsidP="00BC1FE2">
            <w:pPr>
              <w:keepNext/>
              <w:keepLines/>
              <w:spacing w:after="0"/>
              <w:jc w:val="center"/>
              <w:rPr>
                <w:rFonts w:ascii="Arial" w:eastAsia="等线" w:hAnsi="Arial"/>
                <w:b/>
                <w:color w:val="000000" w:themeColor="text1"/>
                <w:sz w:val="18"/>
              </w:rPr>
            </w:pPr>
          </w:p>
        </w:tc>
        <w:tc>
          <w:tcPr>
            <w:tcW w:w="5845" w:type="dxa"/>
            <w:gridSpan w:val="3"/>
            <w:vAlign w:val="center"/>
          </w:tcPr>
          <w:p w14:paraId="55C3D20E" w14:textId="77777777" w:rsidR="00F85354" w:rsidRPr="00205856" w:rsidRDefault="00F85354" w:rsidP="00BC1FE2">
            <w:pPr>
              <w:keepNext/>
              <w:keepLines/>
              <w:spacing w:after="0"/>
              <w:jc w:val="center"/>
              <w:rPr>
                <w:rFonts w:ascii="Arial" w:eastAsia="等线" w:hAnsi="Arial"/>
                <w:b/>
                <w:color w:val="000000" w:themeColor="text1"/>
                <w:sz w:val="18"/>
              </w:rPr>
            </w:pPr>
            <w:r w:rsidRPr="00205856">
              <w:rPr>
                <w:rFonts w:ascii="Arial" w:eastAsia="等线" w:hAnsi="Arial"/>
                <w:b/>
                <w:color w:val="000000" w:themeColor="text1"/>
                <w:sz w:val="18"/>
              </w:rPr>
              <w:t>Component band in order of bands in configuration</w:t>
            </w:r>
            <w:r w:rsidRPr="00205856">
              <w:rPr>
                <w:rFonts w:ascii="Arial" w:eastAsia="等线" w:hAnsi="Arial"/>
                <w:b/>
                <w:color w:val="000000" w:themeColor="text1"/>
                <w:sz w:val="18"/>
                <w:vertAlign w:val="superscript"/>
              </w:rPr>
              <w:t>**</w:t>
            </w:r>
          </w:p>
        </w:tc>
      </w:tr>
      <w:tr w:rsidR="00F85354" w:rsidRPr="00205856" w14:paraId="60D6ED5E" w14:textId="77777777" w:rsidTr="00BC1FE2">
        <w:trPr>
          <w:trHeight w:val="187"/>
          <w:jc w:val="center"/>
        </w:trPr>
        <w:tc>
          <w:tcPr>
            <w:tcW w:w="1594" w:type="dxa"/>
            <w:tcBorders>
              <w:bottom w:val="single" w:sz="4" w:space="0" w:color="auto"/>
            </w:tcBorders>
            <w:shd w:val="clear" w:color="auto" w:fill="auto"/>
          </w:tcPr>
          <w:p w14:paraId="424DB3FD" w14:textId="77777777" w:rsidR="00F85354" w:rsidRPr="00205856" w:rsidRDefault="00F85354" w:rsidP="00BC1FE2">
            <w:pPr>
              <w:keepNext/>
              <w:keepLines/>
              <w:spacing w:after="0"/>
              <w:jc w:val="center"/>
              <w:rPr>
                <w:rFonts w:ascii="Arial" w:eastAsia="等线" w:hAnsi="Arial"/>
                <w:color w:val="000000" w:themeColor="text1"/>
                <w:sz w:val="18"/>
              </w:rPr>
            </w:pPr>
            <w:r w:rsidRPr="00205856">
              <w:rPr>
                <w:rFonts w:ascii="Arial" w:eastAsia="宋体" w:hAnsi="Arial"/>
                <w:color w:val="000000"/>
                <w:sz w:val="18"/>
                <w:lang w:eastAsia="zh-CN"/>
              </w:rPr>
              <w:t>CA_n48-n70-n77</w:t>
            </w:r>
          </w:p>
        </w:tc>
        <w:tc>
          <w:tcPr>
            <w:tcW w:w="1948" w:type="dxa"/>
            <w:vAlign w:val="center"/>
          </w:tcPr>
          <w:p w14:paraId="39FEC940"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c>
          <w:tcPr>
            <w:tcW w:w="1948" w:type="dxa"/>
            <w:vAlign w:val="center"/>
          </w:tcPr>
          <w:p w14:paraId="7E7B7C01"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0.2</w:t>
            </w:r>
          </w:p>
        </w:tc>
        <w:tc>
          <w:tcPr>
            <w:tcW w:w="1949" w:type="dxa"/>
            <w:vAlign w:val="center"/>
          </w:tcPr>
          <w:p w14:paraId="625137CF" w14:textId="77777777" w:rsidR="00F85354" w:rsidRPr="00205856" w:rsidRDefault="00F85354" w:rsidP="00BC1FE2">
            <w:pPr>
              <w:keepNext/>
              <w:keepLines/>
              <w:spacing w:after="0"/>
              <w:jc w:val="center"/>
              <w:rPr>
                <w:rFonts w:ascii="Arial" w:eastAsia="等线" w:hAnsi="Arial"/>
                <w:color w:val="000000" w:themeColor="text1"/>
                <w:sz w:val="18"/>
                <w:lang w:eastAsia="zh-CN"/>
              </w:rPr>
            </w:pPr>
            <w:r w:rsidRPr="00205856">
              <w:rPr>
                <w:rFonts w:ascii="Arial" w:eastAsia="等线" w:hAnsi="Arial"/>
                <w:color w:val="000000" w:themeColor="text1"/>
                <w:sz w:val="18"/>
                <w:lang w:eastAsia="zh-CN"/>
              </w:rPr>
              <w:t>0.5</w:t>
            </w:r>
          </w:p>
        </w:tc>
      </w:tr>
      <w:tr w:rsidR="00F85354" w:rsidRPr="00205856" w14:paraId="15DE221D" w14:textId="77777777" w:rsidTr="00BC1FE2">
        <w:trPr>
          <w:trHeight w:val="187"/>
          <w:jc w:val="center"/>
        </w:trPr>
        <w:tc>
          <w:tcPr>
            <w:tcW w:w="7439" w:type="dxa"/>
            <w:gridSpan w:val="4"/>
            <w:tcBorders>
              <w:top w:val="single" w:sz="4" w:space="0" w:color="auto"/>
            </w:tcBorders>
            <w:shd w:val="clear" w:color="auto" w:fill="auto"/>
          </w:tcPr>
          <w:p w14:paraId="305D21F1" w14:textId="77777777" w:rsidR="00F85354" w:rsidRPr="00205856" w:rsidRDefault="00F85354" w:rsidP="00BC1FE2">
            <w:pPr>
              <w:keepLines/>
              <w:spacing w:after="0"/>
              <w:ind w:left="870" w:hanging="870"/>
              <w:rPr>
                <w:rFonts w:eastAsia="等线" w:cs="Arial"/>
                <w:color w:val="000000" w:themeColor="text1"/>
                <w:lang w:eastAsia="ja-JP"/>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 xml:space="preserve"> “-” denotes ΔR</w:t>
            </w:r>
            <w:r w:rsidRPr="00205856">
              <w:rPr>
                <w:rFonts w:ascii="Arial" w:eastAsia="等线" w:hAnsi="Arial" w:cs="Arial"/>
                <w:color w:val="000000" w:themeColor="text1"/>
                <w:sz w:val="18"/>
                <w:vertAlign w:val="subscript"/>
                <w:lang w:eastAsia="ja-JP"/>
              </w:rPr>
              <w:t>IB,c</w:t>
            </w:r>
            <w:r w:rsidRPr="00205856">
              <w:rPr>
                <w:rFonts w:ascii="Arial" w:eastAsia="等线" w:hAnsi="Arial" w:cs="Arial"/>
                <w:color w:val="000000" w:themeColor="text1"/>
                <w:sz w:val="18"/>
                <w:lang w:eastAsia="ja-JP"/>
              </w:rPr>
              <w:t xml:space="preserve"> = 0.</w:t>
            </w:r>
          </w:p>
          <w:p w14:paraId="7FEBD883" w14:textId="77777777" w:rsidR="00F85354" w:rsidRPr="00205856" w:rsidRDefault="00F85354" w:rsidP="00BC1FE2">
            <w:pPr>
              <w:keepLines/>
              <w:spacing w:after="0"/>
              <w:ind w:left="870" w:hanging="870"/>
              <w:rPr>
                <w:rFonts w:ascii="Arial" w:eastAsia="等线" w:hAnsi="Arial"/>
                <w:color w:val="000000" w:themeColor="text1"/>
                <w:sz w:val="18"/>
                <w:lang w:val="en-US"/>
              </w:rPr>
            </w:pPr>
            <w:r w:rsidRPr="00205856">
              <w:rPr>
                <w:rFonts w:ascii="Arial" w:eastAsia="等线" w:hAnsi="Arial" w:cs="Arial"/>
                <w:color w:val="000000" w:themeColor="text1"/>
                <w:sz w:val="18"/>
                <w:lang w:eastAsia="ja-JP"/>
              </w:rPr>
              <w:t>NOTE **:</w:t>
            </w:r>
            <w:r w:rsidRPr="00205856">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5CF6437" w14:textId="77777777" w:rsidR="00F85354" w:rsidRPr="00205856" w:rsidRDefault="00F85354" w:rsidP="00F85354"/>
    <w:p w14:paraId="004455DF" w14:textId="36FF8FEC" w:rsidR="00F85354" w:rsidRPr="00AB6990" w:rsidRDefault="00F85354" w:rsidP="00F85354">
      <w:pPr>
        <w:pStyle w:val="31"/>
      </w:pPr>
      <w:bookmarkStart w:id="255" w:name="_Toc129109036"/>
      <w:r>
        <w:t>5.20</w:t>
      </w:r>
      <w:r w:rsidRPr="00205856">
        <w:t>.2</w:t>
      </w:r>
      <w:r w:rsidRPr="00205856">
        <w:tab/>
      </w:r>
      <w:r w:rsidRPr="00AB6990">
        <w:t>Specific for 2 bands UL CA</w:t>
      </w:r>
      <w:bookmarkEnd w:id="255"/>
    </w:p>
    <w:p w14:paraId="643E0CCB" w14:textId="3AD9E4D1" w:rsidR="00F85354" w:rsidRPr="00205856" w:rsidRDefault="00F85354" w:rsidP="00AB6990">
      <w:pPr>
        <w:pStyle w:val="41"/>
        <w:rPr>
          <w:rFonts w:eastAsia="宋体"/>
          <w:szCs w:val="22"/>
          <w:lang w:eastAsia="zh-CN"/>
        </w:rPr>
      </w:pPr>
      <w:bookmarkStart w:id="256" w:name="_Toc129109037"/>
      <w:r>
        <w:rPr>
          <w:rFonts w:hint="eastAsia"/>
        </w:rPr>
        <w:t>5.</w:t>
      </w:r>
      <w:r>
        <w:t>20</w:t>
      </w:r>
      <w:r w:rsidRPr="00205856">
        <w:rPr>
          <w:rFonts w:hint="eastAsia"/>
        </w:rPr>
        <w:t>.</w:t>
      </w:r>
      <w:r w:rsidRPr="00205856">
        <w:t>2.1</w:t>
      </w:r>
      <w:r w:rsidRPr="00205856">
        <w:tab/>
      </w:r>
      <w:r w:rsidRPr="00205856">
        <w:rPr>
          <w:rFonts w:hint="eastAsia"/>
        </w:rPr>
        <w:t>UE co-existence studies</w:t>
      </w:r>
      <w:bookmarkEnd w:id="256"/>
    </w:p>
    <w:p w14:paraId="3B7DA9AE" w14:textId="0E7E9C64" w:rsidR="00F85354" w:rsidRPr="00205856" w:rsidRDefault="00F85354" w:rsidP="00F85354">
      <w:r w:rsidRPr="00205856">
        <w:t>T</w:t>
      </w:r>
      <w:r>
        <w:t>able 5.20</w:t>
      </w:r>
      <w:r w:rsidRPr="00205856">
        <w:t>.2.2-1 lists B</w:t>
      </w:r>
      <w:r w:rsidRPr="00205856">
        <w:rPr>
          <w:rFonts w:hint="eastAsia"/>
          <w:lang w:eastAsia="ja-JP"/>
        </w:rPr>
        <w:t xml:space="preserve">and </w:t>
      </w:r>
      <w:r w:rsidRPr="00205856">
        <w:rPr>
          <w:lang w:val="en-US" w:eastAsia="zh-CN"/>
        </w:rPr>
        <w:t>n48</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n70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5EE33B32" w14:textId="0D5B282A" w:rsidR="00F85354" w:rsidRPr="00205856" w:rsidRDefault="00F85354" w:rsidP="00F85354">
      <w:r w:rsidRPr="00205856">
        <w:t xml:space="preserve">Table </w:t>
      </w:r>
      <w:r>
        <w:rPr>
          <w:rFonts w:hint="eastAsia"/>
          <w:lang w:val="en-US" w:eastAsia="zh-CN"/>
        </w:rPr>
        <w:t>5.</w:t>
      </w:r>
      <w:r>
        <w:rPr>
          <w:lang w:val="en-US" w:eastAsia="zh-CN"/>
        </w:rPr>
        <w:t>20</w:t>
      </w:r>
      <w:r w:rsidRPr="00205856">
        <w:rPr>
          <w:rFonts w:hint="eastAsia"/>
          <w:lang w:val="en-US" w:eastAsia="zh-CN"/>
        </w:rPr>
        <w:t>.2</w:t>
      </w:r>
      <w:r w:rsidRPr="00205856">
        <w:rPr>
          <w:lang w:eastAsia="zh-CN"/>
        </w:rPr>
        <w:t>.</w:t>
      </w:r>
      <w:r w:rsidRPr="00205856">
        <w:rPr>
          <w:rFonts w:hint="eastAsia"/>
          <w:lang w:val="en-US" w:eastAsia="zh-CN"/>
        </w:rPr>
        <w:t>2</w:t>
      </w:r>
      <w:r w:rsidRPr="00205856">
        <w:t>-2 lists B</w:t>
      </w:r>
      <w:r w:rsidRPr="00205856">
        <w:rPr>
          <w:rFonts w:hint="eastAsia"/>
          <w:lang w:eastAsia="ja-JP"/>
        </w:rPr>
        <w:t xml:space="preserve">and </w:t>
      </w:r>
      <w:r w:rsidRPr="00205856">
        <w:rPr>
          <w:lang w:val="en-US" w:eastAsia="zh-CN"/>
        </w:rPr>
        <w:t>n70</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n77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4E62D5D7" w14:textId="77777777" w:rsidR="00F85354" w:rsidRPr="00205856" w:rsidRDefault="00F85354" w:rsidP="00F85354"/>
    <w:p w14:paraId="40B2696E" w14:textId="3553AADF"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-1: Band </w:t>
      </w:r>
      <w:r w:rsidRPr="00205856">
        <w:rPr>
          <w:rFonts w:ascii="Arial" w:hAnsi="Arial" w:cs="Arial"/>
          <w:b/>
          <w:bCs/>
          <w:lang w:val="en-US" w:eastAsia="zh-CN"/>
        </w:rPr>
        <w:t>n48</w:t>
      </w:r>
      <w:r w:rsidRPr="00205856">
        <w:rPr>
          <w:rFonts w:ascii="Arial" w:hAnsi="Arial" w:cs="Arial"/>
          <w:b/>
          <w:bCs/>
          <w:lang w:val="en-US"/>
        </w:rPr>
        <w:t xml:space="preserve"> and Band </w:t>
      </w:r>
      <w:r w:rsidRPr="00205856">
        <w:rPr>
          <w:rFonts w:ascii="Arial" w:hAnsi="Arial" w:cs="Arial"/>
          <w:b/>
          <w:bCs/>
          <w:lang w:val="en-US" w:eastAsia="zh-CN"/>
        </w:rPr>
        <w:t>n70</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7B138E55"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7003"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6CEEC5"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610C093"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B8AC67"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AE5EC"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0DF016B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485FF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4B96882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bottom"/>
          </w:tcPr>
          <w:p w14:paraId="68F14E6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0C5A8F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3550</w:t>
            </w:r>
          </w:p>
        </w:tc>
        <w:tc>
          <w:tcPr>
            <w:tcW w:w="1843" w:type="dxa"/>
            <w:tcBorders>
              <w:top w:val="nil"/>
              <w:left w:val="nil"/>
              <w:bottom w:val="single" w:sz="4" w:space="0" w:color="auto"/>
              <w:right w:val="single" w:sz="4" w:space="0" w:color="auto"/>
            </w:tcBorders>
            <w:shd w:val="clear" w:color="auto" w:fill="auto"/>
            <w:noWrap/>
            <w:vAlign w:val="bottom"/>
          </w:tcPr>
          <w:p w14:paraId="094A998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3700</w:t>
            </w:r>
          </w:p>
        </w:tc>
      </w:tr>
      <w:tr w:rsidR="00F85354" w:rsidRPr="00205856" w14:paraId="2995EF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A492C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A9F68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067CE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974A5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AFDE70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27ABCF8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1EA002"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ED609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1840</w:t>
            </w:r>
          </w:p>
        </w:tc>
        <w:tc>
          <w:tcPr>
            <w:tcW w:w="1842" w:type="dxa"/>
            <w:tcBorders>
              <w:top w:val="nil"/>
              <w:left w:val="nil"/>
              <w:bottom w:val="single" w:sz="4" w:space="0" w:color="auto"/>
              <w:right w:val="single" w:sz="4" w:space="0" w:color="auto"/>
            </w:tcBorders>
            <w:shd w:val="clear" w:color="auto" w:fill="auto"/>
            <w:noWrap/>
            <w:vAlign w:val="bottom"/>
          </w:tcPr>
          <w:p w14:paraId="329E6D9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2005</w:t>
            </w:r>
          </w:p>
        </w:tc>
        <w:tc>
          <w:tcPr>
            <w:tcW w:w="1985" w:type="dxa"/>
            <w:tcBorders>
              <w:top w:val="nil"/>
              <w:left w:val="nil"/>
              <w:bottom w:val="single" w:sz="4" w:space="0" w:color="auto"/>
              <w:right w:val="single" w:sz="4" w:space="0" w:color="auto"/>
            </w:tcBorders>
            <w:shd w:val="clear" w:color="auto" w:fill="auto"/>
            <w:noWrap/>
            <w:vAlign w:val="bottom"/>
          </w:tcPr>
          <w:p w14:paraId="02E049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5245</w:t>
            </w:r>
          </w:p>
        </w:tc>
        <w:tc>
          <w:tcPr>
            <w:tcW w:w="1843" w:type="dxa"/>
            <w:tcBorders>
              <w:top w:val="nil"/>
              <w:left w:val="nil"/>
              <w:bottom w:val="single" w:sz="4" w:space="0" w:color="auto"/>
              <w:right w:val="single" w:sz="4" w:space="0" w:color="auto"/>
            </w:tcBorders>
            <w:shd w:val="clear" w:color="auto" w:fill="auto"/>
            <w:noWrap/>
            <w:vAlign w:val="bottom"/>
          </w:tcPr>
          <w:p w14:paraId="71716E9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5410</w:t>
            </w:r>
          </w:p>
        </w:tc>
      </w:tr>
      <w:tr w:rsidR="00F85354" w:rsidRPr="00205856" w14:paraId="7B629C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453B9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C0C0FF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5CE014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B12D1C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C05F3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222C7C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1D93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6C309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310</w:t>
            </w:r>
          </w:p>
        </w:tc>
        <w:tc>
          <w:tcPr>
            <w:tcW w:w="1842" w:type="dxa"/>
            <w:tcBorders>
              <w:top w:val="nil"/>
              <w:left w:val="nil"/>
              <w:bottom w:val="single" w:sz="4" w:space="0" w:color="auto"/>
              <w:right w:val="single" w:sz="4" w:space="0" w:color="auto"/>
            </w:tcBorders>
            <w:shd w:val="clear" w:color="auto" w:fill="auto"/>
            <w:noWrap/>
            <w:vAlign w:val="bottom"/>
          </w:tcPr>
          <w:p w14:paraId="7355529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130</w:t>
            </w:r>
          </w:p>
        </w:tc>
        <w:tc>
          <w:tcPr>
            <w:tcW w:w="1985" w:type="dxa"/>
            <w:tcBorders>
              <w:top w:val="nil"/>
              <w:left w:val="nil"/>
              <w:bottom w:val="single" w:sz="4" w:space="0" w:color="auto"/>
              <w:right w:val="single" w:sz="4" w:space="0" w:color="auto"/>
            </w:tcBorders>
            <w:shd w:val="clear" w:color="auto" w:fill="auto"/>
            <w:noWrap/>
            <w:vAlign w:val="bottom"/>
          </w:tcPr>
          <w:p w14:paraId="2B4E09F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5390</w:t>
            </w:r>
          </w:p>
        </w:tc>
        <w:tc>
          <w:tcPr>
            <w:tcW w:w="1843" w:type="dxa"/>
            <w:tcBorders>
              <w:top w:val="nil"/>
              <w:left w:val="nil"/>
              <w:bottom w:val="single" w:sz="4" w:space="0" w:color="auto"/>
              <w:right w:val="single" w:sz="4" w:space="0" w:color="auto"/>
            </w:tcBorders>
            <w:shd w:val="clear" w:color="auto" w:fill="auto"/>
            <w:noWrap/>
            <w:vAlign w:val="bottom"/>
          </w:tcPr>
          <w:p w14:paraId="6BE097C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5705</w:t>
            </w:r>
          </w:p>
        </w:tc>
      </w:tr>
      <w:tr w:rsidR="00F85354" w:rsidRPr="00205856" w14:paraId="637899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66E27"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DC80A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C410A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634C7D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1E3993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738091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9C0FA"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F5CFF5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6940</w:t>
            </w:r>
          </w:p>
        </w:tc>
        <w:tc>
          <w:tcPr>
            <w:tcW w:w="1842" w:type="dxa"/>
            <w:tcBorders>
              <w:top w:val="nil"/>
              <w:left w:val="nil"/>
              <w:bottom w:val="single" w:sz="4" w:space="0" w:color="auto"/>
              <w:right w:val="single" w:sz="4" w:space="0" w:color="auto"/>
            </w:tcBorders>
            <w:shd w:val="clear" w:color="auto" w:fill="auto"/>
            <w:noWrap/>
            <w:vAlign w:val="bottom"/>
          </w:tcPr>
          <w:p w14:paraId="4DBCF2F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7120</w:t>
            </w:r>
          </w:p>
        </w:tc>
        <w:tc>
          <w:tcPr>
            <w:tcW w:w="1985" w:type="dxa"/>
            <w:tcBorders>
              <w:top w:val="nil"/>
              <w:left w:val="nil"/>
              <w:bottom w:val="single" w:sz="4" w:space="0" w:color="auto"/>
              <w:right w:val="single" w:sz="4" w:space="0" w:color="auto"/>
            </w:tcBorders>
            <w:shd w:val="clear" w:color="auto" w:fill="auto"/>
            <w:noWrap/>
            <w:vAlign w:val="bottom"/>
          </w:tcPr>
          <w:p w14:paraId="64C0D9D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5571381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9110</w:t>
            </w:r>
          </w:p>
        </w:tc>
      </w:tr>
      <w:tr w:rsidR="00F85354" w:rsidRPr="00205856" w14:paraId="6B43121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81E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86952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F1488E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1D4E5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F6D9D9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724549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1A5966"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18E44B8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1385</w:t>
            </w:r>
          </w:p>
        </w:tc>
        <w:tc>
          <w:tcPr>
            <w:tcW w:w="1842" w:type="dxa"/>
            <w:tcBorders>
              <w:top w:val="nil"/>
              <w:left w:val="nil"/>
              <w:bottom w:val="single" w:sz="4" w:space="0" w:color="auto"/>
              <w:right w:val="single" w:sz="4" w:space="0" w:color="auto"/>
            </w:tcBorders>
            <w:shd w:val="clear" w:color="auto" w:fill="auto"/>
            <w:noWrap/>
            <w:vAlign w:val="bottom"/>
          </w:tcPr>
          <w:p w14:paraId="0932AA6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1580</w:t>
            </w:r>
          </w:p>
        </w:tc>
        <w:tc>
          <w:tcPr>
            <w:tcW w:w="1985" w:type="dxa"/>
            <w:tcBorders>
              <w:top w:val="nil"/>
              <w:left w:val="nil"/>
              <w:bottom w:val="single" w:sz="4" w:space="0" w:color="auto"/>
              <w:right w:val="single" w:sz="4" w:space="0" w:color="auto"/>
            </w:tcBorders>
            <w:shd w:val="clear" w:color="auto" w:fill="auto"/>
            <w:noWrap/>
            <w:vAlign w:val="bottom"/>
          </w:tcPr>
          <w:p w14:paraId="77C0E16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8940</w:t>
            </w:r>
          </w:p>
        </w:tc>
        <w:tc>
          <w:tcPr>
            <w:tcW w:w="1843" w:type="dxa"/>
            <w:tcBorders>
              <w:top w:val="nil"/>
              <w:left w:val="nil"/>
              <w:bottom w:val="single" w:sz="4" w:space="0" w:color="auto"/>
              <w:right w:val="single" w:sz="4" w:space="0" w:color="auto"/>
            </w:tcBorders>
            <w:shd w:val="clear" w:color="auto" w:fill="auto"/>
            <w:noWrap/>
            <w:vAlign w:val="bottom"/>
          </w:tcPr>
          <w:p w14:paraId="3D94030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9405</w:t>
            </w:r>
          </w:p>
        </w:tc>
      </w:tr>
      <w:tr w:rsidR="00F85354" w:rsidRPr="00205856" w14:paraId="39A591B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667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8972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0F38B7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A39CE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6C39E8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53F697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4BA5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EFD0A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8635</w:t>
            </w:r>
          </w:p>
        </w:tc>
        <w:tc>
          <w:tcPr>
            <w:tcW w:w="1842" w:type="dxa"/>
            <w:tcBorders>
              <w:top w:val="nil"/>
              <w:left w:val="nil"/>
              <w:bottom w:val="single" w:sz="4" w:space="0" w:color="auto"/>
              <w:right w:val="single" w:sz="4" w:space="0" w:color="auto"/>
            </w:tcBorders>
            <w:shd w:val="clear" w:color="auto" w:fill="auto"/>
            <w:noWrap/>
            <w:vAlign w:val="bottom"/>
          </w:tcPr>
          <w:p w14:paraId="0C9ABFD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8830</w:t>
            </w:r>
          </w:p>
        </w:tc>
        <w:tc>
          <w:tcPr>
            <w:tcW w:w="1985" w:type="dxa"/>
            <w:tcBorders>
              <w:top w:val="nil"/>
              <w:left w:val="nil"/>
              <w:bottom w:val="single" w:sz="4" w:space="0" w:color="auto"/>
              <w:right w:val="single" w:sz="4" w:space="0" w:color="auto"/>
            </w:tcBorders>
            <w:shd w:val="clear" w:color="auto" w:fill="auto"/>
            <w:noWrap/>
            <w:vAlign w:val="bottom"/>
          </w:tcPr>
          <w:p w14:paraId="27BF2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6B3E66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12810</w:t>
            </w:r>
          </w:p>
        </w:tc>
      </w:tr>
      <w:tr w:rsidR="00F85354" w:rsidRPr="00205856" w14:paraId="69D46E7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C05A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1144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D82F5C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41CE2E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338EC7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338FE3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9DBD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77851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3680</w:t>
            </w:r>
          </w:p>
        </w:tc>
        <w:tc>
          <w:tcPr>
            <w:tcW w:w="1842" w:type="dxa"/>
            <w:tcBorders>
              <w:top w:val="nil"/>
              <w:left w:val="nil"/>
              <w:bottom w:val="single" w:sz="4" w:space="0" w:color="auto"/>
              <w:right w:val="single" w:sz="4" w:space="0" w:color="auto"/>
            </w:tcBorders>
            <w:shd w:val="clear" w:color="auto" w:fill="auto"/>
            <w:noWrap/>
            <w:vAlign w:val="bottom"/>
          </w:tcPr>
          <w:p w14:paraId="07397C1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4010</w:t>
            </w:r>
          </w:p>
        </w:tc>
        <w:tc>
          <w:tcPr>
            <w:tcW w:w="1985" w:type="dxa"/>
            <w:tcBorders>
              <w:top w:val="nil"/>
              <w:left w:val="nil"/>
              <w:bottom w:val="single" w:sz="4" w:space="0" w:color="auto"/>
              <w:right w:val="single" w:sz="4" w:space="0" w:color="auto"/>
            </w:tcBorders>
            <w:shd w:val="clear" w:color="auto" w:fill="auto"/>
            <w:noWrap/>
            <w:vAlign w:val="bottom"/>
          </w:tcPr>
          <w:p w14:paraId="4359D20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10490</w:t>
            </w:r>
          </w:p>
        </w:tc>
        <w:tc>
          <w:tcPr>
            <w:tcW w:w="1843" w:type="dxa"/>
            <w:tcBorders>
              <w:top w:val="nil"/>
              <w:left w:val="nil"/>
              <w:bottom w:val="single" w:sz="4" w:space="0" w:color="auto"/>
              <w:right w:val="single" w:sz="4" w:space="0" w:color="auto"/>
            </w:tcBorders>
            <w:shd w:val="clear" w:color="auto" w:fill="auto"/>
            <w:noWrap/>
            <w:vAlign w:val="bottom"/>
          </w:tcPr>
          <w:p w14:paraId="67DA0F7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10820</w:t>
            </w:r>
          </w:p>
        </w:tc>
      </w:tr>
      <w:tr w:rsidR="00F85354" w:rsidRPr="00205856" w14:paraId="49BCBBF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8E96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8FAFA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1523D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B1BF0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9E60E3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774C06D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38D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9DD3B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3080</w:t>
            </w:r>
          </w:p>
        </w:tc>
        <w:tc>
          <w:tcPr>
            <w:tcW w:w="1842" w:type="dxa"/>
            <w:tcBorders>
              <w:top w:val="nil"/>
              <w:left w:val="nil"/>
              <w:bottom w:val="single" w:sz="4" w:space="0" w:color="auto"/>
              <w:right w:val="single" w:sz="4" w:space="0" w:color="auto"/>
            </w:tcBorders>
            <w:shd w:val="clear" w:color="auto" w:fill="auto"/>
            <w:noWrap/>
            <w:vAlign w:val="bottom"/>
          </w:tcPr>
          <w:p w14:paraId="573A81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3290</w:t>
            </w:r>
          </w:p>
        </w:tc>
        <w:tc>
          <w:tcPr>
            <w:tcW w:w="1985" w:type="dxa"/>
            <w:tcBorders>
              <w:top w:val="nil"/>
              <w:left w:val="nil"/>
              <w:bottom w:val="single" w:sz="4" w:space="0" w:color="auto"/>
              <w:right w:val="single" w:sz="4" w:space="0" w:color="auto"/>
            </w:tcBorders>
            <w:shd w:val="clear" w:color="auto" w:fill="auto"/>
            <w:noWrap/>
            <w:vAlign w:val="bottom"/>
          </w:tcPr>
          <w:p w14:paraId="7A8120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12490</w:t>
            </w:r>
          </w:p>
        </w:tc>
        <w:tc>
          <w:tcPr>
            <w:tcW w:w="1843" w:type="dxa"/>
            <w:tcBorders>
              <w:top w:val="nil"/>
              <w:left w:val="nil"/>
              <w:bottom w:val="single" w:sz="4" w:space="0" w:color="auto"/>
              <w:right w:val="single" w:sz="4" w:space="0" w:color="auto"/>
            </w:tcBorders>
            <w:shd w:val="clear" w:color="auto" w:fill="auto"/>
            <w:noWrap/>
            <w:vAlign w:val="bottom"/>
          </w:tcPr>
          <w:p w14:paraId="46BA61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13105</w:t>
            </w:r>
          </w:p>
        </w:tc>
      </w:tr>
      <w:tr w:rsidR="00F85354" w:rsidRPr="00205856" w14:paraId="60C2B6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AF00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B8060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CCBA60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BACA3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9139ED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31E0F04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D2A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77D28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10330</w:t>
            </w:r>
          </w:p>
        </w:tc>
        <w:tc>
          <w:tcPr>
            <w:tcW w:w="1842" w:type="dxa"/>
            <w:tcBorders>
              <w:top w:val="nil"/>
              <w:left w:val="nil"/>
              <w:bottom w:val="single" w:sz="4" w:space="0" w:color="auto"/>
              <w:right w:val="single" w:sz="4" w:space="0" w:color="auto"/>
            </w:tcBorders>
            <w:shd w:val="clear" w:color="auto" w:fill="auto"/>
            <w:noWrap/>
            <w:vAlign w:val="bottom"/>
          </w:tcPr>
          <w:p w14:paraId="68D5024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10540</w:t>
            </w:r>
          </w:p>
        </w:tc>
        <w:tc>
          <w:tcPr>
            <w:tcW w:w="1985" w:type="dxa"/>
            <w:tcBorders>
              <w:top w:val="nil"/>
              <w:left w:val="nil"/>
              <w:bottom w:val="single" w:sz="4" w:space="0" w:color="auto"/>
              <w:right w:val="single" w:sz="4" w:space="0" w:color="auto"/>
            </w:tcBorders>
            <w:shd w:val="clear" w:color="auto" w:fill="auto"/>
            <w:noWrap/>
            <w:vAlign w:val="bottom"/>
          </w:tcPr>
          <w:p w14:paraId="4EC61BB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15895</w:t>
            </w:r>
          </w:p>
        </w:tc>
        <w:tc>
          <w:tcPr>
            <w:tcW w:w="1843" w:type="dxa"/>
            <w:tcBorders>
              <w:top w:val="nil"/>
              <w:left w:val="nil"/>
              <w:bottom w:val="single" w:sz="4" w:space="0" w:color="auto"/>
              <w:right w:val="single" w:sz="4" w:space="0" w:color="auto"/>
            </w:tcBorders>
            <w:shd w:val="clear" w:color="auto" w:fill="auto"/>
            <w:noWrap/>
            <w:vAlign w:val="bottom"/>
          </w:tcPr>
          <w:p w14:paraId="212209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16510</w:t>
            </w:r>
          </w:p>
        </w:tc>
      </w:tr>
      <w:tr w:rsidR="00F85354" w:rsidRPr="00205856" w14:paraId="04F4C1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D8A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79C7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0DAFD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2FED3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5ACE5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7CF1991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A6FD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6089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2315</w:t>
            </w:r>
          </w:p>
        </w:tc>
        <w:tc>
          <w:tcPr>
            <w:tcW w:w="1842" w:type="dxa"/>
            <w:tcBorders>
              <w:top w:val="nil"/>
              <w:left w:val="nil"/>
              <w:bottom w:val="single" w:sz="4" w:space="0" w:color="auto"/>
              <w:right w:val="single" w:sz="4" w:space="0" w:color="auto"/>
            </w:tcBorders>
            <w:shd w:val="clear" w:color="auto" w:fill="auto"/>
            <w:noWrap/>
            <w:vAlign w:val="bottom"/>
          </w:tcPr>
          <w:p w14:paraId="2D7B84E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1970</w:t>
            </w:r>
          </w:p>
        </w:tc>
        <w:tc>
          <w:tcPr>
            <w:tcW w:w="1985" w:type="dxa"/>
            <w:tcBorders>
              <w:top w:val="nil"/>
              <w:left w:val="nil"/>
              <w:bottom w:val="single" w:sz="4" w:space="0" w:color="auto"/>
              <w:right w:val="single" w:sz="4" w:space="0" w:color="auto"/>
            </w:tcBorders>
            <w:shd w:val="clear" w:color="auto" w:fill="auto"/>
            <w:noWrap/>
            <w:vAlign w:val="bottom"/>
          </w:tcPr>
          <w:p w14:paraId="76A647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7230</w:t>
            </w:r>
          </w:p>
        </w:tc>
        <w:tc>
          <w:tcPr>
            <w:tcW w:w="1843" w:type="dxa"/>
            <w:tcBorders>
              <w:top w:val="nil"/>
              <w:left w:val="nil"/>
              <w:bottom w:val="single" w:sz="4" w:space="0" w:color="auto"/>
              <w:right w:val="single" w:sz="4" w:space="0" w:color="auto"/>
            </w:tcBorders>
            <w:shd w:val="clear" w:color="auto" w:fill="auto"/>
            <w:noWrap/>
            <w:vAlign w:val="bottom"/>
          </w:tcPr>
          <w:p w14:paraId="6414619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7710</w:t>
            </w:r>
          </w:p>
        </w:tc>
      </w:tr>
      <w:tr w:rsidR="00F85354" w:rsidRPr="00205856" w14:paraId="7D2317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8A745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9D68E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6CE03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724E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4383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220B8C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8B8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1041B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14040</w:t>
            </w:r>
          </w:p>
        </w:tc>
        <w:tc>
          <w:tcPr>
            <w:tcW w:w="1842" w:type="dxa"/>
            <w:tcBorders>
              <w:top w:val="nil"/>
              <w:left w:val="nil"/>
              <w:bottom w:val="single" w:sz="4" w:space="0" w:color="auto"/>
              <w:right w:val="single" w:sz="4" w:space="0" w:color="auto"/>
            </w:tcBorders>
            <w:shd w:val="clear" w:color="auto" w:fill="auto"/>
            <w:noWrap/>
            <w:vAlign w:val="bottom"/>
          </w:tcPr>
          <w:p w14:paraId="55A7663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14520</w:t>
            </w:r>
          </w:p>
        </w:tc>
        <w:tc>
          <w:tcPr>
            <w:tcW w:w="1985" w:type="dxa"/>
            <w:tcBorders>
              <w:top w:val="nil"/>
              <w:left w:val="nil"/>
              <w:bottom w:val="single" w:sz="4" w:space="0" w:color="auto"/>
              <w:right w:val="single" w:sz="4" w:space="0" w:color="auto"/>
            </w:tcBorders>
            <w:shd w:val="clear" w:color="auto" w:fill="auto"/>
            <w:noWrap/>
            <w:vAlign w:val="bottom"/>
          </w:tcPr>
          <w:p w14:paraId="12090A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12185</w:t>
            </w:r>
          </w:p>
        </w:tc>
        <w:tc>
          <w:tcPr>
            <w:tcW w:w="1843" w:type="dxa"/>
            <w:tcBorders>
              <w:top w:val="nil"/>
              <w:left w:val="nil"/>
              <w:bottom w:val="single" w:sz="4" w:space="0" w:color="auto"/>
              <w:right w:val="single" w:sz="4" w:space="0" w:color="auto"/>
            </w:tcBorders>
            <w:shd w:val="clear" w:color="auto" w:fill="auto"/>
            <w:noWrap/>
            <w:vAlign w:val="bottom"/>
          </w:tcPr>
          <w:p w14:paraId="7FEC29C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12530</w:t>
            </w:r>
          </w:p>
        </w:tc>
      </w:tr>
    </w:tbl>
    <w:p w14:paraId="30139F60" w14:textId="77777777" w:rsidR="00F85354" w:rsidRPr="00205856" w:rsidRDefault="00F85354" w:rsidP="00F85354">
      <w:pPr>
        <w:rPr>
          <w:lang w:eastAsia="ko-KR"/>
        </w:rPr>
      </w:pPr>
    </w:p>
    <w:p w14:paraId="7BD6016F" w14:textId="77777777" w:rsidR="00F85354" w:rsidRPr="00205856" w:rsidRDefault="00F85354" w:rsidP="00F85354">
      <w:pPr>
        <w:rPr>
          <w:lang w:eastAsia="ko-KR"/>
        </w:rPr>
      </w:pPr>
    </w:p>
    <w:p w14:paraId="5C01FE2D" w14:textId="7D8C20DA"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-2: Band </w:t>
      </w:r>
      <w:r w:rsidRPr="00205856">
        <w:rPr>
          <w:rFonts w:ascii="Arial" w:hAnsi="Arial" w:cs="Arial"/>
          <w:b/>
          <w:bCs/>
          <w:lang w:val="en-US" w:eastAsia="zh-CN"/>
        </w:rPr>
        <w:t>n70</w:t>
      </w:r>
      <w:r w:rsidRPr="00205856">
        <w:rPr>
          <w:rFonts w:ascii="Arial" w:hAnsi="Arial" w:cs="Arial"/>
          <w:b/>
          <w:bCs/>
          <w:lang w:val="en-US"/>
        </w:rPr>
        <w:t xml:space="preserve"> and Band </w:t>
      </w:r>
      <w:r w:rsidRPr="00205856">
        <w:rPr>
          <w:rFonts w:ascii="Arial" w:hAnsi="Arial" w:cs="Arial"/>
          <w:b/>
          <w:bCs/>
          <w:lang w:val="en-US" w:eastAsia="zh-CN"/>
        </w:rPr>
        <w:t>n77</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3DB66C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0F21E"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D546B6"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506777A"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26878"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0ECC09"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2A633E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7243E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2CA34E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1012170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210A9F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FA6BB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4200</w:t>
            </w:r>
          </w:p>
        </w:tc>
      </w:tr>
      <w:tr w:rsidR="00F85354" w:rsidRPr="00205856" w14:paraId="0FAF67E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6E726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27D16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69848A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B284DB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43B3D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5BE53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717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538E7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3320CA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0C150B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1E6D230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5049</w:t>
            </w:r>
          </w:p>
        </w:tc>
      </w:tr>
      <w:tr w:rsidR="00F85354" w:rsidRPr="00205856" w14:paraId="33061CA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3B37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A76FD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A7A15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88FD3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0A0C73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7488A1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8636E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F5AB3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52B5B33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1FA8DB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2BEB14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7586</w:t>
            </w:r>
          </w:p>
        </w:tc>
      </w:tr>
      <w:tr w:rsidR="00F85354" w:rsidRPr="00205856" w14:paraId="5A4728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ACA18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BEB44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C17E7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C1931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D8DF6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09C992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6FC9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753DF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2AD80C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3D765BD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0AD0C9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9249</w:t>
            </w:r>
          </w:p>
        </w:tc>
      </w:tr>
      <w:tr w:rsidR="00F85354" w:rsidRPr="00205856" w14:paraId="3624BA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07981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63900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99925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342CC5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4A62D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21DBB4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246C7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6204E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256396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78951C4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0B6AF8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11786</w:t>
            </w:r>
          </w:p>
        </w:tc>
      </w:tr>
      <w:tr w:rsidR="00F85354" w:rsidRPr="00205856" w14:paraId="28E95E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B2D74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F8FC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9EF5E8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F0B525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0639F7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7B6B2F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D8D01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B407A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009670D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267342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ED34E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13449</w:t>
            </w:r>
          </w:p>
        </w:tc>
      </w:tr>
      <w:tr w:rsidR="00F85354" w:rsidRPr="00205856" w14:paraId="3BB35C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859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8200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16BF9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6616A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24713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6818A73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8C9B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F905AB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5FF4C61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4C614A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4B67CC6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10098</w:t>
            </w:r>
          </w:p>
        </w:tc>
      </w:tr>
      <w:tr w:rsidR="00F85354" w:rsidRPr="00205856" w14:paraId="664E03F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D4AE9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3BCC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73343A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4B807C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310605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371BD3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BD4D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20B3A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5A98604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22B1C15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852AF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15986</w:t>
            </w:r>
          </w:p>
        </w:tc>
      </w:tr>
      <w:tr w:rsidR="00F85354" w:rsidRPr="00205856" w14:paraId="6591D9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8018CB"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A44023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E166D2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D660AD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BBCC1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45BB3DB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015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075357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0B9125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5A69773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B0FBC6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17649</w:t>
            </w:r>
          </w:p>
        </w:tc>
      </w:tr>
      <w:tr w:rsidR="00F85354" w:rsidRPr="00205856" w14:paraId="790787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C6DB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4957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0AAC9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F018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FEC586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62C2085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DD3A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0CDF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0DD67AA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782B11B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275429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10972</w:t>
            </w:r>
          </w:p>
        </w:tc>
      </w:tr>
      <w:tr w:rsidR="00F85354" w:rsidRPr="00205856" w14:paraId="531D8F3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C65AA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9188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636EDE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452C3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629228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1258EF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0C47D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22BC2B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43D8C8C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6E9A8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93070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10947</w:t>
            </w:r>
          </w:p>
        </w:tc>
      </w:tr>
    </w:tbl>
    <w:p w14:paraId="78E29459" w14:textId="77777777" w:rsidR="00F85354" w:rsidRPr="00205856" w:rsidRDefault="00F85354" w:rsidP="00F85354">
      <w:pPr>
        <w:rPr>
          <w:lang w:eastAsia="ko-KR"/>
        </w:rPr>
      </w:pPr>
    </w:p>
    <w:p w14:paraId="27621FEE" w14:textId="77777777" w:rsidR="00F85354" w:rsidRDefault="00F85354" w:rsidP="00F85354">
      <w:pPr>
        <w:rPr>
          <w:lang w:eastAsia="ko-KR"/>
        </w:rPr>
      </w:pPr>
      <w:r w:rsidRPr="00205856">
        <w:rPr>
          <w:lang w:eastAsia="ko-KR"/>
        </w:rPr>
        <w:t xml:space="preserve">Based on the </w:t>
      </w:r>
      <w:r w:rsidRPr="00205856">
        <w:rPr>
          <w:lang w:val="en-US" w:eastAsia="zh-CN"/>
        </w:rPr>
        <w:t>t</w:t>
      </w:r>
      <w:r w:rsidRPr="00205856">
        <w:rPr>
          <w:lang w:eastAsia="ko-KR"/>
        </w:rPr>
        <w:t xml:space="preserve">ables above it can be seen that </w:t>
      </w:r>
    </w:p>
    <w:p w14:paraId="68F8D3F9" w14:textId="299AC448" w:rsidR="008A79F5" w:rsidRDefault="008A79F5" w:rsidP="00F85354">
      <w:pPr>
        <w:rPr>
          <w:lang w:eastAsia="ko-KR"/>
        </w:rPr>
      </w:pPr>
      <w:r w:rsidRPr="00205856">
        <w:rPr>
          <w:lang w:eastAsia="ko-KR"/>
        </w:rPr>
        <w:t>n48 + n70 IMD4 may affect Rx frequencies of band n77.</w:t>
      </w:r>
    </w:p>
    <w:p w14:paraId="3168B455" w14:textId="7B7DD542" w:rsidR="008A79F5" w:rsidRPr="00205856" w:rsidRDefault="008A79F5" w:rsidP="00F85354">
      <w:pPr>
        <w:rPr>
          <w:lang w:eastAsia="ko-KR"/>
        </w:rPr>
      </w:pPr>
      <w:r w:rsidRPr="00205856">
        <w:rPr>
          <w:lang w:eastAsia="ko-KR"/>
        </w:rPr>
        <w:t>n70 + n77 IMD4 and IMD5 may affect Rx frequencies of band n48.</w:t>
      </w:r>
    </w:p>
    <w:p w14:paraId="667AC0EA" w14:textId="77777777" w:rsidR="00F85354" w:rsidRPr="00205856" w:rsidRDefault="00F85354" w:rsidP="00F85354">
      <w:pPr>
        <w:pStyle w:val="affb"/>
        <w:rPr>
          <w:lang w:eastAsia="ko-KR"/>
        </w:rPr>
      </w:pPr>
    </w:p>
    <w:p w14:paraId="0E47BA10" w14:textId="7A5B1DA4" w:rsidR="00F85354" w:rsidRPr="00AB6990" w:rsidRDefault="00F85354" w:rsidP="00F85354">
      <w:pPr>
        <w:pStyle w:val="41"/>
      </w:pPr>
      <w:bookmarkStart w:id="257" w:name="_Toc129109038"/>
      <w:r w:rsidRPr="00F85354">
        <w:rPr>
          <w:rFonts w:hint="eastAsia"/>
        </w:rPr>
        <w:t>5.</w:t>
      </w:r>
      <w:r>
        <w:t>20</w:t>
      </w:r>
      <w:r w:rsidRPr="00AB6990">
        <w:t>.2.2</w:t>
      </w:r>
      <w:r w:rsidRPr="00AB6990">
        <w:tab/>
        <w:t>REFSENS requirements</w:t>
      </w:r>
      <w:bookmarkEnd w:id="257"/>
    </w:p>
    <w:p w14:paraId="70B99E40" w14:textId="77777777" w:rsidR="00F85354" w:rsidRPr="00205856" w:rsidRDefault="00F85354" w:rsidP="00F85354">
      <w:r w:rsidRPr="00205856">
        <w:rPr>
          <w:lang w:eastAsia="ko-KR"/>
        </w:rPr>
        <w:t xml:space="preserve">IMD frequencies shown in the previous section do not apply as </w:t>
      </w:r>
      <w:r w:rsidRPr="00205856">
        <w:rPr>
          <w:lang w:val="en-US"/>
        </w:rPr>
        <w:t xml:space="preserve">there is no simultaneous Tx/Rx operation between NR n48 and n77 carriers. </w:t>
      </w:r>
      <w:r w:rsidRPr="00205856">
        <w:t>Thus, there is no additional co-existence issue is identified.</w:t>
      </w:r>
    </w:p>
    <w:p w14:paraId="1BF8DE0F" w14:textId="77777777" w:rsidR="00F85354" w:rsidRPr="00205856" w:rsidRDefault="00F85354" w:rsidP="00F85354">
      <w:pPr>
        <w:rPr>
          <w:lang w:val="en-US"/>
        </w:rPr>
      </w:pPr>
    </w:p>
    <w:p w14:paraId="0D818C27" w14:textId="1063AA3F" w:rsidR="00967CEA" w:rsidRPr="00AB6990" w:rsidRDefault="00967CEA" w:rsidP="00AB6990">
      <w:pPr>
        <w:pStyle w:val="21"/>
      </w:pPr>
      <w:bookmarkStart w:id="258" w:name="_Toc129109039"/>
      <w:r w:rsidRPr="00AB6990">
        <w:t>5.</w:t>
      </w:r>
      <w:r>
        <w:t>21</w:t>
      </w:r>
      <w:r w:rsidRPr="00AB6990">
        <w:tab/>
        <w:t>CA_n66-n70-n77</w:t>
      </w:r>
      <w:bookmarkEnd w:id="258"/>
    </w:p>
    <w:p w14:paraId="3DEA7309" w14:textId="15C82919" w:rsidR="00967CEA" w:rsidRPr="007968C4" w:rsidRDefault="00967CEA" w:rsidP="00967CEA">
      <w:pPr>
        <w:pStyle w:val="31"/>
        <w:rPr>
          <w:lang w:val="en-US"/>
        </w:rPr>
      </w:pPr>
      <w:bookmarkStart w:id="259" w:name="_Toc129109040"/>
      <w:r>
        <w:t>5.21</w:t>
      </w:r>
      <w:r w:rsidRPr="007968C4">
        <w:t>.1</w:t>
      </w:r>
      <w:r w:rsidRPr="007968C4">
        <w:tab/>
      </w:r>
      <w:r w:rsidRPr="007968C4">
        <w:rPr>
          <w:rFonts w:cs="Arial"/>
          <w:szCs w:val="28"/>
          <w:lang w:val="en-US" w:eastAsia="zh-CN"/>
        </w:rPr>
        <w:t>Common for 1 band UL and 2 bands UL CA</w:t>
      </w:r>
      <w:bookmarkEnd w:id="259"/>
    </w:p>
    <w:p w14:paraId="664BE2F4" w14:textId="314EAFE2" w:rsidR="00967CEA" w:rsidRPr="007968C4" w:rsidRDefault="00967CEA" w:rsidP="00967CEA">
      <w:pPr>
        <w:pStyle w:val="41"/>
        <w:rPr>
          <w:lang w:val="en-US" w:eastAsia="ja-JP"/>
        </w:rPr>
      </w:pPr>
      <w:bookmarkStart w:id="260" w:name="_Toc129109041"/>
      <w:r>
        <w:t>5.21</w:t>
      </w:r>
      <w:r w:rsidRPr="007968C4">
        <w:t>.1.1</w:t>
      </w:r>
      <w:r w:rsidRPr="007968C4">
        <w:tab/>
      </w:r>
      <w:r w:rsidRPr="007968C4">
        <w:rPr>
          <w:rFonts w:cs="Arial"/>
          <w:lang w:eastAsia="zh-CN"/>
        </w:rPr>
        <w:t>Operating bands for CA</w:t>
      </w:r>
      <w:bookmarkEnd w:id="260"/>
    </w:p>
    <w:p w14:paraId="084E9DCF" w14:textId="0C931AAE" w:rsidR="00967CEA" w:rsidRPr="007968C4" w:rsidRDefault="00967CEA" w:rsidP="00967CEA">
      <w:pPr>
        <w:pStyle w:val="TH"/>
        <w:rPr>
          <w:color w:val="000000"/>
          <w:lang w:val="en-US"/>
        </w:rPr>
      </w:pPr>
      <w:r w:rsidRPr="007968C4">
        <w:rPr>
          <w:color w:val="000000"/>
          <w:lang w:val="en-US"/>
        </w:rPr>
        <w:t xml:space="preserve">Table </w:t>
      </w:r>
      <w:r>
        <w:rPr>
          <w:color w:val="000000"/>
          <w:lang w:val="en-US" w:eastAsia="zh-CN"/>
        </w:rPr>
        <w:t>5.21</w:t>
      </w:r>
      <w:r w:rsidRPr="007968C4">
        <w:rPr>
          <w:color w:val="000000"/>
          <w:lang w:val="en-US"/>
        </w:rPr>
        <w:t>.1.</w:t>
      </w:r>
      <w:r w:rsidRPr="007968C4">
        <w:rPr>
          <w:color w:val="000000"/>
          <w:lang w:val="en-US" w:eastAsia="zh-CN"/>
        </w:rPr>
        <w:t>1</w:t>
      </w:r>
      <w:r w:rsidRPr="007968C4">
        <w:rPr>
          <w:color w:val="000000"/>
          <w:lang w:val="en-US"/>
        </w:rPr>
        <w:t xml:space="preserve">-1: </w:t>
      </w:r>
      <w:r w:rsidRPr="007968C4">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67CEA" w:rsidRPr="007968C4" w14:paraId="206E9C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B08C8A5"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B062F7E"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58CE8A"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F84ED7"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F54541"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Duplex Mode</w:t>
            </w:r>
          </w:p>
        </w:tc>
      </w:tr>
      <w:tr w:rsidR="00967CEA" w:rsidRPr="007968C4" w14:paraId="46CBA2DC"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5081"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4573"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DB056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6BE65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475D" w14:textId="77777777" w:rsidR="00967CEA" w:rsidRPr="007968C4" w:rsidRDefault="00967CEA" w:rsidP="00BC1FE2">
            <w:pPr>
              <w:spacing w:after="0"/>
              <w:rPr>
                <w:rFonts w:ascii="Arial" w:hAnsi="Arial"/>
                <w:b/>
                <w:color w:val="000000"/>
                <w:sz w:val="18"/>
              </w:rPr>
            </w:pPr>
          </w:p>
        </w:tc>
      </w:tr>
      <w:tr w:rsidR="00967CEA" w:rsidRPr="007968C4" w14:paraId="0EFD2939"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73A"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F5BA"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C7A940"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UL_low</w:t>
            </w:r>
            <w:r w:rsidRPr="007968C4">
              <w:rPr>
                <w:rFonts w:ascii="Arial" w:hAnsi="Arial"/>
                <w:b/>
                <w:color w:val="000000"/>
                <w:sz w:val="18"/>
              </w:rPr>
              <w:t xml:space="preserve">  –  F</w:t>
            </w:r>
            <w:r w:rsidRPr="007968C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4B4DD6F"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DL_low</w:t>
            </w:r>
            <w:r w:rsidRPr="007968C4">
              <w:rPr>
                <w:rFonts w:ascii="Arial" w:hAnsi="Arial"/>
                <w:b/>
                <w:color w:val="000000"/>
                <w:sz w:val="18"/>
              </w:rPr>
              <w:t xml:space="preserve">  –  F</w:t>
            </w:r>
            <w:r w:rsidRPr="007968C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B55A" w14:textId="77777777" w:rsidR="00967CEA" w:rsidRPr="007968C4" w:rsidRDefault="00967CEA" w:rsidP="00BC1FE2">
            <w:pPr>
              <w:spacing w:after="0"/>
              <w:rPr>
                <w:rFonts w:ascii="Arial" w:hAnsi="Arial"/>
                <w:b/>
                <w:color w:val="000000"/>
                <w:sz w:val="18"/>
              </w:rPr>
            </w:pPr>
          </w:p>
        </w:tc>
      </w:tr>
      <w:tr w:rsidR="00967CEA" w:rsidRPr="007968C4" w14:paraId="4B770A7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12315EC"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olor w:val="000000"/>
                <w:sz w:val="18"/>
                <w:lang w:eastAsia="zh-CN"/>
              </w:rPr>
              <w:t>CA_n66-n70-n77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A0CCAA3" w14:textId="77777777" w:rsidR="00967CEA" w:rsidRPr="007968C4" w:rsidRDefault="00967CEA" w:rsidP="00BC1FE2">
            <w:pPr>
              <w:keepNext/>
              <w:keepLines/>
              <w:spacing w:after="0"/>
              <w:jc w:val="center"/>
              <w:rPr>
                <w:rFonts w:ascii="Arial" w:hAnsi="Arial"/>
                <w:color w:val="000000"/>
                <w:sz w:val="18"/>
              </w:rPr>
            </w:pPr>
            <w:r w:rsidRPr="007968C4">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hideMark/>
          </w:tcPr>
          <w:p w14:paraId="37C6A921"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B532FA1"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5708C2"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1780 MHz</w:t>
            </w:r>
          </w:p>
        </w:tc>
        <w:tc>
          <w:tcPr>
            <w:tcW w:w="1210" w:type="dxa"/>
            <w:tcBorders>
              <w:top w:val="single" w:sz="4" w:space="0" w:color="auto"/>
              <w:left w:val="single" w:sz="4" w:space="0" w:color="auto"/>
              <w:bottom w:val="single" w:sz="4" w:space="0" w:color="auto"/>
              <w:right w:val="single" w:sz="4" w:space="0" w:color="auto"/>
            </w:tcBorders>
            <w:hideMark/>
          </w:tcPr>
          <w:p w14:paraId="22F7C914"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6E9CC8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25701E0"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FAAC4"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5B76DED4"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CC1A"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E77DCDC" w14:textId="77777777" w:rsidR="00967CEA" w:rsidRPr="007968C4" w:rsidRDefault="00967CEA" w:rsidP="00BC1FE2">
            <w:pPr>
              <w:keepNext/>
              <w:keepLines/>
              <w:spacing w:after="0"/>
              <w:jc w:val="center"/>
              <w:rPr>
                <w:rFonts w:ascii="Arial" w:hAnsi="Arial"/>
                <w:color w:val="000000"/>
                <w:sz w:val="18"/>
              </w:rPr>
            </w:pPr>
            <w:r w:rsidRPr="007968C4">
              <w:rPr>
                <w:rFonts w:ascii="Arial" w:eastAsia="宋体"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4760AE7A"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3124DE4"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0432049"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3A3A5F0C"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6C5D109F"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953859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2439E0EE"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262FA3F9"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5915"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1197450"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588FFA4D"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68242A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E42C81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1304187E"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F2C5B57"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3B8C99D"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31B3791" w14:textId="77777777" w:rsidR="00967CEA" w:rsidRPr="007968C4" w:rsidRDefault="00967CEA" w:rsidP="00BC1FE2">
            <w:pPr>
              <w:keepNext/>
              <w:keepLines/>
              <w:spacing w:after="0"/>
              <w:jc w:val="center"/>
              <w:rPr>
                <w:rFonts w:ascii="Arial" w:hAnsi="Arial" w:cs="Arial"/>
                <w:color w:val="000000"/>
                <w:sz w:val="18"/>
                <w:szCs w:val="18"/>
                <w:lang w:eastAsia="zh-CN"/>
              </w:rPr>
            </w:pPr>
            <w:r w:rsidRPr="007968C4">
              <w:rPr>
                <w:rFonts w:ascii="Arial" w:hAnsi="Arial" w:cs="Arial"/>
                <w:sz w:val="18"/>
                <w:lang w:eastAsia="ja-JP"/>
              </w:rPr>
              <w:t>TDD</w:t>
            </w:r>
          </w:p>
        </w:tc>
      </w:tr>
    </w:tbl>
    <w:p w14:paraId="0CB24953" w14:textId="77777777" w:rsidR="00967CEA" w:rsidRPr="007968C4" w:rsidRDefault="00967CEA" w:rsidP="00967CEA">
      <w:pPr>
        <w:rPr>
          <w:lang w:eastAsia="ko-KR"/>
        </w:rPr>
      </w:pPr>
    </w:p>
    <w:p w14:paraId="2EB39BAB" w14:textId="109F692D" w:rsidR="00967CEA" w:rsidRPr="007968C4" w:rsidRDefault="00967CEA" w:rsidP="00967CEA">
      <w:pPr>
        <w:pStyle w:val="41"/>
        <w:rPr>
          <w:lang w:val="en-US" w:eastAsia="ja-JP"/>
        </w:rPr>
      </w:pPr>
      <w:bookmarkStart w:id="261" w:name="_Toc129109042"/>
      <w:r>
        <w:rPr>
          <w:rFonts w:hint="eastAsia"/>
          <w:lang w:val="en-US" w:eastAsia="zh-CN"/>
        </w:rPr>
        <w:t>5.</w:t>
      </w:r>
      <w:r>
        <w:rPr>
          <w:lang w:val="en-US" w:eastAsia="zh-CN"/>
        </w:rPr>
        <w:t>21</w:t>
      </w:r>
      <w:r w:rsidRPr="007968C4">
        <w:rPr>
          <w:rFonts w:hint="eastAsia"/>
          <w:lang w:eastAsia="zh-CN"/>
        </w:rPr>
        <w:t>.</w:t>
      </w:r>
      <w:r w:rsidRPr="007968C4">
        <w:rPr>
          <w:lang w:eastAsia="zh-CN"/>
        </w:rPr>
        <w:t>1.2</w:t>
      </w:r>
      <w:r w:rsidRPr="007968C4">
        <w:rPr>
          <w:lang w:eastAsia="zh-CN"/>
        </w:rPr>
        <w:tab/>
        <w:t xml:space="preserve">Channel bandwidths per operating band for </w:t>
      </w:r>
      <w:r w:rsidRPr="007968C4">
        <w:rPr>
          <w:rFonts w:hint="eastAsia"/>
          <w:lang w:eastAsia="zh-CN"/>
        </w:rPr>
        <w:t>CA</w:t>
      </w:r>
      <w:bookmarkEnd w:id="261"/>
    </w:p>
    <w:p w14:paraId="3B67B089" w14:textId="0D4C33F9" w:rsidR="00967CEA" w:rsidRPr="007968C4" w:rsidRDefault="00967CEA" w:rsidP="00967CEA">
      <w:pPr>
        <w:pStyle w:val="TH"/>
        <w:rPr>
          <w:rFonts w:cs="Arial"/>
          <w:lang w:val="en-US" w:eastAsia="zh-CN"/>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lang w:eastAsia="zh-CN"/>
        </w:rPr>
        <w:t>.1.2</w:t>
      </w:r>
      <w:r w:rsidRPr="007968C4">
        <w:rPr>
          <w:rFonts w:cs="Arial"/>
        </w:rPr>
        <w:t xml:space="preserve">-1: Supported </w:t>
      </w:r>
      <w:r w:rsidRPr="007968C4">
        <w:rPr>
          <w:rFonts w:cs="Arial"/>
          <w:lang w:eastAsia="ja-JP"/>
        </w:rPr>
        <w:t>b</w:t>
      </w:r>
      <w:r w:rsidRPr="007968C4">
        <w:rPr>
          <w:rFonts w:cs="Arial"/>
        </w:rPr>
        <w:t xml:space="preserve">andwidths per </w:t>
      </w:r>
      <w:r w:rsidRPr="007968C4">
        <w:rPr>
          <w:rFonts w:cs="Arial"/>
          <w:lang w:val="en-US" w:eastAsia="zh-CN"/>
        </w:rPr>
        <w:t>CA</w:t>
      </w:r>
      <w:r w:rsidRPr="007968C4">
        <w:rPr>
          <w:rFonts w:cs="Arial"/>
          <w:lang w:eastAsia="zh-CN"/>
        </w:rPr>
        <w:t xml:space="preserve"> band combination of </w:t>
      </w:r>
      <w:r w:rsidRPr="007968C4">
        <w:rPr>
          <w:rFonts w:cs="Arial"/>
          <w:lang w:val="en-US" w:eastAsia="zh-CN"/>
        </w:rPr>
        <w:t>band n66+n70+n77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7CEA" w:rsidRPr="007968C4" w14:paraId="7F9ED5EA"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3EC4134" w14:textId="77777777" w:rsidR="00967CEA" w:rsidRPr="007968C4" w:rsidRDefault="00967CEA" w:rsidP="00BC1FE2">
            <w:pPr>
              <w:pStyle w:val="TAH"/>
              <w:overflowPunct w:val="0"/>
              <w:autoSpaceDE w:val="0"/>
              <w:autoSpaceDN w:val="0"/>
              <w:adjustRightInd w:val="0"/>
              <w:rPr>
                <w:szCs w:val="18"/>
                <w:lang w:eastAsia="zh-CN"/>
              </w:rPr>
            </w:pPr>
            <w:r w:rsidRPr="007968C4">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98E1BAA" w14:textId="77777777" w:rsidR="00967CEA" w:rsidRPr="007968C4" w:rsidRDefault="00967CEA" w:rsidP="00BC1FE2">
            <w:pPr>
              <w:pStyle w:val="TAH"/>
              <w:overflowPunct w:val="0"/>
              <w:autoSpaceDE w:val="0"/>
              <w:autoSpaceDN w:val="0"/>
              <w:adjustRightInd w:val="0"/>
              <w:rPr>
                <w:szCs w:val="18"/>
                <w:lang w:eastAsia="zh-CN"/>
              </w:rPr>
            </w:pPr>
            <w:r w:rsidRPr="007968C4">
              <w:t>Uplink CA configuration</w:t>
            </w:r>
            <w:r w:rsidRPr="007968C4">
              <w:rPr>
                <w:rFonts w:hint="eastAsia"/>
                <w:lang w:eastAsia="zh-CN"/>
              </w:rPr>
              <w:t xml:space="preserve"> </w:t>
            </w:r>
            <w:r w:rsidRPr="007968C4">
              <w:t>or single uplink carrier</w:t>
            </w:r>
          </w:p>
        </w:tc>
        <w:tc>
          <w:tcPr>
            <w:tcW w:w="730" w:type="dxa"/>
            <w:tcBorders>
              <w:left w:val="single" w:sz="4" w:space="0" w:color="auto"/>
              <w:right w:val="single" w:sz="4" w:space="0" w:color="auto"/>
            </w:tcBorders>
            <w:vAlign w:val="center"/>
          </w:tcPr>
          <w:p w14:paraId="0BC8364E" w14:textId="77777777" w:rsidR="00967CEA" w:rsidRPr="007968C4" w:rsidRDefault="00967CEA" w:rsidP="00BC1FE2">
            <w:pPr>
              <w:pStyle w:val="TAH"/>
              <w:overflowPunct w:val="0"/>
              <w:autoSpaceDE w:val="0"/>
              <w:autoSpaceDN w:val="0"/>
              <w:adjustRightInd w:val="0"/>
              <w:rPr>
                <w:szCs w:val="18"/>
                <w:lang w:val="en-US" w:eastAsia="zh-CN"/>
              </w:rPr>
            </w:pPr>
            <w:r w:rsidRPr="007968C4">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8173E" w14:textId="77777777" w:rsidR="00967CEA" w:rsidRPr="007968C4" w:rsidRDefault="00967CEA" w:rsidP="00BC1FE2">
            <w:pPr>
              <w:pStyle w:val="TAH"/>
              <w:overflowPunct w:val="0"/>
              <w:autoSpaceDE w:val="0"/>
              <w:autoSpaceDN w:val="0"/>
              <w:adjustRightInd w:val="0"/>
              <w:rPr>
                <w:rFonts w:cs="Arial"/>
                <w:szCs w:val="18"/>
                <w:lang w:val="en-US" w:eastAsia="zh-CN" w:bidi="ar"/>
              </w:rPr>
            </w:pPr>
            <w:r w:rsidRPr="007968C4">
              <w:rPr>
                <w:rFonts w:hint="eastAsia"/>
                <w:lang w:eastAsia="zh-CN"/>
              </w:rPr>
              <w:t>C</w:t>
            </w:r>
            <w:r w:rsidRPr="007968C4">
              <w:rPr>
                <w:lang w:eastAsia="zh-CN"/>
              </w:rPr>
              <w:t xml:space="preserve">hannel bandwidth </w:t>
            </w:r>
            <w:r w:rsidRPr="007968C4">
              <w:rPr>
                <w:rFonts w:hint="eastAsia"/>
                <w:lang w:eastAsia="zh-CN"/>
              </w:rPr>
              <w:t>(</w:t>
            </w:r>
            <w:r w:rsidRPr="007968C4">
              <w:rPr>
                <w:lang w:eastAsia="zh-CN"/>
              </w:rPr>
              <w:t>MHz)</w:t>
            </w:r>
          </w:p>
        </w:tc>
        <w:tc>
          <w:tcPr>
            <w:tcW w:w="1360" w:type="dxa"/>
            <w:tcBorders>
              <w:left w:val="single" w:sz="4" w:space="0" w:color="auto"/>
              <w:bottom w:val="nil"/>
              <w:right w:val="single" w:sz="4" w:space="0" w:color="auto"/>
            </w:tcBorders>
            <w:shd w:val="clear" w:color="auto" w:fill="auto"/>
            <w:vAlign w:val="center"/>
          </w:tcPr>
          <w:p w14:paraId="6F00753F" w14:textId="77777777" w:rsidR="00967CEA" w:rsidRPr="007968C4" w:rsidRDefault="00967CEA" w:rsidP="00BC1FE2">
            <w:pPr>
              <w:pStyle w:val="TAH"/>
              <w:overflowPunct w:val="0"/>
              <w:autoSpaceDE w:val="0"/>
              <w:autoSpaceDN w:val="0"/>
              <w:adjustRightInd w:val="0"/>
              <w:rPr>
                <w:szCs w:val="18"/>
                <w:lang w:val="en-US" w:eastAsia="zh-CN"/>
              </w:rPr>
            </w:pPr>
            <w:r w:rsidRPr="007968C4">
              <w:t>Bandwidth combination set</w:t>
            </w:r>
          </w:p>
        </w:tc>
      </w:tr>
      <w:tr w:rsidR="00967CEA" w:rsidRPr="007968C4" w14:paraId="4618109F"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15EBB" w14:textId="77777777" w:rsidR="00967CEA" w:rsidRPr="007968C4" w:rsidRDefault="00967CEA" w:rsidP="00BC1FE2">
            <w:pPr>
              <w:keepNext/>
              <w:keepLines/>
              <w:spacing w:after="0"/>
              <w:jc w:val="center"/>
              <w:rPr>
                <w:rFonts w:ascii="Arial" w:eastAsia="宋体" w:hAnsi="Arial" w:cs="Arial"/>
                <w:sz w:val="18"/>
                <w:szCs w:val="18"/>
                <w:lang w:val="en-US" w:eastAsia="zh-CN"/>
              </w:rPr>
            </w:pPr>
            <w:r w:rsidRPr="007968C4">
              <w:rPr>
                <w:rFonts w:ascii="Arial" w:hAnsi="Arial" w:cs="Arial"/>
                <w:sz w:val="18"/>
                <w:szCs w:val="18"/>
              </w:rPr>
              <w:t>CA_n66A-n70A-n77A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BF4FC"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CA_n66A-n77A</w:t>
            </w:r>
          </w:p>
        </w:tc>
        <w:tc>
          <w:tcPr>
            <w:tcW w:w="730" w:type="dxa"/>
            <w:tcBorders>
              <w:left w:val="single" w:sz="4" w:space="0" w:color="auto"/>
              <w:right w:val="single" w:sz="4" w:space="0" w:color="auto"/>
            </w:tcBorders>
            <w:vAlign w:val="center"/>
          </w:tcPr>
          <w:p w14:paraId="34926B92"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59BF9"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5, 10, 15, 20, 25, 30, 35, 40</w:t>
            </w:r>
          </w:p>
        </w:tc>
        <w:tc>
          <w:tcPr>
            <w:tcW w:w="1360" w:type="dxa"/>
            <w:tcBorders>
              <w:left w:val="single" w:sz="4" w:space="0" w:color="auto"/>
              <w:bottom w:val="nil"/>
              <w:right w:val="single" w:sz="4" w:space="0" w:color="auto"/>
            </w:tcBorders>
            <w:shd w:val="clear" w:color="auto" w:fill="auto"/>
            <w:vAlign w:val="center"/>
          </w:tcPr>
          <w:p w14:paraId="53AD9ACA" w14:textId="77777777" w:rsidR="00967CEA" w:rsidRPr="007968C4" w:rsidRDefault="00967CEA" w:rsidP="00BC1FE2">
            <w:pPr>
              <w:pStyle w:val="TAC"/>
              <w:overflowPunct w:val="0"/>
              <w:autoSpaceDE w:val="0"/>
              <w:autoSpaceDN w:val="0"/>
              <w:adjustRightInd w:val="0"/>
              <w:rPr>
                <w:szCs w:val="18"/>
                <w:lang w:val="en-US" w:eastAsia="zh-CN"/>
              </w:rPr>
            </w:pPr>
            <w:r w:rsidRPr="007968C4">
              <w:rPr>
                <w:rFonts w:hint="eastAsia"/>
                <w:szCs w:val="18"/>
                <w:lang w:val="en-US" w:eastAsia="zh-CN"/>
              </w:rPr>
              <w:t>0</w:t>
            </w:r>
          </w:p>
        </w:tc>
      </w:tr>
      <w:tr w:rsidR="00967CEA" w:rsidRPr="007968C4" w14:paraId="182205BB"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24428A6A" w14:textId="77777777" w:rsidR="00967CEA" w:rsidRPr="007968C4" w:rsidRDefault="00967CEA"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4D881"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CA_n70A-n77A</w:t>
            </w:r>
          </w:p>
        </w:tc>
        <w:tc>
          <w:tcPr>
            <w:tcW w:w="730" w:type="dxa"/>
            <w:tcBorders>
              <w:left w:val="single" w:sz="4" w:space="0" w:color="auto"/>
              <w:right w:val="single" w:sz="4" w:space="0" w:color="auto"/>
            </w:tcBorders>
            <w:vAlign w:val="center"/>
          </w:tcPr>
          <w:p w14:paraId="45B29817"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eastAsia="宋体"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819247"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58D5AB85" w14:textId="77777777" w:rsidR="00967CEA" w:rsidRPr="007968C4" w:rsidRDefault="00967CEA" w:rsidP="00BC1FE2">
            <w:pPr>
              <w:pStyle w:val="TAC"/>
              <w:overflowPunct w:val="0"/>
              <w:autoSpaceDE w:val="0"/>
              <w:autoSpaceDN w:val="0"/>
              <w:adjustRightInd w:val="0"/>
              <w:rPr>
                <w:szCs w:val="18"/>
                <w:lang w:val="en-US" w:eastAsia="zh-CN"/>
              </w:rPr>
            </w:pPr>
          </w:p>
        </w:tc>
      </w:tr>
      <w:tr w:rsidR="00967CEA" w:rsidRPr="007968C4" w14:paraId="3719AA60"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28670"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56AC"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305D22F"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D3CC6" w14:textId="77777777" w:rsidR="00967CEA" w:rsidRPr="007968C4" w:rsidRDefault="00967CEA"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968C4">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160C1" w14:textId="77777777" w:rsidR="00967CEA" w:rsidRPr="007968C4" w:rsidRDefault="00967CEA" w:rsidP="00BC1FE2">
            <w:pPr>
              <w:pStyle w:val="TAC"/>
              <w:overflowPunct w:val="0"/>
              <w:autoSpaceDE w:val="0"/>
              <w:autoSpaceDN w:val="0"/>
              <w:adjustRightInd w:val="0"/>
              <w:rPr>
                <w:szCs w:val="18"/>
                <w:lang w:val="en-US" w:eastAsia="zh-CN"/>
              </w:rPr>
            </w:pPr>
          </w:p>
        </w:tc>
      </w:tr>
    </w:tbl>
    <w:p w14:paraId="6EA9EBAE" w14:textId="77777777" w:rsidR="00967CEA" w:rsidRPr="007968C4" w:rsidRDefault="00967CEA" w:rsidP="00967CEA">
      <w:pPr>
        <w:pStyle w:val="EditorsNote"/>
        <w:overflowPunct w:val="0"/>
        <w:autoSpaceDE w:val="0"/>
        <w:autoSpaceDN w:val="0"/>
        <w:adjustRightInd w:val="0"/>
        <w:ind w:left="284" w:firstLine="0"/>
        <w:textAlignment w:val="baseline"/>
        <w:rPr>
          <w:rFonts w:eastAsia="Times New Roman"/>
          <w:lang w:eastAsia="en-GB"/>
        </w:rPr>
      </w:pPr>
      <w:r w:rsidRPr="007968C4">
        <w:rPr>
          <w:rFonts w:eastAsia="Times New Roman"/>
          <w:lang w:val="en-US" w:eastAsia="zh-CN"/>
        </w:rPr>
        <w:t xml:space="preserve"> </w:t>
      </w:r>
    </w:p>
    <w:p w14:paraId="07C36501" w14:textId="40CE091C" w:rsidR="00967CEA" w:rsidRPr="007968C4" w:rsidRDefault="00967CEA" w:rsidP="00967CEA">
      <w:pPr>
        <w:pStyle w:val="41"/>
        <w:rPr>
          <w:lang w:val="en-US" w:eastAsia="ja-JP"/>
        </w:rPr>
      </w:pPr>
      <w:bookmarkStart w:id="262" w:name="_Toc129109043"/>
      <w:r>
        <w:t>5.21</w:t>
      </w:r>
      <w:r w:rsidRPr="007968C4">
        <w:t>.1.3</w:t>
      </w:r>
      <w:r w:rsidRPr="007968C4">
        <w:tab/>
      </w:r>
      <w:r w:rsidRPr="007968C4">
        <w:rPr>
          <w:rFonts w:cs="Arial"/>
          <w:szCs w:val="22"/>
          <w:lang w:val="en-US" w:eastAsia="zh-CN"/>
        </w:rPr>
        <w:t>∆T</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and ∆R</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values</w:t>
      </w:r>
      <w:bookmarkEnd w:id="262"/>
    </w:p>
    <w:p w14:paraId="6E069554" w14:textId="77777777" w:rsidR="00967CEA" w:rsidRPr="007968C4" w:rsidRDefault="00967CEA" w:rsidP="00967CEA">
      <w:r w:rsidRPr="007968C4">
        <w:t xml:space="preserve">For </w:t>
      </w:r>
      <w:r w:rsidRPr="007968C4">
        <w:rPr>
          <w:lang w:val="en-US" w:eastAsia="zh-CN"/>
        </w:rPr>
        <w:t>CA_n66-n70-n77</w:t>
      </w:r>
      <w:r w:rsidRPr="007968C4">
        <w:t>, the</w:t>
      </w:r>
      <w:r w:rsidRPr="007968C4">
        <w:rPr>
          <w:lang w:eastAsia="zh-CN"/>
        </w:rPr>
        <w:t xml:space="preserve"> </w:t>
      </w:r>
      <w:r w:rsidRPr="007968C4">
        <w:sym w:font="Symbol" w:char="F044"/>
      </w:r>
      <w:r w:rsidRPr="007968C4">
        <w:t>T</w:t>
      </w:r>
      <w:r w:rsidRPr="007968C4">
        <w:rPr>
          <w:vertAlign w:val="subscript"/>
        </w:rPr>
        <w:t>IB,c</w:t>
      </w:r>
      <w:r w:rsidRPr="007968C4">
        <w:t xml:space="preserve"> and</w:t>
      </w:r>
      <w:r w:rsidRPr="007968C4">
        <w:rPr>
          <w:lang w:eastAsia="zh-CN"/>
        </w:rPr>
        <w:t xml:space="preserve"> </w:t>
      </w:r>
      <w:r w:rsidRPr="007968C4">
        <w:sym w:font="Symbol" w:char="F044"/>
      </w:r>
      <w:r w:rsidRPr="007968C4">
        <w:t>R</w:t>
      </w:r>
      <w:r w:rsidRPr="007968C4">
        <w:rPr>
          <w:vertAlign w:val="subscript"/>
        </w:rPr>
        <w:t>IB</w:t>
      </w:r>
      <w:r w:rsidRPr="007968C4">
        <w:rPr>
          <w:vertAlign w:val="subscript"/>
          <w:lang w:eastAsia="zh-CN"/>
        </w:rPr>
        <w:t>,c</w:t>
      </w:r>
      <w:r w:rsidRPr="007968C4">
        <w:t xml:space="preserve"> values are reused from CA_n2-n66-n77 and are given in the tables below.</w:t>
      </w:r>
    </w:p>
    <w:p w14:paraId="0D9B99AD" w14:textId="60DA5D3F" w:rsidR="00967CEA" w:rsidRPr="007968C4" w:rsidRDefault="00967CEA" w:rsidP="00967CEA">
      <w:pPr>
        <w:pStyle w:val="TH"/>
        <w:rPr>
          <w:rFonts w:cs="Arial"/>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rPr>
        <w:t>.</w:t>
      </w:r>
      <w:r w:rsidRPr="007968C4">
        <w:rPr>
          <w:rFonts w:cs="Arial"/>
          <w:lang w:val="en-US" w:eastAsia="zh-CN"/>
        </w:rPr>
        <w:t>1.</w:t>
      </w:r>
      <w:r w:rsidRPr="007968C4">
        <w:rPr>
          <w:rFonts w:cs="Arial"/>
        </w:rPr>
        <w:t>3</w:t>
      </w:r>
      <w:r w:rsidRPr="007968C4">
        <w:rPr>
          <w:rFonts w:cs="Arial"/>
          <w:lang w:eastAsia="zh-CN"/>
        </w:rPr>
        <w:t>-</w:t>
      </w:r>
      <w:r w:rsidRPr="007968C4">
        <w:rPr>
          <w:rFonts w:cs="Arial"/>
        </w:rPr>
        <w:t>1: ΔT</w:t>
      </w:r>
      <w:r w:rsidRPr="007968C4">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67CEA" w:rsidRPr="007968C4" w14:paraId="006AC4AC" w14:textId="77777777" w:rsidTr="00BC1FE2">
        <w:trPr>
          <w:jc w:val="center"/>
        </w:trPr>
        <w:tc>
          <w:tcPr>
            <w:tcW w:w="2336" w:type="dxa"/>
            <w:vMerge w:val="restart"/>
            <w:tcBorders>
              <w:top w:val="single" w:sz="4" w:space="0" w:color="auto"/>
              <w:left w:val="single" w:sz="4" w:space="0" w:color="auto"/>
              <w:right w:val="single" w:sz="4" w:space="0" w:color="auto"/>
            </w:tcBorders>
          </w:tcPr>
          <w:p w14:paraId="25633387"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 xml:space="preserve">Inter-band </w:t>
            </w:r>
            <w:r w:rsidRPr="007968C4">
              <w:rPr>
                <w:rFonts w:ascii="Arial" w:eastAsia="宋体" w:hAnsi="Arial"/>
                <w:b/>
                <w:color w:val="000000" w:themeColor="text1"/>
                <w:sz w:val="18"/>
                <w:lang w:eastAsia="zh-CN"/>
              </w:rPr>
              <w:t>CA</w:t>
            </w:r>
            <w:r w:rsidRPr="007968C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BC85ED"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ΔT</w:t>
            </w:r>
            <w:r w:rsidRPr="007968C4">
              <w:rPr>
                <w:rFonts w:ascii="Arial" w:eastAsia="宋体" w:hAnsi="Arial"/>
                <w:b/>
                <w:color w:val="000000" w:themeColor="text1"/>
                <w:sz w:val="18"/>
                <w:vertAlign w:val="subscript"/>
              </w:rPr>
              <w:t>IB,c</w:t>
            </w:r>
            <w:r w:rsidRPr="007968C4">
              <w:rPr>
                <w:rFonts w:ascii="Arial" w:eastAsia="宋体" w:hAnsi="Arial"/>
                <w:b/>
                <w:color w:val="000000" w:themeColor="text1"/>
                <w:sz w:val="18"/>
              </w:rPr>
              <w:t xml:space="preserve"> for NR bands (dB)</w:t>
            </w:r>
            <w:r w:rsidRPr="007968C4">
              <w:rPr>
                <w:rFonts w:ascii="Arial" w:eastAsia="宋体" w:hAnsi="Arial"/>
                <w:b/>
                <w:color w:val="000000" w:themeColor="text1"/>
                <w:sz w:val="18"/>
                <w:vertAlign w:val="superscript"/>
              </w:rPr>
              <w:t>*</w:t>
            </w:r>
          </w:p>
        </w:tc>
      </w:tr>
      <w:tr w:rsidR="00967CEA" w:rsidRPr="007968C4" w14:paraId="5D310C97" w14:textId="77777777" w:rsidTr="00BC1FE2">
        <w:trPr>
          <w:jc w:val="center"/>
        </w:trPr>
        <w:tc>
          <w:tcPr>
            <w:tcW w:w="2336" w:type="dxa"/>
            <w:vMerge/>
            <w:tcBorders>
              <w:left w:val="single" w:sz="4" w:space="0" w:color="auto"/>
              <w:bottom w:val="single" w:sz="4" w:space="0" w:color="auto"/>
              <w:right w:val="single" w:sz="4" w:space="0" w:color="auto"/>
            </w:tcBorders>
          </w:tcPr>
          <w:p w14:paraId="1B07995B" w14:textId="77777777" w:rsidR="00967CEA" w:rsidRPr="007968C4" w:rsidRDefault="00967CEA"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930B9C" w14:textId="77777777" w:rsidR="00967CEA" w:rsidRPr="007968C4" w:rsidRDefault="00967CEA" w:rsidP="00BC1FE2">
            <w:pPr>
              <w:keepNext/>
              <w:keepLines/>
              <w:spacing w:after="0"/>
              <w:jc w:val="center"/>
              <w:rPr>
                <w:rFonts w:ascii="Arial" w:eastAsia="宋体" w:hAnsi="Arial"/>
                <w:b/>
                <w:color w:val="000000" w:themeColor="text1"/>
                <w:sz w:val="18"/>
              </w:rPr>
            </w:pPr>
            <w:r w:rsidRPr="007968C4">
              <w:rPr>
                <w:rFonts w:ascii="Arial" w:eastAsia="宋体" w:hAnsi="Arial"/>
                <w:b/>
                <w:color w:val="000000" w:themeColor="text1"/>
                <w:sz w:val="18"/>
              </w:rPr>
              <w:t>Component band in order of bands in configuration</w:t>
            </w:r>
            <w:r w:rsidRPr="007968C4">
              <w:rPr>
                <w:rFonts w:ascii="Arial" w:eastAsia="宋体" w:hAnsi="Arial"/>
                <w:b/>
                <w:color w:val="000000" w:themeColor="text1"/>
                <w:sz w:val="18"/>
                <w:vertAlign w:val="superscript"/>
              </w:rPr>
              <w:t>**</w:t>
            </w:r>
          </w:p>
        </w:tc>
      </w:tr>
      <w:tr w:rsidR="00967CEA" w:rsidRPr="007968C4" w14:paraId="5A60E0F9"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E5CB"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2C87251"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D65189"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02D2E0" w14:textId="77777777" w:rsidR="00967CEA" w:rsidRPr="007968C4" w:rsidRDefault="00967CEA" w:rsidP="00BC1FE2">
            <w:pPr>
              <w:keepNext/>
              <w:keepLines/>
              <w:spacing w:after="0"/>
              <w:jc w:val="center"/>
              <w:rPr>
                <w:rFonts w:ascii="Arial" w:eastAsia="宋体" w:hAnsi="Arial"/>
                <w:color w:val="000000" w:themeColor="text1"/>
                <w:sz w:val="18"/>
                <w:lang w:val="en-US" w:eastAsia="zh-CN"/>
              </w:rPr>
            </w:pPr>
            <w:r w:rsidRPr="007968C4">
              <w:rPr>
                <w:rFonts w:ascii="Arial" w:eastAsia="宋体" w:hAnsi="Arial"/>
                <w:color w:val="000000" w:themeColor="text1"/>
                <w:sz w:val="18"/>
                <w:lang w:val="en-US" w:eastAsia="zh-CN"/>
              </w:rPr>
              <w:t>0.8</w:t>
            </w:r>
          </w:p>
        </w:tc>
      </w:tr>
      <w:tr w:rsidR="00967CEA" w:rsidRPr="007968C4" w14:paraId="0C561DF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A38533" w14:textId="77777777" w:rsidR="00967CEA" w:rsidRPr="007968C4" w:rsidRDefault="00967CEA" w:rsidP="00BC1FE2">
            <w:pPr>
              <w:keepNext/>
              <w:keepLines/>
              <w:spacing w:after="0"/>
              <w:ind w:left="851" w:hanging="851"/>
              <w:rPr>
                <w:rFonts w:ascii="Arial" w:hAnsi="Arial"/>
                <w:color w:val="000000" w:themeColor="text1"/>
                <w:sz w:val="18"/>
                <w:lang w:eastAsia="ja-JP"/>
              </w:rPr>
            </w:pPr>
            <w:r w:rsidRPr="007968C4">
              <w:rPr>
                <w:rFonts w:ascii="Arial" w:hAnsi="Arial"/>
                <w:color w:val="000000" w:themeColor="text1"/>
                <w:sz w:val="18"/>
                <w:lang w:eastAsia="ja-JP"/>
              </w:rPr>
              <w:t>NOTE *:</w:t>
            </w:r>
            <w:r w:rsidRPr="007968C4">
              <w:rPr>
                <w:rFonts w:ascii="Arial" w:hAnsi="Arial"/>
                <w:color w:val="000000" w:themeColor="text1"/>
                <w:sz w:val="18"/>
                <w:lang w:eastAsia="ja-JP"/>
              </w:rPr>
              <w:tab/>
              <w:t>“-” denotes ΔT</w:t>
            </w:r>
            <w:r w:rsidRPr="007968C4">
              <w:rPr>
                <w:rFonts w:ascii="Arial" w:hAnsi="Arial"/>
                <w:color w:val="000000" w:themeColor="text1"/>
                <w:sz w:val="18"/>
                <w:vertAlign w:val="subscript"/>
                <w:lang w:eastAsia="ja-JP"/>
              </w:rPr>
              <w:t>IB,c</w:t>
            </w:r>
            <w:r w:rsidRPr="007968C4">
              <w:rPr>
                <w:rFonts w:ascii="Arial" w:hAnsi="Arial"/>
                <w:color w:val="000000" w:themeColor="text1"/>
                <w:sz w:val="18"/>
                <w:lang w:eastAsia="ja-JP"/>
              </w:rPr>
              <w:t xml:space="preserve"> = 0.</w:t>
            </w:r>
          </w:p>
          <w:p w14:paraId="0939E014" w14:textId="77777777" w:rsidR="00967CEA" w:rsidRPr="007968C4" w:rsidRDefault="00967CEA" w:rsidP="00BC1FE2">
            <w:pPr>
              <w:keepNext/>
              <w:keepLines/>
              <w:spacing w:after="0"/>
              <w:ind w:left="851" w:hanging="851"/>
              <w:rPr>
                <w:rFonts w:ascii="Arial" w:eastAsia="宋体" w:hAnsi="Arial" w:cs="Arial"/>
                <w:color w:val="000000" w:themeColor="text1"/>
                <w:sz w:val="18"/>
                <w:szCs w:val="22"/>
                <w:lang w:val="en-US" w:eastAsia="zh-CN"/>
              </w:rPr>
            </w:pPr>
            <w:r w:rsidRPr="007968C4">
              <w:rPr>
                <w:rFonts w:ascii="Arial" w:eastAsia="等线" w:hAnsi="Arial"/>
                <w:color w:val="000000" w:themeColor="text1"/>
                <w:sz w:val="18"/>
              </w:rPr>
              <w:t>NOTE **:</w:t>
            </w:r>
            <w:r w:rsidRPr="007968C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5EC9014B" w14:textId="77777777" w:rsidR="00967CEA" w:rsidRPr="007968C4" w:rsidRDefault="00967CEA" w:rsidP="00967CEA">
      <w:pPr>
        <w:keepNext/>
        <w:keepLines/>
        <w:rPr>
          <w:rFonts w:ascii="Arial" w:hAnsi="Arial" w:cs="Arial"/>
        </w:rPr>
      </w:pPr>
    </w:p>
    <w:p w14:paraId="604395A7" w14:textId="52BC7448" w:rsidR="00967CEA" w:rsidRPr="007968C4" w:rsidRDefault="00967CEA" w:rsidP="00967CEA">
      <w:pPr>
        <w:pStyle w:val="TH"/>
        <w:rPr>
          <w:rFonts w:cs="Arial"/>
          <w:lang w:eastAsia="zh-CN"/>
        </w:rPr>
      </w:pPr>
      <w:r w:rsidRPr="007968C4">
        <w:rPr>
          <w:rFonts w:cs="Arial"/>
        </w:rPr>
        <w:t xml:space="preserve">Table </w:t>
      </w:r>
      <w:r w:rsidRPr="007968C4">
        <w:rPr>
          <w:rFonts w:cs="Arial"/>
          <w:lang w:val="en-US" w:eastAsia="zh-CN"/>
        </w:rPr>
        <w:t>5</w:t>
      </w:r>
      <w:r w:rsidRPr="007968C4">
        <w:rPr>
          <w:rFonts w:cs="Arial"/>
        </w:rPr>
        <w:t>.</w:t>
      </w:r>
      <w:r>
        <w:rPr>
          <w:rFonts w:cs="Arial"/>
          <w:lang w:val="en-US" w:eastAsia="zh-CN"/>
        </w:rPr>
        <w:t>21</w:t>
      </w:r>
      <w:r w:rsidRPr="007968C4">
        <w:rPr>
          <w:rFonts w:cs="Arial"/>
          <w:lang w:val="en-US" w:eastAsia="zh-CN"/>
        </w:rPr>
        <w:t>.1.</w:t>
      </w:r>
      <w:r w:rsidRPr="007968C4">
        <w:rPr>
          <w:rFonts w:cs="Arial"/>
        </w:rPr>
        <w:t>3-2: ΔR</w:t>
      </w:r>
      <w:r w:rsidRPr="007968C4">
        <w:rPr>
          <w:rFonts w:cs="Arial"/>
          <w:vertAlign w:val="subscript"/>
        </w:rPr>
        <w:t>IB</w:t>
      </w:r>
      <w:r w:rsidRPr="007968C4">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67CEA" w:rsidRPr="007968C4" w14:paraId="65DE0ADE" w14:textId="77777777" w:rsidTr="00BC1FE2">
        <w:trPr>
          <w:trHeight w:val="187"/>
          <w:jc w:val="center"/>
        </w:trPr>
        <w:tc>
          <w:tcPr>
            <w:tcW w:w="1594" w:type="dxa"/>
            <w:vMerge w:val="restart"/>
          </w:tcPr>
          <w:p w14:paraId="1BD107BB"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Inter-band CA combination</w:t>
            </w:r>
          </w:p>
        </w:tc>
        <w:tc>
          <w:tcPr>
            <w:tcW w:w="5845" w:type="dxa"/>
            <w:gridSpan w:val="3"/>
            <w:vAlign w:val="center"/>
          </w:tcPr>
          <w:p w14:paraId="3D223F2A"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ΔR</w:t>
            </w:r>
            <w:r w:rsidRPr="007968C4">
              <w:rPr>
                <w:rFonts w:ascii="Arial" w:eastAsia="等线" w:hAnsi="Arial"/>
                <w:b/>
                <w:color w:val="000000" w:themeColor="text1"/>
                <w:sz w:val="18"/>
                <w:vertAlign w:val="subscript"/>
              </w:rPr>
              <w:t>IB,c</w:t>
            </w:r>
            <w:r w:rsidRPr="007968C4">
              <w:rPr>
                <w:rFonts w:ascii="Arial" w:eastAsia="等线" w:hAnsi="Arial"/>
                <w:b/>
                <w:color w:val="000000" w:themeColor="text1"/>
                <w:sz w:val="18"/>
              </w:rPr>
              <w:t xml:space="preserve"> for NR bands (dB)</w:t>
            </w:r>
            <w:r w:rsidRPr="007968C4">
              <w:rPr>
                <w:rFonts w:ascii="Arial" w:eastAsia="等线" w:hAnsi="Arial"/>
                <w:b/>
                <w:color w:val="000000" w:themeColor="text1"/>
                <w:sz w:val="18"/>
                <w:vertAlign w:val="superscript"/>
              </w:rPr>
              <w:t>*</w:t>
            </w:r>
          </w:p>
        </w:tc>
      </w:tr>
      <w:tr w:rsidR="00967CEA" w:rsidRPr="007968C4" w14:paraId="1C798398" w14:textId="77777777" w:rsidTr="00BC1FE2">
        <w:trPr>
          <w:trHeight w:val="187"/>
          <w:jc w:val="center"/>
        </w:trPr>
        <w:tc>
          <w:tcPr>
            <w:tcW w:w="1594" w:type="dxa"/>
            <w:vMerge/>
            <w:tcBorders>
              <w:bottom w:val="single" w:sz="4" w:space="0" w:color="auto"/>
            </w:tcBorders>
          </w:tcPr>
          <w:p w14:paraId="1253D3F9" w14:textId="77777777" w:rsidR="00967CEA" w:rsidRPr="007968C4" w:rsidRDefault="00967CEA" w:rsidP="00BC1FE2">
            <w:pPr>
              <w:keepNext/>
              <w:keepLines/>
              <w:spacing w:after="0"/>
              <w:jc w:val="center"/>
              <w:rPr>
                <w:rFonts w:ascii="Arial" w:eastAsia="等线" w:hAnsi="Arial"/>
                <w:b/>
                <w:color w:val="000000" w:themeColor="text1"/>
                <w:sz w:val="18"/>
              </w:rPr>
            </w:pPr>
          </w:p>
        </w:tc>
        <w:tc>
          <w:tcPr>
            <w:tcW w:w="5845" w:type="dxa"/>
            <w:gridSpan w:val="3"/>
            <w:vAlign w:val="center"/>
          </w:tcPr>
          <w:p w14:paraId="34F7AB75" w14:textId="77777777" w:rsidR="00967CEA" w:rsidRPr="007968C4" w:rsidRDefault="00967CEA" w:rsidP="00BC1FE2">
            <w:pPr>
              <w:keepNext/>
              <w:keepLines/>
              <w:spacing w:after="0"/>
              <w:jc w:val="center"/>
              <w:rPr>
                <w:rFonts w:ascii="Arial" w:eastAsia="等线" w:hAnsi="Arial"/>
                <w:b/>
                <w:color w:val="000000" w:themeColor="text1"/>
                <w:sz w:val="18"/>
              </w:rPr>
            </w:pPr>
            <w:r w:rsidRPr="007968C4">
              <w:rPr>
                <w:rFonts w:ascii="Arial" w:eastAsia="等线" w:hAnsi="Arial"/>
                <w:b/>
                <w:color w:val="000000" w:themeColor="text1"/>
                <w:sz w:val="18"/>
              </w:rPr>
              <w:t>Component band in order of bands in configuration</w:t>
            </w:r>
            <w:r w:rsidRPr="007968C4">
              <w:rPr>
                <w:rFonts w:ascii="Arial" w:eastAsia="等线" w:hAnsi="Arial"/>
                <w:b/>
                <w:color w:val="000000" w:themeColor="text1"/>
                <w:sz w:val="18"/>
                <w:vertAlign w:val="superscript"/>
              </w:rPr>
              <w:t>**</w:t>
            </w:r>
          </w:p>
        </w:tc>
      </w:tr>
      <w:tr w:rsidR="00967CEA" w:rsidRPr="007968C4" w14:paraId="20E794B6" w14:textId="77777777" w:rsidTr="00BC1FE2">
        <w:trPr>
          <w:trHeight w:val="187"/>
          <w:jc w:val="center"/>
        </w:trPr>
        <w:tc>
          <w:tcPr>
            <w:tcW w:w="1594" w:type="dxa"/>
            <w:tcBorders>
              <w:bottom w:val="single" w:sz="4" w:space="0" w:color="auto"/>
            </w:tcBorders>
            <w:shd w:val="clear" w:color="auto" w:fill="auto"/>
          </w:tcPr>
          <w:p w14:paraId="7CBA1AC2" w14:textId="77777777" w:rsidR="00967CEA" w:rsidRPr="007968C4" w:rsidRDefault="00967CEA" w:rsidP="00BC1FE2">
            <w:pPr>
              <w:keepNext/>
              <w:keepLines/>
              <w:spacing w:after="0"/>
              <w:jc w:val="center"/>
              <w:rPr>
                <w:rFonts w:ascii="Arial" w:eastAsia="等线" w:hAnsi="Arial"/>
                <w:color w:val="000000" w:themeColor="text1"/>
                <w:sz w:val="18"/>
              </w:rPr>
            </w:pPr>
            <w:r w:rsidRPr="007968C4">
              <w:rPr>
                <w:rFonts w:ascii="Arial" w:eastAsia="宋体" w:hAnsi="Arial"/>
                <w:color w:val="000000"/>
                <w:sz w:val="18"/>
                <w:lang w:eastAsia="zh-CN"/>
              </w:rPr>
              <w:t>CA_n66-n70-n77</w:t>
            </w:r>
          </w:p>
        </w:tc>
        <w:tc>
          <w:tcPr>
            <w:tcW w:w="1948" w:type="dxa"/>
            <w:vAlign w:val="center"/>
          </w:tcPr>
          <w:p w14:paraId="0AA17BB1"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8" w:type="dxa"/>
            <w:vAlign w:val="center"/>
          </w:tcPr>
          <w:p w14:paraId="7012E879"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0.2</w:t>
            </w:r>
          </w:p>
        </w:tc>
        <w:tc>
          <w:tcPr>
            <w:tcW w:w="1949" w:type="dxa"/>
            <w:vAlign w:val="center"/>
          </w:tcPr>
          <w:p w14:paraId="206D6C7C" w14:textId="77777777" w:rsidR="00967CEA" w:rsidRPr="007968C4" w:rsidRDefault="00967CEA" w:rsidP="00BC1FE2">
            <w:pPr>
              <w:keepNext/>
              <w:keepLines/>
              <w:spacing w:after="0"/>
              <w:jc w:val="center"/>
              <w:rPr>
                <w:rFonts w:ascii="Arial" w:eastAsia="等线" w:hAnsi="Arial"/>
                <w:color w:val="000000" w:themeColor="text1"/>
                <w:sz w:val="18"/>
                <w:lang w:eastAsia="zh-CN"/>
              </w:rPr>
            </w:pPr>
            <w:r w:rsidRPr="007968C4">
              <w:rPr>
                <w:rFonts w:ascii="Arial" w:eastAsia="等线" w:hAnsi="Arial"/>
                <w:color w:val="000000" w:themeColor="text1"/>
                <w:sz w:val="18"/>
                <w:lang w:eastAsia="zh-CN"/>
              </w:rPr>
              <w:t>0.5</w:t>
            </w:r>
          </w:p>
        </w:tc>
      </w:tr>
      <w:tr w:rsidR="00967CEA" w:rsidRPr="007968C4" w14:paraId="25112E17" w14:textId="77777777" w:rsidTr="00BC1FE2">
        <w:trPr>
          <w:trHeight w:val="187"/>
          <w:jc w:val="center"/>
        </w:trPr>
        <w:tc>
          <w:tcPr>
            <w:tcW w:w="7439" w:type="dxa"/>
            <w:gridSpan w:val="4"/>
            <w:tcBorders>
              <w:top w:val="single" w:sz="4" w:space="0" w:color="auto"/>
            </w:tcBorders>
            <w:shd w:val="clear" w:color="auto" w:fill="auto"/>
          </w:tcPr>
          <w:p w14:paraId="6F40BE6A" w14:textId="77777777" w:rsidR="00967CEA" w:rsidRPr="007968C4" w:rsidRDefault="00967CEA" w:rsidP="00BC1FE2">
            <w:pPr>
              <w:keepLines/>
              <w:spacing w:after="0"/>
              <w:ind w:left="870" w:hanging="870"/>
              <w:rPr>
                <w:rFonts w:eastAsia="等线" w:cs="Arial"/>
                <w:color w:val="000000" w:themeColor="text1"/>
                <w:lang w:eastAsia="ja-JP"/>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 xml:space="preserve"> “-” denotes ΔR</w:t>
            </w:r>
            <w:r w:rsidRPr="007968C4">
              <w:rPr>
                <w:rFonts w:ascii="Arial" w:eastAsia="等线" w:hAnsi="Arial" w:cs="Arial"/>
                <w:color w:val="000000" w:themeColor="text1"/>
                <w:sz w:val="18"/>
                <w:vertAlign w:val="subscript"/>
                <w:lang w:eastAsia="ja-JP"/>
              </w:rPr>
              <w:t>IB,c</w:t>
            </w:r>
            <w:r w:rsidRPr="007968C4">
              <w:rPr>
                <w:rFonts w:ascii="Arial" w:eastAsia="等线" w:hAnsi="Arial" w:cs="Arial"/>
                <w:color w:val="000000" w:themeColor="text1"/>
                <w:sz w:val="18"/>
                <w:lang w:eastAsia="ja-JP"/>
              </w:rPr>
              <w:t xml:space="preserve"> = 0.</w:t>
            </w:r>
          </w:p>
          <w:p w14:paraId="21D5E078" w14:textId="77777777" w:rsidR="00967CEA" w:rsidRPr="007968C4" w:rsidRDefault="00967CEA" w:rsidP="00BC1FE2">
            <w:pPr>
              <w:keepLines/>
              <w:spacing w:after="0"/>
              <w:ind w:left="870" w:hanging="870"/>
              <w:rPr>
                <w:rFonts w:ascii="Arial" w:eastAsia="等线" w:hAnsi="Arial"/>
                <w:color w:val="000000" w:themeColor="text1"/>
                <w:sz w:val="18"/>
                <w:lang w:val="en-US"/>
              </w:rPr>
            </w:pPr>
            <w:r w:rsidRPr="007968C4">
              <w:rPr>
                <w:rFonts w:ascii="Arial" w:eastAsia="等线" w:hAnsi="Arial" w:cs="Arial"/>
                <w:color w:val="000000" w:themeColor="text1"/>
                <w:sz w:val="18"/>
                <w:lang w:eastAsia="ja-JP"/>
              </w:rPr>
              <w:t>NOTE **:</w:t>
            </w:r>
            <w:r w:rsidRPr="007968C4">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F2201AC" w14:textId="77777777" w:rsidR="00967CEA" w:rsidRPr="007968C4" w:rsidRDefault="00967CEA" w:rsidP="00967CEA"/>
    <w:p w14:paraId="76A6EABD" w14:textId="17ED7F45" w:rsidR="00967CEA" w:rsidRPr="007968C4" w:rsidRDefault="00967CEA" w:rsidP="00967CEA">
      <w:pPr>
        <w:pStyle w:val="31"/>
        <w:rPr>
          <w:lang w:val="en-US"/>
        </w:rPr>
      </w:pPr>
      <w:bookmarkStart w:id="263" w:name="_Toc129109044"/>
      <w:r>
        <w:t>5.21</w:t>
      </w:r>
      <w:r w:rsidRPr="007968C4">
        <w:t>.2</w:t>
      </w:r>
      <w:r w:rsidRPr="007968C4">
        <w:tab/>
      </w:r>
      <w:r w:rsidRPr="007968C4">
        <w:rPr>
          <w:rFonts w:cs="Arial"/>
          <w:szCs w:val="28"/>
          <w:lang w:eastAsia="zh-CN"/>
        </w:rPr>
        <w:t>Specific for 2 bands UL CA</w:t>
      </w:r>
      <w:bookmarkEnd w:id="263"/>
    </w:p>
    <w:p w14:paraId="7C884AE5" w14:textId="7D61DB54" w:rsidR="00967CEA" w:rsidRPr="007968C4" w:rsidRDefault="00967CEA" w:rsidP="00967CEA">
      <w:pPr>
        <w:pStyle w:val="41"/>
        <w:rPr>
          <w:lang w:val="en-US" w:eastAsia="ja-JP"/>
        </w:rPr>
      </w:pPr>
      <w:bookmarkStart w:id="264" w:name="_Toc129109045"/>
      <w:r w:rsidRPr="007968C4">
        <w:rPr>
          <w:rFonts w:hint="eastAsia"/>
          <w:lang w:eastAsia="zh-CN"/>
        </w:rPr>
        <w:t>5.</w:t>
      </w:r>
      <w:r>
        <w:rPr>
          <w:lang w:eastAsia="zh-CN"/>
        </w:rPr>
        <w:t>21</w:t>
      </w:r>
      <w:r w:rsidRPr="007968C4">
        <w:rPr>
          <w:rFonts w:hint="eastAsia"/>
          <w:lang w:eastAsia="zh-CN"/>
        </w:rPr>
        <w:t>.</w:t>
      </w:r>
      <w:r w:rsidRPr="007968C4">
        <w:rPr>
          <w:lang w:eastAsia="zh-CN"/>
        </w:rPr>
        <w:t>2.1</w:t>
      </w:r>
      <w:r w:rsidRPr="007968C4">
        <w:rPr>
          <w:lang w:eastAsia="zh-CN"/>
        </w:rPr>
        <w:tab/>
      </w:r>
      <w:r w:rsidRPr="007968C4">
        <w:rPr>
          <w:rFonts w:hint="eastAsia"/>
          <w:lang w:eastAsia="zh-CN"/>
        </w:rPr>
        <w:t>UE co-existence studies</w:t>
      </w:r>
      <w:bookmarkEnd w:id="264"/>
    </w:p>
    <w:p w14:paraId="13AE254F" w14:textId="77777777" w:rsidR="00967CEA" w:rsidRPr="007968C4" w:rsidRDefault="00967CEA" w:rsidP="00967CEA">
      <w:pPr>
        <w:pStyle w:val="Guidance"/>
        <w:rPr>
          <w:rFonts w:eastAsia="宋体"/>
          <w:i w:val="0"/>
          <w:color w:val="auto"/>
          <w:szCs w:val="22"/>
          <w:lang w:eastAsia="zh-CN"/>
        </w:rPr>
      </w:pPr>
    </w:p>
    <w:p w14:paraId="1ADA13C1" w14:textId="584E9082" w:rsidR="00967CEA" w:rsidRPr="007968C4" w:rsidRDefault="00967CEA" w:rsidP="00967CEA">
      <w:r>
        <w:t>Table 5.21</w:t>
      </w:r>
      <w:r w:rsidRPr="007968C4">
        <w:t>.2.2-1lists B</w:t>
      </w:r>
      <w:r w:rsidRPr="007968C4">
        <w:rPr>
          <w:rFonts w:hint="eastAsia"/>
          <w:lang w:eastAsia="ja-JP"/>
        </w:rPr>
        <w:t xml:space="preserve">and </w:t>
      </w:r>
      <w:r w:rsidRPr="007968C4">
        <w:rPr>
          <w:lang w:val="en-US" w:eastAsia="zh-CN"/>
        </w:rPr>
        <w:t>n66</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3B34949A" w14:textId="6061BF58" w:rsidR="00967CEA" w:rsidRPr="007968C4" w:rsidRDefault="00967CEA" w:rsidP="00967CEA">
      <w:r w:rsidRPr="007968C4">
        <w:t xml:space="preserve">Table </w:t>
      </w:r>
      <w:r>
        <w:rPr>
          <w:rFonts w:hint="eastAsia"/>
          <w:lang w:val="en-US" w:eastAsia="zh-CN"/>
        </w:rPr>
        <w:t>5.</w:t>
      </w:r>
      <w:r>
        <w:rPr>
          <w:lang w:val="en-US" w:eastAsia="zh-CN"/>
        </w:rPr>
        <w:t>21</w:t>
      </w:r>
      <w:r w:rsidRPr="007968C4">
        <w:rPr>
          <w:rFonts w:hint="eastAsia"/>
          <w:lang w:val="en-US" w:eastAsia="zh-CN"/>
        </w:rPr>
        <w:t>.2</w:t>
      </w:r>
      <w:r w:rsidRPr="007968C4">
        <w:rPr>
          <w:lang w:eastAsia="zh-CN"/>
        </w:rPr>
        <w:t>.</w:t>
      </w:r>
      <w:r w:rsidRPr="007968C4">
        <w:rPr>
          <w:rFonts w:hint="eastAsia"/>
          <w:lang w:val="en-US" w:eastAsia="zh-CN"/>
        </w:rPr>
        <w:t>2</w:t>
      </w:r>
      <w:r w:rsidRPr="007968C4">
        <w:t>-2 lists B</w:t>
      </w:r>
      <w:r w:rsidRPr="007968C4">
        <w:rPr>
          <w:rFonts w:hint="eastAsia"/>
          <w:lang w:eastAsia="ja-JP"/>
        </w:rPr>
        <w:t xml:space="preserve">and </w:t>
      </w:r>
      <w:r w:rsidRPr="007968C4">
        <w:rPr>
          <w:lang w:val="en-US" w:eastAsia="zh-CN"/>
        </w:rPr>
        <w:t>n70</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6B35A857" w14:textId="0D25B4F5"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-1: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1647F559"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80DFE"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8D6A77"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63A42FA"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85273"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EFF99E"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2082BF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9C0DB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AC793D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157EFE2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43E8618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44F33A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49101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C8C7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F6496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36A3A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D5BAA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0A0D1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68D6F92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E50B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6A538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2612D8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3BFB2A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2DA9DE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4898</w:t>
            </w:r>
          </w:p>
        </w:tc>
      </w:tr>
      <w:tr w:rsidR="00967CEA" w:rsidRPr="007968C4" w14:paraId="0F7EA54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0601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1280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BE273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97EC4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F3D58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773B432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69D5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51F97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780CBB7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1B7FEE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15EB19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7737</w:t>
            </w:r>
          </w:p>
        </w:tc>
      </w:tr>
      <w:tr w:rsidR="00967CEA" w:rsidRPr="007968C4" w14:paraId="20A7CBE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C708F"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1C6F0B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80E9E3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D85A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E1E6F7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7DEF3F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721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EBAC5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233EC21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39A8F9A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227F04F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9098</w:t>
            </w:r>
          </w:p>
        </w:tc>
      </w:tr>
      <w:tr w:rsidR="00967CEA" w:rsidRPr="007968C4" w14:paraId="5245F44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165E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BE321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29495E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947174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754FBA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3981E41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928C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A5D29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2303DA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65E9370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3EF0DE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11937</w:t>
            </w:r>
          </w:p>
        </w:tc>
      </w:tr>
      <w:tr w:rsidR="00967CEA" w:rsidRPr="007968C4" w14:paraId="0A7E82E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183FB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5219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0A4E21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082D1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5BCE3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157C0B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70CE2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CA1A02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F891CC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5A2101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3F3954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13298</w:t>
            </w:r>
          </w:p>
        </w:tc>
      </w:tr>
      <w:tr w:rsidR="00967CEA" w:rsidRPr="007968C4" w14:paraId="7CC3EDA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C47EB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3EA2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8E074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75EE089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7CC1E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246E0D4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049C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B9C11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51341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0F47D39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518CDF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9796</w:t>
            </w:r>
          </w:p>
        </w:tc>
      </w:tr>
      <w:tr w:rsidR="00967CEA" w:rsidRPr="007968C4" w14:paraId="7E87797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0001F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7F1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CD642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2D29E5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5126A5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0978782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4C3B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D9932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393C318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55461D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7DF70B4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16137</w:t>
            </w:r>
          </w:p>
        </w:tc>
      </w:tr>
      <w:tr w:rsidR="00967CEA" w:rsidRPr="007968C4" w14:paraId="4C26AE1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5AC5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D2108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0CFD8A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0B6D2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0C04B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55EBCDA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24C3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4622D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656BD95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757E903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13704AA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17498</w:t>
            </w:r>
          </w:p>
        </w:tc>
      </w:tr>
      <w:tr w:rsidR="00967CEA" w:rsidRPr="007968C4" w14:paraId="5EA0AE2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CED89"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6717C4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B8C18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CE416F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551651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679A4E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46C7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75B44E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236E3C8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571440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3EEB654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11274</w:t>
            </w:r>
          </w:p>
        </w:tc>
      </w:tr>
      <w:tr w:rsidR="00967CEA" w:rsidRPr="007968C4" w14:paraId="21BE886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D3DC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CD6F5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33541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D0BD2D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9A4C8F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45E3395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843EC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D69EE5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3E9CF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7BBD10E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F3EC39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10494</w:t>
            </w:r>
          </w:p>
        </w:tc>
      </w:tr>
    </w:tbl>
    <w:p w14:paraId="391CDB76" w14:textId="77777777" w:rsidR="00967CEA" w:rsidRPr="007968C4" w:rsidRDefault="00967CEA" w:rsidP="00967CEA">
      <w:pPr>
        <w:rPr>
          <w:lang w:eastAsia="ko-KR"/>
        </w:rPr>
      </w:pPr>
    </w:p>
    <w:p w14:paraId="231C1190" w14:textId="3BCBB96C"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-2: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0D3ABC2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A9709"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AE0DFF5"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FC698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688036"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0B655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F78297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50007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52E1A0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center"/>
          </w:tcPr>
          <w:p w14:paraId="24A9B8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center"/>
          </w:tcPr>
          <w:p w14:paraId="1E15937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3CC793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BB4A60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6BC2"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C1CDC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9008FD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59AA2D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866D2D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1A6CAB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514AE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B3784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1590</w:t>
            </w:r>
          </w:p>
        </w:tc>
        <w:tc>
          <w:tcPr>
            <w:tcW w:w="1842" w:type="dxa"/>
            <w:tcBorders>
              <w:top w:val="nil"/>
              <w:left w:val="nil"/>
              <w:bottom w:val="single" w:sz="4" w:space="0" w:color="auto"/>
              <w:right w:val="single" w:sz="4" w:space="0" w:color="auto"/>
            </w:tcBorders>
            <w:shd w:val="clear" w:color="auto" w:fill="auto"/>
            <w:noWrap/>
            <w:vAlign w:val="bottom"/>
          </w:tcPr>
          <w:p w14:paraId="611924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2505</w:t>
            </w:r>
          </w:p>
        </w:tc>
        <w:tc>
          <w:tcPr>
            <w:tcW w:w="1985" w:type="dxa"/>
            <w:tcBorders>
              <w:top w:val="nil"/>
              <w:left w:val="nil"/>
              <w:bottom w:val="single" w:sz="4" w:space="0" w:color="auto"/>
              <w:right w:val="single" w:sz="4" w:space="0" w:color="auto"/>
            </w:tcBorders>
            <w:shd w:val="clear" w:color="auto" w:fill="auto"/>
            <w:noWrap/>
            <w:vAlign w:val="bottom"/>
          </w:tcPr>
          <w:p w14:paraId="1CA059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4995</w:t>
            </w:r>
          </w:p>
        </w:tc>
        <w:tc>
          <w:tcPr>
            <w:tcW w:w="1843" w:type="dxa"/>
            <w:tcBorders>
              <w:top w:val="nil"/>
              <w:left w:val="nil"/>
              <w:bottom w:val="single" w:sz="4" w:space="0" w:color="auto"/>
              <w:right w:val="single" w:sz="4" w:space="0" w:color="auto"/>
            </w:tcBorders>
            <w:shd w:val="clear" w:color="auto" w:fill="auto"/>
            <w:noWrap/>
            <w:vAlign w:val="bottom"/>
          </w:tcPr>
          <w:p w14:paraId="4E93E2B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5910</w:t>
            </w:r>
          </w:p>
        </w:tc>
      </w:tr>
      <w:tr w:rsidR="00967CEA" w:rsidRPr="007968C4" w14:paraId="54F05B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02934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D870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6ED45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BD498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5FE397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42F06C8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0CC8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DB34D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810</w:t>
            </w:r>
          </w:p>
        </w:tc>
        <w:tc>
          <w:tcPr>
            <w:tcW w:w="1842" w:type="dxa"/>
            <w:tcBorders>
              <w:top w:val="nil"/>
              <w:left w:val="nil"/>
              <w:bottom w:val="single" w:sz="4" w:space="0" w:color="auto"/>
              <w:right w:val="single" w:sz="4" w:space="0" w:color="auto"/>
            </w:tcBorders>
            <w:shd w:val="clear" w:color="auto" w:fill="auto"/>
            <w:noWrap/>
            <w:vAlign w:val="bottom"/>
          </w:tcPr>
          <w:p w14:paraId="72AE4E7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120</w:t>
            </w:r>
          </w:p>
        </w:tc>
        <w:tc>
          <w:tcPr>
            <w:tcW w:w="1985" w:type="dxa"/>
            <w:tcBorders>
              <w:top w:val="nil"/>
              <w:left w:val="nil"/>
              <w:bottom w:val="single" w:sz="4" w:space="0" w:color="auto"/>
              <w:right w:val="single" w:sz="4" w:space="0" w:color="auto"/>
            </w:tcBorders>
            <w:shd w:val="clear" w:color="auto" w:fill="auto"/>
            <w:noWrap/>
            <w:vAlign w:val="bottom"/>
          </w:tcPr>
          <w:p w14:paraId="240660A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4890</w:t>
            </w:r>
          </w:p>
        </w:tc>
        <w:tc>
          <w:tcPr>
            <w:tcW w:w="1843" w:type="dxa"/>
            <w:tcBorders>
              <w:top w:val="nil"/>
              <w:left w:val="nil"/>
              <w:bottom w:val="single" w:sz="4" w:space="0" w:color="auto"/>
              <w:right w:val="single" w:sz="4" w:space="0" w:color="auto"/>
            </w:tcBorders>
            <w:shd w:val="clear" w:color="auto" w:fill="auto"/>
            <w:noWrap/>
            <w:vAlign w:val="bottom"/>
          </w:tcPr>
          <w:p w14:paraId="23B71D6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6705</w:t>
            </w:r>
          </w:p>
        </w:tc>
      </w:tr>
      <w:tr w:rsidR="00967CEA" w:rsidRPr="007968C4" w14:paraId="54496E7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8095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BEF09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C4EF86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9BB95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22349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0C6053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1F6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10251C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6690</w:t>
            </w:r>
          </w:p>
        </w:tc>
        <w:tc>
          <w:tcPr>
            <w:tcW w:w="1842" w:type="dxa"/>
            <w:tcBorders>
              <w:top w:val="nil"/>
              <w:left w:val="nil"/>
              <w:bottom w:val="single" w:sz="4" w:space="0" w:color="auto"/>
              <w:right w:val="single" w:sz="4" w:space="0" w:color="auto"/>
            </w:tcBorders>
            <w:shd w:val="clear" w:color="auto" w:fill="auto"/>
            <w:noWrap/>
            <w:vAlign w:val="bottom"/>
          </w:tcPr>
          <w:p w14:paraId="0109484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7620</w:t>
            </w:r>
          </w:p>
        </w:tc>
        <w:tc>
          <w:tcPr>
            <w:tcW w:w="1985" w:type="dxa"/>
            <w:tcBorders>
              <w:top w:val="nil"/>
              <w:left w:val="nil"/>
              <w:bottom w:val="single" w:sz="4" w:space="0" w:color="auto"/>
              <w:right w:val="single" w:sz="4" w:space="0" w:color="auto"/>
            </w:tcBorders>
            <w:shd w:val="clear" w:color="auto" w:fill="auto"/>
            <w:noWrap/>
            <w:vAlign w:val="bottom"/>
          </w:tcPr>
          <w:p w14:paraId="5C2733D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66FCD41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10110</w:t>
            </w:r>
          </w:p>
        </w:tc>
      </w:tr>
      <w:tr w:rsidR="00967CEA" w:rsidRPr="007968C4" w14:paraId="6192333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5D74D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57C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3AA3F6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55031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08ECE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2D3CEE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C3BC5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1D3D0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885</w:t>
            </w:r>
          </w:p>
        </w:tc>
        <w:tc>
          <w:tcPr>
            <w:tcW w:w="1842" w:type="dxa"/>
            <w:tcBorders>
              <w:top w:val="nil"/>
              <w:left w:val="nil"/>
              <w:bottom w:val="single" w:sz="4" w:space="0" w:color="auto"/>
              <w:right w:val="single" w:sz="4" w:space="0" w:color="auto"/>
            </w:tcBorders>
            <w:shd w:val="clear" w:color="auto" w:fill="auto"/>
            <w:noWrap/>
            <w:vAlign w:val="bottom"/>
          </w:tcPr>
          <w:p w14:paraId="6CBA42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1830</w:t>
            </w:r>
          </w:p>
        </w:tc>
        <w:tc>
          <w:tcPr>
            <w:tcW w:w="1985" w:type="dxa"/>
            <w:tcBorders>
              <w:top w:val="nil"/>
              <w:left w:val="nil"/>
              <w:bottom w:val="single" w:sz="4" w:space="0" w:color="auto"/>
              <w:right w:val="single" w:sz="4" w:space="0" w:color="auto"/>
            </w:tcBorders>
            <w:shd w:val="clear" w:color="auto" w:fill="auto"/>
            <w:noWrap/>
            <w:vAlign w:val="bottom"/>
          </w:tcPr>
          <w:p w14:paraId="409CD59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8190</w:t>
            </w:r>
          </w:p>
        </w:tc>
        <w:tc>
          <w:tcPr>
            <w:tcW w:w="1843" w:type="dxa"/>
            <w:tcBorders>
              <w:top w:val="nil"/>
              <w:left w:val="nil"/>
              <w:bottom w:val="single" w:sz="4" w:space="0" w:color="auto"/>
              <w:right w:val="single" w:sz="4" w:space="0" w:color="auto"/>
            </w:tcBorders>
            <w:shd w:val="clear" w:color="auto" w:fill="auto"/>
            <w:noWrap/>
            <w:vAlign w:val="bottom"/>
          </w:tcPr>
          <w:p w14:paraId="5BBAED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10905</w:t>
            </w:r>
          </w:p>
        </w:tc>
      </w:tr>
      <w:tr w:rsidR="00967CEA" w:rsidRPr="007968C4" w14:paraId="43C23E8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8EBB6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B7C6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85031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78ACA5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28141B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54E9479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68ED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102FCB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8385</w:t>
            </w:r>
          </w:p>
        </w:tc>
        <w:tc>
          <w:tcPr>
            <w:tcW w:w="1842" w:type="dxa"/>
            <w:tcBorders>
              <w:top w:val="nil"/>
              <w:left w:val="nil"/>
              <w:bottom w:val="single" w:sz="4" w:space="0" w:color="auto"/>
              <w:right w:val="single" w:sz="4" w:space="0" w:color="auto"/>
            </w:tcBorders>
            <w:shd w:val="clear" w:color="auto" w:fill="auto"/>
            <w:noWrap/>
            <w:vAlign w:val="bottom"/>
          </w:tcPr>
          <w:p w14:paraId="4AA4CE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9330</w:t>
            </w:r>
          </w:p>
        </w:tc>
        <w:tc>
          <w:tcPr>
            <w:tcW w:w="1985" w:type="dxa"/>
            <w:tcBorders>
              <w:top w:val="nil"/>
              <w:left w:val="nil"/>
              <w:bottom w:val="single" w:sz="4" w:space="0" w:color="auto"/>
              <w:right w:val="single" w:sz="4" w:space="0" w:color="auto"/>
            </w:tcBorders>
            <w:shd w:val="clear" w:color="auto" w:fill="auto"/>
            <w:noWrap/>
            <w:vAlign w:val="bottom"/>
          </w:tcPr>
          <w:p w14:paraId="2F8BE63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250BE8A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14310</w:t>
            </w:r>
          </w:p>
        </w:tc>
      </w:tr>
      <w:tr w:rsidR="00967CEA" w:rsidRPr="007968C4" w14:paraId="11B4DC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CBF3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F0FD9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A3C9A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1F7D0F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B1863A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664E4AC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86DBF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AB08CF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3180</w:t>
            </w:r>
          </w:p>
        </w:tc>
        <w:tc>
          <w:tcPr>
            <w:tcW w:w="1842" w:type="dxa"/>
            <w:tcBorders>
              <w:top w:val="nil"/>
              <w:left w:val="nil"/>
              <w:bottom w:val="single" w:sz="4" w:space="0" w:color="auto"/>
              <w:right w:val="single" w:sz="4" w:space="0" w:color="auto"/>
            </w:tcBorders>
            <w:shd w:val="clear" w:color="auto" w:fill="auto"/>
            <w:noWrap/>
            <w:vAlign w:val="bottom"/>
          </w:tcPr>
          <w:p w14:paraId="121D709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5010</w:t>
            </w:r>
          </w:p>
        </w:tc>
        <w:tc>
          <w:tcPr>
            <w:tcW w:w="1985" w:type="dxa"/>
            <w:tcBorders>
              <w:top w:val="nil"/>
              <w:left w:val="nil"/>
              <w:bottom w:val="single" w:sz="4" w:space="0" w:color="auto"/>
              <w:right w:val="single" w:sz="4" w:space="0" w:color="auto"/>
            </w:tcBorders>
            <w:shd w:val="clear" w:color="auto" w:fill="auto"/>
            <w:noWrap/>
            <w:vAlign w:val="bottom"/>
          </w:tcPr>
          <w:p w14:paraId="0E764BC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9990</w:t>
            </w:r>
          </w:p>
        </w:tc>
        <w:tc>
          <w:tcPr>
            <w:tcW w:w="1843" w:type="dxa"/>
            <w:tcBorders>
              <w:top w:val="nil"/>
              <w:left w:val="nil"/>
              <w:bottom w:val="single" w:sz="4" w:space="0" w:color="auto"/>
              <w:right w:val="single" w:sz="4" w:space="0" w:color="auto"/>
            </w:tcBorders>
            <w:shd w:val="clear" w:color="auto" w:fill="auto"/>
            <w:noWrap/>
            <w:vAlign w:val="bottom"/>
          </w:tcPr>
          <w:p w14:paraId="6B458D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11820</w:t>
            </w:r>
          </w:p>
        </w:tc>
      </w:tr>
      <w:tr w:rsidR="00967CEA" w:rsidRPr="007968C4" w14:paraId="380831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98C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5A55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58DEAB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072F7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59674B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2EF2D4B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581F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8CBCA7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2580</w:t>
            </w:r>
          </w:p>
        </w:tc>
        <w:tc>
          <w:tcPr>
            <w:tcW w:w="1842" w:type="dxa"/>
            <w:tcBorders>
              <w:top w:val="nil"/>
              <w:left w:val="nil"/>
              <w:bottom w:val="single" w:sz="4" w:space="0" w:color="auto"/>
              <w:right w:val="single" w:sz="4" w:space="0" w:color="auto"/>
            </w:tcBorders>
            <w:shd w:val="clear" w:color="auto" w:fill="auto"/>
            <w:noWrap/>
            <w:vAlign w:val="bottom"/>
          </w:tcPr>
          <w:p w14:paraId="2D22F4E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3540</w:t>
            </w:r>
          </w:p>
        </w:tc>
        <w:tc>
          <w:tcPr>
            <w:tcW w:w="1985" w:type="dxa"/>
            <w:tcBorders>
              <w:top w:val="nil"/>
              <w:left w:val="nil"/>
              <w:bottom w:val="single" w:sz="4" w:space="0" w:color="auto"/>
              <w:right w:val="single" w:sz="4" w:space="0" w:color="auto"/>
            </w:tcBorders>
            <w:shd w:val="clear" w:color="auto" w:fill="auto"/>
            <w:noWrap/>
            <w:vAlign w:val="bottom"/>
          </w:tcPr>
          <w:p w14:paraId="3119E1D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11490</w:t>
            </w:r>
          </w:p>
        </w:tc>
        <w:tc>
          <w:tcPr>
            <w:tcW w:w="1843" w:type="dxa"/>
            <w:tcBorders>
              <w:top w:val="nil"/>
              <w:left w:val="nil"/>
              <w:bottom w:val="single" w:sz="4" w:space="0" w:color="auto"/>
              <w:right w:val="single" w:sz="4" w:space="0" w:color="auto"/>
            </w:tcBorders>
            <w:shd w:val="clear" w:color="auto" w:fill="auto"/>
            <w:noWrap/>
            <w:vAlign w:val="bottom"/>
          </w:tcPr>
          <w:p w14:paraId="48F9B71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15105</w:t>
            </w:r>
          </w:p>
        </w:tc>
      </w:tr>
      <w:tr w:rsidR="00967CEA" w:rsidRPr="007968C4" w14:paraId="6AD21EB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D729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65B5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FE18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0F26C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C502CC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2779872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0C33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47D2C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10080</w:t>
            </w:r>
          </w:p>
        </w:tc>
        <w:tc>
          <w:tcPr>
            <w:tcW w:w="1842" w:type="dxa"/>
            <w:tcBorders>
              <w:top w:val="nil"/>
              <w:left w:val="nil"/>
              <w:bottom w:val="single" w:sz="4" w:space="0" w:color="auto"/>
              <w:right w:val="single" w:sz="4" w:space="0" w:color="auto"/>
            </w:tcBorders>
            <w:shd w:val="clear" w:color="auto" w:fill="auto"/>
            <w:noWrap/>
            <w:vAlign w:val="bottom"/>
          </w:tcPr>
          <w:p w14:paraId="11308E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11040</w:t>
            </w:r>
          </w:p>
        </w:tc>
        <w:tc>
          <w:tcPr>
            <w:tcW w:w="1985" w:type="dxa"/>
            <w:tcBorders>
              <w:top w:val="nil"/>
              <w:left w:val="nil"/>
              <w:bottom w:val="single" w:sz="4" w:space="0" w:color="auto"/>
              <w:right w:val="single" w:sz="4" w:space="0" w:color="auto"/>
            </w:tcBorders>
            <w:shd w:val="clear" w:color="auto" w:fill="auto"/>
            <w:noWrap/>
            <w:vAlign w:val="bottom"/>
          </w:tcPr>
          <w:p w14:paraId="0EDD9CB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14895</w:t>
            </w:r>
          </w:p>
        </w:tc>
        <w:tc>
          <w:tcPr>
            <w:tcW w:w="1843" w:type="dxa"/>
            <w:tcBorders>
              <w:top w:val="nil"/>
              <w:left w:val="nil"/>
              <w:bottom w:val="single" w:sz="4" w:space="0" w:color="auto"/>
              <w:right w:val="single" w:sz="4" w:space="0" w:color="auto"/>
            </w:tcBorders>
            <w:shd w:val="clear" w:color="auto" w:fill="auto"/>
            <w:noWrap/>
            <w:vAlign w:val="bottom"/>
          </w:tcPr>
          <w:p w14:paraId="66D228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18510</w:t>
            </w:r>
          </w:p>
        </w:tc>
      </w:tr>
      <w:tr w:rsidR="00967CEA" w:rsidRPr="007968C4" w14:paraId="20E019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43E38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7D6B0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7F6DB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6CA0E9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42DEC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5A5864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3973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2129F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3315</w:t>
            </w:r>
          </w:p>
        </w:tc>
        <w:tc>
          <w:tcPr>
            <w:tcW w:w="1842" w:type="dxa"/>
            <w:tcBorders>
              <w:top w:val="nil"/>
              <w:left w:val="nil"/>
              <w:bottom w:val="single" w:sz="4" w:space="0" w:color="auto"/>
              <w:right w:val="single" w:sz="4" w:space="0" w:color="auto"/>
            </w:tcBorders>
            <w:shd w:val="clear" w:color="auto" w:fill="auto"/>
            <w:noWrap/>
            <w:vAlign w:val="bottom"/>
          </w:tcPr>
          <w:p w14:paraId="5E53743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1470</w:t>
            </w:r>
          </w:p>
        </w:tc>
        <w:tc>
          <w:tcPr>
            <w:tcW w:w="1985" w:type="dxa"/>
            <w:tcBorders>
              <w:top w:val="nil"/>
              <w:left w:val="nil"/>
              <w:bottom w:val="single" w:sz="4" w:space="0" w:color="auto"/>
              <w:right w:val="single" w:sz="4" w:space="0" w:color="auto"/>
            </w:tcBorders>
            <w:shd w:val="clear" w:color="auto" w:fill="auto"/>
            <w:noWrap/>
            <w:vAlign w:val="bottom"/>
          </w:tcPr>
          <w:p w14:paraId="429D73F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6480</w:t>
            </w:r>
          </w:p>
        </w:tc>
        <w:tc>
          <w:tcPr>
            <w:tcW w:w="1843" w:type="dxa"/>
            <w:tcBorders>
              <w:top w:val="nil"/>
              <w:left w:val="nil"/>
              <w:bottom w:val="single" w:sz="4" w:space="0" w:color="auto"/>
              <w:right w:val="single" w:sz="4" w:space="0" w:color="auto"/>
            </w:tcBorders>
            <w:shd w:val="clear" w:color="auto" w:fill="auto"/>
            <w:noWrap/>
            <w:vAlign w:val="bottom"/>
          </w:tcPr>
          <w:p w14:paraId="2D7771E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9210</w:t>
            </w:r>
          </w:p>
        </w:tc>
      </w:tr>
      <w:tr w:rsidR="00967CEA" w:rsidRPr="007968C4" w14:paraId="40414C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0EE9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30EE0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2886F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8CDA3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41261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0D30A8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1DD61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7AA86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13290</w:t>
            </w:r>
          </w:p>
        </w:tc>
        <w:tc>
          <w:tcPr>
            <w:tcW w:w="1842" w:type="dxa"/>
            <w:tcBorders>
              <w:top w:val="nil"/>
              <w:left w:val="nil"/>
              <w:bottom w:val="single" w:sz="4" w:space="0" w:color="auto"/>
              <w:right w:val="single" w:sz="4" w:space="0" w:color="auto"/>
            </w:tcBorders>
            <w:shd w:val="clear" w:color="auto" w:fill="auto"/>
            <w:noWrap/>
            <w:vAlign w:val="bottom"/>
          </w:tcPr>
          <w:p w14:paraId="5409B4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16020</w:t>
            </w:r>
          </w:p>
        </w:tc>
        <w:tc>
          <w:tcPr>
            <w:tcW w:w="1985" w:type="dxa"/>
            <w:tcBorders>
              <w:top w:val="nil"/>
              <w:left w:val="nil"/>
              <w:bottom w:val="single" w:sz="4" w:space="0" w:color="auto"/>
              <w:right w:val="single" w:sz="4" w:space="0" w:color="auto"/>
            </w:tcBorders>
            <w:shd w:val="clear" w:color="auto" w:fill="auto"/>
            <w:noWrap/>
            <w:vAlign w:val="bottom"/>
          </w:tcPr>
          <w:p w14:paraId="13563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11685</w:t>
            </w:r>
          </w:p>
        </w:tc>
        <w:tc>
          <w:tcPr>
            <w:tcW w:w="1843" w:type="dxa"/>
            <w:tcBorders>
              <w:top w:val="nil"/>
              <w:left w:val="nil"/>
              <w:bottom w:val="single" w:sz="4" w:space="0" w:color="auto"/>
              <w:right w:val="single" w:sz="4" w:space="0" w:color="auto"/>
            </w:tcBorders>
            <w:shd w:val="clear" w:color="auto" w:fill="auto"/>
            <w:noWrap/>
            <w:vAlign w:val="bottom"/>
          </w:tcPr>
          <w:p w14:paraId="6CB8EB8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13530</w:t>
            </w:r>
          </w:p>
        </w:tc>
      </w:tr>
    </w:tbl>
    <w:p w14:paraId="1EB97C1E" w14:textId="77777777" w:rsidR="00967CEA" w:rsidRPr="007968C4" w:rsidRDefault="00967CEA" w:rsidP="00967CEA">
      <w:pPr>
        <w:rPr>
          <w:lang w:eastAsia="ko-KR"/>
        </w:rPr>
      </w:pPr>
    </w:p>
    <w:p w14:paraId="4CDB58AC" w14:textId="77777777" w:rsidR="00967CEA" w:rsidRDefault="00967CEA" w:rsidP="00967CEA">
      <w:pPr>
        <w:rPr>
          <w:lang w:eastAsia="ko-KR"/>
        </w:rPr>
      </w:pPr>
      <w:r w:rsidRPr="007968C4">
        <w:rPr>
          <w:lang w:eastAsia="ko-KR"/>
        </w:rPr>
        <w:t xml:space="preserve">Based on the </w:t>
      </w:r>
      <w:r w:rsidRPr="007968C4">
        <w:rPr>
          <w:lang w:val="en-US" w:eastAsia="zh-CN"/>
        </w:rPr>
        <w:t>t</w:t>
      </w:r>
      <w:r w:rsidRPr="007968C4">
        <w:rPr>
          <w:lang w:eastAsia="ko-KR"/>
        </w:rPr>
        <w:t xml:space="preserve">ables above it can be seen that </w:t>
      </w:r>
    </w:p>
    <w:p w14:paraId="3493777F" w14:textId="72A89848" w:rsidR="008A79F5" w:rsidRDefault="008A79F5" w:rsidP="00967CEA">
      <w:pPr>
        <w:rPr>
          <w:lang w:eastAsia="ko-KR"/>
        </w:rPr>
      </w:pPr>
      <w:r w:rsidRPr="007968C4">
        <w:rPr>
          <w:lang w:eastAsia="ko-KR"/>
        </w:rPr>
        <w:t>n66 + n77 IMD2, IMD4 or IMD5 may affect Rx frequencies of band n70.</w:t>
      </w:r>
    </w:p>
    <w:p w14:paraId="48E6E716" w14:textId="2605F82C" w:rsidR="008A79F5" w:rsidRPr="007968C4" w:rsidRDefault="008A79F5" w:rsidP="00967CEA">
      <w:pPr>
        <w:rPr>
          <w:lang w:eastAsia="ko-KR"/>
        </w:rPr>
      </w:pPr>
      <w:r w:rsidRPr="007968C4">
        <w:rPr>
          <w:lang w:eastAsia="ko-KR"/>
        </w:rPr>
        <w:t>n70 + n77 IMD2 or IMD5 may affect Rx frequencies of band n66.</w:t>
      </w:r>
    </w:p>
    <w:p w14:paraId="0DF26AA6" w14:textId="77777777" w:rsidR="00967CEA" w:rsidRPr="007968C4" w:rsidRDefault="00967CEA" w:rsidP="00967CEA">
      <w:pPr>
        <w:pStyle w:val="affb"/>
        <w:rPr>
          <w:lang w:eastAsia="ko-KR"/>
        </w:rPr>
      </w:pPr>
    </w:p>
    <w:p w14:paraId="27F22598" w14:textId="07C3DD67" w:rsidR="00967CEA" w:rsidRPr="007968C4" w:rsidRDefault="00967CEA" w:rsidP="00967CEA">
      <w:pPr>
        <w:pStyle w:val="41"/>
        <w:rPr>
          <w:lang w:val="en-US" w:eastAsia="ja-JP"/>
        </w:rPr>
      </w:pPr>
      <w:bookmarkStart w:id="265" w:name="_Toc129109046"/>
      <w:r>
        <w:rPr>
          <w:rFonts w:hint="eastAsia"/>
          <w:szCs w:val="22"/>
          <w:lang w:eastAsia="zh-CN"/>
        </w:rPr>
        <w:t>5.</w:t>
      </w:r>
      <w:r>
        <w:rPr>
          <w:szCs w:val="22"/>
          <w:lang w:eastAsia="zh-CN"/>
        </w:rPr>
        <w:t>21</w:t>
      </w:r>
      <w:r w:rsidRPr="007968C4">
        <w:rPr>
          <w:szCs w:val="22"/>
          <w:lang w:eastAsia="zh-CN"/>
        </w:rPr>
        <w:t>.2.2</w:t>
      </w:r>
      <w:r w:rsidRPr="007968C4">
        <w:rPr>
          <w:rFonts w:hint="eastAsia"/>
          <w:szCs w:val="22"/>
          <w:lang w:eastAsia="zh-CN"/>
        </w:rPr>
        <w:tab/>
      </w:r>
      <w:r w:rsidRPr="007968C4">
        <w:rPr>
          <w:rFonts w:hint="eastAsia"/>
          <w:szCs w:val="22"/>
          <w:lang w:val="en-US" w:eastAsia="zh-CN"/>
        </w:rPr>
        <w:t>REFSENS requirements</w:t>
      </w:r>
      <w:bookmarkEnd w:id="265"/>
    </w:p>
    <w:p w14:paraId="0F98F00B" w14:textId="77777777" w:rsidR="00967CEA" w:rsidRPr="007968C4" w:rsidRDefault="00967CEA" w:rsidP="00967CEA">
      <w:pPr>
        <w:rPr>
          <w:szCs w:val="18"/>
        </w:rPr>
      </w:pPr>
      <w:r w:rsidRPr="007968C4">
        <w:rPr>
          <w:lang w:eastAsia="ko-KR"/>
        </w:rPr>
        <w:t xml:space="preserve">Looking further on the IMD impacts, in both cases, only IMD2 products may fall into Rx frequencies of n66 or n70 in the USA. </w:t>
      </w:r>
      <w:r w:rsidRPr="007968C4">
        <w:rPr>
          <w:iCs/>
          <w:lang w:val="en-US" w:eastAsia="zh-CN"/>
        </w:rPr>
        <w:t>Since i</w:t>
      </w:r>
      <w:r w:rsidRPr="007968C4">
        <w:rPr>
          <w:rFonts w:cs="Arial"/>
          <w:lang w:val="en-US"/>
        </w:rPr>
        <w:t>n</w:t>
      </w:r>
      <w:r w:rsidRPr="007968C4">
        <w:rPr>
          <w:rFonts w:cs="Arial"/>
        </w:rPr>
        <w:t xml:space="preserve"> the USA, </w:t>
      </w:r>
      <w:r w:rsidRPr="007968C4">
        <w:rPr>
          <w:szCs w:val="18"/>
        </w:rPr>
        <w:t xml:space="preserve">n77 band is restricted to 3450 – 3550 MHz and 3700 – 3980 MHz, IMD products are calculated based on those frequencies. </w:t>
      </w:r>
    </w:p>
    <w:p w14:paraId="793D95D5" w14:textId="77777777" w:rsidR="00967CEA" w:rsidRPr="007968C4" w:rsidRDefault="00967CEA" w:rsidP="00967CEA">
      <w:r w:rsidRPr="007968C4">
        <w:t>MSD values are reused from CA_n2A-n66A-n77A.</w:t>
      </w:r>
    </w:p>
    <w:p w14:paraId="4AAA034A" w14:textId="400A4E5F" w:rsidR="00967CEA" w:rsidRPr="007968C4" w:rsidRDefault="00967CEA" w:rsidP="00967CEA">
      <w:pPr>
        <w:jc w:val="center"/>
        <w:rPr>
          <w:rFonts w:ascii="Arial" w:hAnsi="Arial" w:cs="Arial"/>
          <w:b/>
          <w:bCs/>
          <w:lang w:val="en-US"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hint="eastAsia"/>
          <w:b/>
          <w:bCs/>
          <w:lang w:val="en-US" w:eastAsia="zh-CN"/>
        </w:rPr>
        <w:t>.2.3-1</w:t>
      </w:r>
      <w:r w:rsidRPr="007968C4">
        <w:rPr>
          <w:rFonts w:ascii="Arial" w:hAnsi="Arial" w:cs="Arial"/>
          <w:b/>
          <w:bCs/>
          <w:lang w:val="en-US"/>
        </w:rPr>
        <w:t xml:space="preserve">: </w:t>
      </w:r>
      <w:r w:rsidRPr="007968C4">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7CEA" w:rsidRPr="007968C4" w14:paraId="5572736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4D11E9" w14:textId="77777777" w:rsidR="00967CEA" w:rsidRPr="007968C4" w:rsidRDefault="00967CEA" w:rsidP="00BC1FE2">
            <w:pPr>
              <w:pStyle w:val="TAH"/>
              <w:rPr>
                <w:lang w:val="en-US"/>
              </w:rPr>
            </w:pPr>
            <w:r w:rsidRPr="007968C4">
              <w:t>Band / Channel bandwidth / N</w:t>
            </w:r>
            <w:r w:rsidRPr="007968C4">
              <w:rPr>
                <w:vertAlign w:val="subscript"/>
              </w:rPr>
              <w:t>RB</w:t>
            </w:r>
            <w:r w:rsidRPr="007968C4">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B5044A" w14:textId="77777777" w:rsidR="00967CEA" w:rsidRPr="007968C4" w:rsidRDefault="00967CEA" w:rsidP="00BC1FE2">
            <w:pPr>
              <w:pStyle w:val="TAH"/>
            </w:pPr>
            <w:r w:rsidRPr="007968C4">
              <w:t>Source of IMD</w:t>
            </w:r>
          </w:p>
        </w:tc>
      </w:tr>
      <w:tr w:rsidR="00967CEA" w:rsidRPr="007968C4" w14:paraId="0E525AEC"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C24588" w14:textId="77777777" w:rsidR="00967CEA" w:rsidRPr="007968C4" w:rsidRDefault="00967CEA" w:rsidP="00BC1FE2">
            <w:pPr>
              <w:pStyle w:val="TAH"/>
            </w:pPr>
            <w:r w:rsidRPr="007968C4">
              <w:rPr>
                <w:lang w:eastAsia="ja-JP"/>
              </w:rPr>
              <w:t>NR</w:t>
            </w:r>
            <w:r w:rsidRPr="007968C4">
              <w:t xml:space="preserve"> </w:t>
            </w:r>
            <w:r w:rsidRPr="007968C4">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249B3" w14:textId="77777777" w:rsidR="00967CEA" w:rsidRPr="007968C4" w:rsidRDefault="00967CEA" w:rsidP="00BC1FE2">
            <w:pPr>
              <w:pStyle w:val="TAH"/>
            </w:pPr>
            <w:r w:rsidRPr="007968C4">
              <w:rPr>
                <w:lang w:eastAsia="ja-JP"/>
              </w:rPr>
              <w:t>NR</w:t>
            </w:r>
            <w:r w:rsidRPr="007968C4">
              <w:t xml:space="preserve"> band</w:t>
            </w:r>
          </w:p>
        </w:tc>
        <w:tc>
          <w:tcPr>
            <w:tcW w:w="960" w:type="dxa"/>
            <w:tcBorders>
              <w:top w:val="single" w:sz="4" w:space="0" w:color="auto"/>
              <w:left w:val="single" w:sz="4" w:space="0" w:color="auto"/>
              <w:bottom w:val="single" w:sz="4" w:space="0" w:color="auto"/>
              <w:right w:val="single" w:sz="4" w:space="0" w:color="auto"/>
            </w:tcBorders>
          </w:tcPr>
          <w:p w14:paraId="170222F5" w14:textId="77777777" w:rsidR="00967CEA" w:rsidRPr="007968C4" w:rsidRDefault="00967CEA" w:rsidP="00BC1FE2">
            <w:pPr>
              <w:pStyle w:val="TAH"/>
            </w:pPr>
            <w:r w:rsidRPr="007968C4">
              <w:t>UL F</w:t>
            </w:r>
            <w:r w:rsidRPr="007968C4">
              <w:rPr>
                <w:vertAlign w:val="subscript"/>
              </w:rPr>
              <w:t>c</w:t>
            </w:r>
            <w:r w:rsidRPr="007968C4">
              <w:t xml:space="preserve"> </w:t>
            </w:r>
            <w:r w:rsidRPr="007968C4">
              <w:br/>
              <w:t>(MHz)</w:t>
            </w:r>
          </w:p>
        </w:tc>
        <w:tc>
          <w:tcPr>
            <w:tcW w:w="964" w:type="dxa"/>
            <w:tcBorders>
              <w:top w:val="single" w:sz="4" w:space="0" w:color="auto"/>
              <w:left w:val="single" w:sz="4" w:space="0" w:color="auto"/>
              <w:bottom w:val="single" w:sz="4" w:space="0" w:color="auto"/>
              <w:right w:val="single" w:sz="4" w:space="0" w:color="auto"/>
            </w:tcBorders>
          </w:tcPr>
          <w:p w14:paraId="4803DD0E" w14:textId="77777777" w:rsidR="00967CEA" w:rsidRPr="007968C4" w:rsidRDefault="00967CEA" w:rsidP="00BC1FE2">
            <w:pPr>
              <w:pStyle w:val="TAH"/>
            </w:pPr>
            <w:r w:rsidRPr="007968C4">
              <w:t xml:space="preserve">UL/DL BW </w:t>
            </w:r>
            <w:r w:rsidRPr="007968C4">
              <w:br/>
              <w:t>(MHz)</w:t>
            </w:r>
          </w:p>
        </w:tc>
        <w:tc>
          <w:tcPr>
            <w:tcW w:w="960" w:type="dxa"/>
            <w:tcBorders>
              <w:top w:val="single" w:sz="4" w:space="0" w:color="auto"/>
              <w:left w:val="single" w:sz="4" w:space="0" w:color="auto"/>
              <w:bottom w:val="single" w:sz="4" w:space="0" w:color="auto"/>
              <w:right w:val="single" w:sz="4" w:space="0" w:color="auto"/>
            </w:tcBorders>
          </w:tcPr>
          <w:p w14:paraId="574449EF" w14:textId="77777777" w:rsidR="00967CEA" w:rsidRPr="007968C4" w:rsidRDefault="00967CEA" w:rsidP="00BC1FE2">
            <w:pPr>
              <w:pStyle w:val="TAH"/>
            </w:pPr>
            <w:r w:rsidRPr="007968C4">
              <w:t xml:space="preserve">UL </w:t>
            </w:r>
            <w:r w:rsidRPr="007968C4">
              <w:br/>
              <w:t>C</w:t>
            </w:r>
            <w:r w:rsidRPr="007968C4">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D54C95" w14:textId="77777777" w:rsidR="00967CEA" w:rsidRPr="007968C4" w:rsidRDefault="00967CEA" w:rsidP="00BC1FE2">
            <w:pPr>
              <w:pStyle w:val="TAH"/>
            </w:pPr>
            <w:r w:rsidRPr="007968C4">
              <w:t>DL F</w:t>
            </w:r>
            <w:r w:rsidRPr="007968C4">
              <w:rPr>
                <w:vertAlign w:val="subscript"/>
              </w:rPr>
              <w:t>c</w:t>
            </w:r>
            <w:r w:rsidRPr="007968C4">
              <w:t xml:space="preserve"> (MHz)</w:t>
            </w:r>
          </w:p>
        </w:tc>
        <w:tc>
          <w:tcPr>
            <w:tcW w:w="977" w:type="dxa"/>
            <w:tcBorders>
              <w:top w:val="single" w:sz="4" w:space="0" w:color="auto"/>
              <w:left w:val="single" w:sz="4" w:space="0" w:color="auto"/>
              <w:bottom w:val="single" w:sz="4" w:space="0" w:color="auto"/>
              <w:right w:val="single" w:sz="4" w:space="0" w:color="auto"/>
            </w:tcBorders>
          </w:tcPr>
          <w:p w14:paraId="1EE7EC83" w14:textId="77777777" w:rsidR="00967CEA" w:rsidRPr="007968C4" w:rsidRDefault="00967CEA" w:rsidP="00BC1FE2">
            <w:pPr>
              <w:pStyle w:val="TAH"/>
            </w:pPr>
            <w:r w:rsidRPr="007968C4">
              <w:t xml:space="preserve">MSD </w:t>
            </w:r>
            <w:r w:rsidRPr="007968C4">
              <w:br/>
              <w:t>(dB)</w:t>
            </w:r>
          </w:p>
        </w:tc>
        <w:tc>
          <w:tcPr>
            <w:tcW w:w="828" w:type="dxa"/>
            <w:tcBorders>
              <w:top w:val="single" w:sz="4" w:space="0" w:color="auto"/>
              <w:left w:val="single" w:sz="4" w:space="0" w:color="auto"/>
              <w:bottom w:val="single" w:sz="4" w:space="0" w:color="auto"/>
              <w:right w:val="single" w:sz="4" w:space="0" w:color="auto"/>
            </w:tcBorders>
          </w:tcPr>
          <w:p w14:paraId="42692526" w14:textId="77777777" w:rsidR="00967CEA" w:rsidRPr="007968C4" w:rsidRDefault="00967CEA" w:rsidP="00BC1FE2">
            <w:pPr>
              <w:pStyle w:val="TAH"/>
            </w:pPr>
            <w:r w:rsidRPr="007968C4">
              <w:t>Duplex mode</w:t>
            </w:r>
          </w:p>
        </w:tc>
        <w:tc>
          <w:tcPr>
            <w:tcW w:w="1057" w:type="dxa"/>
            <w:tcBorders>
              <w:top w:val="nil"/>
              <w:left w:val="single" w:sz="4" w:space="0" w:color="auto"/>
              <w:bottom w:val="single" w:sz="4" w:space="0" w:color="auto"/>
              <w:right w:val="single" w:sz="4" w:space="0" w:color="auto"/>
            </w:tcBorders>
            <w:shd w:val="clear" w:color="auto" w:fill="auto"/>
          </w:tcPr>
          <w:p w14:paraId="56C2E830" w14:textId="77777777" w:rsidR="00967CEA" w:rsidRPr="007968C4" w:rsidRDefault="00967CEA" w:rsidP="00BC1FE2">
            <w:pPr>
              <w:pStyle w:val="TAH"/>
            </w:pPr>
          </w:p>
        </w:tc>
      </w:tr>
      <w:tr w:rsidR="00967CEA" w:rsidRPr="007968C4" w14:paraId="33114E96"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76CF47" w14:textId="77777777" w:rsidR="00967CEA" w:rsidRPr="007968C4" w:rsidRDefault="00967CEA" w:rsidP="00BC1FE2">
            <w:pPr>
              <w:pStyle w:val="TAC"/>
              <w:rPr>
                <w:lang w:val="en-US" w:eastAsia="zh-CN"/>
              </w:rPr>
            </w:pPr>
            <w:r w:rsidRPr="007968C4">
              <w:rPr>
                <w:color w:val="000000"/>
                <w:lang w:eastAsia="zh-CN"/>
              </w:rPr>
              <w:t>CA_n66-n70-n77</w:t>
            </w:r>
          </w:p>
        </w:tc>
        <w:tc>
          <w:tcPr>
            <w:tcW w:w="1146" w:type="dxa"/>
            <w:tcBorders>
              <w:top w:val="single" w:sz="4" w:space="0" w:color="auto"/>
              <w:left w:val="single" w:sz="4" w:space="0" w:color="auto"/>
              <w:right w:val="single" w:sz="4" w:space="0" w:color="auto"/>
            </w:tcBorders>
            <w:vAlign w:val="center"/>
          </w:tcPr>
          <w:p w14:paraId="50FA8B78" w14:textId="77777777" w:rsidR="00967CEA" w:rsidRPr="007968C4" w:rsidRDefault="00967CEA" w:rsidP="00BC1FE2">
            <w:pPr>
              <w:pStyle w:val="TAC"/>
              <w:rPr>
                <w:lang w:val="en-US" w:eastAsia="zh-CN"/>
              </w:rPr>
            </w:pPr>
            <w:r w:rsidRPr="007968C4">
              <w:rPr>
                <w:color w:val="000000"/>
              </w:rPr>
              <w:t>n66</w:t>
            </w:r>
          </w:p>
        </w:tc>
        <w:tc>
          <w:tcPr>
            <w:tcW w:w="960" w:type="dxa"/>
            <w:tcBorders>
              <w:top w:val="single" w:sz="4" w:space="0" w:color="auto"/>
              <w:left w:val="single" w:sz="4" w:space="0" w:color="auto"/>
              <w:right w:val="single" w:sz="4" w:space="0" w:color="auto"/>
            </w:tcBorders>
          </w:tcPr>
          <w:p w14:paraId="36C548AB" w14:textId="77777777" w:rsidR="00967CEA" w:rsidRPr="007968C4" w:rsidRDefault="00967CEA" w:rsidP="00BC1FE2">
            <w:pPr>
              <w:pStyle w:val="TAC"/>
              <w:rPr>
                <w:lang w:val="en-US" w:eastAsia="zh-CN"/>
              </w:rPr>
            </w:pPr>
            <w:r w:rsidRPr="007968C4">
              <w:rPr>
                <w:lang w:val="en-US" w:eastAsia="zh-CN"/>
              </w:rPr>
              <w:t>1757.5</w:t>
            </w:r>
          </w:p>
        </w:tc>
        <w:tc>
          <w:tcPr>
            <w:tcW w:w="964" w:type="dxa"/>
            <w:tcBorders>
              <w:top w:val="single" w:sz="4" w:space="0" w:color="auto"/>
              <w:left w:val="single" w:sz="4" w:space="0" w:color="auto"/>
              <w:right w:val="single" w:sz="4" w:space="0" w:color="auto"/>
            </w:tcBorders>
          </w:tcPr>
          <w:p w14:paraId="4981AC4D"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0EBBDA32"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57AE69EF" w14:textId="77777777" w:rsidR="00967CEA" w:rsidRPr="007968C4" w:rsidRDefault="00967CEA" w:rsidP="00BC1FE2">
            <w:pPr>
              <w:pStyle w:val="TAC"/>
              <w:rPr>
                <w:lang w:val="en-US" w:eastAsia="zh-CN"/>
              </w:rPr>
            </w:pPr>
            <w:r w:rsidRPr="007968C4">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922D163"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27C79B75"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FA39ED6" w14:textId="77777777" w:rsidR="00967CEA" w:rsidRPr="007968C4" w:rsidRDefault="00967CEA" w:rsidP="00BC1FE2">
            <w:pPr>
              <w:pStyle w:val="TAC"/>
              <w:rPr>
                <w:lang w:val="en-US" w:eastAsia="zh-CN"/>
              </w:rPr>
            </w:pPr>
            <w:r w:rsidRPr="007968C4">
              <w:t>N/A</w:t>
            </w:r>
          </w:p>
        </w:tc>
      </w:tr>
      <w:tr w:rsidR="00967CEA" w:rsidRPr="007968C4" w14:paraId="12A047B5"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097F9"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D3103C" w14:textId="77777777" w:rsidR="00967CEA" w:rsidRPr="007968C4" w:rsidRDefault="00967CEA" w:rsidP="00BC1FE2">
            <w:pPr>
              <w:pStyle w:val="TAC"/>
              <w:rPr>
                <w:lang w:val="en-US" w:eastAsia="zh-CN"/>
              </w:rPr>
            </w:pPr>
            <w:r w:rsidRPr="007968C4">
              <w:rPr>
                <w:color w:val="000000"/>
                <w:lang w:eastAsia="zh-CN"/>
              </w:rPr>
              <w:t>n70</w:t>
            </w:r>
          </w:p>
        </w:tc>
        <w:tc>
          <w:tcPr>
            <w:tcW w:w="960" w:type="dxa"/>
            <w:tcBorders>
              <w:top w:val="single" w:sz="4" w:space="0" w:color="auto"/>
              <w:left w:val="single" w:sz="4" w:space="0" w:color="auto"/>
              <w:right w:val="single" w:sz="4" w:space="0" w:color="auto"/>
            </w:tcBorders>
          </w:tcPr>
          <w:p w14:paraId="1322B367" w14:textId="77777777" w:rsidR="00967CEA" w:rsidRPr="007968C4" w:rsidRDefault="00967CEA" w:rsidP="00BC1FE2">
            <w:pPr>
              <w:pStyle w:val="TAC"/>
              <w:rPr>
                <w:lang w:val="en-US" w:eastAsia="zh-CN"/>
              </w:rPr>
            </w:pPr>
            <w:r w:rsidRPr="007968C4">
              <w:rPr>
                <w:lang w:val="en-US" w:eastAsia="zh-CN"/>
              </w:rPr>
              <w:t>1707.5</w:t>
            </w:r>
          </w:p>
        </w:tc>
        <w:tc>
          <w:tcPr>
            <w:tcW w:w="964" w:type="dxa"/>
            <w:tcBorders>
              <w:top w:val="single" w:sz="4" w:space="0" w:color="auto"/>
              <w:left w:val="single" w:sz="4" w:space="0" w:color="auto"/>
              <w:right w:val="single" w:sz="4" w:space="0" w:color="auto"/>
            </w:tcBorders>
          </w:tcPr>
          <w:p w14:paraId="35493595"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549973B0"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1DF8099F" w14:textId="77777777" w:rsidR="00967CEA" w:rsidRPr="007968C4" w:rsidRDefault="00967CEA" w:rsidP="00BC1FE2">
            <w:pPr>
              <w:pStyle w:val="TAC"/>
              <w:rPr>
                <w:lang w:val="en-US" w:eastAsia="zh-CN"/>
              </w:rPr>
            </w:pPr>
            <w:r w:rsidRPr="007968C4">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F95D4B4" w14:textId="77777777" w:rsidR="00967CEA" w:rsidRPr="007968C4" w:rsidRDefault="00967CEA" w:rsidP="00BC1FE2">
            <w:pPr>
              <w:pStyle w:val="TAC"/>
              <w:rPr>
                <w:lang w:val="en-US" w:eastAsia="zh-CN"/>
              </w:rPr>
            </w:pPr>
            <w:r w:rsidRPr="007968C4">
              <w:rPr>
                <w:lang w:val="en-US" w:eastAsia="zh-CN"/>
              </w:rPr>
              <w:t>32.1</w:t>
            </w:r>
          </w:p>
        </w:tc>
        <w:tc>
          <w:tcPr>
            <w:tcW w:w="828" w:type="dxa"/>
            <w:tcBorders>
              <w:top w:val="single" w:sz="4" w:space="0" w:color="auto"/>
              <w:left w:val="single" w:sz="4" w:space="0" w:color="auto"/>
              <w:right w:val="single" w:sz="4" w:space="0" w:color="auto"/>
            </w:tcBorders>
            <w:vAlign w:val="center"/>
          </w:tcPr>
          <w:p w14:paraId="420DE338"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9D2AF6A" w14:textId="77777777" w:rsidR="00967CEA" w:rsidRPr="007968C4" w:rsidRDefault="00967CEA" w:rsidP="00BC1FE2">
            <w:pPr>
              <w:pStyle w:val="TAC"/>
              <w:rPr>
                <w:lang w:val="en-US" w:eastAsia="zh-CN"/>
              </w:rPr>
            </w:pPr>
            <w:r w:rsidRPr="007968C4">
              <w:t>IMD2</w:t>
            </w:r>
            <w:r w:rsidRPr="007968C4">
              <w:rPr>
                <w:vertAlign w:val="superscript"/>
              </w:rPr>
              <w:t>x</w:t>
            </w:r>
            <w:r w:rsidRPr="00AB6990">
              <w:rPr>
                <w:vertAlign w:val="superscript"/>
              </w:rPr>
              <w:t>,</w:t>
            </w:r>
            <w:r w:rsidRPr="007968C4">
              <w:rPr>
                <w:vertAlign w:val="superscript"/>
              </w:rPr>
              <w:t>y</w:t>
            </w:r>
          </w:p>
        </w:tc>
      </w:tr>
      <w:tr w:rsidR="00967CEA" w:rsidRPr="007968C4" w14:paraId="4917DAB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EBA832"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05DE8" w14:textId="77777777" w:rsidR="00967CEA" w:rsidRPr="007968C4" w:rsidRDefault="00967CEA" w:rsidP="00BC1FE2">
            <w:pPr>
              <w:pStyle w:val="TAC"/>
              <w:rPr>
                <w:lang w:val="en-US" w:eastAsia="zh-CN"/>
              </w:rPr>
            </w:pPr>
            <w:r w:rsidRPr="007968C4">
              <w:rPr>
                <w:color w:val="000000"/>
              </w:rPr>
              <w:t>n77</w:t>
            </w:r>
          </w:p>
        </w:tc>
        <w:tc>
          <w:tcPr>
            <w:tcW w:w="960" w:type="dxa"/>
            <w:tcBorders>
              <w:top w:val="single" w:sz="4" w:space="0" w:color="auto"/>
              <w:left w:val="single" w:sz="4" w:space="0" w:color="auto"/>
              <w:right w:val="single" w:sz="4" w:space="0" w:color="auto"/>
            </w:tcBorders>
          </w:tcPr>
          <w:p w14:paraId="333F5BA8" w14:textId="77777777" w:rsidR="00967CEA" w:rsidRPr="007968C4" w:rsidRDefault="00967CEA" w:rsidP="00BC1FE2">
            <w:pPr>
              <w:pStyle w:val="TAC"/>
              <w:rPr>
                <w:lang w:val="en-US" w:eastAsia="zh-CN"/>
              </w:rPr>
            </w:pPr>
            <w:r w:rsidRPr="007968C4">
              <w:rPr>
                <w:lang w:val="en-US" w:eastAsia="zh-CN"/>
              </w:rPr>
              <w:t>3765</w:t>
            </w:r>
          </w:p>
        </w:tc>
        <w:tc>
          <w:tcPr>
            <w:tcW w:w="964" w:type="dxa"/>
            <w:tcBorders>
              <w:top w:val="single" w:sz="4" w:space="0" w:color="auto"/>
              <w:left w:val="single" w:sz="4" w:space="0" w:color="auto"/>
              <w:right w:val="single" w:sz="4" w:space="0" w:color="auto"/>
            </w:tcBorders>
          </w:tcPr>
          <w:p w14:paraId="20AC15B9"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right w:val="single" w:sz="4" w:space="0" w:color="auto"/>
            </w:tcBorders>
          </w:tcPr>
          <w:p w14:paraId="04CA1DF2"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right w:val="single" w:sz="4" w:space="0" w:color="auto"/>
            </w:tcBorders>
          </w:tcPr>
          <w:p w14:paraId="58EB882E" w14:textId="77777777" w:rsidR="00967CEA" w:rsidRPr="007968C4" w:rsidRDefault="00967CEA" w:rsidP="00BC1FE2">
            <w:pPr>
              <w:pStyle w:val="TAC"/>
              <w:rPr>
                <w:lang w:val="en-US" w:eastAsia="zh-CN"/>
              </w:rPr>
            </w:pPr>
            <w:r w:rsidRPr="007968C4">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ED4408C"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0FBD3406" w14:textId="77777777" w:rsidR="00967CEA" w:rsidRPr="007968C4" w:rsidRDefault="00967CEA" w:rsidP="00BC1FE2">
            <w:pPr>
              <w:pStyle w:val="TAC"/>
              <w:rPr>
                <w:lang w:val="en-US" w:eastAsia="zh-CN"/>
              </w:rPr>
            </w:pPr>
            <w:r w:rsidRPr="007968C4">
              <w:rPr>
                <w:color w:val="000000"/>
                <w:lang w:eastAsia="zh-CN"/>
              </w:rPr>
              <w:t>TDD</w:t>
            </w:r>
          </w:p>
        </w:tc>
        <w:tc>
          <w:tcPr>
            <w:tcW w:w="1057" w:type="dxa"/>
            <w:tcBorders>
              <w:top w:val="single" w:sz="4" w:space="0" w:color="auto"/>
              <w:left w:val="single" w:sz="4" w:space="0" w:color="auto"/>
              <w:right w:val="single" w:sz="4" w:space="0" w:color="auto"/>
            </w:tcBorders>
          </w:tcPr>
          <w:p w14:paraId="688172A4" w14:textId="77777777" w:rsidR="00967CEA" w:rsidRPr="007968C4" w:rsidRDefault="00967CEA" w:rsidP="00BC1FE2">
            <w:pPr>
              <w:pStyle w:val="TAC"/>
              <w:rPr>
                <w:lang w:val="en-US" w:eastAsia="zh-CN"/>
              </w:rPr>
            </w:pPr>
            <w:r w:rsidRPr="007968C4">
              <w:rPr>
                <w:lang w:val="en-US" w:eastAsia="zh-CN"/>
              </w:rPr>
              <w:t>N/A</w:t>
            </w:r>
          </w:p>
        </w:tc>
      </w:tr>
      <w:tr w:rsidR="00967CEA" w:rsidRPr="007968C4" w14:paraId="1A4362D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E6FD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E214" w14:textId="77777777" w:rsidR="00967CEA" w:rsidRPr="007968C4" w:rsidRDefault="00967CEA" w:rsidP="00BC1FE2">
            <w:pPr>
              <w:pStyle w:val="TAC"/>
              <w:rPr>
                <w:color w:val="000000"/>
              </w:rPr>
            </w:pPr>
            <w:r w:rsidRPr="007968C4">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63ED19E" w14:textId="77777777" w:rsidR="00967CEA" w:rsidRPr="007968C4" w:rsidRDefault="00967CEA" w:rsidP="00BC1FE2">
            <w:pPr>
              <w:pStyle w:val="TAC"/>
              <w:rPr>
                <w:lang w:val="en-US" w:eastAsia="zh-CN"/>
              </w:rPr>
            </w:pPr>
            <w:r w:rsidRPr="007968C4">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32FC3E4A"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E76F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56087F" w14:textId="77777777" w:rsidR="00967CEA" w:rsidRPr="007968C4" w:rsidRDefault="00967CEA" w:rsidP="00BC1FE2">
            <w:pPr>
              <w:pStyle w:val="TAC"/>
              <w:rPr>
                <w:lang w:val="en-US" w:eastAsia="zh-CN"/>
              </w:rPr>
            </w:pPr>
            <w:r w:rsidRPr="007968C4">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39096CC" w14:textId="77777777" w:rsidR="00967CEA" w:rsidRPr="007968C4" w:rsidRDefault="00967CEA" w:rsidP="00BC1FE2">
            <w:pPr>
              <w:pStyle w:val="TAC"/>
              <w:rPr>
                <w:lang w:val="en-US" w:eastAsia="zh-CN"/>
              </w:rPr>
            </w:pPr>
            <w:r w:rsidRPr="007968C4">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CF605D3"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A30EA" w14:textId="77777777" w:rsidR="00967CEA" w:rsidRPr="007968C4" w:rsidRDefault="00967CEA" w:rsidP="00BC1FE2">
            <w:pPr>
              <w:pStyle w:val="TAC"/>
            </w:pPr>
            <w:r w:rsidRPr="007968C4">
              <w:rPr>
                <w:lang w:val="en-US" w:eastAsia="zh-CN"/>
              </w:rPr>
              <w:t>IMD2</w:t>
            </w:r>
            <w:r w:rsidRPr="007968C4">
              <w:rPr>
                <w:vertAlign w:val="superscript"/>
                <w:lang w:val="en-US" w:eastAsia="zh-CN"/>
              </w:rPr>
              <w:t>y</w:t>
            </w:r>
          </w:p>
        </w:tc>
      </w:tr>
      <w:tr w:rsidR="00967CEA" w:rsidRPr="007968C4" w14:paraId="03CDBC8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49AA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E588E" w14:textId="77777777" w:rsidR="00967CEA" w:rsidRPr="007968C4" w:rsidRDefault="00967CEA" w:rsidP="00BC1FE2">
            <w:pPr>
              <w:pStyle w:val="TAC"/>
              <w:rPr>
                <w:color w:val="000000"/>
              </w:rPr>
            </w:pPr>
            <w:r w:rsidRPr="007968C4">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6380F88" w14:textId="77777777" w:rsidR="00967CEA" w:rsidRPr="007968C4" w:rsidRDefault="00967CEA" w:rsidP="00BC1FE2">
            <w:pPr>
              <w:pStyle w:val="TAC"/>
              <w:rPr>
                <w:lang w:val="en-US" w:eastAsia="zh-CN"/>
              </w:rPr>
            </w:pPr>
            <w:r w:rsidRPr="007968C4">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B8CD58"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62E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A087F8" w14:textId="77777777" w:rsidR="00967CEA" w:rsidRPr="007968C4" w:rsidRDefault="00967CEA" w:rsidP="00BC1FE2">
            <w:pPr>
              <w:pStyle w:val="TAC"/>
              <w:rPr>
                <w:lang w:val="en-US" w:eastAsia="zh-CN"/>
              </w:rPr>
            </w:pPr>
            <w:r w:rsidRPr="007968C4">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78CDEFA"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30B44"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3FF80" w14:textId="77777777" w:rsidR="00967CEA" w:rsidRPr="007968C4" w:rsidRDefault="00967CEA" w:rsidP="00BC1FE2">
            <w:pPr>
              <w:pStyle w:val="TAC"/>
            </w:pPr>
            <w:r w:rsidRPr="007968C4">
              <w:t>N/A</w:t>
            </w:r>
          </w:p>
        </w:tc>
      </w:tr>
      <w:tr w:rsidR="00967CEA" w:rsidRPr="007968C4" w14:paraId="2338C4E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53CAA"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50825" w14:textId="77777777" w:rsidR="00967CEA" w:rsidRPr="007968C4" w:rsidRDefault="00967CEA" w:rsidP="00BC1FE2">
            <w:pPr>
              <w:pStyle w:val="TAC"/>
              <w:rPr>
                <w:color w:val="000000"/>
              </w:rPr>
            </w:pPr>
            <w:r w:rsidRPr="007968C4">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7064ABB" w14:textId="77777777" w:rsidR="00967CEA" w:rsidRPr="007968C4" w:rsidRDefault="00967CEA" w:rsidP="00BC1FE2">
            <w:pPr>
              <w:pStyle w:val="TAC"/>
              <w:rPr>
                <w:lang w:val="en-US" w:eastAsia="zh-CN"/>
              </w:rPr>
            </w:pPr>
            <w:r w:rsidRPr="007968C4">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276DD93A"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335220"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2571D" w14:textId="77777777" w:rsidR="00967CEA" w:rsidRPr="007968C4" w:rsidRDefault="00967CEA" w:rsidP="00BC1FE2">
            <w:pPr>
              <w:pStyle w:val="TAC"/>
              <w:rPr>
                <w:lang w:val="en-US" w:eastAsia="zh-CN"/>
              </w:rPr>
            </w:pPr>
            <w:r w:rsidRPr="007968C4">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134C3EE"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D7DD8" w14:textId="77777777" w:rsidR="00967CEA" w:rsidRPr="007968C4" w:rsidRDefault="00967CEA" w:rsidP="00BC1FE2">
            <w:pPr>
              <w:pStyle w:val="TAC"/>
              <w:rPr>
                <w:color w:val="000000"/>
                <w:lang w:eastAsia="zh-CN"/>
              </w:rPr>
            </w:pPr>
            <w:r w:rsidRPr="007968C4">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18F06" w14:textId="77777777" w:rsidR="00967CEA" w:rsidRPr="007968C4" w:rsidRDefault="00967CEA" w:rsidP="00BC1FE2">
            <w:pPr>
              <w:pStyle w:val="TAC"/>
            </w:pPr>
            <w:r w:rsidRPr="007968C4">
              <w:t>N/A</w:t>
            </w:r>
          </w:p>
        </w:tc>
      </w:tr>
      <w:tr w:rsidR="00967CEA" w:rsidRPr="007968C4" w14:paraId="0C0F56F2"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3E799BA" w14:textId="77777777" w:rsidR="00967CEA" w:rsidRPr="007968C4" w:rsidRDefault="00967CEA" w:rsidP="00BC1FE2">
            <w:pPr>
              <w:pStyle w:val="TAN"/>
              <w:rPr>
                <w:lang w:eastAsia="ko-KR"/>
              </w:rPr>
            </w:pPr>
            <w:r w:rsidRPr="007968C4">
              <w:rPr>
                <w:lang w:eastAsia="ko-KR"/>
              </w:rPr>
              <w:t>NOTE x:</w:t>
            </w:r>
            <w:r w:rsidRPr="007968C4">
              <w:rPr>
                <w:lang w:eastAsia="ko-KR"/>
              </w:rPr>
              <w:tab/>
              <w:t>This band is subject to IMD4 also which MSD is not specified.</w:t>
            </w:r>
          </w:p>
          <w:p w14:paraId="77016868" w14:textId="77777777" w:rsidR="00967CEA" w:rsidRPr="007968C4" w:rsidRDefault="00967CEA" w:rsidP="00BC1FE2">
            <w:pPr>
              <w:pStyle w:val="TAN"/>
              <w:rPr>
                <w:lang w:eastAsia="ja-JP"/>
              </w:rPr>
            </w:pPr>
            <w:r w:rsidRPr="007968C4">
              <w:rPr>
                <w:lang w:eastAsia="ko-KR"/>
              </w:rPr>
              <w:t>NOTE y:</w:t>
            </w:r>
            <w:r w:rsidRPr="007968C4">
              <w:rPr>
                <w:lang w:eastAsia="ko-KR"/>
              </w:rPr>
              <w:tab/>
              <w:t>This band is subject to IMD5 also which MSD is not specified.</w:t>
            </w:r>
          </w:p>
        </w:tc>
      </w:tr>
    </w:tbl>
    <w:p w14:paraId="43872A73" w14:textId="77777777" w:rsidR="00967CEA" w:rsidRPr="007968C4" w:rsidRDefault="00967CEA" w:rsidP="00967CEA">
      <w:pPr>
        <w:rPr>
          <w:lang w:val="en-US"/>
        </w:rPr>
      </w:pPr>
    </w:p>
    <w:p w14:paraId="760AA938" w14:textId="77777777" w:rsidR="00F8277A" w:rsidRDefault="00F8277A" w:rsidP="00AC4AB0">
      <w:pPr>
        <w:rPr>
          <w:b/>
          <w:color w:val="0070C0"/>
          <w:sz w:val="32"/>
          <w:szCs w:val="32"/>
        </w:rPr>
      </w:pPr>
    </w:p>
    <w:p w14:paraId="76BE0658" w14:textId="0E4065D4" w:rsidR="008A79F5" w:rsidRPr="00AB6990" w:rsidRDefault="008A79F5" w:rsidP="00AB6990">
      <w:pPr>
        <w:pStyle w:val="21"/>
      </w:pPr>
      <w:bookmarkStart w:id="266" w:name="_Toc129109047"/>
      <w:r w:rsidRPr="00AB6990">
        <w:t>5.</w:t>
      </w:r>
      <w:r>
        <w:t>22</w:t>
      </w:r>
      <w:r w:rsidRPr="00AB6990">
        <w:tab/>
        <w:t>CA_n70-n71-n77</w:t>
      </w:r>
      <w:bookmarkEnd w:id="266"/>
    </w:p>
    <w:p w14:paraId="7306472A" w14:textId="41D3F706" w:rsidR="008A79F5" w:rsidRPr="0073594C" w:rsidRDefault="008A79F5" w:rsidP="008A79F5">
      <w:pPr>
        <w:pStyle w:val="31"/>
        <w:rPr>
          <w:lang w:val="en-US"/>
        </w:rPr>
      </w:pPr>
      <w:bookmarkStart w:id="267" w:name="_Toc129109048"/>
      <w:r>
        <w:t>5.22</w:t>
      </w:r>
      <w:r w:rsidRPr="0073594C">
        <w:t>.1</w:t>
      </w:r>
      <w:r w:rsidRPr="0073594C">
        <w:tab/>
      </w:r>
      <w:r w:rsidRPr="00AB6990">
        <w:t>Common for 1 band UL and 2 bands UL CA</w:t>
      </w:r>
      <w:bookmarkEnd w:id="267"/>
    </w:p>
    <w:p w14:paraId="52E5175C" w14:textId="701C3126" w:rsidR="008A79F5" w:rsidRPr="0073594C" w:rsidRDefault="008A79F5" w:rsidP="008A79F5">
      <w:pPr>
        <w:pStyle w:val="41"/>
        <w:rPr>
          <w:lang w:val="en-US" w:eastAsia="ja-JP"/>
        </w:rPr>
      </w:pPr>
      <w:bookmarkStart w:id="268" w:name="_Toc129109049"/>
      <w:r>
        <w:t>5.22</w:t>
      </w:r>
      <w:r w:rsidRPr="0073594C">
        <w:t>.1.1</w:t>
      </w:r>
      <w:r w:rsidRPr="0073594C">
        <w:tab/>
      </w:r>
      <w:r w:rsidRPr="0073594C">
        <w:rPr>
          <w:rFonts w:cs="Arial"/>
          <w:lang w:eastAsia="zh-CN"/>
        </w:rPr>
        <w:t>Operating bands for CA</w:t>
      </w:r>
      <w:bookmarkEnd w:id="268"/>
    </w:p>
    <w:p w14:paraId="39BDFD10" w14:textId="185BE48F" w:rsidR="008A79F5" w:rsidRPr="0073594C" w:rsidRDefault="008A79F5" w:rsidP="008A79F5">
      <w:pPr>
        <w:pStyle w:val="TH"/>
        <w:rPr>
          <w:color w:val="000000"/>
          <w:lang w:val="en-US"/>
        </w:rPr>
      </w:pPr>
      <w:r w:rsidRPr="0073594C">
        <w:rPr>
          <w:color w:val="000000"/>
          <w:lang w:val="en-US"/>
        </w:rPr>
        <w:t xml:space="preserve">Table </w:t>
      </w:r>
      <w:r>
        <w:rPr>
          <w:color w:val="000000"/>
          <w:lang w:val="en-US" w:eastAsia="zh-CN"/>
        </w:rPr>
        <w:t>5.22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A79F5" w:rsidRPr="0073594C" w14:paraId="797A4A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8A22415"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F4F083B"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FB87AA"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90627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1F5E88"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Duplex Mode</w:t>
            </w:r>
          </w:p>
        </w:tc>
      </w:tr>
      <w:tr w:rsidR="008A79F5" w:rsidRPr="0073594C" w14:paraId="16224E30"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A6DF"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BBA"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DDDBEF"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4B1FB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6D2D" w14:textId="77777777" w:rsidR="008A79F5" w:rsidRPr="0073594C" w:rsidRDefault="008A79F5" w:rsidP="00BC1FE2">
            <w:pPr>
              <w:spacing w:after="0"/>
              <w:rPr>
                <w:rFonts w:ascii="Arial" w:hAnsi="Arial"/>
                <w:b/>
                <w:color w:val="000000"/>
                <w:sz w:val="18"/>
              </w:rPr>
            </w:pPr>
          </w:p>
        </w:tc>
      </w:tr>
      <w:tr w:rsidR="008A79F5" w:rsidRPr="0073594C" w14:paraId="7B6F51B4"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3E10"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AF3F"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232F002"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72E5AB0"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E33D" w14:textId="77777777" w:rsidR="008A79F5" w:rsidRPr="0073594C" w:rsidRDefault="008A79F5" w:rsidP="00BC1FE2">
            <w:pPr>
              <w:spacing w:after="0"/>
              <w:rPr>
                <w:rFonts w:ascii="Arial" w:hAnsi="Arial"/>
                <w:b/>
                <w:color w:val="000000"/>
                <w:sz w:val="18"/>
              </w:rPr>
            </w:pPr>
          </w:p>
        </w:tc>
      </w:tr>
      <w:tr w:rsidR="008A79F5" w:rsidRPr="0073594C" w14:paraId="0071D8D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89E6F95"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olor w:val="000000"/>
                <w:sz w:val="18"/>
                <w:lang w:eastAsia="zh-CN"/>
              </w:rPr>
              <w:t>CA_n70-n71-n77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2B9772" w14:textId="77777777" w:rsidR="008A79F5" w:rsidRPr="0073594C" w:rsidRDefault="008A79F5" w:rsidP="00BC1FE2">
            <w:pPr>
              <w:keepNext/>
              <w:keepLines/>
              <w:spacing w:after="0"/>
              <w:jc w:val="center"/>
              <w:rPr>
                <w:rFonts w:ascii="Arial" w:hAnsi="Arial"/>
                <w:color w:val="000000"/>
                <w:sz w:val="18"/>
              </w:rPr>
            </w:pPr>
            <w:r w:rsidRPr="0073594C">
              <w:rPr>
                <w:rFonts w:ascii="Arial" w:hAnsi="Arial"/>
                <w:color w:val="000000"/>
                <w:sz w:val="18"/>
              </w:rPr>
              <w:t>n70</w:t>
            </w:r>
          </w:p>
        </w:tc>
        <w:tc>
          <w:tcPr>
            <w:tcW w:w="1212" w:type="dxa"/>
            <w:tcBorders>
              <w:top w:val="single" w:sz="4" w:space="0" w:color="auto"/>
              <w:left w:val="single" w:sz="4" w:space="0" w:color="auto"/>
              <w:bottom w:val="single" w:sz="4" w:space="0" w:color="auto"/>
              <w:right w:val="single" w:sz="4" w:space="0" w:color="auto"/>
            </w:tcBorders>
            <w:hideMark/>
          </w:tcPr>
          <w:p w14:paraId="305DD50B"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hideMark/>
          </w:tcPr>
          <w:p w14:paraId="1AC2DEBD"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0E7C709"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hideMark/>
          </w:tcPr>
          <w:p w14:paraId="16CB7DF6"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hideMark/>
          </w:tcPr>
          <w:p w14:paraId="17AC0A1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0C6914"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7F1BD"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65C30F9F"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BF3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A8E788C" w14:textId="77777777" w:rsidR="008A79F5" w:rsidRPr="0073594C" w:rsidRDefault="008A79F5" w:rsidP="00BC1FE2">
            <w:pPr>
              <w:keepNext/>
              <w:keepLines/>
              <w:spacing w:after="0"/>
              <w:jc w:val="center"/>
              <w:rPr>
                <w:rFonts w:ascii="Arial" w:hAnsi="Arial"/>
                <w:color w:val="000000"/>
                <w:sz w:val="18"/>
              </w:rPr>
            </w:pPr>
            <w:r w:rsidRPr="0073594C">
              <w:rPr>
                <w:rFonts w:ascii="Arial" w:eastAsia="宋体"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66B3453F"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067474C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CB144F2"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7AED067"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87DED1E"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1FE4860"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32B78B8"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05654D08"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2C7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4B130"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宋体"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0EAE3284"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BD4AEA5"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93CCEBA"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CD386CA"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9E6EFB1"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8619F6"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29EE934" w14:textId="77777777" w:rsidR="008A79F5" w:rsidRPr="0073594C" w:rsidRDefault="008A79F5" w:rsidP="00BC1FE2">
            <w:pPr>
              <w:keepNext/>
              <w:keepLines/>
              <w:spacing w:after="0"/>
              <w:jc w:val="center"/>
              <w:rPr>
                <w:rFonts w:ascii="Arial" w:hAnsi="Arial" w:cs="Arial"/>
                <w:color w:val="000000"/>
                <w:sz w:val="18"/>
                <w:szCs w:val="18"/>
                <w:lang w:eastAsia="zh-CN"/>
              </w:rPr>
            </w:pPr>
            <w:r w:rsidRPr="0073594C">
              <w:rPr>
                <w:rFonts w:ascii="Arial" w:hAnsi="Arial" w:cs="Arial"/>
                <w:sz w:val="18"/>
                <w:lang w:eastAsia="ja-JP"/>
              </w:rPr>
              <w:t>TDD</w:t>
            </w:r>
          </w:p>
        </w:tc>
      </w:tr>
    </w:tbl>
    <w:p w14:paraId="1A48D6EB" w14:textId="77777777" w:rsidR="008A79F5" w:rsidRPr="0073594C" w:rsidRDefault="008A79F5" w:rsidP="008A79F5">
      <w:pPr>
        <w:rPr>
          <w:lang w:eastAsia="ko-KR"/>
        </w:rPr>
      </w:pPr>
    </w:p>
    <w:p w14:paraId="7769B2E2" w14:textId="15A6AEC5" w:rsidR="008A79F5" w:rsidRPr="0073594C" w:rsidRDefault="008A79F5" w:rsidP="008A79F5">
      <w:pPr>
        <w:pStyle w:val="41"/>
        <w:rPr>
          <w:lang w:val="en-US" w:eastAsia="ja-JP"/>
        </w:rPr>
      </w:pPr>
      <w:bookmarkStart w:id="269" w:name="_Toc129109050"/>
      <w:r>
        <w:rPr>
          <w:rFonts w:hint="eastAsia"/>
          <w:lang w:val="en-US" w:eastAsia="zh-CN"/>
        </w:rPr>
        <w:t>5.</w:t>
      </w:r>
      <w:r>
        <w:rPr>
          <w:lang w:val="en-US" w:eastAsia="zh-CN"/>
        </w:rPr>
        <w:t>22</w:t>
      </w:r>
      <w:r w:rsidRPr="0073594C">
        <w:rPr>
          <w:rFonts w:hint="eastAsia"/>
          <w:lang w:eastAsia="zh-CN"/>
        </w:rPr>
        <w:t>.</w:t>
      </w:r>
      <w:r w:rsidRPr="0073594C">
        <w:rPr>
          <w:lang w:eastAsia="zh-CN"/>
        </w:rPr>
        <w:t>1.2</w:t>
      </w:r>
      <w:r w:rsidRPr="0073594C">
        <w:rPr>
          <w:lang w:eastAsia="zh-CN"/>
        </w:rPr>
        <w:tab/>
        <w:t xml:space="preserve">Channel bandwidths per operating band for </w:t>
      </w:r>
      <w:r w:rsidRPr="0073594C">
        <w:rPr>
          <w:rFonts w:hint="eastAsia"/>
          <w:lang w:eastAsia="zh-CN"/>
        </w:rPr>
        <w:t>CA</w:t>
      </w:r>
      <w:bookmarkEnd w:id="269"/>
    </w:p>
    <w:p w14:paraId="2D008D2D" w14:textId="3964AC33" w:rsidR="008A79F5" w:rsidRPr="0073594C" w:rsidRDefault="008A79F5" w:rsidP="008A79F5">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n70+n71+n77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79F5" w:rsidRPr="0073594C" w14:paraId="386A81E7"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34C19B" w14:textId="77777777" w:rsidR="008A79F5" w:rsidRPr="0073594C" w:rsidRDefault="008A79F5" w:rsidP="00BC1FE2">
            <w:pPr>
              <w:pStyle w:val="TAH"/>
              <w:overflowPunct w:val="0"/>
              <w:autoSpaceDE w:val="0"/>
              <w:autoSpaceDN w:val="0"/>
              <w:adjustRightInd w:val="0"/>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F40B02" w14:textId="77777777" w:rsidR="008A79F5" w:rsidRPr="0073594C" w:rsidRDefault="008A79F5" w:rsidP="00BC1FE2">
            <w:pPr>
              <w:pStyle w:val="TAH"/>
              <w:overflowPunct w:val="0"/>
              <w:autoSpaceDE w:val="0"/>
              <w:autoSpaceDN w:val="0"/>
              <w:adjustRightInd w:val="0"/>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857324D" w14:textId="77777777" w:rsidR="008A79F5" w:rsidRPr="0073594C" w:rsidRDefault="008A79F5" w:rsidP="00BC1FE2">
            <w:pPr>
              <w:pStyle w:val="TAH"/>
              <w:overflowPunct w:val="0"/>
              <w:autoSpaceDE w:val="0"/>
              <w:autoSpaceDN w:val="0"/>
              <w:adjustRightInd w:val="0"/>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31A75D" w14:textId="77777777" w:rsidR="008A79F5" w:rsidRPr="0073594C" w:rsidRDefault="008A79F5" w:rsidP="00BC1FE2">
            <w:pPr>
              <w:pStyle w:val="TAH"/>
              <w:overflowPunct w:val="0"/>
              <w:autoSpaceDE w:val="0"/>
              <w:autoSpaceDN w:val="0"/>
              <w:adjustRightInd w:val="0"/>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3FEE6A22" w14:textId="77777777" w:rsidR="008A79F5" w:rsidRPr="0073594C" w:rsidRDefault="008A79F5" w:rsidP="00BC1FE2">
            <w:pPr>
              <w:pStyle w:val="TAH"/>
              <w:overflowPunct w:val="0"/>
              <w:autoSpaceDE w:val="0"/>
              <w:autoSpaceDN w:val="0"/>
              <w:adjustRightInd w:val="0"/>
              <w:rPr>
                <w:szCs w:val="18"/>
                <w:lang w:val="en-US" w:eastAsia="zh-CN"/>
              </w:rPr>
            </w:pPr>
            <w:r w:rsidRPr="0073594C">
              <w:t>Bandwidth combination set</w:t>
            </w:r>
          </w:p>
        </w:tc>
      </w:tr>
      <w:tr w:rsidR="008A79F5" w:rsidRPr="0073594C" w14:paraId="6E3E514C"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655CE" w14:textId="77777777" w:rsidR="008A79F5" w:rsidRPr="0073594C" w:rsidRDefault="008A79F5" w:rsidP="00BC1FE2">
            <w:pPr>
              <w:keepNext/>
              <w:keepLines/>
              <w:spacing w:after="0"/>
              <w:jc w:val="center"/>
              <w:rPr>
                <w:rFonts w:ascii="Arial" w:eastAsia="宋体" w:hAnsi="Arial" w:cs="Arial"/>
                <w:sz w:val="18"/>
                <w:szCs w:val="18"/>
                <w:lang w:val="en-US" w:eastAsia="zh-CN"/>
              </w:rPr>
            </w:pPr>
            <w:r w:rsidRPr="0073594C">
              <w:rPr>
                <w:rFonts w:ascii="Arial" w:hAnsi="Arial" w:cs="Arial"/>
                <w:sz w:val="18"/>
                <w:szCs w:val="18"/>
              </w:rPr>
              <w:t>CA_n70A-n71A-n77A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A657"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CA_n70A-n71A</w:t>
            </w:r>
          </w:p>
          <w:p w14:paraId="06F81DAB"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CA_n70A-n77A</w:t>
            </w:r>
          </w:p>
        </w:tc>
        <w:tc>
          <w:tcPr>
            <w:tcW w:w="730" w:type="dxa"/>
            <w:tcBorders>
              <w:left w:val="single" w:sz="4" w:space="0" w:color="auto"/>
              <w:right w:val="single" w:sz="4" w:space="0" w:color="auto"/>
            </w:tcBorders>
            <w:vAlign w:val="center"/>
          </w:tcPr>
          <w:p w14:paraId="7796D63A"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color w:val="000000"/>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A5563E"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5, 10, 15, 20, 25</w:t>
            </w:r>
          </w:p>
        </w:tc>
        <w:tc>
          <w:tcPr>
            <w:tcW w:w="1360" w:type="dxa"/>
            <w:tcBorders>
              <w:left w:val="single" w:sz="4" w:space="0" w:color="auto"/>
              <w:bottom w:val="nil"/>
              <w:right w:val="single" w:sz="4" w:space="0" w:color="auto"/>
            </w:tcBorders>
            <w:shd w:val="clear" w:color="auto" w:fill="auto"/>
            <w:vAlign w:val="center"/>
          </w:tcPr>
          <w:p w14:paraId="11EA8D60" w14:textId="77777777" w:rsidR="008A79F5" w:rsidRPr="0073594C" w:rsidRDefault="008A79F5" w:rsidP="00BC1FE2">
            <w:pPr>
              <w:pStyle w:val="TAC"/>
              <w:overflowPunct w:val="0"/>
              <w:autoSpaceDE w:val="0"/>
              <w:autoSpaceDN w:val="0"/>
              <w:adjustRightInd w:val="0"/>
              <w:rPr>
                <w:szCs w:val="18"/>
                <w:lang w:val="en-US" w:eastAsia="zh-CN"/>
              </w:rPr>
            </w:pPr>
            <w:r w:rsidRPr="0073594C">
              <w:rPr>
                <w:rFonts w:hint="eastAsia"/>
                <w:szCs w:val="18"/>
                <w:lang w:val="en-US" w:eastAsia="zh-CN"/>
              </w:rPr>
              <w:t>0</w:t>
            </w:r>
          </w:p>
        </w:tc>
      </w:tr>
      <w:tr w:rsidR="008A79F5" w:rsidRPr="0073594C" w14:paraId="023F6C0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67C1BE01"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30DB3"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CA_n71A-n77A</w:t>
            </w:r>
          </w:p>
        </w:tc>
        <w:tc>
          <w:tcPr>
            <w:tcW w:w="730" w:type="dxa"/>
            <w:tcBorders>
              <w:left w:val="single" w:sz="4" w:space="0" w:color="auto"/>
              <w:right w:val="single" w:sz="4" w:space="0" w:color="auto"/>
            </w:tcBorders>
            <w:vAlign w:val="center"/>
          </w:tcPr>
          <w:p w14:paraId="20513DA2"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eastAsia="宋体"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62CC4"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2E04EE4" w14:textId="77777777" w:rsidR="008A79F5" w:rsidRPr="0073594C" w:rsidRDefault="008A79F5" w:rsidP="00BC1FE2">
            <w:pPr>
              <w:pStyle w:val="TAC"/>
              <w:overflowPunct w:val="0"/>
              <w:autoSpaceDE w:val="0"/>
              <w:autoSpaceDN w:val="0"/>
              <w:adjustRightInd w:val="0"/>
              <w:rPr>
                <w:szCs w:val="18"/>
                <w:lang w:val="en-US" w:eastAsia="zh-CN"/>
              </w:rPr>
            </w:pPr>
          </w:p>
        </w:tc>
      </w:tr>
      <w:tr w:rsidR="008A79F5" w:rsidRPr="0073594C" w14:paraId="3BD72507"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105CA" w14:textId="77777777" w:rsidR="008A79F5" w:rsidRPr="0073594C" w:rsidRDefault="008A79F5"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F2C5"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730" w:type="dxa"/>
            <w:tcBorders>
              <w:left w:val="single" w:sz="4" w:space="0" w:color="auto"/>
              <w:right w:val="single" w:sz="4" w:space="0" w:color="auto"/>
            </w:tcBorders>
            <w:vAlign w:val="center"/>
          </w:tcPr>
          <w:p w14:paraId="1C595EFD"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DC735" w14:textId="77777777" w:rsidR="008A79F5" w:rsidRPr="0073594C" w:rsidRDefault="008A79F5" w:rsidP="00BC1FE2">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73594C">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180A" w14:textId="77777777" w:rsidR="008A79F5" w:rsidRPr="0073594C" w:rsidRDefault="008A79F5" w:rsidP="00BC1FE2">
            <w:pPr>
              <w:pStyle w:val="TAC"/>
              <w:overflowPunct w:val="0"/>
              <w:autoSpaceDE w:val="0"/>
              <w:autoSpaceDN w:val="0"/>
              <w:adjustRightInd w:val="0"/>
              <w:rPr>
                <w:szCs w:val="18"/>
                <w:lang w:val="en-US" w:eastAsia="zh-CN"/>
              </w:rPr>
            </w:pPr>
          </w:p>
        </w:tc>
      </w:tr>
    </w:tbl>
    <w:p w14:paraId="47B45EE0" w14:textId="77777777" w:rsidR="008A79F5" w:rsidRPr="0073594C" w:rsidRDefault="008A79F5" w:rsidP="008A79F5">
      <w:pPr>
        <w:pStyle w:val="EditorsNote"/>
        <w:overflowPunct w:val="0"/>
        <w:autoSpaceDE w:val="0"/>
        <w:autoSpaceDN w:val="0"/>
        <w:adjustRightInd w:val="0"/>
        <w:ind w:left="284" w:firstLine="0"/>
        <w:textAlignment w:val="baseline"/>
        <w:rPr>
          <w:rFonts w:eastAsia="Times New Roman"/>
          <w:lang w:eastAsia="en-GB"/>
        </w:rPr>
      </w:pPr>
      <w:r w:rsidRPr="0073594C">
        <w:rPr>
          <w:rFonts w:eastAsia="Times New Roman"/>
          <w:lang w:val="en-US" w:eastAsia="zh-CN"/>
        </w:rPr>
        <w:t xml:space="preserve"> </w:t>
      </w:r>
    </w:p>
    <w:p w14:paraId="6DA88F57" w14:textId="7D2F433B" w:rsidR="008A79F5" w:rsidRPr="0073594C" w:rsidRDefault="008A79F5" w:rsidP="008A79F5">
      <w:pPr>
        <w:pStyle w:val="41"/>
        <w:rPr>
          <w:lang w:val="en-US" w:eastAsia="ja-JP"/>
        </w:rPr>
      </w:pPr>
      <w:bookmarkStart w:id="270" w:name="_Toc129109051"/>
      <w:r>
        <w:t>5.22</w:t>
      </w:r>
      <w:r w:rsidRPr="0073594C">
        <w:t>.1.3</w:t>
      </w:r>
      <w:r w:rsidRPr="0073594C">
        <w:tab/>
      </w:r>
      <w:r w:rsidRPr="0073594C">
        <w:rPr>
          <w:rFonts w:cs="Arial"/>
          <w:szCs w:val="22"/>
          <w:lang w:val="en-US" w:eastAsia="zh-CN"/>
        </w:rPr>
        <w:t>∆T</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and ∆R</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values</w:t>
      </w:r>
      <w:bookmarkEnd w:id="270"/>
    </w:p>
    <w:p w14:paraId="768FDFE2" w14:textId="77777777" w:rsidR="008A79F5" w:rsidRPr="0073594C" w:rsidRDefault="008A79F5" w:rsidP="008A79F5">
      <w:r w:rsidRPr="0073594C">
        <w:t xml:space="preserve">For </w:t>
      </w:r>
      <w:r w:rsidRPr="0073594C">
        <w:rPr>
          <w:lang w:val="en-US" w:eastAsia="zh-CN"/>
        </w:rPr>
        <w:t>CA_n70-n71-n77</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CA_n2-n12-n77 and are given in the tables below.</w:t>
      </w:r>
    </w:p>
    <w:p w14:paraId="088CD4DF" w14:textId="0193822E" w:rsidR="008A79F5" w:rsidRPr="0073594C" w:rsidRDefault="008A79F5" w:rsidP="008A79F5">
      <w:pPr>
        <w:pStyle w:val="TH"/>
        <w:rPr>
          <w:rFonts w:cs="Arial"/>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79F5" w:rsidRPr="0073594C" w14:paraId="3706FA5B" w14:textId="77777777" w:rsidTr="00BC1FE2">
        <w:trPr>
          <w:jc w:val="center"/>
        </w:trPr>
        <w:tc>
          <w:tcPr>
            <w:tcW w:w="2336" w:type="dxa"/>
            <w:vMerge w:val="restart"/>
            <w:tcBorders>
              <w:top w:val="single" w:sz="4" w:space="0" w:color="auto"/>
              <w:left w:val="single" w:sz="4" w:space="0" w:color="auto"/>
              <w:right w:val="single" w:sz="4" w:space="0" w:color="auto"/>
            </w:tcBorders>
          </w:tcPr>
          <w:p w14:paraId="1DCF148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 xml:space="preserve">Inter-band </w:t>
            </w:r>
            <w:r w:rsidRPr="0073594C">
              <w:rPr>
                <w:rFonts w:ascii="Arial" w:eastAsia="宋体" w:hAnsi="Arial"/>
                <w:b/>
                <w:color w:val="000000" w:themeColor="text1"/>
                <w:sz w:val="18"/>
                <w:lang w:eastAsia="zh-CN"/>
              </w:rPr>
              <w:t>CA</w:t>
            </w:r>
            <w:r w:rsidRPr="0073594C">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C543F23"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ΔT</w:t>
            </w:r>
            <w:r w:rsidRPr="0073594C">
              <w:rPr>
                <w:rFonts w:ascii="Arial" w:eastAsia="宋体" w:hAnsi="Arial"/>
                <w:b/>
                <w:color w:val="000000" w:themeColor="text1"/>
                <w:sz w:val="18"/>
                <w:vertAlign w:val="subscript"/>
              </w:rPr>
              <w:t>IB,c</w:t>
            </w:r>
            <w:r w:rsidRPr="0073594C">
              <w:rPr>
                <w:rFonts w:ascii="Arial" w:eastAsia="宋体" w:hAnsi="Arial"/>
                <w:b/>
                <w:color w:val="000000" w:themeColor="text1"/>
                <w:sz w:val="18"/>
              </w:rPr>
              <w:t xml:space="preserve"> for NR bands (dB)</w:t>
            </w:r>
            <w:r w:rsidRPr="0073594C">
              <w:rPr>
                <w:rFonts w:ascii="Arial" w:eastAsia="宋体" w:hAnsi="Arial"/>
                <w:b/>
                <w:color w:val="000000" w:themeColor="text1"/>
                <w:sz w:val="18"/>
                <w:vertAlign w:val="superscript"/>
              </w:rPr>
              <w:t>*</w:t>
            </w:r>
          </w:p>
        </w:tc>
      </w:tr>
      <w:tr w:rsidR="008A79F5" w:rsidRPr="0073594C" w14:paraId="271C1222" w14:textId="77777777" w:rsidTr="00BC1FE2">
        <w:trPr>
          <w:jc w:val="center"/>
        </w:trPr>
        <w:tc>
          <w:tcPr>
            <w:tcW w:w="2336" w:type="dxa"/>
            <w:vMerge/>
            <w:tcBorders>
              <w:left w:val="single" w:sz="4" w:space="0" w:color="auto"/>
              <w:bottom w:val="single" w:sz="4" w:space="0" w:color="auto"/>
              <w:right w:val="single" w:sz="4" w:space="0" w:color="auto"/>
            </w:tcBorders>
          </w:tcPr>
          <w:p w14:paraId="21BF4A54" w14:textId="77777777" w:rsidR="008A79F5" w:rsidRPr="0073594C" w:rsidRDefault="008A79F5" w:rsidP="00BC1FE2">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3471E" w14:textId="77777777" w:rsidR="008A79F5" w:rsidRPr="0073594C" w:rsidRDefault="008A79F5" w:rsidP="00BC1FE2">
            <w:pPr>
              <w:keepNext/>
              <w:keepLines/>
              <w:spacing w:after="0"/>
              <w:jc w:val="center"/>
              <w:rPr>
                <w:rFonts w:ascii="Arial" w:eastAsia="宋体" w:hAnsi="Arial"/>
                <w:b/>
                <w:color w:val="000000" w:themeColor="text1"/>
                <w:sz w:val="18"/>
              </w:rPr>
            </w:pPr>
            <w:r w:rsidRPr="0073594C">
              <w:rPr>
                <w:rFonts w:ascii="Arial" w:eastAsia="宋体" w:hAnsi="Arial"/>
                <w:b/>
                <w:color w:val="000000" w:themeColor="text1"/>
                <w:sz w:val="18"/>
              </w:rPr>
              <w:t>Component band in order of bands in configuration</w:t>
            </w:r>
            <w:r w:rsidRPr="0073594C">
              <w:rPr>
                <w:rFonts w:ascii="Arial" w:eastAsia="宋体" w:hAnsi="Arial"/>
                <w:b/>
                <w:color w:val="000000" w:themeColor="text1"/>
                <w:sz w:val="18"/>
                <w:vertAlign w:val="superscript"/>
              </w:rPr>
              <w:t>**</w:t>
            </w:r>
          </w:p>
        </w:tc>
      </w:tr>
      <w:tr w:rsidR="008A79F5" w:rsidRPr="0073594C" w14:paraId="6ACE1F9D"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F059B8"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1AEF0F6"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5EF6C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2E931A" w14:textId="77777777" w:rsidR="008A79F5" w:rsidRPr="0073594C" w:rsidRDefault="008A79F5" w:rsidP="00BC1FE2">
            <w:pPr>
              <w:keepNext/>
              <w:keepLines/>
              <w:spacing w:after="0"/>
              <w:jc w:val="center"/>
              <w:rPr>
                <w:rFonts w:ascii="Arial" w:eastAsia="宋体" w:hAnsi="Arial"/>
                <w:color w:val="000000" w:themeColor="text1"/>
                <w:sz w:val="18"/>
                <w:lang w:val="en-US" w:eastAsia="zh-CN"/>
              </w:rPr>
            </w:pPr>
            <w:r w:rsidRPr="0073594C">
              <w:rPr>
                <w:rFonts w:ascii="Arial" w:eastAsia="宋体" w:hAnsi="Arial"/>
                <w:color w:val="000000" w:themeColor="text1"/>
                <w:sz w:val="18"/>
                <w:lang w:val="en-US" w:eastAsia="zh-CN"/>
              </w:rPr>
              <w:t>0.8</w:t>
            </w:r>
          </w:p>
        </w:tc>
      </w:tr>
      <w:tr w:rsidR="008A79F5" w:rsidRPr="0073594C" w14:paraId="4EC300DA"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9FBBB5" w14:textId="77777777" w:rsidR="008A79F5" w:rsidRPr="0073594C" w:rsidRDefault="008A79F5" w:rsidP="00BC1FE2">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AF0B100" w14:textId="77777777" w:rsidR="008A79F5" w:rsidRPr="0073594C" w:rsidRDefault="008A79F5" w:rsidP="00BC1FE2">
            <w:pPr>
              <w:keepNext/>
              <w:keepLines/>
              <w:spacing w:after="0"/>
              <w:ind w:left="851" w:hanging="851"/>
              <w:rPr>
                <w:rFonts w:ascii="Arial" w:eastAsia="宋体" w:hAnsi="Arial" w:cs="Arial"/>
                <w:color w:val="000000" w:themeColor="text1"/>
                <w:sz w:val="18"/>
                <w:szCs w:val="22"/>
                <w:lang w:val="en-US" w:eastAsia="zh-CN"/>
              </w:rPr>
            </w:pPr>
            <w:r w:rsidRPr="0073594C">
              <w:rPr>
                <w:rFonts w:ascii="Arial" w:eastAsia="等线" w:hAnsi="Arial"/>
                <w:color w:val="000000" w:themeColor="text1"/>
                <w:sz w:val="18"/>
              </w:rPr>
              <w:t>NOTE **:</w:t>
            </w:r>
            <w:r w:rsidRPr="0073594C">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2A0484D9" w14:textId="77777777" w:rsidR="008A79F5" w:rsidRPr="0073594C" w:rsidRDefault="008A79F5" w:rsidP="008A79F5">
      <w:pPr>
        <w:keepNext/>
        <w:keepLines/>
        <w:rPr>
          <w:rFonts w:ascii="Arial" w:hAnsi="Arial" w:cs="Arial"/>
        </w:rPr>
      </w:pPr>
    </w:p>
    <w:p w14:paraId="0A694C4E" w14:textId="143538C6" w:rsidR="008A79F5" w:rsidRPr="0073594C" w:rsidRDefault="008A79F5" w:rsidP="008A79F5">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22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79F5" w:rsidRPr="0073594C" w14:paraId="6E3F97B9" w14:textId="77777777" w:rsidTr="00BC1FE2">
        <w:trPr>
          <w:trHeight w:val="187"/>
          <w:jc w:val="center"/>
        </w:trPr>
        <w:tc>
          <w:tcPr>
            <w:tcW w:w="1594" w:type="dxa"/>
            <w:vMerge w:val="restart"/>
          </w:tcPr>
          <w:p w14:paraId="04A10D2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Inter-band CA combination</w:t>
            </w:r>
          </w:p>
        </w:tc>
        <w:tc>
          <w:tcPr>
            <w:tcW w:w="5845" w:type="dxa"/>
            <w:gridSpan w:val="3"/>
            <w:vAlign w:val="center"/>
          </w:tcPr>
          <w:p w14:paraId="31824937"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ΔR</w:t>
            </w:r>
            <w:r w:rsidRPr="0073594C">
              <w:rPr>
                <w:rFonts w:ascii="Arial" w:eastAsia="等线" w:hAnsi="Arial"/>
                <w:b/>
                <w:color w:val="000000" w:themeColor="text1"/>
                <w:sz w:val="18"/>
                <w:vertAlign w:val="subscript"/>
              </w:rPr>
              <w:t>IB,c</w:t>
            </w:r>
            <w:r w:rsidRPr="0073594C">
              <w:rPr>
                <w:rFonts w:ascii="Arial" w:eastAsia="等线" w:hAnsi="Arial"/>
                <w:b/>
                <w:color w:val="000000" w:themeColor="text1"/>
                <w:sz w:val="18"/>
              </w:rPr>
              <w:t xml:space="preserve"> for NR bands (dB)</w:t>
            </w:r>
            <w:r w:rsidRPr="0073594C">
              <w:rPr>
                <w:rFonts w:ascii="Arial" w:eastAsia="等线" w:hAnsi="Arial"/>
                <w:b/>
                <w:color w:val="000000" w:themeColor="text1"/>
                <w:sz w:val="18"/>
                <w:vertAlign w:val="superscript"/>
              </w:rPr>
              <w:t>*</w:t>
            </w:r>
          </w:p>
        </w:tc>
      </w:tr>
      <w:tr w:rsidR="008A79F5" w:rsidRPr="0073594C" w14:paraId="68C5CDA7" w14:textId="77777777" w:rsidTr="00BC1FE2">
        <w:trPr>
          <w:trHeight w:val="187"/>
          <w:jc w:val="center"/>
        </w:trPr>
        <w:tc>
          <w:tcPr>
            <w:tcW w:w="1594" w:type="dxa"/>
            <w:vMerge/>
            <w:tcBorders>
              <w:bottom w:val="single" w:sz="4" w:space="0" w:color="auto"/>
            </w:tcBorders>
          </w:tcPr>
          <w:p w14:paraId="18AC7EC2" w14:textId="77777777" w:rsidR="008A79F5" w:rsidRPr="0073594C" w:rsidRDefault="008A79F5" w:rsidP="00BC1FE2">
            <w:pPr>
              <w:keepNext/>
              <w:keepLines/>
              <w:spacing w:after="0"/>
              <w:jc w:val="center"/>
              <w:rPr>
                <w:rFonts w:ascii="Arial" w:eastAsia="等线" w:hAnsi="Arial"/>
                <w:b/>
                <w:color w:val="000000" w:themeColor="text1"/>
                <w:sz w:val="18"/>
              </w:rPr>
            </w:pPr>
          </w:p>
        </w:tc>
        <w:tc>
          <w:tcPr>
            <w:tcW w:w="5845" w:type="dxa"/>
            <w:gridSpan w:val="3"/>
            <w:vAlign w:val="center"/>
          </w:tcPr>
          <w:p w14:paraId="2C879758" w14:textId="77777777" w:rsidR="008A79F5" w:rsidRPr="0073594C" w:rsidRDefault="008A79F5" w:rsidP="00BC1FE2">
            <w:pPr>
              <w:keepNext/>
              <w:keepLines/>
              <w:spacing w:after="0"/>
              <w:jc w:val="center"/>
              <w:rPr>
                <w:rFonts w:ascii="Arial" w:eastAsia="等线" w:hAnsi="Arial"/>
                <w:b/>
                <w:color w:val="000000" w:themeColor="text1"/>
                <w:sz w:val="18"/>
              </w:rPr>
            </w:pPr>
            <w:r w:rsidRPr="0073594C">
              <w:rPr>
                <w:rFonts w:ascii="Arial" w:eastAsia="等线" w:hAnsi="Arial"/>
                <w:b/>
                <w:color w:val="000000" w:themeColor="text1"/>
                <w:sz w:val="18"/>
              </w:rPr>
              <w:t>Component band in order of bands in configuration</w:t>
            </w:r>
            <w:r w:rsidRPr="0073594C">
              <w:rPr>
                <w:rFonts w:ascii="Arial" w:eastAsia="等线" w:hAnsi="Arial"/>
                <w:b/>
                <w:color w:val="000000" w:themeColor="text1"/>
                <w:sz w:val="18"/>
                <w:vertAlign w:val="superscript"/>
              </w:rPr>
              <w:t>**</w:t>
            </w:r>
          </w:p>
        </w:tc>
      </w:tr>
      <w:tr w:rsidR="008A79F5" w:rsidRPr="0073594C" w14:paraId="60DC0A8D" w14:textId="77777777" w:rsidTr="00BC1FE2">
        <w:trPr>
          <w:trHeight w:val="187"/>
          <w:jc w:val="center"/>
        </w:trPr>
        <w:tc>
          <w:tcPr>
            <w:tcW w:w="1594" w:type="dxa"/>
            <w:tcBorders>
              <w:bottom w:val="single" w:sz="4" w:space="0" w:color="auto"/>
            </w:tcBorders>
            <w:shd w:val="clear" w:color="auto" w:fill="auto"/>
          </w:tcPr>
          <w:p w14:paraId="076F72D6" w14:textId="77777777" w:rsidR="008A79F5" w:rsidRPr="0073594C" w:rsidRDefault="008A79F5" w:rsidP="00BC1FE2">
            <w:pPr>
              <w:keepNext/>
              <w:keepLines/>
              <w:spacing w:after="0"/>
              <w:jc w:val="center"/>
              <w:rPr>
                <w:rFonts w:ascii="Arial" w:eastAsia="等线" w:hAnsi="Arial"/>
                <w:color w:val="000000" w:themeColor="text1"/>
                <w:sz w:val="18"/>
              </w:rPr>
            </w:pPr>
            <w:r w:rsidRPr="0073594C">
              <w:rPr>
                <w:rFonts w:ascii="Arial" w:eastAsia="宋体" w:hAnsi="Arial"/>
                <w:color w:val="000000"/>
                <w:sz w:val="18"/>
                <w:lang w:eastAsia="zh-CN"/>
              </w:rPr>
              <w:t>CA_n70-n71-n77</w:t>
            </w:r>
          </w:p>
        </w:tc>
        <w:tc>
          <w:tcPr>
            <w:tcW w:w="1948" w:type="dxa"/>
            <w:vAlign w:val="center"/>
          </w:tcPr>
          <w:p w14:paraId="5995362F"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8" w:type="dxa"/>
            <w:vAlign w:val="center"/>
          </w:tcPr>
          <w:p w14:paraId="4C4C9CF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0.2</w:t>
            </w:r>
          </w:p>
        </w:tc>
        <w:tc>
          <w:tcPr>
            <w:tcW w:w="1949" w:type="dxa"/>
            <w:vAlign w:val="center"/>
          </w:tcPr>
          <w:p w14:paraId="322F6FAD" w14:textId="77777777" w:rsidR="008A79F5" w:rsidRPr="0073594C" w:rsidRDefault="008A79F5" w:rsidP="00BC1FE2">
            <w:pPr>
              <w:keepNext/>
              <w:keepLines/>
              <w:spacing w:after="0"/>
              <w:jc w:val="center"/>
              <w:rPr>
                <w:rFonts w:ascii="Arial" w:eastAsia="等线" w:hAnsi="Arial"/>
                <w:color w:val="000000" w:themeColor="text1"/>
                <w:sz w:val="18"/>
                <w:lang w:eastAsia="zh-CN"/>
              </w:rPr>
            </w:pPr>
            <w:r w:rsidRPr="0073594C">
              <w:rPr>
                <w:rFonts w:ascii="Arial" w:eastAsia="等线" w:hAnsi="Arial"/>
                <w:color w:val="000000" w:themeColor="text1"/>
                <w:sz w:val="18"/>
                <w:lang w:eastAsia="zh-CN"/>
              </w:rPr>
              <w:t>0.5</w:t>
            </w:r>
          </w:p>
        </w:tc>
      </w:tr>
      <w:tr w:rsidR="008A79F5" w:rsidRPr="0073594C" w14:paraId="0063F328" w14:textId="77777777" w:rsidTr="00BC1FE2">
        <w:trPr>
          <w:trHeight w:val="187"/>
          <w:jc w:val="center"/>
        </w:trPr>
        <w:tc>
          <w:tcPr>
            <w:tcW w:w="7439" w:type="dxa"/>
            <w:gridSpan w:val="4"/>
            <w:tcBorders>
              <w:top w:val="single" w:sz="4" w:space="0" w:color="auto"/>
            </w:tcBorders>
            <w:shd w:val="clear" w:color="auto" w:fill="auto"/>
          </w:tcPr>
          <w:p w14:paraId="748DA0BB" w14:textId="77777777" w:rsidR="008A79F5" w:rsidRPr="0073594C" w:rsidRDefault="008A79F5" w:rsidP="00BC1FE2">
            <w:pPr>
              <w:keepLines/>
              <w:spacing w:after="0"/>
              <w:ind w:left="870" w:hanging="870"/>
              <w:rPr>
                <w:rFonts w:eastAsia="等线" w:cs="Arial"/>
                <w:color w:val="000000" w:themeColor="text1"/>
                <w:lang w:eastAsia="ja-JP"/>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 xml:space="preserve"> “-” denotes ΔR</w:t>
            </w:r>
            <w:r w:rsidRPr="0073594C">
              <w:rPr>
                <w:rFonts w:ascii="Arial" w:eastAsia="等线" w:hAnsi="Arial" w:cs="Arial"/>
                <w:color w:val="000000" w:themeColor="text1"/>
                <w:sz w:val="18"/>
                <w:vertAlign w:val="subscript"/>
                <w:lang w:eastAsia="ja-JP"/>
              </w:rPr>
              <w:t>IB,c</w:t>
            </w:r>
            <w:r w:rsidRPr="0073594C">
              <w:rPr>
                <w:rFonts w:ascii="Arial" w:eastAsia="等线" w:hAnsi="Arial" w:cs="Arial"/>
                <w:color w:val="000000" w:themeColor="text1"/>
                <w:sz w:val="18"/>
                <w:lang w:eastAsia="ja-JP"/>
              </w:rPr>
              <w:t xml:space="preserve"> = 0.</w:t>
            </w:r>
          </w:p>
          <w:p w14:paraId="785C1A25" w14:textId="77777777" w:rsidR="008A79F5" w:rsidRPr="0073594C" w:rsidRDefault="008A79F5" w:rsidP="00BC1FE2">
            <w:pPr>
              <w:keepLines/>
              <w:spacing w:after="0"/>
              <w:ind w:left="870" w:hanging="870"/>
              <w:rPr>
                <w:rFonts w:ascii="Arial" w:eastAsia="等线" w:hAnsi="Arial"/>
                <w:color w:val="000000" w:themeColor="text1"/>
                <w:sz w:val="18"/>
                <w:lang w:val="en-US"/>
              </w:rPr>
            </w:pPr>
            <w:r w:rsidRPr="0073594C">
              <w:rPr>
                <w:rFonts w:ascii="Arial" w:eastAsia="等线" w:hAnsi="Arial" w:cs="Arial"/>
                <w:color w:val="000000" w:themeColor="text1"/>
                <w:sz w:val="18"/>
                <w:lang w:eastAsia="ja-JP"/>
              </w:rPr>
              <w:t>NOTE **:</w:t>
            </w:r>
            <w:r w:rsidRPr="0073594C">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57406CC" w14:textId="77777777" w:rsidR="008A79F5" w:rsidRPr="0073594C" w:rsidRDefault="008A79F5" w:rsidP="00AB6990"/>
    <w:p w14:paraId="1F357B9B" w14:textId="3E0BC58D" w:rsidR="008A79F5" w:rsidRPr="00AB6990" w:rsidRDefault="008A79F5" w:rsidP="008A79F5">
      <w:pPr>
        <w:pStyle w:val="31"/>
      </w:pPr>
      <w:bookmarkStart w:id="271" w:name="_Toc129109052"/>
      <w:r>
        <w:t>5.22</w:t>
      </w:r>
      <w:r w:rsidRPr="0073594C">
        <w:t>.2</w:t>
      </w:r>
      <w:r w:rsidRPr="0073594C">
        <w:tab/>
      </w:r>
      <w:r w:rsidRPr="00AB6990">
        <w:t>Specific for 2 bands UL CA</w:t>
      </w:r>
      <w:bookmarkEnd w:id="271"/>
    </w:p>
    <w:p w14:paraId="61D3B3B1" w14:textId="48563307" w:rsidR="008A79F5" w:rsidRPr="0073594C" w:rsidRDefault="008A79F5" w:rsidP="008A79F5">
      <w:pPr>
        <w:pStyle w:val="41"/>
        <w:rPr>
          <w:lang w:val="en-US" w:eastAsia="ja-JP"/>
        </w:rPr>
      </w:pPr>
      <w:bookmarkStart w:id="272" w:name="_Toc129109053"/>
      <w:r>
        <w:rPr>
          <w:rFonts w:hint="eastAsia"/>
          <w:lang w:eastAsia="zh-CN"/>
        </w:rPr>
        <w:t>5.</w:t>
      </w:r>
      <w:r>
        <w:rPr>
          <w:lang w:eastAsia="zh-CN"/>
        </w:rPr>
        <w:t>22</w:t>
      </w:r>
      <w:r w:rsidRPr="0073594C">
        <w:rPr>
          <w:rFonts w:hint="eastAsia"/>
          <w:lang w:eastAsia="zh-CN"/>
        </w:rPr>
        <w:t>.</w:t>
      </w:r>
      <w:r w:rsidRPr="0073594C">
        <w:rPr>
          <w:lang w:eastAsia="zh-CN"/>
        </w:rPr>
        <w:t>2.1</w:t>
      </w:r>
      <w:r w:rsidRPr="0073594C">
        <w:rPr>
          <w:lang w:eastAsia="zh-CN"/>
        </w:rPr>
        <w:tab/>
      </w:r>
      <w:r w:rsidRPr="0073594C">
        <w:rPr>
          <w:rFonts w:hint="eastAsia"/>
          <w:lang w:eastAsia="zh-CN"/>
        </w:rPr>
        <w:t>UE co-existence studies</w:t>
      </w:r>
      <w:bookmarkEnd w:id="272"/>
    </w:p>
    <w:p w14:paraId="11A17D2C" w14:textId="77777777" w:rsidR="008A79F5" w:rsidRPr="0073594C" w:rsidRDefault="008A79F5" w:rsidP="008A79F5">
      <w:pPr>
        <w:pStyle w:val="Guidance"/>
        <w:rPr>
          <w:rFonts w:eastAsia="宋体"/>
          <w:i w:val="0"/>
          <w:color w:val="auto"/>
          <w:szCs w:val="22"/>
          <w:lang w:eastAsia="zh-CN"/>
        </w:rPr>
      </w:pPr>
    </w:p>
    <w:p w14:paraId="7B4BBBBA" w14:textId="658407C9" w:rsidR="008A79F5" w:rsidRPr="0073594C" w:rsidRDefault="008A79F5" w:rsidP="008A79F5">
      <w:r w:rsidRPr="0073594C">
        <w:t xml:space="preserve">Table </w:t>
      </w:r>
      <w:r>
        <w:rPr>
          <w:rFonts w:hint="eastAsia"/>
          <w:lang w:val="en-US" w:eastAsia="zh-CN"/>
        </w:rPr>
        <w:t>5.</w:t>
      </w:r>
      <w:r>
        <w:rPr>
          <w:lang w:val="en-US" w:eastAsia="zh-CN"/>
        </w:rPr>
        <w:t>22</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n71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36DB7FF" w14:textId="726D78B8" w:rsidR="008A79F5" w:rsidRPr="0073594C" w:rsidRDefault="008A79F5" w:rsidP="008A79F5">
      <w:r>
        <w:t>Table 5.22</w:t>
      </w:r>
      <w:r w:rsidRPr="0073594C">
        <w:t>.2.2-2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3387AFE" w14:textId="6EE2D309" w:rsidR="008A79F5" w:rsidRPr="0073594C" w:rsidRDefault="008A79F5" w:rsidP="008A79F5">
      <w:r>
        <w:t>Table 5.22</w:t>
      </w:r>
      <w:r w:rsidRPr="0073594C">
        <w:t>.2.2-3 lists B</w:t>
      </w:r>
      <w:r w:rsidRPr="0073594C">
        <w:rPr>
          <w:rFonts w:hint="eastAsia"/>
          <w:lang w:eastAsia="ja-JP"/>
        </w:rPr>
        <w:t xml:space="preserve">and </w:t>
      </w:r>
      <w:r w:rsidRPr="0073594C">
        <w:rPr>
          <w:lang w:val="en-US" w:eastAsia="zh-CN"/>
        </w:rPr>
        <w:t>n71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8D33571" w14:textId="77777777" w:rsidR="008A79F5" w:rsidRPr="0073594C" w:rsidRDefault="008A79F5" w:rsidP="008A79F5"/>
    <w:p w14:paraId="09B621B8" w14:textId="559176D8" w:rsidR="008A79F5" w:rsidRPr="0073594C" w:rsidRDefault="008A79F5" w:rsidP="008A79F5">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-1: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n71</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3DDDF0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5860"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A32E1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2D2D8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638A5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25A955"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519F06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6526A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188D0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28B488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30D95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1695</w:t>
            </w:r>
          </w:p>
        </w:tc>
        <w:tc>
          <w:tcPr>
            <w:tcW w:w="1843" w:type="dxa"/>
            <w:tcBorders>
              <w:top w:val="nil"/>
              <w:left w:val="nil"/>
              <w:bottom w:val="single" w:sz="4" w:space="0" w:color="auto"/>
              <w:right w:val="single" w:sz="4" w:space="0" w:color="auto"/>
            </w:tcBorders>
            <w:shd w:val="clear" w:color="auto" w:fill="auto"/>
            <w:noWrap/>
            <w:vAlign w:val="center"/>
          </w:tcPr>
          <w:p w14:paraId="1CAA703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1710</w:t>
            </w:r>
          </w:p>
        </w:tc>
      </w:tr>
      <w:tr w:rsidR="008A79F5" w:rsidRPr="0073594C" w14:paraId="3B981CF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C3A2E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4C79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8CD472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62FBC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05B59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A165B8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482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412CE5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997</w:t>
            </w:r>
          </w:p>
        </w:tc>
        <w:tc>
          <w:tcPr>
            <w:tcW w:w="1842" w:type="dxa"/>
            <w:tcBorders>
              <w:top w:val="nil"/>
              <w:left w:val="nil"/>
              <w:bottom w:val="single" w:sz="4" w:space="0" w:color="auto"/>
              <w:right w:val="single" w:sz="4" w:space="0" w:color="auto"/>
            </w:tcBorders>
            <w:shd w:val="clear" w:color="auto" w:fill="auto"/>
            <w:noWrap/>
          </w:tcPr>
          <w:p w14:paraId="726D42B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1047</w:t>
            </w:r>
          </w:p>
        </w:tc>
        <w:tc>
          <w:tcPr>
            <w:tcW w:w="1985" w:type="dxa"/>
            <w:tcBorders>
              <w:top w:val="nil"/>
              <w:left w:val="nil"/>
              <w:bottom w:val="single" w:sz="4" w:space="0" w:color="auto"/>
              <w:right w:val="single" w:sz="4" w:space="0" w:color="auto"/>
            </w:tcBorders>
            <w:shd w:val="clear" w:color="auto" w:fill="auto"/>
            <w:noWrap/>
          </w:tcPr>
          <w:p w14:paraId="64A4E01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2358</w:t>
            </w:r>
          </w:p>
        </w:tc>
        <w:tc>
          <w:tcPr>
            <w:tcW w:w="1843" w:type="dxa"/>
            <w:tcBorders>
              <w:top w:val="nil"/>
              <w:left w:val="nil"/>
              <w:bottom w:val="single" w:sz="4" w:space="0" w:color="auto"/>
              <w:right w:val="single" w:sz="4" w:space="0" w:color="auto"/>
            </w:tcBorders>
            <w:shd w:val="clear" w:color="auto" w:fill="auto"/>
            <w:noWrap/>
          </w:tcPr>
          <w:p w14:paraId="2436819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2408</w:t>
            </w:r>
          </w:p>
        </w:tc>
      </w:tr>
      <w:tr w:rsidR="008A79F5" w:rsidRPr="0073594C" w14:paraId="7A24EA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C1B2B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F2EA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509FC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B256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5D010E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3B46E8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46D00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38A78E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384</w:t>
            </w:r>
          </w:p>
        </w:tc>
        <w:tc>
          <w:tcPr>
            <w:tcW w:w="1842" w:type="dxa"/>
            <w:tcBorders>
              <w:top w:val="nil"/>
              <w:left w:val="nil"/>
              <w:bottom w:val="single" w:sz="4" w:space="0" w:color="auto"/>
              <w:right w:val="single" w:sz="4" w:space="0" w:color="auto"/>
            </w:tcBorders>
            <w:shd w:val="clear" w:color="auto" w:fill="auto"/>
            <w:noWrap/>
          </w:tcPr>
          <w:p w14:paraId="0F0D35F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299</w:t>
            </w:r>
          </w:p>
        </w:tc>
        <w:tc>
          <w:tcPr>
            <w:tcW w:w="1985" w:type="dxa"/>
            <w:tcBorders>
              <w:top w:val="nil"/>
              <w:left w:val="nil"/>
              <w:bottom w:val="single" w:sz="4" w:space="0" w:color="auto"/>
              <w:right w:val="single" w:sz="4" w:space="0" w:color="auto"/>
            </w:tcBorders>
            <w:shd w:val="clear" w:color="auto" w:fill="auto"/>
            <w:noWrap/>
          </w:tcPr>
          <w:p w14:paraId="08DC16B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2692</w:t>
            </w:r>
          </w:p>
        </w:tc>
        <w:tc>
          <w:tcPr>
            <w:tcW w:w="1843" w:type="dxa"/>
            <w:tcBorders>
              <w:top w:val="nil"/>
              <w:left w:val="nil"/>
              <w:bottom w:val="single" w:sz="4" w:space="0" w:color="auto"/>
              <w:right w:val="single" w:sz="4" w:space="0" w:color="auto"/>
            </w:tcBorders>
            <w:shd w:val="clear" w:color="auto" w:fill="auto"/>
            <w:noWrap/>
          </w:tcPr>
          <w:p w14:paraId="7E5FC64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2757</w:t>
            </w:r>
          </w:p>
        </w:tc>
      </w:tr>
      <w:tr w:rsidR="008A79F5" w:rsidRPr="0073594C" w14:paraId="793357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4FF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9DAC2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EE208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07FD4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302B05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2EF2DD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AB644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731C0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3021</w:t>
            </w:r>
          </w:p>
        </w:tc>
        <w:tc>
          <w:tcPr>
            <w:tcW w:w="1842" w:type="dxa"/>
            <w:tcBorders>
              <w:top w:val="nil"/>
              <w:left w:val="nil"/>
              <w:bottom w:val="single" w:sz="4" w:space="0" w:color="auto"/>
              <w:right w:val="single" w:sz="4" w:space="0" w:color="auto"/>
            </w:tcBorders>
            <w:shd w:val="clear" w:color="auto" w:fill="auto"/>
            <w:noWrap/>
          </w:tcPr>
          <w:p w14:paraId="7AB65CC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3106</w:t>
            </w:r>
          </w:p>
        </w:tc>
        <w:tc>
          <w:tcPr>
            <w:tcW w:w="1985" w:type="dxa"/>
            <w:tcBorders>
              <w:top w:val="nil"/>
              <w:left w:val="nil"/>
              <w:bottom w:val="single" w:sz="4" w:space="0" w:color="auto"/>
              <w:right w:val="single" w:sz="4" w:space="0" w:color="auto"/>
            </w:tcBorders>
            <w:shd w:val="clear" w:color="auto" w:fill="auto"/>
            <w:noWrap/>
          </w:tcPr>
          <w:p w14:paraId="4112757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7C3240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4118</w:t>
            </w:r>
          </w:p>
        </w:tc>
      </w:tr>
      <w:tr w:rsidR="008A79F5" w:rsidRPr="0073594C" w14:paraId="7FD0C6D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D0AC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343E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64BC14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34286E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3F0C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3CE976D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86B7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tcPr>
          <w:p w14:paraId="4BEE78F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279</w:t>
            </w:r>
          </w:p>
        </w:tc>
        <w:tc>
          <w:tcPr>
            <w:tcW w:w="1842" w:type="dxa"/>
            <w:tcBorders>
              <w:top w:val="nil"/>
              <w:left w:val="nil"/>
              <w:bottom w:val="single" w:sz="4" w:space="0" w:color="auto"/>
              <w:right w:val="single" w:sz="4" w:space="0" w:color="auto"/>
            </w:tcBorders>
            <w:shd w:val="clear" w:color="auto" w:fill="auto"/>
            <w:noWrap/>
          </w:tcPr>
          <w:p w14:paraId="16A438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399</w:t>
            </w:r>
          </w:p>
        </w:tc>
        <w:tc>
          <w:tcPr>
            <w:tcW w:w="1985" w:type="dxa"/>
            <w:tcBorders>
              <w:top w:val="nil"/>
              <w:left w:val="nil"/>
              <w:bottom w:val="single" w:sz="4" w:space="0" w:color="auto"/>
              <w:right w:val="single" w:sz="4" w:space="0" w:color="auto"/>
            </w:tcBorders>
            <w:shd w:val="clear" w:color="auto" w:fill="auto"/>
            <w:noWrap/>
          </w:tcPr>
          <w:p w14:paraId="3516C35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4387</w:t>
            </w:r>
          </w:p>
        </w:tc>
        <w:tc>
          <w:tcPr>
            <w:tcW w:w="1843" w:type="dxa"/>
            <w:tcBorders>
              <w:top w:val="nil"/>
              <w:left w:val="nil"/>
              <w:bottom w:val="single" w:sz="4" w:space="0" w:color="auto"/>
              <w:right w:val="single" w:sz="4" w:space="0" w:color="auto"/>
            </w:tcBorders>
            <w:shd w:val="clear" w:color="auto" w:fill="auto"/>
            <w:noWrap/>
          </w:tcPr>
          <w:p w14:paraId="4550841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4467</w:t>
            </w:r>
          </w:p>
        </w:tc>
      </w:tr>
      <w:tr w:rsidR="008A79F5" w:rsidRPr="0073594C" w14:paraId="3740C1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8137A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40CCD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3FE75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E4CD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BAD6D2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755CDF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49CAD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BF77C3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3684</w:t>
            </w:r>
          </w:p>
        </w:tc>
        <w:tc>
          <w:tcPr>
            <w:tcW w:w="1842" w:type="dxa"/>
            <w:tcBorders>
              <w:top w:val="nil"/>
              <w:left w:val="nil"/>
              <w:bottom w:val="single" w:sz="4" w:space="0" w:color="auto"/>
              <w:right w:val="single" w:sz="4" w:space="0" w:color="auto"/>
            </w:tcBorders>
            <w:shd w:val="clear" w:color="auto" w:fill="auto"/>
            <w:noWrap/>
          </w:tcPr>
          <w:p w14:paraId="30640E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c>
          <w:tcPr>
            <w:tcW w:w="1985" w:type="dxa"/>
            <w:tcBorders>
              <w:top w:val="nil"/>
              <w:left w:val="nil"/>
              <w:bottom w:val="single" w:sz="4" w:space="0" w:color="auto"/>
              <w:right w:val="single" w:sz="4" w:space="0" w:color="auto"/>
            </w:tcBorders>
            <w:shd w:val="clear" w:color="auto" w:fill="auto"/>
            <w:noWrap/>
          </w:tcPr>
          <w:p w14:paraId="0987BF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37D805A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5828</w:t>
            </w:r>
          </w:p>
        </w:tc>
      </w:tr>
      <w:tr w:rsidR="008A79F5" w:rsidRPr="0073594C" w14:paraId="55F0CDC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4C3C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D6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DC0A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38B9D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E217E2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5ACA018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12DC3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789778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1994</w:t>
            </w:r>
          </w:p>
        </w:tc>
        <w:tc>
          <w:tcPr>
            <w:tcW w:w="1842" w:type="dxa"/>
            <w:tcBorders>
              <w:top w:val="nil"/>
              <w:left w:val="nil"/>
              <w:bottom w:val="single" w:sz="4" w:space="0" w:color="auto"/>
              <w:right w:val="single" w:sz="4" w:space="0" w:color="auto"/>
            </w:tcBorders>
            <w:shd w:val="clear" w:color="auto" w:fill="auto"/>
            <w:noWrap/>
          </w:tcPr>
          <w:p w14:paraId="660456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2094</w:t>
            </w:r>
          </w:p>
        </w:tc>
        <w:tc>
          <w:tcPr>
            <w:tcW w:w="1985" w:type="dxa"/>
            <w:tcBorders>
              <w:top w:val="nil"/>
              <w:left w:val="nil"/>
              <w:bottom w:val="single" w:sz="4" w:space="0" w:color="auto"/>
              <w:right w:val="single" w:sz="4" w:space="0" w:color="auto"/>
            </w:tcBorders>
            <w:shd w:val="clear" w:color="auto" w:fill="auto"/>
            <w:noWrap/>
          </w:tcPr>
          <w:p w14:paraId="4F88AF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4716</w:t>
            </w:r>
          </w:p>
        </w:tc>
        <w:tc>
          <w:tcPr>
            <w:tcW w:w="1843" w:type="dxa"/>
            <w:tcBorders>
              <w:top w:val="nil"/>
              <w:left w:val="nil"/>
              <w:bottom w:val="single" w:sz="4" w:space="0" w:color="auto"/>
              <w:right w:val="single" w:sz="4" w:space="0" w:color="auto"/>
            </w:tcBorders>
            <w:shd w:val="clear" w:color="auto" w:fill="auto"/>
            <w:noWrap/>
          </w:tcPr>
          <w:p w14:paraId="49D3BB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4816</w:t>
            </w:r>
          </w:p>
        </w:tc>
      </w:tr>
      <w:tr w:rsidR="008A79F5" w:rsidRPr="0073594C" w14:paraId="19BE19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8F2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63790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12665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9117B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EC940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543A07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DF20A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6F599A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tcPr>
          <w:p w14:paraId="1713E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1097</w:t>
            </w:r>
          </w:p>
        </w:tc>
        <w:tc>
          <w:tcPr>
            <w:tcW w:w="1985" w:type="dxa"/>
            <w:tcBorders>
              <w:top w:val="nil"/>
              <w:left w:val="nil"/>
              <w:bottom w:val="single" w:sz="4" w:space="0" w:color="auto"/>
              <w:right w:val="single" w:sz="4" w:space="0" w:color="auto"/>
            </w:tcBorders>
            <w:shd w:val="clear" w:color="auto" w:fill="auto"/>
            <w:noWrap/>
          </w:tcPr>
          <w:p w14:paraId="71AB62B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6082</w:t>
            </w:r>
          </w:p>
        </w:tc>
        <w:tc>
          <w:tcPr>
            <w:tcW w:w="1843" w:type="dxa"/>
            <w:tcBorders>
              <w:top w:val="nil"/>
              <w:left w:val="nil"/>
              <w:bottom w:val="single" w:sz="4" w:space="0" w:color="auto"/>
              <w:right w:val="single" w:sz="4" w:space="0" w:color="auto"/>
            </w:tcBorders>
            <w:shd w:val="clear" w:color="auto" w:fill="auto"/>
            <w:noWrap/>
          </w:tcPr>
          <w:p w14:paraId="56F6C6E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6177</w:t>
            </w:r>
          </w:p>
        </w:tc>
      </w:tr>
      <w:tr w:rsidR="008A79F5" w:rsidRPr="0073594C" w14:paraId="10A7E53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36FE5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C778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0653D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F73F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6511BE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6500481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10BA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0D0C78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4347</w:t>
            </w:r>
          </w:p>
        </w:tc>
        <w:tc>
          <w:tcPr>
            <w:tcW w:w="1842" w:type="dxa"/>
            <w:tcBorders>
              <w:top w:val="nil"/>
              <w:left w:val="nil"/>
              <w:bottom w:val="single" w:sz="4" w:space="0" w:color="auto"/>
              <w:right w:val="single" w:sz="4" w:space="0" w:color="auto"/>
            </w:tcBorders>
            <w:shd w:val="clear" w:color="auto" w:fill="auto"/>
            <w:noWrap/>
          </w:tcPr>
          <w:p w14:paraId="448445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4502</w:t>
            </w:r>
          </w:p>
        </w:tc>
        <w:tc>
          <w:tcPr>
            <w:tcW w:w="1985" w:type="dxa"/>
            <w:tcBorders>
              <w:top w:val="nil"/>
              <w:left w:val="nil"/>
              <w:bottom w:val="single" w:sz="4" w:space="0" w:color="auto"/>
              <w:right w:val="single" w:sz="4" w:space="0" w:color="auto"/>
            </w:tcBorders>
            <w:shd w:val="clear" w:color="auto" w:fill="auto"/>
            <w:noWrap/>
          </w:tcPr>
          <w:p w14:paraId="2166C6A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7443</w:t>
            </w:r>
          </w:p>
        </w:tc>
        <w:tc>
          <w:tcPr>
            <w:tcW w:w="1843" w:type="dxa"/>
            <w:tcBorders>
              <w:top w:val="nil"/>
              <w:left w:val="nil"/>
              <w:bottom w:val="single" w:sz="4" w:space="0" w:color="auto"/>
              <w:right w:val="single" w:sz="4" w:space="0" w:color="auto"/>
            </w:tcBorders>
            <w:shd w:val="clear" w:color="auto" w:fill="auto"/>
            <w:noWrap/>
          </w:tcPr>
          <w:p w14:paraId="7EDFA6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7538</w:t>
            </w:r>
          </w:p>
        </w:tc>
      </w:tr>
      <w:tr w:rsidR="008A79F5" w:rsidRPr="0073594C" w14:paraId="50AA1D1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A5F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8F17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68688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28189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451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44D890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2BD68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11D0B4B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1431</w:t>
            </w:r>
          </w:p>
        </w:tc>
        <w:tc>
          <w:tcPr>
            <w:tcW w:w="1842" w:type="dxa"/>
            <w:tcBorders>
              <w:top w:val="nil"/>
              <w:left w:val="nil"/>
              <w:bottom w:val="single" w:sz="4" w:space="0" w:color="auto"/>
              <w:right w:val="single" w:sz="4" w:space="0" w:color="auto"/>
            </w:tcBorders>
            <w:shd w:val="clear" w:color="auto" w:fill="auto"/>
            <w:noWrap/>
          </w:tcPr>
          <w:p w14:paraId="0EB24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1296</w:t>
            </w:r>
          </w:p>
        </w:tc>
        <w:tc>
          <w:tcPr>
            <w:tcW w:w="1985" w:type="dxa"/>
            <w:tcBorders>
              <w:top w:val="nil"/>
              <w:left w:val="nil"/>
              <w:bottom w:val="single" w:sz="4" w:space="0" w:color="auto"/>
              <w:right w:val="single" w:sz="4" w:space="0" w:color="auto"/>
            </w:tcBorders>
            <w:shd w:val="clear" w:color="auto" w:fill="auto"/>
            <w:noWrap/>
          </w:tcPr>
          <w:p w14:paraId="68744DE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3689</w:t>
            </w:r>
          </w:p>
        </w:tc>
        <w:tc>
          <w:tcPr>
            <w:tcW w:w="1843" w:type="dxa"/>
            <w:tcBorders>
              <w:top w:val="nil"/>
              <w:left w:val="nil"/>
              <w:bottom w:val="single" w:sz="4" w:space="0" w:color="auto"/>
              <w:right w:val="single" w:sz="4" w:space="0" w:color="auto"/>
            </w:tcBorders>
            <w:shd w:val="clear" w:color="auto" w:fill="auto"/>
            <w:noWrap/>
          </w:tcPr>
          <w:p w14:paraId="50DC73A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r>
      <w:tr w:rsidR="008A79F5" w:rsidRPr="0073594C" w14:paraId="3E57CED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8E0C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B27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0618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9A8F6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0E016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7FD0E8A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6D77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20A49D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tcPr>
          <w:p w14:paraId="662953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6526</w:t>
            </w:r>
          </w:p>
        </w:tc>
        <w:tc>
          <w:tcPr>
            <w:tcW w:w="1985" w:type="dxa"/>
            <w:tcBorders>
              <w:top w:val="nil"/>
              <w:left w:val="nil"/>
              <w:bottom w:val="single" w:sz="4" w:space="0" w:color="auto"/>
              <w:right w:val="single" w:sz="4" w:space="0" w:color="auto"/>
            </w:tcBorders>
            <w:shd w:val="clear" w:color="auto" w:fill="auto"/>
            <w:noWrap/>
          </w:tcPr>
          <w:p w14:paraId="5A85E6B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5379</w:t>
            </w:r>
          </w:p>
        </w:tc>
        <w:tc>
          <w:tcPr>
            <w:tcW w:w="1843" w:type="dxa"/>
            <w:tcBorders>
              <w:top w:val="nil"/>
              <w:left w:val="nil"/>
              <w:bottom w:val="single" w:sz="4" w:space="0" w:color="auto"/>
              <w:right w:val="single" w:sz="4" w:space="0" w:color="auto"/>
            </w:tcBorders>
            <w:shd w:val="clear" w:color="auto" w:fill="auto"/>
            <w:noWrap/>
          </w:tcPr>
          <w:p w14:paraId="5DF0F4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5514</w:t>
            </w:r>
          </w:p>
        </w:tc>
      </w:tr>
    </w:tbl>
    <w:p w14:paraId="0C792CE7" w14:textId="77777777" w:rsidR="008A79F5" w:rsidRPr="0073594C" w:rsidRDefault="008A79F5" w:rsidP="008A79F5">
      <w:pPr>
        <w:rPr>
          <w:lang w:eastAsia="ko-KR"/>
        </w:rPr>
      </w:pPr>
    </w:p>
    <w:p w14:paraId="1FBC4740" w14:textId="37482F4F"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-2: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08EC1A72"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37F9"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9DF724"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1EF5F3"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CE24E7"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6A59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1A798F3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BF4DF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1A200D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5AB3980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36DB65C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19DBA5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180DA2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786FE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699D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DCC144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932233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37E86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259747B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0FB10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066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5FD487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77510D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7B7DD66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5049</w:t>
            </w:r>
          </w:p>
        </w:tc>
      </w:tr>
      <w:tr w:rsidR="008A79F5" w:rsidRPr="0073594C" w14:paraId="30509DB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A6518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9193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5D5C82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56C9B2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287D7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05D9C3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BFCA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BFF1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2D969D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0616F1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3936C96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7586</w:t>
            </w:r>
          </w:p>
        </w:tc>
      </w:tr>
      <w:tr w:rsidR="008A79F5" w:rsidRPr="0073594C" w14:paraId="71EF8A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4610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79E3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11440A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1000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D16A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07CCF9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96969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51B9EE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6FACF1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58B0B19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D9AD4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9249</w:t>
            </w:r>
          </w:p>
        </w:tc>
      </w:tr>
      <w:tr w:rsidR="008A79F5" w:rsidRPr="0073594C" w14:paraId="22A269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9939C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4A08C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5401F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8053D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C14523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700D7D8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B2B6C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1B2E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07D23E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27C237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60CB3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11786</w:t>
            </w:r>
          </w:p>
        </w:tc>
      </w:tr>
      <w:tr w:rsidR="008A79F5" w:rsidRPr="0073594C" w14:paraId="29E1D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96023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DF74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8839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EF0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A2008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405F7A5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9C6F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443E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3BC08B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64B2716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CB53F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13449</w:t>
            </w:r>
          </w:p>
        </w:tc>
      </w:tr>
      <w:tr w:rsidR="008A79F5" w:rsidRPr="0073594C" w14:paraId="022286B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E4536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5FCE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78BD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001231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6ABA69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3DECA56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95B84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CB2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76BC4B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30A6D8C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0BD679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10098</w:t>
            </w:r>
          </w:p>
        </w:tc>
      </w:tr>
      <w:tr w:rsidR="008A79F5" w:rsidRPr="0073594C" w14:paraId="09E795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92474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5F12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C0FDA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2D0722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1B8CE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FE82F8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1C75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297BD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0080F7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6EA377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029D5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15986</w:t>
            </w:r>
          </w:p>
        </w:tc>
      </w:tr>
      <w:tr w:rsidR="008A79F5" w:rsidRPr="0073594C" w14:paraId="435C5D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7532D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2CAD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D1B7FD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303B55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50B5D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54818EE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BCB0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5830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1D579B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44F08CD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5B57DB3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17649</w:t>
            </w:r>
          </w:p>
        </w:tc>
      </w:tr>
      <w:tr w:rsidR="008A79F5" w:rsidRPr="0073594C" w14:paraId="6845987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54A13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99E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2079D0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91F9F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D343E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2DDA63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F7A87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80681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3C9FDBC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5BC06A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7FBA8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10972</w:t>
            </w:r>
          </w:p>
        </w:tc>
      </w:tr>
      <w:tr w:rsidR="008A79F5" w:rsidRPr="0073594C" w14:paraId="033C6A2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3D87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8CFA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E6A84F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77C6F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BCC2F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2E9D276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C07EA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6C8BB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6DC8F4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51471D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039A5D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10947</w:t>
            </w:r>
          </w:p>
        </w:tc>
      </w:tr>
    </w:tbl>
    <w:p w14:paraId="5DFCF6D3" w14:textId="77777777" w:rsidR="008A79F5" w:rsidRPr="0073594C" w:rsidRDefault="008A79F5" w:rsidP="008A79F5">
      <w:pPr>
        <w:rPr>
          <w:lang w:eastAsia="ko-KR"/>
        </w:rPr>
      </w:pPr>
    </w:p>
    <w:p w14:paraId="4C95F224" w14:textId="2D760DC7"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-3: Band </w:t>
      </w:r>
      <w:r w:rsidRPr="0073594C">
        <w:rPr>
          <w:rFonts w:ascii="Arial" w:hAnsi="Arial" w:cs="Arial"/>
          <w:b/>
          <w:bCs/>
          <w:lang w:val="en-US" w:eastAsia="zh-CN"/>
        </w:rPr>
        <w:t>n71</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251A538C"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721BA"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559D76"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78676E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8B8CB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0A2802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0929901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03E8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6FBF4C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3AEB6F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5238A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6F7226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578A3DF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8AA3F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C034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FAF194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B6922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B5644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F8519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7808D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0F71CD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2602</w:t>
            </w:r>
          </w:p>
        </w:tc>
        <w:tc>
          <w:tcPr>
            <w:tcW w:w="1842" w:type="dxa"/>
            <w:tcBorders>
              <w:top w:val="nil"/>
              <w:left w:val="nil"/>
              <w:bottom w:val="single" w:sz="4" w:space="0" w:color="auto"/>
              <w:right w:val="single" w:sz="4" w:space="0" w:color="auto"/>
            </w:tcBorders>
            <w:shd w:val="clear" w:color="auto" w:fill="auto"/>
            <w:noWrap/>
            <w:vAlign w:val="bottom"/>
          </w:tcPr>
          <w:p w14:paraId="1319E83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3537</w:t>
            </w:r>
          </w:p>
        </w:tc>
        <w:tc>
          <w:tcPr>
            <w:tcW w:w="1985" w:type="dxa"/>
            <w:tcBorders>
              <w:top w:val="nil"/>
              <w:left w:val="nil"/>
              <w:bottom w:val="single" w:sz="4" w:space="0" w:color="auto"/>
              <w:right w:val="single" w:sz="4" w:space="0" w:color="auto"/>
            </w:tcBorders>
            <w:shd w:val="clear" w:color="auto" w:fill="auto"/>
            <w:noWrap/>
            <w:vAlign w:val="bottom"/>
          </w:tcPr>
          <w:p w14:paraId="63EED2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3963</w:t>
            </w:r>
          </w:p>
        </w:tc>
        <w:tc>
          <w:tcPr>
            <w:tcW w:w="1843" w:type="dxa"/>
            <w:tcBorders>
              <w:top w:val="nil"/>
              <w:left w:val="nil"/>
              <w:bottom w:val="single" w:sz="4" w:space="0" w:color="auto"/>
              <w:right w:val="single" w:sz="4" w:space="0" w:color="auto"/>
            </w:tcBorders>
            <w:shd w:val="clear" w:color="auto" w:fill="auto"/>
            <w:noWrap/>
            <w:vAlign w:val="bottom"/>
          </w:tcPr>
          <w:p w14:paraId="5C0FA6F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4898</w:t>
            </w:r>
          </w:p>
        </w:tc>
      </w:tr>
      <w:tr w:rsidR="008A79F5" w:rsidRPr="0073594C" w14:paraId="596283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2AD12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A6091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DB7042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12830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DCF00E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15BEB37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6DAA1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1223A6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2874</w:t>
            </w:r>
          </w:p>
        </w:tc>
        <w:tc>
          <w:tcPr>
            <w:tcW w:w="1842" w:type="dxa"/>
            <w:tcBorders>
              <w:top w:val="nil"/>
              <w:left w:val="nil"/>
              <w:bottom w:val="single" w:sz="4" w:space="0" w:color="auto"/>
              <w:right w:val="single" w:sz="4" w:space="0" w:color="auto"/>
            </w:tcBorders>
            <w:shd w:val="clear" w:color="auto" w:fill="auto"/>
            <w:noWrap/>
            <w:vAlign w:val="bottom"/>
          </w:tcPr>
          <w:p w14:paraId="6926337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1904</w:t>
            </w:r>
          </w:p>
        </w:tc>
        <w:tc>
          <w:tcPr>
            <w:tcW w:w="1985" w:type="dxa"/>
            <w:tcBorders>
              <w:top w:val="nil"/>
              <w:left w:val="nil"/>
              <w:bottom w:val="single" w:sz="4" w:space="0" w:color="auto"/>
              <w:right w:val="single" w:sz="4" w:space="0" w:color="auto"/>
            </w:tcBorders>
            <w:shd w:val="clear" w:color="auto" w:fill="auto"/>
            <w:noWrap/>
            <w:vAlign w:val="bottom"/>
          </w:tcPr>
          <w:p w14:paraId="799043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5902</w:t>
            </w:r>
          </w:p>
        </w:tc>
        <w:tc>
          <w:tcPr>
            <w:tcW w:w="1843" w:type="dxa"/>
            <w:tcBorders>
              <w:top w:val="nil"/>
              <w:left w:val="nil"/>
              <w:bottom w:val="single" w:sz="4" w:space="0" w:color="auto"/>
              <w:right w:val="single" w:sz="4" w:space="0" w:color="auto"/>
            </w:tcBorders>
            <w:shd w:val="clear" w:color="auto" w:fill="auto"/>
            <w:noWrap/>
            <w:vAlign w:val="bottom"/>
          </w:tcPr>
          <w:p w14:paraId="2E6FE5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7737</w:t>
            </w:r>
          </w:p>
        </w:tc>
      </w:tr>
      <w:tr w:rsidR="008A79F5" w:rsidRPr="0073594C" w14:paraId="6D3A6F2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F6D8A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E280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B63801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33612C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C7B320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58F5B41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6679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809F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4626</w:t>
            </w:r>
          </w:p>
        </w:tc>
        <w:tc>
          <w:tcPr>
            <w:tcW w:w="1842" w:type="dxa"/>
            <w:tcBorders>
              <w:top w:val="nil"/>
              <w:left w:val="nil"/>
              <w:bottom w:val="single" w:sz="4" w:space="0" w:color="auto"/>
              <w:right w:val="single" w:sz="4" w:space="0" w:color="auto"/>
            </w:tcBorders>
            <w:shd w:val="clear" w:color="auto" w:fill="auto"/>
            <w:noWrap/>
            <w:vAlign w:val="bottom"/>
          </w:tcPr>
          <w:p w14:paraId="7C6AA8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5596</w:t>
            </w:r>
          </w:p>
        </w:tc>
        <w:tc>
          <w:tcPr>
            <w:tcW w:w="1985" w:type="dxa"/>
            <w:tcBorders>
              <w:top w:val="nil"/>
              <w:left w:val="nil"/>
              <w:bottom w:val="single" w:sz="4" w:space="0" w:color="auto"/>
              <w:right w:val="single" w:sz="4" w:space="0" w:color="auto"/>
            </w:tcBorders>
            <w:shd w:val="clear" w:color="auto" w:fill="auto"/>
            <w:noWrap/>
            <w:vAlign w:val="bottom"/>
          </w:tcPr>
          <w:p w14:paraId="22E15E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7263</w:t>
            </w:r>
          </w:p>
        </w:tc>
        <w:tc>
          <w:tcPr>
            <w:tcW w:w="1843" w:type="dxa"/>
            <w:tcBorders>
              <w:top w:val="nil"/>
              <w:left w:val="nil"/>
              <w:bottom w:val="single" w:sz="4" w:space="0" w:color="auto"/>
              <w:right w:val="single" w:sz="4" w:space="0" w:color="auto"/>
            </w:tcBorders>
            <w:shd w:val="clear" w:color="auto" w:fill="auto"/>
            <w:noWrap/>
            <w:vAlign w:val="bottom"/>
          </w:tcPr>
          <w:p w14:paraId="3AEAB38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9098</w:t>
            </w:r>
          </w:p>
        </w:tc>
      </w:tr>
      <w:tr w:rsidR="008A79F5" w:rsidRPr="0073594C" w14:paraId="71F035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B51E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5168B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42C6E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78BD2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0CA3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14F9A0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38FAA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FF496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2211</w:t>
            </w:r>
          </w:p>
        </w:tc>
        <w:tc>
          <w:tcPr>
            <w:tcW w:w="1842" w:type="dxa"/>
            <w:tcBorders>
              <w:top w:val="nil"/>
              <w:left w:val="nil"/>
              <w:bottom w:val="single" w:sz="4" w:space="0" w:color="auto"/>
              <w:right w:val="single" w:sz="4" w:space="0" w:color="auto"/>
            </w:tcBorders>
            <w:shd w:val="clear" w:color="auto" w:fill="auto"/>
            <w:noWrap/>
            <w:vAlign w:val="bottom"/>
          </w:tcPr>
          <w:p w14:paraId="754F267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1206</w:t>
            </w:r>
          </w:p>
        </w:tc>
        <w:tc>
          <w:tcPr>
            <w:tcW w:w="1985" w:type="dxa"/>
            <w:tcBorders>
              <w:top w:val="nil"/>
              <w:left w:val="nil"/>
              <w:bottom w:val="single" w:sz="4" w:space="0" w:color="auto"/>
              <w:right w:val="single" w:sz="4" w:space="0" w:color="auto"/>
            </w:tcBorders>
            <w:shd w:val="clear" w:color="auto" w:fill="auto"/>
            <w:noWrap/>
            <w:vAlign w:val="bottom"/>
          </w:tcPr>
          <w:p w14:paraId="7884772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9202</w:t>
            </w:r>
          </w:p>
        </w:tc>
        <w:tc>
          <w:tcPr>
            <w:tcW w:w="1843" w:type="dxa"/>
            <w:tcBorders>
              <w:top w:val="nil"/>
              <w:left w:val="nil"/>
              <w:bottom w:val="single" w:sz="4" w:space="0" w:color="auto"/>
              <w:right w:val="single" w:sz="4" w:space="0" w:color="auto"/>
            </w:tcBorders>
            <w:shd w:val="clear" w:color="auto" w:fill="auto"/>
            <w:noWrap/>
            <w:vAlign w:val="bottom"/>
          </w:tcPr>
          <w:p w14:paraId="0CDCFD9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11937</w:t>
            </w:r>
          </w:p>
        </w:tc>
      </w:tr>
      <w:tr w:rsidR="008A79F5" w:rsidRPr="0073594C" w14:paraId="44F662F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1CB8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0A98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7D83F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43B7C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931C2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6F7DA49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FD41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AB8ED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38F0F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6251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6D6FA79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13298</w:t>
            </w:r>
          </w:p>
        </w:tc>
      </w:tr>
      <w:tr w:rsidR="008A79F5" w:rsidRPr="0073594C" w14:paraId="6D7FD66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1545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AD22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40C095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CCE90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B7E75F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2532800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51E3D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9EC3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01D19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60B4AE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0E9FD81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9796</w:t>
            </w:r>
          </w:p>
        </w:tc>
      </w:tr>
      <w:tr w:rsidR="008A79F5" w:rsidRPr="0073594C" w14:paraId="5747945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6DF9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9D7E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AF88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42B3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5F085B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597D95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321B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901BF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430A3D1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7AD69B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1617AEC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16137</w:t>
            </w:r>
          </w:p>
        </w:tc>
      </w:tr>
      <w:tr w:rsidR="008A79F5" w:rsidRPr="0073594C" w14:paraId="0AB4FB9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98D0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2569F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55F09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A0380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362A7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7AB63D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247BD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EAFB2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355F0E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1ABDE0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0149791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17498</w:t>
            </w:r>
          </w:p>
        </w:tc>
      </w:tr>
      <w:tr w:rsidR="008A79F5" w:rsidRPr="0073594C" w14:paraId="3BF77E8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732C4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7784F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93540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E88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4A7FF3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5887A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BE0A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598B0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3DAB435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6E42C1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1217C90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11274</w:t>
            </w:r>
          </w:p>
        </w:tc>
      </w:tr>
      <w:tr w:rsidR="008A79F5" w:rsidRPr="0073594C" w14:paraId="0DEACB8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CA698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3EEE3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04527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0513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5D380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191E665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B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93335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0246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50B43B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2D650FD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10494</w:t>
            </w:r>
          </w:p>
        </w:tc>
      </w:tr>
    </w:tbl>
    <w:p w14:paraId="3E488493" w14:textId="77777777" w:rsidR="008A79F5" w:rsidRPr="0073594C" w:rsidRDefault="008A79F5" w:rsidP="008A79F5">
      <w:pPr>
        <w:rPr>
          <w:lang w:eastAsia="ko-KR"/>
        </w:rPr>
      </w:pPr>
    </w:p>
    <w:p w14:paraId="7F12CFFE" w14:textId="77777777" w:rsidR="008A79F5" w:rsidRPr="0073594C" w:rsidRDefault="008A79F5" w:rsidP="008A79F5">
      <w:pPr>
        <w:rPr>
          <w:lang w:eastAsia="ko-KR"/>
        </w:rPr>
      </w:pPr>
    </w:p>
    <w:p w14:paraId="0FC24640" w14:textId="77777777" w:rsidR="008A79F5" w:rsidRDefault="008A79F5" w:rsidP="008A79F5">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ACAE76E" w14:textId="19E6E6A9" w:rsidR="008A79F5" w:rsidRDefault="008A79F5" w:rsidP="008A79F5">
      <w:pPr>
        <w:rPr>
          <w:lang w:eastAsia="zh-CN"/>
        </w:rPr>
      </w:pPr>
      <w:r w:rsidRPr="0073594C">
        <w:rPr>
          <w:lang w:eastAsia="ko-KR"/>
        </w:rPr>
        <w:t>n70 + n71 IMD3, IMD4, and IMD5 may affect Rx frequencies of band n77</w:t>
      </w:r>
      <w:r>
        <w:rPr>
          <w:rFonts w:hint="eastAsia"/>
          <w:lang w:eastAsia="zh-CN"/>
        </w:rPr>
        <w:t>。</w:t>
      </w:r>
    </w:p>
    <w:p w14:paraId="2D359180" w14:textId="7A86A14C" w:rsidR="008A79F5" w:rsidRPr="0073594C" w:rsidRDefault="008A79F5" w:rsidP="008A79F5">
      <w:pPr>
        <w:rPr>
          <w:lang w:eastAsia="ko-KR"/>
        </w:rPr>
      </w:pPr>
      <w:r w:rsidRPr="0073594C">
        <w:rPr>
          <w:lang w:eastAsia="ko-KR"/>
        </w:rPr>
        <w:t>n71 + n77 IMD3 and IMD4 may affect Rx frequencies of band n70.</w:t>
      </w:r>
    </w:p>
    <w:p w14:paraId="3945747C" w14:textId="77777777" w:rsidR="008A79F5" w:rsidRPr="0073594C" w:rsidRDefault="008A79F5" w:rsidP="008A79F5">
      <w:pPr>
        <w:pStyle w:val="affb"/>
        <w:rPr>
          <w:lang w:eastAsia="ko-KR"/>
        </w:rPr>
      </w:pPr>
    </w:p>
    <w:p w14:paraId="38929BF4" w14:textId="5233CC82" w:rsidR="008A79F5" w:rsidRPr="0073594C" w:rsidRDefault="008A79F5" w:rsidP="008A79F5">
      <w:pPr>
        <w:pStyle w:val="41"/>
        <w:rPr>
          <w:lang w:val="en-US" w:eastAsia="ja-JP"/>
        </w:rPr>
      </w:pPr>
      <w:bookmarkStart w:id="273" w:name="_Toc129109054"/>
      <w:r>
        <w:rPr>
          <w:rFonts w:hint="eastAsia"/>
          <w:szCs w:val="22"/>
          <w:lang w:eastAsia="zh-CN"/>
        </w:rPr>
        <w:t>5.</w:t>
      </w:r>
      <w:r>
        <w:rPr>
          <w:szCs w:val="22"/>
          <w:lang w:eastAsia="zh-CN"/>
        </w:rPr>
        <w:t>22</w:t>
      </w:r>
      <w:r w:rsidRPr="0073594C">
        <w:rPr>
          <w:szCs w:val="22"/>
          <w:lang w:eastAsia="zh-CN"/>
        </w:rPr>
        <w:t>.2.2</w:t>
      </w:r>
      <w:r w:rsidRPr="0073594C">
        <w:rPr>
          <w:rFonts w:hint="eastAsia"/>
          <w:szCs w:val="22"/>
          <w:lang w:eastAsia="zh-CN"/>
        </w:rPr>
        <w:tab/>
      </w:r>
      <w:r w:rsidRPr="0073594C">
        <w:rPr>
          <w:rFonts w:hint="eastAsia"/>
          <w:szCs w:val="22"/>
          <w:lang w:val="en-US" w:eastAsia="zh-CN"/>
        </w:rPr>
        <w:t>REFSENS requirements</w:t>
      </w:r>
      <w:bookmarkEnd w:id="273"/>
    </w:p>
    <w:p w14:paraId="6B75B07C" w14:textId="77777777" w:rsidR="008A79F5" w:rsidRPr="0073594C" w:rsidRDefault="008A79F5" w:rsidP="008A79F5">
      <w:pPr>
        <w:rPr>
          <w:szCs w:val="18"/>
        </w:rPr>
      </w:pPr>
      <w:r w:rsidRPr="0073594C">
        <w:rPr>
          <w:lang w:eastAsia="ko-KR"/>
        </w:rPr>
        <w:t xml:space="preserve">Looking further on the IMD impacts, only IMD4 and IMD5 products of n70+n71 may fall into Rx frequencies of n77 in the USA. Other MSD test points are not applicable. </w:t>
      </w:r>
      <w:r w:rsidRPr="0073594C">
        <w:rPr>
          <w:iCs/>
          <w:lang w:val="en-US" w:eastAsia="zh-CN"/>
        </w:rPr>
        <w:t>Since i</w:t>
      </w:r>
      <w:r w:rsidRPr="0073594C">
        <w:rPr>
          <w:rFonts w:cs="Arial"/>
          <w:lang w:val="en-US"/>
        </w:rPr>
        <w:t>n</w:t>
      </w:r>
      <w:r w:rsidRPr="0073594C">
        <w:rPr>
          <w:rFonts w:cs="Arial"/>
        </w:rPr>
        <w:t xml:space="preserve"> the USA, </w:t>
      </w:r>
      <w:r w:rsidRPr="0073594C">
        <w:rPr>
          <w:szCs w:val="18"/>
        </w:rPr>
        <w:t xml:space="preserve">n77 band is restricted to 3450 – 3550 MHz and 3700 – 3980 MHz, IMD products are calculated based on those frequencies. </w:t>
      </w:r>
    </w:p>
    <w:p w14:paraId="1D0084E1" w14:textId="77777777" w:rsidR="008A79F5" w:rsidRPr="0073594C" w:rsidRDefault="008A79F5" w:rsidP="008A79F5">
      <w:r w:rsidRPr="0073594C">
        <w:t>MSD values are reused from CA_n5A-n66A-n77A.</w:t>
      </w:r>
    </w:p>
    <w:p w14:paraId="37F65AB8" w14:textId="48E72E16" w:rsidR="008A79F5" w:rsidRPr="0073594C" w:rsidRDefault="008A79F5" w:rsidP="008A79F5">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hint="eastAsia"/>
          <w:b/>
          <w:bCs/>
          <w:lang w:val="en-US" w:eastAsia="zh-CN"/>
        </w:rPr>
        <w:t>.2.3-1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79F5" w:rsidRPr="0073594C" w14:paraId="30D24383"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031A6B" w14:textId="77777777" w:rsidR="008A79F5" w:rsidRPr="0073594C" w:rsidRDefault="008A79F5" w:rsidP="00BC1FE2">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19189D" w14:textId="77777777" w:rsidR="008A79F5" w:rsidRPr="0073594C" w:rsidRDefault="008A79F5" w:rsidP="00BC1FE2">
            <w:pPr>
              <w:pStyle w:val="TAH"/>
            </w:pPr>
            <w:r w:rsidRPr="0073594C">
              <w:t>Source of IMD</w:t>
            </w:r>
          </w:p>
        </w:tc>
      </w:tr>
      <w:tr w:rsidR="008A79F5" w:rsidRPr="0073594C" w14:paraId="68C5F47E"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74BD01" w14:textId="77777777" w:rsidR="008A79F5" w:rsidRPr="0073594C" w:rsidRDefault="008A79F5" w:rsidP="00BC1FE2">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837C9F" w14:textId="77777777" w:rsidR="008A79F5" w:rsidRPr="0073594C" w:rsidRDefault="008A79F5" w:rsidP="00BC1FE2">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950AE84" w14:textId="77777777" w:rsidR="008A79F5" w:rsidRPr="0073594C" w:rsidRDefault="008A79F5" w:rsidP="00BC1FE2">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743ADC2" w14:textId="77777777" w:rsidR="008A79F5" w:rsidRPr="0073594C" w:rsidRDefault="008A79F5" w:rsidP="00BC1FE2">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A6DC0F9" w14:textId="77777777" w:rsidR="008A79F5" w:rsidRPr="0073594C" w:rsidRDefault="008A79F5" w:rsidP="00BC1FE2">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90CD9A" w14:textId="77777777" w:rsidR="008A79F5" w:rsidRPr="0073594C" w:rsidRDefault="008A79F5" w:rsidP="00BC1FE2">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12C48D0" w14:textId="77777777" w:rsidR="008A79F5" w:rsidRPr="0073594C" w:rsidRDefault="008A79F5" w:rsidP="00BC1FE2">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7AF2326B" w14:textId="77777777" w:rsidR="008A79F5" w:rsidRPr="0073594C" w:rsidRDefault="008A79F5" w:rsidP="00BC1FE2">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885316D" w14:textId="77777777" w:rsidR="008A79F5" w:rsidRPr="0073594C" w:rsidRDefault="008A79F5" w:rsidP="00BC1FE2">
            <w:pPr>
              <w:pStyle w:val="TAH"/>
            </w:pPr>
          </w:p>
        </w:tc>
      </w:tr>
      <w:tr w:rsidR="008A79F5" w:rsidRPr="0073594C" w14:paraId="6E959067"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17412" w14:textId="77777777" w:rsidR="008A79F5" w:rsidRPr="0073594C" w:rsidRDefault="008A79F5" w:rsidP="00BC1FE2">
            <w:pPr>
              <w:pStyle w:val="TAC"/>
              <w:rPr>
                <w:lang w:val="en-US" w:eastAsia="zh-CN"/>
              </w:rPr>
            </w:pPr>
            <w:r w:rsidRPr="0073594C">
              <w:rPr>
                <w:color w:val="000000"/>
                <w:lang w:eastAsia="zh-CN"/>
              </w:rPr>
              <w:t>CA_n70-n71-n77</w:t>
            </w:r>
            <w:r w:rsidRPr="0073594C">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230E9867"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01F9744C"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59EF490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BD1349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33DC35D1"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209510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5A76DCB9"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1CFE9B39" w14:textId="77777777" w:rsidR="008A79F5" w:rsidRPr="0073594C" w:rsidRDefault="008A79F5" w:rsidP="00BC1FE2">
            <w:pPr>
              <w:pStyle w:val="TAC"/>
              <w:rPr>
                <w:lang w:val="en-US" w:eastAsia="zh-CN"/>
              </w:rPr>
            </w:pPr>
            <w:r w:rsidRPr="0073594C">
              <w:t>N/A</w:t>
            </w:r>
          </w:p>
        </w:tc>
      </w:tr>
      <w:tr w:rsidR="008A79F5" w:rsidRPr="0073594C" w14:paraId="0138BFF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1B02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0E326"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74F70E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44E7F1B2"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11302497"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7EF8700C"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EF693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4AA4D36D"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304FD204" w14:textId="77777777" w:rsidR="008A79F5" w:rsidRPr="0073594C" w:rsidRDefault="008A79F5" w:rsidP="00BC1FE2">
            <w:pPr>
              <w:pStyle w:val="TAC"/>
              <w:rPr>
                <w:lang w:val="en-US" w:eastAsia="zh-CN"/>
              </w:rPr>
            </w:pPr>
            <w:r w:rsidRPr="0073594C">
              <w:t>N/A</w:t>
            </w:r>
          </w:p>
        </w:tc>
      </w:tr>
      <w:tr w:rsidR="008A79F5" w:rsidRPr="0073594C" w14:paraId="2FD556E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A334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FD6FD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right w:val="single" w:sz="4" w:space="0" w:color="auto"/>
            </w:tcBorders>
          </w:tcPr>
          <w:p w14:paraId="2FB7D8FB"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3B0BDB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50E3CD1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E41098F"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01890F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397EEBD0"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right w:val="single" w:sz="4" w:space="0" w:color="auto"/>
            </w:tcBorders>
          </w:tcPr>
          <w:p w14:paraId="5529635A" w14:textId="77777777" w:rsidR="008A79F5" w:rsidRPr="0073594C" w:rsidRDefault="008A79F5" w:rsidP="00BC1FE2">
            <w:pPr>
              <w:pStyle w:val="TAC"/>
              <w:rPr>
                <w:lang w:val="en-US" w:eastAsia="zh-CN"/>
              </w:rPr>
            </w:pPr>
            <w:r w:rsidRPr="0073594C">
              <w:t>IMD3</w:t>
            </w:r>
            <w:r w:rsidRPr="0073594C">
              <w:rPr>
                <w:vertAlign w:val="superscript"/>
              </w:rPr>
              <w:t>5</w:t>
            </w:r>
          </w:p>
        </w:tc>
      </w:tr>
      <w:tr w:rsidR="008A79F5" w:rsidRPr="0073594C" w14:paraId="102398E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3A247"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2546C6"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5A18F09F"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right w:val="single" w:sz="4" w:space="0" w:color="auto"/>
            </w:tcBorders>
          </w:tcPr>
          <w:p w14:paraId="09D3E3AC"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20D20425"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33F5BDEF"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84400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6D995450"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2E446000" w14:textId="77777777" w:rsidR="008A79F5" w:rsidRPr="0073594C" w:rsidRDefault="008A79F5" w:rsidP="00BC1FE2">
            <w:pPr>
              <w:pStyle w:val="TAC"/>
              <w:rPr>
                <w:lang w:val="en-US" w:eastAsia="zh-CN"/>
              </w:rPr>
            </w:pPr>
            <w:r w:rsidRPr="0073594C">
              <w:t>N/A</w:t>
            </w:r>
          </w:p>
        </w:tc>
      </w:tr>
      <w:tr w:rsidR="008A79F5" w:rsidRPr="0073594C" w14:paraId="4B899AD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C77AE"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7831CB"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251AFB96"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right w:val="single" w:sz="4" w:space="0" w:color="auto"/>
            </w:tcBorders>
          </w:tcPr>
          <w:p w14:paraId="17325DD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0247E638"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1B579A4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AC68EE2"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7E642C98"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640FC1C5" w14:textId="77777777" w:rsidR="008A79F5" w:rsidRPr="0073594C" w:rsidRDefault="008A79F5" w:rsidP="00BC1FE2">
            <w:pPr>
              <w:pStyle w:val="TAC"/>
              <w:rPr>
                <w:lang w:val="en-US" w:eastAsia="zh-CN"/>
              </w:rPr>
            </w:pPr>
            <w:r w:rsidRPr="0073594C">
              <w:t>N/A</w:t>
            </w:r>
          </w:p>
        </w:tc>
      </w:tr>
      <w:tr w:rsidR="008A79F5" w:rsidRPr="0073594C" w14:paraId="73A348C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57EF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3F22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CD1C07"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20B9274A"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50730"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91BD50"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7189015" w14:textId="77777777" w:rsidR="008A79F5" w:rsidRPr="0073594C" w:rsidRDefault="008A79F5" w:rsidP="00BC1FE2">
            <w:pPr>
              <w:pStyle w:val="TAC"/>
              <w:rPr>
                <w:lang w:val="en-US" w:eastAsia="zh-CN"/>
              </w:rPr>
            </w:pPr>
            <w:r w:rsidRPr="0073594C">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45C76BB"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3BC7F" w14:textId="77777777" w:rsidR="008A79F5" w:rsidRPr="0073594C" w:rsidRDefault="008A79F5" w:rsidP="00BC1FE2">
            <w:pPr>
              <w:pStyle w:val="TAC"/>
              <w:rPr>
                <w:lang w:val="en-US" w:eastAsia="zh-CN"/>
              </w:rPr>
            </w:pPr>
            <w:r w:rsidRPr="0073594C">
              <w:t>IMD4</w:t>
            </w:r>
          </w:p>
        </w:tc>
      </w:tr>
      <w:tr w:rsidR="008A79F5" w:rsidRPr="0073594C" w14:paraId="799D6CE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CB331"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4D0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E0E9A13"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1399C0D"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246DB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9130BD"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7078BC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8AA903"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2AFC1" w14:textId="77777777" w:rsidR="008A79F5" w:rsidRPr="0073594C" w:rsidRDefault="008A79F5" w:rsidP="00BC1FE2">
            <w:pPr>
              <w:pStyle w:val="TAC"/>
            </w:pPr>
            <w:r w:rsidRPr="0073594C">
              <w:t>N/A</w:t>
            </w:r>
          </w:p>
        </w:tc>
      </w:tr>
      <w:tr w:rsidR="008A79F5" w:rsidRPr="0073594C" w14:paraId="6E669246"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6F7E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18F5F"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225EE4D"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433E20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4040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AA12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E9572F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85C3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7DA18" w14:textId="77777777" w:rsidR="008A79F5" w:rsidRPr="0073594C" w:rsidRDefault="008A79F5" w:rsidP="00BC1FE2">
            <w:pPr>
              <w:pStyle w:val="TAC"/>
            </w:pPr>
            <w:r w:rsidRPr="0073594C">
              <w:t>N/A</w:t>
            </w:r>
          </w:p>
        </w:tc>
      </w:tr>
      <w:tr w:rsidR="008A79F5" w:rsidRPr="0073594C" w14:paraId="1FB1298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6732D"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66FB"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FE478BC"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5AF89E0F"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D49685"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9F2378"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205A15" w14:textId="77777777" w:rsidR="008A79F5" w:rsidRPr="0073594C" w:rsidRDefault="008A79F5" w:rsidP="00BC1FE2">
            <w:pPr>
              <w:pStyle w:val="TAC"/>
              <w:rPr>
                <w:lang w:val="en-US" w:eastAsia="zh-CN"/>
              </w:rPr>
            </w:pPr>
            <w:r w:rsidRPr="0073594C">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42CA6E8"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BCC80" w14:textId="77777777" w:rsidR="008A79F5" w:rsidRPr="0073594C" w:rsidRDefault="008A79F5" w:rsidP="00BC1FE2">
            <w:pPr>
              <w:pStyle w:val="TAC"/>
            </w:pPr>
            <w:r w:rsidRPr="0073594C">
              <w:t>IMD5</w:t>
            </w:r>
          </w:p>
        </w:tc>
      </w:tr>
      <w:tr w:rsidR="008A79F5" w:rsidRPr="0073594C" w14:paraId="5DEC7C4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2465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1DAA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44D874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4C072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BC8618"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710F7A"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6B7D1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B6114"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8283D" w14:textId="77777777" w:rsidR="008A79F5" w:rsidRPr="0073594C" w:rsidRDefault="008A79F5" w:rsidP="00BC1FE2">
            <w:pPr>
              <w:pStyle w:val="TAC"/>
            </w:pPr>
            <w:r w:rsidRPr="0073594C">
              <w:t>IMD3</w:t>
            </w:r>
            <w:r w:rsidRPr="0073594C">
              <w:rPr>
                <w:vertAlign w:val="superscript"/>
              </w:rPr>
              <w:t>5</w:t>
            </w:r>
          </w:p>
        </w:tc>
      </w:tr>
      <w:tr w:rsidR="008A79F5" w:rsidRPr="0073594C" w14:paraId="0DC7ED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7D07C"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D17"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BB1F3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AA56BA"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CE09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428A2B"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B5B6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E58B5"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DECF4" w14:textId="77777777" w:rsidR="008A79F5" w:rsidRPr="0073594C" w:rsidRDefault="008A79F5" w:rsidP="00BC1FE2">
            <w:pPr>
              <w:pStyle w:val="TAC"/>
            </w:pPr>
            <w:r w:rsidRPr="0073594C">
              <w:t>N/A</w:t>
            </w:r>
          </w:p>
        </w:tc>
      </w:tr>
      <w:tr w:rsidR="008A79F5" w:rsidRPr="0073594C" w14:paraId="33C77C39"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ECFF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E46FF"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A768AE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BC0A8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EC9683"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5705B8"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832D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5502E"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1D5E4" w14:textId="77777777" w:rsidR="008A79F5" w:rsidRPr="0073594C" w:rsidRDefault="008A79F5" w:rsidP="00BC1FE2">
            <w:pPr>
              <w:pStyle w:val="TAC"/>
            </w:pPr>
            <w:r w:rsidRPr="0073594C">
              <w:t>N/A</w:t>
            </w:r>
          </w:p>
        </w:tc>
      </w:tr>
      <w:tr w:rsidR="008A79F5" w:rsidRPr="0073594C" w14:paraId="1775CD3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55BD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203B"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2B1CF9"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0356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155326"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23D484"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9C7B29"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D9801"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3C79" w14:textId="77777777" w:rsidR="008A79F5" w:rsidRPr="0073594C" w:rsidRDefault="008A79F5" w:rsidP="00BC1FE2">
            <w:pPr>
              <w:pStyle w:val="TAC"/>
            </w:pPr>
            <w:r w:rsidRPr="0073594C">
              <w:t>IMD4</w:t>
            </w:r>
            <w:r w:rsidRPr="0073594C">
              <w:rPr>
                <w:vertAlign w:val="superscript"/>
              </w:rPr>
              <w:t>5</w:t>
            </w:r>
          </w:p>
        </w:tc>
      </w:tr>
      <w:tr w:rsidR="008A79F5" w:rsidRPr="0073594C" w14:paraId="0C902CD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DA579"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D02C"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2C11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9C12D1"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A8E3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E36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F091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A7D5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85CE3" w14:textId="77777777" w:rsidR="008A79F5" w:rsidRPr="0073594C" w:rsidRDefault="008A79F5" w:rsidP="00BC1FE2">
            <w:pPr>
              <w:pStyle w:val="TAC"/>
            </w:pPr>
            <w:r w:rsidRPr="0073594C">
              <w:t>N/A</w:t>
            </w:r>
          </w:p>
        </w:tc>
      </w:tr>
      <w:tr w:rsidR="008A79F5" w:rsidRPr="0073594C" w14:paraId="1B1C9575"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5B6D6"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3EB15"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52E7F70"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DBBA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950F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F4AD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A3E10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C8901"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0E5CC" w14:textId="77777777" w:rsidR="008A79F5" w:rsidRPr="0073594C" w:rsidRDefault="008A79F5" w:rsidP="00BC1FE2">
            <w:pPr>
              <w:pStyle w:val="TAC"/>
            </w:pPr>
            <w:r w:rsidRPr="0073594C">
              <w:t>N/A</w:t>
            </w:r>
          </w:p>
        </w:tc>
      </w:tr>
      <w:tr w:rsidR="008A79F5" w:rsidRPr="0073594C" w14:paraId="03F6D19B"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9E74E2" w14:textId="77777777" w:rsidR="008A79F5" w:rsidRPr="0073594C" w:rsidRDefault="008A79F5" w:rsidP="00BC1FE2">
            <w:pPr>
              <w:pStyle w:val="TAN"/>
              <w:rPr>
                <w:lang w:eastAsia="ja-JP"/>
              </w:rPr>
            </w:pPr>
            <w:r w:rsidRPr="0073594C">
              <w:rPr>
                <w:lang w:eastAsia="ja-JP"/>
              </w:rPr>
              <w:t>NOTE 5:</w:t>
            </w:r>
            <w:r w:rsidRPr="0073594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ED3D012" w14:textId="77777777" w:rsidR="008A79F5" w:rsidRPr="0073594C" w:rsidRDefault="008A79F5" w:rsidP="008A79F5">
      <w:pPr>
        <w:rPr>
          <w:lang w:val="en-US"/>
        </w:rPr>
      </w:pPr>
    </w:p>
    <w:p w14:paraId="120ACCEC" w14:textId="77777777" w:rsidR="00F8277A" w:rsidRDefault="00F8277A" w:rsidP="00AC4AB0">
      <w:pPr>
        <w:rPr>
          <w:b/>
          <w:color w:val="0070C0"/>
          <w:sz w:val="32"/>
          <w:szCs w:val="32"/>
        </w:rPr>
      </w:pPr>
    </w:p>
    <w:p w14:paraId="3EE4F66F" w14:textId="37473D2F" w:rsidR="00E30A24" w:rsidRDefault="00E30A24" w:rsidP="00E30A24">
      <w:pPr>
        <w:pStyle w:val="21"/>
      </w:pPr>
      <w:bookmarkStart w:id="274" w:name="_Toc129109055"/>
      <w:r>
        <w:rPr>
          <w:rFonts w:hint="eastAsia"/>
        </w:rPr>
        <w:t>5.23</w:t>
      </w:r>
      <w:r w:rsidRPr="000469EC">
        <w:tab/>
      </w:r>
      <w:r>
        <w:rPr>
          <w:rFonts w:hint="eastAsia"/>
        </w:rPr>
        <w:t>CA_n</w:t>
      </w:r>
      <w:r>
        <w:t>1</w:t>
      </w:r>
      <w:r>
        <w:rPr>
          <w:rFonts w:hint="eastAsia"/>
        </w:rPr>
        <w:t>-n</w:t>
      </w:r>
      <w:r>
        <w:t>3</w:t>
      </w:r>
      <w:r>
        <w:rPr>
          <w:rFonts w:hint="eastAsia"/>
        </w:rPr>
        <w:t>-n</w:t>
      </w:r>
      <w:r>
        <w:t>38</w:t>
      </w:r>
      <w:bookmarkEnd w:id="274"/>
    </w:p>
    <w:p w14:paraId="70CEE94C" w14:textId="139E87B3" w:rsidR="00E30A24" w:rsidRPr="00A20126" w:rsidRDefault="00E30A24" w:rsidP="00E30A24">
      <w:pPr>
        <w:pStyle w:val="31"/>
      </w:pPr>
      <w:bookmarkStart w:id="275" w:name="_Toc129109056"/>
      <w:r>
        <w:t>5.23.1</w:t>
      </w:r>
      <w:r>
        <w:tab/>
        <w:t>Common for 1 band UL and 2 bands UL CA</w:t>
      </w:r>
      <w:bookmarkEnd w:id="275"/>
    </w:p>
    <w:p w14:paraId="4CD90271" w14:textId="7145E8E2" w:rsidR="00E30A24" w:rsidRDefault="00E30A24" w:rsidP="00E30A24">
      <w:pPr>
        <w:pStyle w:val="41"/>
      </w:pPr>
      <w:bookmarkStart w:id="276" w:name="_Toc129109057"/>
      <w:r>
        <w:rPr>
          <w:rFonts w:hint="eastAsia"/>
        </w:rPr>
        <w:t>5.23.1</w:t>
      </w:r>
      <w:r>
        <w:t>.1</w:t>
      </w:r>
      <w:r>
        <w:tab/>
        <w:t xml:space="preserve">Operating bands for </w:t>
      </w:r>
      <w:r>
        <w:rPr>
          <w:rFonts w:hint="eastAsia"/>
        </w:rPr>
        <w:t>CA</w:t>
      </w:r>
      <w:bookmarkEnd w:id="276"/>
    </w:p>
    <w:p w14:paraId="3C3F9061" w14:textId="2388A125" w:rsidR="00E30A24" w:rsidRPr="000469EC" w:rsidRDefault="00E30A24" w:rsidP="00E30A24">
      <w:pPr>
        <w:pStyle w:val="TH"/>
        <w:rPr>
          <w:rFonts w:cs="Arial"/>
        </w:rPr>
      </w:pPr>
      <w:r>
        <w:rPr>
          <w:rFonts w:cs="Arial"/>
        </w:rPr>
        <w:t>Table 5.23.1.1-1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30A24" w14:paraId="66B77C84"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D929F38"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CF31A3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414EA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7235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6D07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Duplex Mode</w:t>
            </w:r>
          </w:p>
        </w:tc>
      </w:tr>
      <w:tr w:rsidR="00E30A24" w14:paraId="0B46204B"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B3CA"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C12"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D1F78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1148DC"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0BE5" w14:textId="77777777" w:rsidR="00E30A24" w:rsidRDefault="00E30A24" w:rsidP="00BC1FE2">
            <w:pPr>
              <w:spacing w:after="0"/>
              <w:rPr>
                <w:rFonts w:ascii="Arial" w:hAnsi="Arial"/>
                <w:b/>
                <w:color w:val="000000"/>
                <w:sz w:val="18"/>
              </w:rPr>
            </w:pPr>
          </w:p>
        </w:tc>
      </w:tr>
      <w:tr w:rsidR="00E30A24" w14:paraId="7F29DB28"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9765"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AF5F"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39936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6D8794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D00A" w14:textId="77777777" w:rsidR="00E30A24" w:rsidRDefault="00E30A24" w:rsidP="00BC1FE2">
            <w:pPr>
              <w:spacing w:after="0"/>
              <w:rPr>
                <w:rFonts w:ascii="Arial" w:hAnsi="Arial"/>
                <w:b/>
                <w:color w:val="000000"/>
                <w:sz w:val="18"/>
              </w:rPr>
            </w:pPr>
          </w:p>
        </w:tc>
      </w:tr>
      <w:tr w:rsidR="00E30A24" w14:paraId="4557661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C99156" w14:textId="77777777" w:rsidR="00E30A24" w:rsidRPr="00050EB8" w:rsidRDefault="00E30A24"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6D930D5"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5335C1B"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E6153E6"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6DC5B1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E9F9EEF"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CA0E9EE"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3AFE4A"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A4AE1"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58B3FFC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5DB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BC1BC1"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6481B8FE"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5FA2C81B"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2E399DD"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709275E5"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DC1BE64" w14:textId="77777777" w:rsidR="00E30A24"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CB1D7F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5DB73689"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2748682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951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CF3E23" w14:textId="77777777" w:rsidR="00E30A24" w:rsidRPr="00050EB8" w:rsidRDefault="00E30A24"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8FBA0E"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5E16FF1"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906DFC"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D81293"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34D4375" w14:textId="77777777" w:rsidR="00E30A24" w:rsidRDefault="00E30A24"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219FDF"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EE29D" w14:textId="77777777" w:rsidR="00E30A24" w:rsidRPr="00050EB8" w:rsidRDefault="00E30A24"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D01561" w14:textId="77777777" w:rsidR="00E30A24" w:rsidRDefault="00E30A24" w:rsidP="00E30A24">
      <w:pPr>
        <w:rPr>
          <w:lang w:eastAsia="ko-KR"/>
        </w:rPr>
      </w:pPr>
    </w:p>
    <w:p w14:paraId="0CD0FE16" w14:textId="537A41B2" w:rsidR="00E30A24" w:rsidRDefault="00E30A24" w:rsidP="00E30A24">
      <w:pPr>
        <w:pStyle w:val="41"/>
      </w:pPr>
      <w:bookmarkStart w:id="277" w:name="_Toc129109058"/>
      <w:r>
        <w:rPr>
          <w:rFonts w:hint="eastAsia"/>
        </w:rPr>
        <w:t>5.23.</w:t>
      </w:r>
      <w:r>
        <w:t>1.2</w:t>
      </w:r>
      <w:r>
        <w:tab/>
        <w:t xml:space="preserve">Channel bandwidths per operating band for </w:t>
      </w:r>
      <w:r>
        <w:rPr>
          <w:rFonts w:hint="eastAsia"/>
        </w:rPr>
        <w:t>CA</w:t>
      </w:r>
      <w:bookmarkEnd w:id="277"/>
    </w:p>
    <w:p w14:paraId="48B04F49" w14:textId="1234AB77" w:rsidR="00E30A24" w:rsidRDefault="00E30A24" w:rsidP="00E30A24">
      <w:pPr>
        <w:pStyle w:val="TH"/>
        <w:rPr>
          <w:rFonts w:cs="Arial"/>
        </w:rPr>
      </w:pPr>
      <w:r>
        <w:rPr>
          <w:rFonts w:cs="Arial"/>
        </w:rPr>
        <w:t>Table 5.23.1.2-1: Supported bandwidths per CA band combination of band n1+n3+n38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0A24" w14:paraId="3071A546"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DE6D53" w14:textId="77777777" w:rsidR="00E30A24" w:rsidRDefault="00E30A24"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614DFC5" w14:textId="77777777" w:rsidR="00E30A24" w:rsidRDefault="00E30A24"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9D96183" w14:textId="77777777" w:rsidR="00E30A24" w:rsidRDefault="00E30A24"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7E8301" w14:textId="77777777" w:rsidR="00E30A24" w:rsidRDefault="00E30A24"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774A1D7" w14:textId="77777777" w:rsidR="00E30A24" w:rsidRDefault="00E30A24" w:rsidP="00BC1FE2">
            <w:pPr>
              <w:pStyle w:val="TAH"/>
              <w:overflowPunct w:val="0"/>
              <w:autoSpaceDE w:val="0"/>
              <w:autoSpaceDN w:val="0"/>
              <w:adjustRightInd w:val="0"/>
              <w:rPr>
                <w:lang w:eastAsia="zh-CN"/>
              </w:rPr>
            </w:pPr>
            <w:r>
              <w:t>Bandwidth combination set</w:t>
            </w:r>
          </w:p>
        </w:tc>
      </w:tr>
      <w:tr w:rsidR="00E30A24" w14:paraId="697D2E1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E450D" w14:textId="77777777" w:rsidR="00E30A24" w:rsidRDefault="00E30A24"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B64C" w14:textId="77777777" w:rsidR="00E30A24" w:rsidRDefault="00E30A24"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05D72C1" w14:textId="77777777" w:rsidR="00E30A24" w:rsidRDefault="00E30A24"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081462" w14:textId="77777777" w:rsidR="00E30A24" w:rsidRDefault="00E30A24"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D02A4E7" w14:textId="77777777" w:rsidR="00E30A24" w:rsidRDefault="00E30A24" w:rsidP="00BC1FE2">
            <w:pPr>
              <w:pStyle w:val="TAC"/>
              <w:overflowPunct w:val="0"/>
              <w:autoSpaceDE w:val="0"/>
              <w:autoSpaceDN w:val="0"/>
              <w:adjustRightInd w:val="0"/>
              <w:rPr>
                <w:lang w:eastAsia="zh-CN"/>
              </w:rPr>
            </w:pPr>
            <w:r>
              <w:rPr>
                <w:rFonts w:hint="eastAsia"/>
                <w:lang w:eastAsia="zh-CN"/>
              </w:rPr>
              <w:t>0</w:t>
            </w:r>
          </w:p>
        </w:tc>
      </w:tr>
      <w:tr w:rsidR="00E30A24" w14:paraId="0057D447"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25D67FF"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53FD"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481ED26"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73AC49" w14:textId="77777777" w:rsidR="00E30A24" w:rsidRDefault="00E30A24"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2BA5526C" w14:textId="77777777" w:rsidR="00E30A24" w:rsidRDefault="00E30A24" w:rsidP="00BC1FE2">
            <w:pPr>
              <w:pStyle w:val="TAC"/>
              <w:overflowPunct w:val="0"/>
              <w:autoSpaceDE w:val="0"/>
              <w:autoSpaceDN w:val="0"/>
              <w:adjustRightInd w:val="0"/>
              <w:rPr>
                <w:lang w:eastAsia="zh-CN"/>
              </w:rPr>
            </w:pPr>
          </w:p>
        </w:tc>
      </w:tr>
      <w:tr w:rsidR="00E30A24" w14:paraId="074D3E8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74F81"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1EC0C"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639449B"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E09A348" w14:textId="77777777" w:rsidR="00E30A24" w:rsidRPr="00C85666" w:rsidRDefault="00E30A24"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EB1B" w14:textId="77777777" w:rsidR="00E30A24" w:rsidRDefault="00E30A24" w:rsidP="00BC1FE2">
            <w:pPr>
              <w:pStyle w:val="TAC"/>
              <w:overflowPunct w:val="0"/>
              <w:autoSpaceDE w:val="0"/>
              <w:autoSpaceDN w:val="0"/>
              <w:adjustRightInd w:val="0"/>
              <w:rPr>
                <w:lang w:eastAsia="zh-CN"/>
              </w:rPr>
            </w:pPr>
          </w:p>
        </w:tc>
      </w:tr>
    </w:tbl>
    <w:p w14:paraId="3963B095" w14:textId="77777777" w:rsidR="00E30A24" w:rsidRDefault="00E30A24" w:rsidP="00E30A24">
      <w:pPr>
        <w:pStyle w:val="TH"/>
        <w:sectPr w:rsidR="00E30A24">
          <w:pgSz w:w="11906" w:h="16838"/>
          <w:pgMar w:top="567" w:right="1134" w:bottom="709" w:left="1134" w:header="720" w:footer="720" w:gutter="0"/>
          <w:cols w:space="720"/>
          <w:docGrid w:linePitch="272"/>
        </w:sectPr>
      </w:pPr>
    </w:p>
    <w:p w14:paraId="407A162D" w14:textId="34845213" w:rsidR="00E30A24" w:rsidRDefault="00E30A24" w:rsidP="00E30A24">
      <w:pPr>
        <w:pStyle w:val="41"/>
      </w:pPr>
      <w:bookmarkStart w:id="278" w:name="_Toc129109059"/>
      <w:r>
        <w:rPr>
          <w:rFonts w:hint="eastAsia"/>
        </w:rPr>
        <w:t>5.23.</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8"/>
    </w:p>
    <w:p w14:paraId="26B19238" w14:textId="77777777" w:rsidR="00E30A24" w:rsidRDefault="00E30A24" w:rsidP="00E30A24">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CA_n1-n3-n7 and are given in the tables below.</w:t>
      </w:r>
    </w:p>
    <w:p w14:paraId="054327F8" w14:textId="2BCF0DBF" w:rsidR="00E30A24" w:rsidRDefault="00E30A24" w:rsidP="00E30A24">
      <w:pPr>
        <w:pStyle w:val="TH"/>
        <w:rPr>
          <w:rFonts w:cs="Arial"/>
        </w:rPr>
      </w:pPr>
      <w:r>
        <w:rPr>
          <w:rFonts w:cs="Arial"/>
        </w:rPr>
        <w:t xml:space="preserve">Table </w:t>
      </w:r>
      <w:r>
        <w:rPr>
          <w:rFonts w:cs="Arial" w:hint="eastAsia"/>
        </w:rPr>
        <w:t>5.23</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30A24" w14:paraId="2970A568" w14:textId="77777777" w:rsidTr="00BC1FE2">
        <w:trPr>
          <w:jc w:val="center"/>
        </w:trPr>
        <w:tc>
          <w:tcPr>
            <w:tcW w:w="2336" w:type="dxa"/>
            <w:vMerge w:val="restart"/>
            <w:tcBorders>
              <w:top w:val="single" w:sz="4" w:space="0" w:color="auto"/>
              <w:left w:val="single" w:sz="4" w:space="0" w:color="auto"/>
              <w:right w:val="single" w:sz="4" w:space="0" w:color="auto"/>
            </w:tcBorders>
          </w:tcPr>
          <w:p w14:paraId="7C60FC5A" w14:textId="77777777" w:rsidR="00E30A24" w:rsidRDefault="00E30A24"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BE0FCB"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30A24" w14:paraId="14E7D2A0" w14:textId="77777777" w:rsidTr="00BC1FE2">
        <w:trPr>
          <w:jc w:val="center"/>
        </w:trPr>
        <w:tc>
          <w:tcPr>
            <w:tcW w:w="2336" w:type="dxa"/>
            <w:vMerge/>
            <w:tcBorders>
              <w:left w:val="single" w:sz="4" w:space="0" w:color="auto"/>
              <w:bottom w:val="single" w:sz="4" w:space="0" w:color="auto"/>
              <w:right w:val="single" w:sz="4" w:space="0" w:color="auto"/>
            </w:tcBorders>
          </w:tcPr>
          <w:p w14:paraId="61864545" w14:textId="77777777" w:rsidR="00E30A24" w:rsidRDefault="00E30A24"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1C54A2" w14:textId="77777777" w:rsidR="00E30A24" w:rsidRDefault="00E30A24"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30A24" w14:paraId="12ED9E85"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7FCB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7F617D3"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FCC75B" w14:textId="77777777" w:rsidR="00E30A24" w:rsidRDefault="00E30A24"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78AF65" w14:textId="77777777" w:rsidR="00E30A24" w:rsidRDefault="00E30A24"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E30A24" w14:paraId="0DA9F1D0"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E70C37" w14:textId="77777777" w:rsidR="00E30A24" w:rsidRPr="00901DE9" w:rsidRDefault="00E30A24"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ACC60C9" w14:textId="77777777" w:rsidR="00E30A24" w:rsidRDefault="00E30A24"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BAE7687" w14:textId="20FD5F0C" w:rsidR="00E30A24" w:rsidRDefault="00E30A24" w:rsidP="00E30A24">
      <w:pPr>
        <w:pStyle w:val="TH"/>
      </w:pPr>
      <w:r>
        <w:rPr>
          <w:rFonts w:cs="Arial"/>
        </w:rPr>
        <w:t>Table 5.23.1.3-2: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30A24" w:rsidRPr="00F92868" w14:paraId="66F70441" w14:textId="77777777" w:rsidTr="00BC1FE2">
        <w:trPr>
          <w:trHeight w:val="187"/>
          <w:jc w:val="center"/>
        </w:trPr>
        <w:tc>
          <w:tcPr>
            <w:tcW w:w="1594" w:type="dxa"/>
            <w:vMerge w:val="restart"/>
          </w:tcPr>
          <w:p w14:paraId="7F05FB32" w14:textId="77777777" w:rsidR="00E30A24" w:rsidRPr="00F92868" w:rsidRDefault="00E30A24"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382AB6C"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30A24" w:rsidRPr="00F92868" w14:paraId="337B1B0D" w14:textId="77777777" w:rsidTr="00BC1FE2">
        <w:trPr>
          <w:trHeight w:val="187"/>
          <w:jc w:val="center"/>
        </w:trPr>
        <w:tc>
          <w:tcPr>
            <w:tcW w:w="1594" w:type="dxa"/>
            <w:vMerge/>
            <w:tcBorders>
              <w:bottom w:val="single" w:sz="4" w:space="0" w:color="auto"/>
            </w:tcBorders>
          </w:tcPr>
          <w:p w14:paraId="2D6B3065" w14:textId="77777777" w:rsidR="00E30A24" w:rsidRPr="00F92868" w:rsidRDefault="00E30A24" w:rsidP="00BC1FE2">
            <w:pPr>
              <w:keepNext/>
              <w:keepLines/>
              <w:spacing w:after="0"/>
              <w:jc w:val="center"/>
              <w:rPr>
                <w:rFonts w:ascii="Arial" w:eastAsia="等线" w:hAnsi="Arial"/>
                <w:b/>
                <w:sz w:val="18"/>
              </w:rPr>
            </w:pPr>
          </w:p>
        </w:tc>
        <w:tc>
          <w:tcPr>
            <w:tcW w:w="5845" w:type="dxa"/>
            <w:gridSpan w:val="3"/>
            <w:vAlign w:val="center"/>
          </w:tcPr>
          <w:p w14:paraId="042C530F" w14:textId="77777777" w:rsidR="00E30A24" w:rsidRPr="00F92868" w:rsidRDefault="00E30A24"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30A24" w:rsidRPr="00F92868" w14:paraId="7770ED02" w14:textId="77777777" w:rsidTr="00BC1FE2">
        <w:trPr>
          <w:trHeight w:val="187"/>
          <w:jc w:val="center"/>
        </w:trPr>
        <w:tc>
          <w:tcPr>
            <w:tcW w:w="1594" w:type="dxa"/>
            <w:shd w:val="clear" w:color="auto" w:fill="auto"/>
          </w:tcPr>
          <w:p w14:paraId="14C988D5" w14:textId="77777777" w:rsidR="00E30A24" w:rsidRPr="00F92868" w:rsidRDefault="00E30A24"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-n38</w:t>
            </w:r>
          </w:p>
        </w:tc>
        <w:tc>
          <w:tcPr>
            <w:tcW w:w="1948" w:type="dxa"/>
            <w:vAlign w:val="center"/>
          </w:tcPr>
          <w:p w14:paraId="12931552"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8" w:type="dxa"/>
            <w:vAlign w:val="center"/>
          </w:tcPr>
          <w:p w14:paraId="2FA59846"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c>
          <w:tcPr>
            <w:tcW w:w="1949" w:type="dxa"/>
            <w:vAlign w:val="center"/>
          </w:tcPr>
          <w:p w14:paraId="7ECF72B8" w14:textId="77777777" w:rsidR="00E30A24" w:rsidRPr="00F92868" w:rsidRDefault="00E30A24" w:rsidP="00BC1FE2">
            <w:pPr>
              <w:keepNext/>
              <w:keepLines/>
              <w:spacing w:after="0"/>
              <w:jc w:val="center"/>
              <w:rPr>
                <w:rFonts w:ascii="Arial" w:eastAsia="等线" w:hAnsi="Arial"/>
                <w:sz w:val="18"/>
                <w:lang w:eastAsia="zh-CN"/>
              </w:rPr>
            </w:pPr>
            <w:r w:rsidRPr="000404E9">
              <w:rPr>
                <w:rFonts w:ascii="Arial" w:eastAsia="等线" w:hAnsi="Arial" w:cs="Arial"/>
                <w:sz w:val="18"/>
                <w:lang w:eastAsia="ja-JP"/>
              </w:rPr>
              <w:t>-</w:t>
            </w:r>
          </w:p>
        </w:tc>
      </w:tr>
      <w:tr w:rsidR="00E30A24" w:rsidRPr="00F92868" w14:paraId="3E75CB34" w14:textId="77777777" w:rsidTr="00BC1FE2">
        <w:trPr>
          <w:trHeight w:val="187"/>
          <w:jc w:val="center"/>
        </w:trPr>
        <w:tc>
          <w:tcPr>
            <w:tcW w:w="7439" w:type="dxa"/>
            <w:gridSpan w:val="4"/>
            <w:tcBorders>
              <w:bottom w:val="single" w:sz="4" w:space="0" w:color="auto"/>
            </w:tcBorders>
            <w:shd w:val="clear" w:color="auto" w:fill="auto"/>
          </w:tcPr>
          <w:p w14:paraId="424162C8" w14:textId="77777777" w:rsidR="00E30A24" w:rsidRPr="00901DE9" w:rsidRDefault="00E30A24"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17772A3" w14:textId="77777777" w:rsidR="00E30A24" w:rsidRDefault="00E30A24"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00E47CB" w14:textId="77777777" w:rsidR="00E30A24" w:rsidRDefault="00E30A24" w:rsidP="00AC4AB0">
      <w:pPr>
        <w:rPr>
          <w:b/>
          <w:color w:val="0070C0"/>
          <w:sz w:val="32"/>
          <w:szCs w:val="32"/>
        </w:rPr>
      </w:pPr>
    </w:p>
    <w:p w14:paraId="2C13E721" w14:textId="44038B66" w:rsidR="00BC1FE2" w:rsidRDefault="00BC1FE2" w:rsidP="00BC1FE2">
      <w:pPr>
        <w:pStyle w:val="21"/>
      </w:pPr>
      <w:bookmarkStart w:id="279" w:name="_Toc129109060"/>
      <w:r>
        <w:rPr>
          <w:rFonts w:hint="eastAsia"/>
        </w:rPr>
        <w:t>5.24</w:t>
      </w:r>
      <w:r w:rsidRPr="000469EC">
        <w:tab/>
      </w:r>
      <w:r>
        <w:rPr>
          <w:rFonts w:hint="eastAsia"/>
        </w:rPr>
        <w:t>CA_n</w:t>
      </w:r>
      <w:r>
        <w:t>1</w:t>
      </w:r>
      <w:r>
        <w:rPr>
          <w:rFonts w:hint="eastAsia"/>
        </w:rPr>
        <w:t>-n</w:t>
      </w:r>
      <w:r>
        <w:t>7</w:t>
      </w:r>
      <w:r>
        <w:rPr>
          <w:rFonts w:hint="eastAsia"/>
        </w:rPr>
        <w:t>-n</w:t>
      </w:r>
      <w:r>
        <w:t>38</w:t>
      </w:r>
      <w:bookmarkEnd w:id="279"/>
    </w:p>
    <w:p w14:paraId="12969EDA" w14:textId="1D37D45F" w:rsidR="00BC1FE2" w:rsidRPr="00A20126" w:rsidRDefault="00BC1FE2" w:rsidP="00BC1FE2">
      <w:pPr>
        <w:pStyle w:val="31"/>
      </w:pPr>
      <w:bookmarkStart w:id="280" w:name="_Toc129109061"/>
      <w:r>
        <w:t>5.24.1</w:t>
      </w:r>
      <w:r>
        <w:tab/>
        <w:t>Common for 1 band UL and 2 bands UL CA</w:t>
      </w:r>
      <w:bookmarkEnd w:id="280"/>
    </w:p>
    <w:p w14:paraId="3758DE13" w14:textId="4BE25538" w:rsidR="00BC1FE2" w:rsidRDefault="00BC1FE2" w:rsidP="00BC1FE2">
      <w:pPr>
        <w:pStyle w:val="41"/>
      </w:pPr>
      <w:bookmarkStart w:id="281" w:name="_Toc129109062"/>
      <w:r>
        <w:rPr>
          <w:rFonts w:hint="eastAsia"/>
        </w:rPr>
        <w:t>5.24.1</w:t>
      </w:r>
      <w:r>
        <w:t>.1</w:t>
      </w:r>
      <w:r>
        <w:tab/>
        <w:t xml:space="preserve">Operating bands for </w:t>
      </w:r>
      <w:r>
        <w:rPr>
          <w:rFonts w:hint="eastAsia"/>
        </w:rPr>
        <w:t>CA</w:t>
      </w:r>
      <w:bookmarkEnd w:id="281"/>
    </w:p>
    <w:p w14:paraId="674C4050" w14:textId="0BC277FB" w:rsidR="00BC1FE2" w:rsidRPr="000469EC" w:rsidRDefault="00BC1FE2" w:rsidP="00BC1FE2">
      <w:pPr>
        <w:pStyle w:val="TH"/>
        <w:rPr>
          <w:rFonts w:cs="Arial"/>
        </w:rPr>
      </w:pPr>
      <w:r>
        <w:rPr>
          <w:rFonts w:cs="Arial"/>
        </w:rPr>
        <w:t>Table 5.24.1.1-1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C1FE2" w14:paraId="13F7B0A8"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34C2CDA"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C61A7B2"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6B4548"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4DD16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66DB4B"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Duplex Mode</w:t>
            </w:r>
          </w:p>
        </w:tc>
      </w:tr>
      <w:tr w:rsidR="00BC1FE2" w14:paraId="4472327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06F"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FD0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5FD30E"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308DF1"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FF77" w14:textId="77777777" w:rsidR="00BC1FE2" w:rsidRDefault="00BC1FE2" w:rsidP="00BC1FE2">
            <w:pPr>
              <w:spacing w:after="0"/>
              <w:rPr>
                <w:rFonts w:ascii="Arial" w:hAnsi="Arial"/>
                <w:b/>
                <w:color w:val="000000"/>
                <w:sz w:val="18"/>
              </w:rPr>
            </w:pPr>
          </w:p>
        </w:tc>
      </w:tr>
      <w:tr w:rsidR="00BC1FE2" w14:paraId="581D3B06"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644C9"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B92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990B07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ECE678D"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470B" w14:textId="77777777" w:rsidR="00BC1FE2" w:rsidRDefault="00BC1FE2" w:rsidP="00BC1FE2">
            <w:pPr>
              <w:spacing w:after="0"/>
              <w:rPr>
                <w:rFonts w:ascii="Arial" w:hAnsi="Arial"/>
                <w:b/>
                <w:color w:val="000000"/>
                <w:sz w:val="18"/>
              </w:rPr>
            </w:pPr>
          </w:p>
        </w:tc>
      </w:tr>
      <w:tr w:rsidR="00BC1FE2" w14:paraId="0F59A1F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46E40B3" w14:textId="77777777" w:rsidR="00BC1FE2" w:rsidRPr="00050EB8" w:rsidRDefault="00BC1FE2" w:rsidP="00BC1FE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4B505F8"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FB2C72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88EBE4B"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72713CB"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12F36B4"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B5256B4"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0D523E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E95E8"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17AA6E0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B7BD"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40D3E5"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70DCE9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47BB1487"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F0F562F"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A6A2C6E"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16374C68" w14:textId="77777777" w:rsidR="00BC1FE2"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27B007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23CD57B5"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5A7C714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FF7F"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386A86" w14:textId="77777777" w:rsidR="00BC1FE2" w:rsidRPr="00050EB8" w:rsidRDefault="00BC1FE2" w:rsidP="00BC1FE2">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5B8A26"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DCF9225"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F267413"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3FE68E"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B7C8D90" w14:textId="77777777" w:rsidR="00BC1FE2" w:rsidRDefault="00BC1FE2" w:rsidP="00BC1FE2">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44F74BA"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DD761" w14:textId="77777777" w:rsidR="00BC1FE2" w:rsidRPr="00050EB8" w:rsidRDefault="00BC1FE2"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3120D0D" w14:textId="77777777" w:rsidR="00BC1FE2" w:rsidRDefault="00BC1FE2" w:rsidP="00BC1FE2">
      <w:pPr>
        <w:rPr>
          <w:lang w:eastAsia="ko-KR"/>
        </w:rPr>
      </w:pPr>
    </w:p>
    <w:p w14:paraId="168B9347" w14:textId="53C9D575" w:rsidR="00BC1FE2" w:rsidRDefault="00BC1FE2" w:rsidP="00BC1FE2">
      <w:pPr>
        <w:pStyle w:val="41"/>
      </w:pPr>
      <w:bookmarkStart w:id="282" w:name="_Toc129109063"/>
      <w:r>
        <w:rPr>
          <w:rFonts w:hint="eastAsia"/>
        </w:rPr>
        <w:t>5.24.</w:t>
      </w:r>
      <w:r>
        <w:t>1.2</w:t>
      </w:r>
      <w:r>
        <w:tab/>
        <w:t xml:space="preserve">Channel bandwidths per operating band for </w:t>
      </w:r>
      <w:r>
        <w:rPr>
          <w:rFonts w:hint="eastAsia"/>
        </w:rPr>
        <w:t>CA</w:t>
      </w:r>
      <w:bookmarkEnd w:id="282"/>
    </w:p>
    <w:p w14:paraId="039DBF79" w14:textId="30F0E9B4" w:rsidR="00BC1FE2" w:rsidRDefault="00BC1FE2" w:rsidP="00BC1FE2">
      <w:pPr>
        <w:pStyle w:val="TH"/>
        <w:rPr>
          <w:rFonts w:cs="Arial"/>
        </w:rPr>
      </w:pPr>
      <w:r>
        <w:rPr>
          <w:rFonts w:cs="Arial"/>
        </w:rPr>
        <w:t>Table 5.24.1.2-1: Supported bandwidths per CA band combination of band n1+n7+n38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1FE2" w14:paraId="37F7AF75"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C72CAB" w14:textId="77777777" w:rsidR="00BC1FE2" w:rsidRDefault="00BC1FE2"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509804D" w14:textId="77777777" w:rsidR="00BC1FE2" w:rsidRDefault="00BC1FE2"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88BDE31" w14:textId="77777777" w:rsidR="00BC1FE2" w:rsidRDefault="00BC1FE2"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D7DDEF" w14:textId="77777777" w:rsidR="00BC1FE2" w:rsidRDefault="00BC1FE2"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C69F562" w14:textId="77777777" w:rsidR="00BC1FE2" w:rsidRDefault="00BC1FE2" w:rsidP="00BC1FE2">
            <w:pPr>
              <w:pStyle w:val="TAH"/>
              <w:overflowPunct w:val="0"/>
              <w:autoSpaceDE w:val="0"/>
              <w:autoSpaceDN w:val="0"/>
              <w:adjustRightInd w:val="0"/>
              <w:rPr>
                <w:lang w:eastAsia="zh-CN"/>
              </w:rPr>
            </w:pPr>
            <w:r>
              <w:t>Bandwidth combination set</w:t>
            </w:r>
          </w:p>
        </w:tc>
      </w:tr>
      <w:tr w:rsidR="00BC1FE2" w14:paraId="06A16C7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2E2E9" w14:textId="77777777" w:rsidR="00BC1FE2" w:rsidRDefault="00BC1FE2" w:rsidP="00BC1FE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7E274" w14:textId="77777777" w:rsidR="00BC1FE2" w:rsidRDefault="00BC1FE2" w:rsidP="00BC1FE2">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04D765DE" w14:textId="77777777" w:rsidR="00BC1FE2" w:rsidRDefault="00BC1FE2"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6BB470" w14:textId="77777777" w:rsidR="00BC1FE2" w:rsidRDefault="00BC1FE2"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F60EC4" w14:textId="77777777" w:rsidR="00BC1FE2" w:rsidRDefault="00BC1FE2" w:rsidP="00BC1FE2">
            <w:pPr>
              <w:pStyle w:val="TAC"/>
              <w:overflowPunct w:val="0"/>
              <w:autoSpaceDE w:val="0"/>
              <w:autoSpaceDN w:val="0"/>
              <w:adjustRightInd w:val="0"/>
              <w:rPr>
                <w:lang w:eastAsia="zh-CN"/>
              </w:rPr>
            </w:pPr>
            <w:r>
              <w:rPr>
                <w:rFonts w:hint="eastAsia"/>
                <w:lang w:eastAsia="zh-CN"/>
              </w:rPr>
              <w:t>0</w:t>
            </w:r>
          </w:p>
        </w:tc>
      </w:tr>
      <w:tr w:rsidR="00BC1FE2" w14:paraId="2FF74D6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79CBD7D7"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44A8B"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74C7EA7"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3A370" w14:textId="77777777" w:rsidR="00BC1FE2" w:rsidRDefault="00BC1FE2"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7CC1C033" w14:textId="77777777" w:rsidR="00BC1FE2" w:rsidRDefault="00BC1FE2" w:rsidP="00BC1FE2">
            <w:pPr>
              <w:pStyle w:val="TAC"/>
              <w:overflowPunct w:val="0"/>
              <w:autoSpaceDE w:val="0"/>
              <w:autoSpaceDN w:val="0"/>
              <w:adjustRightInd w:val="0"/>
              <w:rPr>
                <w:lang w:eastAsia="zh-CN"/>
              </w:rPr>
            </w:pPr>
          </w:p>
        </w:tc>
      </w:tr>
      <w:tr w:rsidR="00BC1FE2" w14:paraId="1E0BC85D"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233D4"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0EB3"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51FDC31"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24F24AF" w14:textId="77777777" w:rsidR="00BC1FE2" w:rsidRPr="00C85666" w:rsidRDefault="00BC1FE2" w:rsidP="00BC1FE2">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217" w14:textId="77777777" w:rsidR="00BC1FE2" w:rsidRDefault="00BC1FE2" w:rsidP="00BC1FE2">
            <w:pPr>
              <w:pStyle w:val="TAC"/>
              <w:overflowPunct w:val="0"/>
              <w:autoSpaceDE w:val="0"/>
              <w:autoSpaceDN w:val="0"/>
              <w:adjustRightInd w:val="0"/>
              <w:rPr>
                <w:lang w:eastAsia="zh-CN"/>
              </w:rPr>
            </w:pPr>
          </w:p>
        </w:tc>
      </w:tr>
    </w:tbl>
    <w:p w14:paraId="451262F0" w14:textId="77777777" w:rsidR="00BC1FE2" w:rsidRDefault="00BC1FE2" w:rsidP="00BC1FE2">
      <w:pPr>
        <w:pStyle w:val="TH"/>
        <w:sectPr w:rsidR="00BC1FE2">
          <w:pgSz w:w="11906" w:h="16838"/>
          <w:pgMar w:top="567" w:right="1134" w:bottom="709" w:left="1134" w:header="720" w:footer="720" w:gutter="0"/>
          <w:cols w:space="720"/>
          <w:docGrid w:linePitch="272"/>
        </w:sectPr>
      </w:pPr>
    </w:p>
    <w:p w14:paraId="6D6A7224" w14:textId="1E95D207" w:rsidR="00BC1FE2" w:rsidRDefault="00BC1FE2" w:rsidP="00BC1FE2">
      <w:pPr>
        <w:pStyle w:val="41"/>
      </w:pPr>
      <w:bookmarkStart w:id="283" w:name="_Toc129109064"/>
      <w:r>
        <w:rPr>
          <w:rFonts w:hint="eastAsia"/>
        </w:rPr>
        <w:t>5.24.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3"/>
    </w:p>
    <w:p w14:paraId="27A9D0EE" w14:textId="77777777" w:rsidR="00BC1FE2" w:rsidRDefault="00BC1FE2" w:rsidP="00BC1FE2">
      <w:r>
        <w:t xml:space="preserve">For </w:t>
      </w:r>
      <w:r>
        <w:rPr>
          <w:lang w:eastAsia="zh-CN"/>
        </w:rPr>
        <w:t>CA_n1</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 and are given in the tables below.</w:t>
      </w:r>
    </w:p>
    <w:p w14:paraId="38C10C0F" w14:textId="7AE012C8" w:rsidR="00BC1FE2" w:rsidRDefault="00BC1FE2" w:rsidP="00BC1FE2">
      <w:pPr>
        <w:pStyle w:val="TH"/>
        <w:rPr>
          <w:rFonts w:cs="Arial"/>
        </w:rPr>
      </w:pPr>
      <w:r>
        <w:rPr>
          <w:rFonts w:cs="Arial"/>
        </w:rPr>
        <w:t xml:space="preserve">Table </w:t>
      </w:r>
      <w:r>
        <w:rPr>
          <w:rFonts w:cs="Arial" w:hint="eastAsia"/>
        </w:rPr>
        <w:t>5.24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C1FE2" w14:paraId="367B52CD" w14:textId="77777777" w:rsidTr="00BC1FE2">
        <w:trPr>
          <w:jc w:val="center"/>
        </w:trPr>
        <w:tc>
          <w:tcPr>
            <w:tcW w:w="2336" w:type="dxa"/>
            <w:vMerge w:val="restart"/>
            <w:tcBorders>
              <w:top w:val="single" w:sz="4" w:space="0" w:color="auto"/>
              <w:left w:val="single" w:sz="4" w:space="0" w:color="auto"/>
              <w:right w:val="single" w:sz="4" w:space="0" w:color="auto"/>
            </w:tcBorders>
          </w:tcPr>
          <w:p w14:paraId="60F86DDE" w14:textId="77777777" w:rsidR="00BC1FE2" w:rsidRDefault="00BC1FE2" w:rsidP="00BC1FE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9BD65C"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BC1FE2" w14:paraId="1C4302C7" w14:textId="77777777" w:rsidTr="00BC1FE2">
        <w:trPr>
          <w:jc w:val="center"/>
        </w:trPr>
        <w:tc>
          <w:tcPr>
            <w:tcW w:w="2336" w:type="dxa"/>
            <w:vMerge/>
            <w:tcBorders>
              <w:left w:val="single" w:sz="4" w:space="0" w:color="auto"/>
              <w:bottom w:val="single" w:sz="4" w:space="0" w:color="auto"/>
              <w:right w:val="single" w:sz="4" w:space="0" w:color="auto"/>
            </w:tcBorders>
          </w:tcPr>
          <w:p w14:paraId="342451F9" w14:textId="77777777" w:rsidR="00BC1FE2" w:rsidRDefault="00BC1FE2" w:rsidP="00BC1FE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698C94" w14:textId="77777777" w:rsidR="00BC1FE2" w:rsidRDefault="00BC1FE2" w:rsidP="00BC1FE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BC1FE2" w14:paraId="6198EFD1"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E4D41"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276A2F5"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5683DE" w14:textId="77777777" w:rsidR="00BC1FE2" w:rsidRDefault="00BC1FE2" w:rsidP="00BC1FE2">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DC706" w14:textId="77777777" w:rsidR="00BC1FE2" w:rsidRDefault="00BC1FE2" w:rsidP="00BC1FE2">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6</w:t>
            </w:r>
          </w:p>
        </w:tc>
      </w:tr>
      <w:tr w:rsidR="00BC1FE2" w14:paraId="72AFA117"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351F6F" w14:textId="77777777" w:rsidR="00BC1FE2" w:rsidRPr="00901DE9" w:rsidRDefault="00BC1FE2"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03BE7D" w14:textId="77777777" w:rsidR="00BC1FE2" w:rsidRDefault="00BC1FE2" w:rsidP="00BC1FE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6C3EDD5" w14:textId="608FE4F7" w:rsidR="00BC1FE2" w:rsidRDefault="00BC1FE2" w:rsidP="00BC1FE2">
      <w:pPr>
        <w:pStyle w:val="TH"/>
      </w:pPr>
      <w:r>
        <w:rPr>
          <w:rFonts w:cs="Arial"/>
        </w:rPr>
        <w:t>Table 5.24.1.3-2: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C1FE2" w:rsidRPr="00F92868" w14:paraId="762A6CBA" w14:textId="77777777" w:rsidTr="00BC1FE2">
        <w:trPr>
          <w:trHeight w:val="187"/>
          <w:jc w:val="center"/>
        </w:trPr>
        <w:tc>
          <w:tcPr>
            <w:tcW w:w="1594" w:type="dxa"/>
            <w:vMerge w:val="restart"/>
          </w:tcPr>
          <w:p w14:paraId="3587F599" w14:textId="77777777" w:rsidR="00BC1FE2" w:rsidRPr="00F92868" w:rsidRDefault="00BC1FE2" w:rsidP="00BC1FE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BE5B3A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BC1FE2" w:rsidRPr="00F92868" w14:paraId="320759A9" w14:textId="77777777" w:rsidTr="00BC1FE2">
        <w:trPr>
          <w:trHeight w:val="187"/>
          <w:jc w:val="center"/>
        </w:trPr>
        <w:tc>
          <w:tcPr>
            <w:tcW w:w="1594" w:type="dxa"/>
            <w:vMerge/>
            <w:tcBorders>
              <w:bottom w:val="single" w:sz="4" w:space="0" w:color="auto"/>
            </w:tcBorders>
          </w:tcPr>
          <w:p w14:paraId="549A11F5" w14:textId="77777777" w:rsidR="00BC1FE2" w:rsidRPr="00F92868" w:rsidRDefault="00BC1FE2" w:rsidP="00BC1FE2">
            <w:pPr>
              <w:keepNext/>
              <w:keepLines/>
              <w:spacing w:after="0"/>
              <w:jc w:val="center"/>
              <w:rPr>
                <w:rFonts w:ascii="Arial" w:eastAsia="等线" w:hAnsi="Arial"/>
                <w:b/>
                <w:sz w:val="18"/>
              </w:rPr>
            </w:pPr>
          </w:p>
        </w:tc>
        <w:tc>
          <w:tcPr>
            <w:tcW w:w="5845" w:type="dxa"/>
            <w:gridSpan w:val="3"/>
            <w:vAlign w:val="center"/>
          </w:tcPr>
          <w:p w14:paraId="35AFBD8B" w14:textId="77777777" w:rsidR="00BC1FE2" w:rsidRPr="00F92868" w:rsidRDefault="00BC1FE2" w:rsidP="00BC1FE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BC1FE2" w:rsidRPr="00F92868" w14:paraId="092111E0" w14:textId="77777777" w:rsidTr="00BC1FE2">
        <w:trPr>
          <w:trHeight w:val="187"/>
          <w:jc w:val="center"/>
        </w:trPr>
        <w:tc>
          <w:tcPr>
            <w:tcW w:w="1594" w:type="dxa"/>
            <w:shd w:val="clear" w:color="auto" w:fill="auto"/>
          </w:tcPr>
          <w:p w14:paraId="5F076BE7" w14:textId="77777777" w:rsidR="00BC1FE2" w:rsidRPr="00F92868" w:rsidRDefault="00BC1FE2" w:rsidP="00BC1FE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3AC37002"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76ACD690"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FB04A59" w14:textId="77777777" w:rsidR="00BC1FE2" w:rsidRPr="00F92868" w:rsidRDefault="00BC1FE2" w:rsidP="00BC1FE2">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BC1FE2" w:rsidRPr="00F92868" w14:paraId="5717B5A6" w14:textId="77777777" w:rsidTr="00BC1FE2">
        <w:trPr>
          <w:trHeight w:val="187"/>
          <w:jc w:val="center"/>
        </w:trPr>
        <w:tc>
          <w:tcPr>
            <w:tcW w:w="7439" w:type="dxa"/>
            <w:gridSpan w:val="4"/>
            <w:tcBorders>
              <w:bottom w:val="single" w:sz="4" w:space="0" w:color="auto"/>
            </w:tcBorders>
            <w:shd w:val="clear" w:color="auto" w:fill="auto"/>
          </w:tcPr>
          <w:p w14:paraId="54B7742C" w14:textId="77777777" w:rsidR="00BC1FE2" w:rsidRPr="00901DE9" w:rsidRDefault="00BC1FE2" w:rsidP="00BC1FE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CF0A5DC" w14:textId="77777777" w:rsidR="00BC1FE2" w:rsidRDefault="00BC1FE2" w:rsidP="00BC1FE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3642BB6" w14:textId="77777777" w:rsidR="00F8277A" w:rsidRDefault="00F8277A" w:rsidP="00AC4AB0">
      <w:pPr>
        <w:rPr>
          <w:b/>
          <w:color w:val="0070C0"/>
          <w:sz w:val="32"/>
          <w:szCs w:val="32"/>
        </w:rPr>
      </w:pPr>
    </w:p>
    <w:p w14:paraId="3292A1AE" w14:textId="075D84D6" w:rsidR="00E72713" w:rsidRDefault="00E72713" w:rsidP="00E72713">
      <w:pPr>
        <w:pStyle w:val="21"/>
      </w:pPr>
      <w:bookmarkStart w:id="284" w:name="_Toc129109065"/>
      <w:r>
        <w:rPr>
          <w:rFonts w:hint="eastAsia"/>
        </w:rPr>
        <w:t>5.</w:t>
      </w:r>
      <w:r>
        <w:t>25</w:t>
      </w:r>
      <w:r w:rsidRPr="000469EC">
        <w:tab/>
      </w:r>
      <w:r>
        <w:rPr>
          <w:rFonts w:hint="eastAsia"/>
        </w:rPr>
        <w:t>CA_n</w:t>
      </w:r>
      <w:r>
        <w:t>3</w:t>
      </w:r>
      <w:r>
        <w:rPr>
          <w:rFonts w:hint="eastAsia"/>
        </w:rPr>
        <w:t>-n</w:t>
      </w:r>
      <w:r>
        <w:t>7</w:t>
      </w:r>
      <w:r>
        <w:rPr>
          <w:rFonts w:hint="eastAsia"/>
        </w:rPr>
        <w:t>-n</w:t>
      </w:r>
      <w:r>
        <w:t>38</w:t>
      </w:r>
      <w:bookmarkEnd w:id="284"/>
    </w:p>
    <w:p w14:paraId="3E515F30" w14:textId="39289245" w:rsidR="00E72713" w:rsidRPr="00A20126" w:rsidRDefault="00E72713" w:rsidP="00E72713">
      <w:pPr>
        <w:pStyle w:val="31"/>
      </w:pPr>
      <w:bookmarkStart w:id="285" w:name="_Toc129109066"/>
      <w:r>
        <w:t>5.25.1</w:t>
      </w:r>
      <w:r>
        <w:tab/>
        <w:t>Common for 1 band UL and 2 bands UL CA</w:t>
      </w:r>
      <w:bookmarkEnd w:id="285"/>
    </w:p>
    <w:p w14:paraId="52BD7925" w14:textId="136BECAE" w:rsidR="00E72713" w:rsidRDefault="00E72713" w:rsidP="00E72713">
      <w:pPr>
        <w:pStyle w:val="41"/>
      </w:pPr>
      <w:bookmarkStart w:id="286" w:name="_Toc129109067"/>
      <w:r>
        <w:rPr>
          <w:rFonts w:hint="eastAsia"/>
        </w:rPr>
        <w:t>5.</w:t>
      </w:r>
      <w:r>
        <w:t>25</w:t>
      </w:r>
      <w:r>
        <w:rPr>
          <w:rFonts w:hint="eastAsia"/>
        </w:rPr>
        <w:t>.1</w:t>
      </w:r>
      <w:r>
        <w:t>.1</w:t>
      </w:r>
      <w:r>
        <w:tab/>
        <w:t xml:space="preserve">Operating bands for </w:t>
      </w:r>
      <w:r>
        <w:rPr>
          <w:rFonts w:hint="eastAsia"/>
        </w:rPr>
        <w:t>CA</w:t>
      </w:r>
      <w:bookmarkEnd w:id="286"/>
    </w:p>
    <w:p w14:paraId="49DD6FEF" w14:textId="77777777" w:rsidR="00E72713" w:rsidRPr="000469EC" w:rsidRDefault="00E72713" w:rsidP="00E72713">
      <w:pPr>
        <w:pStyle w:val="TH"/>
        <w:rPr>
          <w:rFonts w:cs="Arial"/>
        </w:rPr>
      </w:pPr>
      <w:r>
        <w:rPr>
          <w:rFonts w:cs="Arial"/>
        </w:rPr>
        <w:t>Table 5.x.1.1-1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72713" w14:paraId="77581220"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F1C0874"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17D21D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86C99B"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F11D1F"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F6FD16"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Duplex Mode</w:t>
            </w:r>
          </w:p>
        </w:tc>
      </w:tr>
      <w:tr w:rsidR="00E72713" w14:paraId="04F5409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4D5D"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4"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2E766D"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81F59C"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3C7D" w14:textId="77777777" w:rsidR="00E72713" w:rsidRDefault="00E72713" w:rsidP="00DC70BA">
            <w:pPr>
              <w:spacing w:after="0"/>
              <w:rPr>
                <w:rFonts w:ascii="Arial" w:hAnsi="Arial"/>
                <w:b/>
                <w:color w:val="000000"/>
                <w:sz w:val="18"/>
              </w:rPr>
            </w:pPr>
          </w:p>
        </w:tc>
      </w:tr>
      <w:tr w:rsidR="00E72713" w14:paraId="6DB64426"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5E4F"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CFCB"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CB98972"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4DAA71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0A0C" w14:textId="77777777" w:rsidR="00E72713" w:rsidRDefault="00E72713" w:rsidP="00DC70BA">
            <w:pPr>
              <w:spacing w:after="0"/>
              <w:rPr>
                <w:rFonts w:ascii="Arial" w:hAnsi="Arial"/>
                <w:b/>
                <w:color w:val="000000"/>
                <w:sz w:val="18"/>
              </w:rPr>
            </w:pPr>
          </w:p>
        </w:tc>
      </w:tr>
      <w:tr w:rsidR="00E72713" w14:paraId="71628A6C"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4616530" w14:textId="77777777" w:rsidR="00E72713" w:rsidRPr="00050EB8" w:rsidRDefault="00E72713"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38DD3"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71491A6"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B24576A"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C3A2346"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D67FCE3"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95D5CBF"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DBBBB6A"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BBE9"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1B1A8AB0"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3496"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9F594E"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931ADB9"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61E26860"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5CB0BD5"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1991C5DE"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0860A72D" w14:textId="77777777" w:rsidR="00E72713"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EFA0E6F"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A08B527"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7F381DE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73C88"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A08E5" w14:textId="77777777" w:rsidR="00E72713" w:rsidRPr="00050EB8" w:rsidRDefault="00E72713"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640AB6"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4FBD9EF" w14:textId="77777777" w:rsidR="00E72713" w:rsidRDefault="00E72713"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E47C5D"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83F41F"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5391850" w14:textId="77777777" w:rsidR="00E72713" w:rsidRDefault="00E72713"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A6680BE"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5BE08" w14:textId="77777777" w:rsidR="00E72713" w:rsidRPr="00050EB8" w:rsidRDefault="00E72713"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26E047CA" w14:textId="77777777" w:rsidR="00E72713" w:rsidRDefault="00E72713" w:rsidP="00E72713">
      <w:pPr>
        <w:rPr>
          <w:lang w:eastAsia="ko-KR"/>
        </w:rPr>
      </w:pPr>
    </w:p>
    <w:p w14:paraId="052EE9A0" w14:textId="05D1BA71" w:rsidR="00E72713" w:rsidRDefault="00E72713" w:rsidP="00E72713">
      <w:pPr>
        <w:pStyle w:val="41"/>
      </w:pPr>
      <w:bookmarkStart w:id="287" w:name="_Toc129109068"/>
      <w:r>
        <w:rPr>
          <w:rFonts w:hint="eastAsia"/>
        </w:rPr>
        <w:t>5.</w:t>
      </w:r>
      <w:r>
        <w:t>25</w:t>
      </w:r>
      <w:r>
        <w:rPr>
          <w:rFonts w:hint="eastAsia"/>
        </w:rPr>
        <w:t>.</w:t>
      </w:r>
      <w:r>
        <w:t>1.2</w:t>
      </w:r>
      <w:r>
        <w:tab/>
        <w:t xml:space="preserve">Channel bandwidths per operating band for </w:t>
      </w:r>
      <w:r>
        <w:rPr>
          <w:rFonts w:hint="eastAsia"/>
        </w:rPr>
        <w:t>CA</w:t>
      </w:r>
      <w:bookmarkEnd w:id="287"/>
    </w:p>
    <w:p w14:paraId="73C55F69" w14:textId="77777777" w:rsidR="00E72713" w:rsidRDefault="00E72713" w:rsidP="00E72713">
      <w:pPr>
        <w:pStyle w:val="TH"/>
        <w:rPr>
          <w:rFonts w:cs="Arial"/>
        </w:rPr>
      </w:pPr>
      <w:r>
        <w:rPr>
          <w:rFonts w:cs="Arial"/>
        </w:rPr>
        <w:t>Table 5.x.1.2-1: Supported bandwidths per CA band combination of band n3+n7+n38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2713" w14:paraId="3000BB58"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EA3980" w14:textId="77777777" w:rsidR="00E72713" w:rsidRDefault="00E72713"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5ACD52B" w14:textId="77777777" w:rsidR="00E72713" w:rsidRDefault="00E72713"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A9B3A" w14:textId="77777777" w:rsidR="00E72713" w:rsidRDefault="00E72713"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A1DA48" w14:textId="77777777" w:rsidR="00E72713" w:rsidRDefault="00E72713"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03FF0AD" w14:textId="77777777" w:rsidR="00E72713" w:rsidRDefault="00E72713" w:rsidP="00DC70BA">
            <w:pPr>
              <w:pStyle w:val="TAH"/>
              <w:overflowPunct w:val="0"/>
              <w:autoSpaceDE w:val="0"/>
              <w:autoSpaceDN w:val="0"/>
              <w:adjustRightInd w:val="0"/>
              <w:rPr>
                <w:lang w:eastAsia="zh-CN"/>
              </w:rPr>
            </w:pPr>
            <w:r>
              <w:t>Bandwidth combination set</w:t>
            </w:r>
          </w:p>
        </w:tc>
      </w:tr>
      <w:tr w:rsidR="00E72713" w14:paraId="3E392BF3"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FF60A" w14:textId="77777777" w:rsidR="00E72713" w:rsidRDefault="00E72713"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A20C" w14:textId="77777777" w:rsidR="00E72713" w:rsidRDefault="00E72713" w:rsidP="00DC70BA">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680B539D"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3A327" w14:textId="77777777" w:rsidR="00E72713" w:rsidRDefault="00E72713"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5BE6BEF9" w14:textId="77777777" w:rsidR="00E72713" w:rsidRDefault="00E72713" w:rsidP="00DC70BA">
            <w:pPr>
              <w:pStyle w:val="TAC"/>
              <w:overflowPunct w:val="0"/>
              <w:autoSpaceDE w:val="0"/>
              <w:autoSpaceDN w:val="0"/>
              <w:adjustRightInd w:val="0"/>
              <w:rPr>
                <w:lang w:eastAsia="zh-CN"/>
              </w:rPr>
            </w:pPr>
            <w:r>
              <w:rPr>
                <w:rFonts w:hint="eastAsia"/>
                <w:lang w:eastAsia="zh-CN"/>
              </w:rPr>
              <w:t>0</w:t>
            </w:r>
          </w:p>
        </w:tc>
      </w:tr>
      <w:tr w:rsidR="00E72713" w14:paraId="57FBCA7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257ECC9"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96E2"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A606153"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2857E" w14:textId="77777777" w:rsidR="00E72713" w:rsidRDefault="00E72713" w:rsidP="00DC70BA">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30481288" w14:textId="77777777" w:rsidR="00E72713" w:rsidRDefault="00E72713" w:rsidP="00DC70BA">
            <w:pPr>
              <w:pStyle w:val="TAC"/>
              <w:overflowPunct w:val="0"/>
              <w:autoSpaceDE w:val="0"/>
              <w:autoSpaceDN w:val="0"/>
              <w:adjustRightInd w:val="0"/>
              <w:rPr>
                <w:lang w:eastAsia="zh-CN"/>
              </w:rPr>
            </w:pPr>
          </w:p>
        </w:tc>
      </w:tr>
      <w:tr w:rsidR="00E72713" w14:paraId="2C60566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40A81"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3E2AF"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FC3C1A"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9A73D5" w14:textId="77777777" w:rsidR="00E72713" w:rsidRPr="00C85666" w:rsidRDefault="00E72713"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A89AD" w14:textId="77777777" w:rsidR="00E72713" w:rsidRDefault="00E72713" w:rsidP="00DC70BA">
            <w:pPr>
              <w:pStyle w:val="TAC"/>
              <w:overflowPunct w:val="0"/>
              <w:autoSpaceDE w:val="0"/>
              <w:autoSpaceDN w:val="0"/>
              <w:adjustRightInd w:val="0"/>
              <w:rPr>
                <w:lang w:eastAsia="zh-CN"/>
              </w:rPr>
            </w:pPr>
          </w:p>
        </w:tc>
      </w:tr>
    </w:tbl>
    <w:p w14:paraId="06DFEC91" w14:textId="77777777" w:rsidR="00E72713" w:rsidRDefault="00E72713" w:rsidP="00E72713">
      <w:pPr>
        <w:pStyle w:val="TH"/>
        <w:sectPr w:rsidR="00E72713">
          <w:pgSz w:w="11906" w:h="16838"/>
          <w:pgMar w:top="567" w:right="1134" w:bottom="709" w:left="1134" w:header="720" w:footer="720" w:gutter="0"/>
          <w:cols w:space="720"/>
          <w:docGrid w:linePitch="272"/>
        </w:sectPr>
      </w:pPr>
    </w:p>
    <w:p w14:paraId="5783202F" w14:textId="49059361" w:rsidR="00E72713" w:rsidRDefault="00E72713" w:rsidP="00E72713">
      <w:pPr>
        <w:pStyle w:val="41"/>
      </w:pPr>
      <w:bookmarkStart w:id="288" w:name="_Toc129109069"/>
      <w:r>
        <w:rPr>
          <w:rFonts w:hint="eastAsia"/>
        </w:rPr>
        <w:t>5.</w:t>
      </w:r>
      <w:r>
        <w:t>25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8"/>
    </w:p>
    <w:p w14:paraId="5C769D0A" w14:textId="77777777" w:rsidR="00E72713" w:rsidRDefault="00E72713" w:rsidP="00E72713">
      <w:r>
        <w:t xml:space="preserve">For </w:t>
      </w:r>
      <w:r>
        <w:rPr>
          <w:lang w:eastAsia="zh-CN"/>
        </w:rPr>
        <w:t>CA_n3</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67A9D">
        <w:rPr>
          <w:rFonts w:ascii="Arial" w:hAnsi="Arial"/>
          <w:sz w:val="18"/>
          <w:szCs w:val="18"/>
          <w:lang w:eastAsia="fi-FI"/>
        </w:rPr>
        <w:t>DC_3_n7</w:t>
      </w:r>
      <w:r>
        <w:t xml:space="preserve"> and are given in the tables below.</w:t>
      </w:r>
    </w:p>
    <w:p w14:paraId="4D736D09" w14:textId="3E79A7B0" w:rsidR="00E72713" w:rsidRDefault="00E72713" w:rsidP="00E72713">
      <w:pPr>
        <w:pStyle w:val="TH"/>
        <w:rPr>
          <w:rFonts w:cs="Arial"/>
        </w:rPr>
      </w:pPr>
      <w:r>
        <w:rPr>
          <w:rFonts w:cs="Arial"/>
        </w:rPr>
        <w:t xml:space="preserve">Table </w:t>
      </w:r>
      <w:r>
        <w:rPr>
          <w:rFonts w:cs="Arial" w:hint="eastAsia"/>
        </w:rPr>
        <w:t>5.</w:t>
      </w:r>
      <w:r>
        <w:rPr>
          <w:rFonts w:cs="Arial"/>
        </w:rPr>
        <w:t>25.1.3-1: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713" w14:paraId="251FDC8E" w14:textId="77777777" w:rsidTr="00DC70BA">
        <w:trPr>
          <w:jc w:val="center"/>
        </w:trPr>
        <w:tc>
          <w:tcPr>
            <w:tcW w:w="2336" w:type="dxa"/>
            <w:vMerge w:val="restart"/>
            <w:tcBorders>
              <w:top w:val="single" w:sz="4" w:space="0" w:color="auto"/>
              <w:left w:val="single" w:sz="4" w:space="0" w:color="auto"/>
              <w:right w:val="single" w:sz="4" w:space="0" w:color="auto"/>
            </w:tcBorders>
          </w:tcPr>
          <w:p w14:paraId="602ADB64" w14:textId="77777777" w:rsidR="00E72713" w:rsidRDefault="00E72713"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2F8576" w14:textId="77777777" w:rsidR="00E72713" w:rsidRDefault="00E72713"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E72713" w14:paraId="5B64CBD7" w14:textId="77777777" w:rsidTr="00DC70BA">
        <w:trPr>
          <w:jc w:val="center"/>
        </w:trPr>
        <w:tc>
          <w:tcPr>
            <w:tcW w:w="2336" w:type="dxa"/>
            <w:vMerge/>
            <w:tcBorders>
              <w:left w:val="single" w:sz="4" w:space="0" w:color="auto"/>
              <w:bottom w:val="single" w:sz="4" w:space="0" w:color="auto"/>
              <w:right w:val="single" w:sz="4" w:space="0" w:color="auto"/>
            </w:tcBorders>
          </w:tcPr>
          <w:p w14:paraId="525D0183" w14:textId="77777777" w:rsidR="00E72713" w:rsidRDefault="00E72713"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0FD4D5" w14:textId="77777777" w:rsidR="00E72713" w:rsidRDefault="00E72713"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E72713" w14:paraId="5F7A8392"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CD67D"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CED5C04"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EFE0CA" w14:textId="77777777" w:rsidR="00E72713" w:rsidRDefault="00E72713"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8F8F55" w14:textId="77777777" w:rsidR="00E72713" w:rsidRDefault="00E72713"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5</w:t>
            </w:r>
          </w:p>
        </w:tc>
      </w:tr>
      <w:tr w:rsidR="00E72713" w14:paraId="035FFBA5"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6741E" w14:textId="77777777" w:rsidR="00E72713" w:rsidRPr="00901DE9" w:rsidRDefault="00E72713"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A719B4F" w14:textId="77777777" w:rsidR="00E72713" w:rsidRDefault="00E72713"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445A988" w14:textId="18EEE905" w:rsidR="00E72713" w:rsidRDefault="00E72713" w:rsidP="00E72713">
      <w:pPr>
        <w:pStyle w:val="TH"/>
      </w:pPr>
      <w:r>
        <w:rPr>
          <w:rFonts w:cs="Arial"/>
        </w:rPr>
        <w:t>Table 5.25.1.3-2: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713" w:rsidRPr="00F92868" w14:paraId="4F18B52C" w14:textId="77777777" w:rsidTr="00DC70BA">
        <w:trPr>
          <w:trHeight w:val="187"/>
          <w:jc w:val="center"/>
        </w:trPr>
        <w:tc>
          <w:tcPr>
            <w:tcW w:w="1594" w:type="dxa"/>
            <w:vMerge w:val="restart"/>
          </w:tcPr>
          <w:p w14:paraId="4F858FE9" w14:textId="77777777" w:rsidR="00E72713" w:rsidRPr="00F92868" w:rsidRDefault="00E72713"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51EEBEC0" w14:textId="77777777" w:rsidR="00E72713" w:rsidRPr="00F92868" w:rsidRDefault="00E72713"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E72713" w:rsidRPr="00F92868" w14:paraId="607C99BA" w14:textId="77777777" w:rsidTr="00DC70BA">
        <w:trPr>
          <w:trHeight w:val="187"/>
          <w:jc w:val="center"/>
        </w:trPr>
        <w:tc>
          <w:tcPr>
            <w:tcW w:w="1594" w:type="dxa"/>
            <w:vMerge/>
            <w:tcBorders>
              <w:bottom w:val="single" w:sz="4" w:space="0" w:color="auto"/>
            </w:tcBorders>
          </w:tcPr>
          <w:p w14:paraId="01EB48A2" w14:textId="77777777" w:rsidR="00E72713" w:rsidRPr="00F92868" w:rsidRDefault="00E72713" w:rsidP="00DC70BA">
            <w:pPr>
              <w:keepNext/>
              <w:keepLines/>
              <w:spacing w:after="0"/>
              <w:jc w:val="center"/>
              <w:rPr>
                <w:rFonts w:ascii="Arial" w:eastAsia="等线" w:hAnsi="Arial"/>
                <w:b/>
                <w:sz w:val="18"/>
              </w:rPr>
            </w:pPr>
          </w:p>
        </w:tc>
        <w:tc>
          <w:tcPr>
            <w:tcW w:w="5845" w:type="dxa"/>
            <w:gridSpan w:val="3"/>
            <w:vAlign w:val="center"/>
          </w:tcPr>
          <w:p w14:paraId="3A4E14B1" w14:textId="77777777" w:rsidR="00E72713" w:rsidRPr="00F92868" w:rsidRDefault="00E72713"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E72713" w:rsidRPr="00F92868" w14:paraId="111E4C9F" w14:textId="77777777" w:rsidTr="00DC70BA">
        <w:trPr>
          <w:trHeight w:val="187"/>
          <w:jc w:val="center"/>
        </w:trPr>
        <w:tc>
          <w:tcPr>
            <w:tcW w:w="1594" w:type="dxa"/>
            <w:shd w:val="clear" w:color="auto" w:fill="auto"/>
          </w:tcPr>
          <w:p w14:paraId="272253BB" w14:textId="77777777" w:rsidR="00E72713" w:rsidRPr="00F92868" w:rsidRDefault="00E72713"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-n38</w:t>
            </w:r>
          </w:p>
        </w:tc>
        <w:tc>
          <w:tcPr>
            <w:tcW w:w="1948" w:type="dxa"/>
            <w:vAlign w:val="center"/>
          </w:tcPr>
          <w:p w14:paraId="6AF2FAA2"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0686008E"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5DD00A0C" w14:textId="77777777" w:rsidR="00E72713" w:rsidRPr="00F92868" w:rsidRDefault="00E72713"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E72713" w:rsidRPr="00F92868" w14:paraId="7CCBF88E" w14:textId="77777777" w:rsidTr="00DC70BA">
        <w:trPr>
          <w:trHeight w:val="187"/>
          <w:jc w:val="center"/>
        </w:trPr>
        <w:tc>
          <w:tcPr>
            <w:tcW w:w="7439" w:type="dxa"/>
            <w:gridSpan w:val="4"/>
            <w:tcBorders>
              <w:bottom w:val="single" w:sz="4" w:space="0" w:color="auto"/>
            </w:tcBorders>
            <w:shd w:val="clear" w:color="auto" w:fill="auto"/>
          </w:tcPr>
          <w:p w14:paraId="526E3691" w14:textId="77777777" w:rsidR="00E72713" w:rsidRPr="00901DE9" w:rsidRDefault="00E72713"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9304B77" w14:textId="77777777" w:rsidR="00E72713" w:rsidRDefault="00E72713"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4EDC4DF" w14:textId="77777777" w:rsidR="00F8277A" w:rsidRDefault="00F8277A" w:rsidP="00AC4AB0">
      <w:pPr>
        <w:rPr>
          <w:b/>
          <w:color w:val="0070C0"/>
          <w:sz w:val="32"/>
          <w:szCs w:val="32"/>
        </w:rPr>
      </w:pPr>
    </w:p>
    <w:p w14:paraId="0E541DF2" w14:textId="7889DEDC" w:rsidR="004F466A" w:rsidRDefault="004F466A" w:rsidP="004F466A">
      <w:pPr>
        <w:pStyle w:val="21"/>
      </w:pPr>
      <w:bookmarkStart w:id="289" w:name="_Toc129109070"/>
      <w:r>
        <w:rPr>
          <w:rFonts w:hint="eastAsia"/>
        </w:rPr>
        <w:t>5.26</w:t>
      </w:r>
      <w:r w:rsidRPr="000469EC">
        <w:tab/>
      </w:r>
      <w:r>
        <w:rPr>
          <w:rFonts w:hint="eastAsia"/>
        </w:rPr>
        <w:t>CA_n</w:t>
      </w:r>
      <w:r>
        <w:t>3</w:t>
      </w:r>
      <w:r>
        <w:rPr>
          <w:rFonts w:hint="eastAsia"/>
        </w:rPr>
        <w:t>-n</w:t>
      </w:r>
      <w:r>
        <w:t>28</w:t>
      </w:r>
      <w:r>
        <w:rPr>
          <w:rFonts w:hint="eastAsia"/>
        </w:rPr>
        <w:t>-n</w:t>
      </w:r>
      <w:r>
        <w:t>38</w:t>
      </w:r>
      <w:bookmarkEnd w:id="289"/>
    </w:p>
    <w:p w14:paraId="4C0D784C" w14:textId="306EE67C" w:rsidR="004F466A" w:rsidRPr="00A20126" w:rsidRDefault="004F466A" w:rsidP="004F466A">
      <w:pPr>
        <w:pStyle w:val="31"/>
      </w:pPr>
      <w:bookmarkStart w:id="290" w:name="_Toc129109071"/>
      <w:r>
        <w:t>5.26.1</w:t>
      </w:r>
      <w:r>
        <w:tab/>
        <w:t>Common for 1 band UL and 2 bands UL CA</w:t>
      </w:r>
      <w:bookmarkEnd w:id="290"/>
    </w:p>
    <w:p w14:paraId="3BCCDBF8" w14:textId="6FE1859E" w:rsidR="004F466A" w:rsidRDefault="004F466A" w:rsidP="004F466A">
      <w:pPr>
        <w:pStyle w:val="41"/>
      </w:pPr>
      <w:bookmarkStart w:id="291" w:name="_Toc129109072"/>
      <w:r>
        <w:rPr>
          <w:rFonts w:hint="eastAsia"/>
        </w:rPr>
        <w:t>5.26.1</w:t>
      </w:r>
      <w:r>
        <w:t>.1</w:t>
      </w:r>
      <w:r>
        <w:tab/>
        <w:t xml:space="preserve">Operating bands for </w:t>
      </w:r>
      <w:r>
        <w:rPr>
          <w:rFonts w:hint="eastAsia"/>
        </w:rPr>
        <w:t>CA</w:t>
      </w:r>
      <w:bookmarkEnd w:id="291"/>
    </w:p>
    <w:p w14:paraId="3D1F8333" w14:textId="04221075" w:rsidR="004F466A" w:rsidRPr="000469EC" w:rsidRDefault="004F466A" w:rsidP="004F466A">
      <w:pPr>
        <w:pStyle w:val="TH"/>
        <w:rPr>
          <w:rFonts w:cs="Arial"/>
        </w:rPr>
      </w:pPr>
      <w:r>
        <w:rPr>
          <w:rFonts w:cs="Arial"/>
        </w:rPr>
        <w:t>Table 5.26.1.1-1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466A" w14:paraId="1002AB3F"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F907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A7807C"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907C3"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ABA14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6E7AD"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Duplex Mode</w:t>
            </w:r>
          </w:p>
        </w:tc>
      </w:tr>
      <w:tr w:rsidR="004F466A" w14:paraId="23ECD52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049BB"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6D77"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94299"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BFCD5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3AFD" w14:textId="77777777" w:rsidR="004F466A" w:rsidRDefault="004F466A" w:rsidP="00DC70BA">
            <w:pPr>
              <w:spacing w:after="0"/>
              <w:rPr>
                <w:rFonts w:ascii="Arial" w:hAnsi="Arial"/>
                <w:b/>
                <w:color w:val="000000"/>
                <w:sz w:val="18"/>
              </w:rPr>
            </w:pPr>
          </w:p>
        </w:tc>
      </w:tr>
      <w:tr w:rsidR="004F466A" w14:paraId="4FB9E6C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F975"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180"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3A8E6BB"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A8557F"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C081" w14:textId="77777777" w:rsidR="004F466A" w:rsidRDefault="004F466A" w:rsidP="00DC70BA">
            <w:pPr>
              <w:spacing w:after="0"/>
              <w:rPr>
                <w:rFonts w:ascii="Arial" w:hAnsi="Arial"/>
                <w:b/>
                <w:color w:val="000000"/>
                <w:sz w:val="18"/>
              </w:rPr>
            </w:pPr>
          </w:p>
        </w:tc>
      </w:tr>
      <w:tr w:rsidR="004F466A" w14:paraId="017E76ED"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D68EC6" w14:textId="77777777" w:rsidR="004F466A" w:rsidRPr="00050EB8" w:rsidRDefault="004F466A"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3003CB"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80E4F9F"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116E89"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FCA6DA4"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3DCE75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CA31E36"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CAED43"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FCEF8C"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202E154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03E3"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931899"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0A2371A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CCB3BB5"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BBE38C9"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7B957366"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2F78FDFA" w14:textId="77777777" w:rsidR="004F466A"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B42547"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4D06FD3E"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6BB0E7A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2CC0"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658C4F" w14:textId="77777777" w:rsidR="004F466A" w:rsidRPr="00050EB8" w:rsidRDefault="004F466A"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EC45BE9"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E06CFBD" w14:textId="77777777" w:rsidR="004F466A" w:rsidRDefault="004F466A"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5C5430"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1676B3"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D492E2" w14:textId="77777777" w:rsidR="004F466A" w:rsidRDefault="004F466A"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513CA7D"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BBD7A" w14:textId="77777777" w:rsidR="004F466A" w:rsidRPr="00050EB8" w:rsidRDefault="004F466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CB3046B" w14:textId="77777777" w:rsidR="004F466A" w:rsidRDefault="004F466A" w:rsidP="004F466A">
      <w:pPr>
        <w:rPr>
          <w:lang w:eastAsia="ko-KR"/>
        </w:rPr>
      </w:pPr>
    </w:p>
    <w:p w14:paraId="7ABD83AA" w14:textId="0435F3EE" w:rsidR="004F466A" w:rsidRDefault="004F466A" w:rsidP="004F466A">
      <w:pPr>
        <w:pStyle w:val="41"/>
      </w:pPr>
      <w:bookmarkStart w:id="292" w:name="_Toc129109073"/>
      <w:r>
        <w:rPr>
          <w:rFonts w:hint="eastAsia"/>
        </w:rPr>
        <w:t>5.26.</w:t>
      </w:r>
      <w:r>
        <w:t>1.2</w:t>
      </w:r>
      <w:r>
        <w:tab/>
        <w:t xml:space="preserve">Channel bandwidths per operating band for </w:t>
      </w:r>
      <w:r>
        <w:rPr>
          <w:rFonts w:hint="eastAsia"/>
        </w:rPr>
        <w:t>CA</w:t>
      </w:r>
      <w:bookmarkEnd w:id="292"/>
    </w:p>
    <w:p w14:paraId="53710845" w14:textId="1F05C075" w:rsidR="004F466A" w:rsidRDefault="004F466A" w:rsidP="004F466A">
      <w:pPr>
        <w:pStyle w:val="TH"/>
        <w:rPr>
          <w:rFonts w:cs="Arial"/>
        </w:rPr>
      </w:pPr>
      <w:r>
        <w:rPr>
          <w:rFonts w:cs="Arial"/>
        </w:rPr>
        <w:t>Table 5.26.1.2-1: Supported bandwidths per CA band combination of band n3+n28+n38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466A" w14:paraId="0A72C14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0E1E" w14:textId="77777777" w:rsidR="004F466A" w:rsidRDefault="004F466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0C56093" w14:textId="77777777" w:rsidR="004F466A" w:rsidRDefault="004F466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F16D2C6" w14:textId="77777777" w:rsidR="004F466A" w:rsidRDefault="004F466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A0DAEE" w14:textId="77777777" w:rsidR="004F466A" w:rsidRDefault="004F466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AFBD6F8" w14:textId="77777777" w:rsidR="004F466A" w:rsidRDefault="004F466A" w:rsidP="00DC70BA">
            <w:pPr>
              <w:pStyle w:val="TAH"/>
              <w:overflowPunct w:val="0"/>
              <w:autoSpaceDE w:val="0"/>
              <w:autoSpaceDN w:val="0"/>
              <w:adjustRightInd w:val="0"/>
              <w:rPr>
                <w:lang w:eastAsia="zh-CN"/>
              </w:rPr>
            </w:pPr>
            <w:r>
              <w:t>Bandwidth combination set</w:t>
            </w:r>
          </w:p>
        </w:tc>
      </w:tr>
      <w:tr w:rsidR="004F466A" w14:paraId="500A673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CE0A8" w14:textId="77777777" w:rsidR="004F466A" w:rsidRDefault="004F466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38B83" w14:textId="77777777" w:rsidR="004F466A" w:rsidRDefault="004F466A" w:rsidP="00DC70BA">
            <w:pPr>
              <w:pStyle w:val="TAC"/>
              <w:overflowPunct w:val="0"/>
              <w:autoSpaceDE w:val="0"/>
              <w:autoSpaceDN w:val="0"/>
              <w:adjustRightInd w:val="0"/>
              <w:rPr>
                <w:rFonts w:eastAsia="宋体"/>
                <w:lang w:eastAsia="zh-CN"/>
              </w:rPr>
            </w:pPr>
            <w:r>
              <w:rPr>
                <w:lang w:eastAsia="zh-CN"/>
              </w:rPr>
              <w:t>-</w:t>
            </w:r>
          </w:p>
        </w:tc>
        <w:tc>
          <w:tcPr>
            <w:tcW w:w="730" w:type="dxa"/>
            <w:tcBorders>
              <w:left w:val="single" w:sz="4" w:space="0" w:color="auto"/>
              <w:right w:val="single" w:sz="4" w:space="0" w:color="auto"/>
            </w:tcBorders>
            <w:vAlign w:val="center"/>
          </w:tcPr>
          <w:p w14:paraId="203BEB72"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43980" w14:textId="77777777" w:rsidR="004F466A" w:rsidRDefault="004F466A"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43DEA91C" w14:textId="77777777" w:rsidR="004F466A" w:rsidRDefault="004F466A" w:rsidP="00DC70BA">
            <w:pPr>
              <w:pStyle w:val="TAC"/>
              <w:overflowPunct w:val="0"/>
              <w:autoSpaceDE w:val="0"/>
              <w:autoSpaceDN w:val="0"/>
              <w:adjustRightInd w:val="0"/>
              <w:rPr>
                <w:lang w:eastAsia="zh-CN"/>
              </w:rPr>
            </w:pPr>
            <w:r>
              <w:rPr>
                <w:rFonts w:hint="eastAsia"/>
                <w:lang w:eastAsia="zh-CN"/>
              </w:rPr>
              <w:t>0</w:t>
            </w:r>
          </w:p>
        </w:tc>
      </w:tr>
      <w:tr w:rsidR="004F466A" w14:paraId="179B2D4F"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25C2B4"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4F8D"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17BE19"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E491CF" w14:textId="77777777" w:rsidR="004F466A" w:rsidRDefault="004F466A"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8BA8C0A" w14:textId="77777777" w:rsidR="004F466A" w:rsidRDefault="004F466A" w:rsidP="00DC70BA">
            <w:pPr>
              <w:pStyle w:val="TAC"/>
              <w:overflowPunct w:val="0"/>
              <w:autoSpaceDE w:val="0"/>
              <w:autoSpaceDN w:val="0"/>
              <w:adjustRightInd w:val="0"/>
              <w:rPr>
                <w:lang w:eastAsia="zh-CN"/>
              </w:rPr>
            </w:pPr>
          </w:p>
        </w:tc>
      </w:tr>
      <w:tr w:rsidR="004F466A" w14:paraId="6174C039"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5E2BA"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C7CC"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38A8DC"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9B2F243" w14:textId="77777777" w:rsidR="004F466A" w:rsidRPr="00C85666" w:rsidRDefault="004F466A"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4D538" w14:textId="77777777" w:rsidR="004F466A" w:rsidRDefault="004F466A" w:rsidP="00DC70BA">
            <w:pPr>
              <w:pStyle w:val="TAC"/>
              <w:overflowPunct w:val="0"/>
              <w:autoSpaceDE w:val="0"/>
              <w:autoSpaceDN w:val="0"/>
              <w:adjustRightInd w:val="0"/>
              <w:rPr>
                <w:lang w:eastAsia="zh-CN"/>
              </w:rPr>
            </w:pPr>
          </w:p>
        </w:tc>
      </w:tr>
    </w:tbl>
    <w:p w14:paraId="56FF46B6" w14:textId="77777777" w:rsidR="004F466A" w:rsidRDefault="004F466A" w:rsidP="004F466A">
      <w:pPr>
        <w:pStyle w:val="TH"/>
        <w:sectPr w:rsidR="004F466A">
          <w:pgSz w:w="11906" w:h="16838"/>
          <w:pgMar w:top="567" w:right="1134" w:bottom="709" w:left="1134" w:header="720" w:footer="720" w:gutter="0"/>
          <w:cols w:space="720"/>
          <w:docGrid w:linePitch="272"/>
        </w:sectPr>
      </w:pPr>
    </w:p>
    <w:p w14:paraId="1A48A590" w14:textId="27874C7B" w:rsidR="004F466A" w:rsidRDefault="004F466A" w:rsidP="004F466A">
      <w:pPr>
        <w:pStyle w:val="41"/>
      </w:pPr>
      <w:bookmarkStart w:id="293" w:name="_Toc129109074"/>
      <w:r>
        <w:rPr>
          <w:rFonts w:hint="eastAsia"/>
        </w:rPr>
        <w:t>5.26.</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3"/>
    </w:p>
    <w:p w14:paraId="700438EF" w14:textId="77777777" w:rsidR="004F466A" w:rsidRDefault="004F466A" w:rsidP="004F466A">
      <w:r>
        <w:t xml:space="preserve">For </w:t>
      </w:r>
      <w:r>
        <w:rPr>
          <w:lang w:eastAsia="zh-CN"/>
        </w:rPr>
        <w:t>CA_n3</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w:t>
      </w:r>
      <w:r>
        <w:rPr>
          <w:rFonts w:ascii="Arial" w:hAnsi="Arial"/>
          <w:sz w:val="18"/>
          <w:szCs w:val="18"/>
          <w:lang w:eastAsia="fi-FI"/>
        </w:rPr>
        <w:t>n</w:t>
      </w:r>
      <w:r w:rsidRPr="00D67A9D">
        <w:rPr>
          <w:rFonts w:ascii="Arial" w:hAnsi="Arial"/>
          <w:sz w:val="18"/>
          <w:szCs w:val="18"/>
          <w:lang w:eastAsia="fi-FI"/>
        </w:rPr>
        <w:t>3</w:t>
      </w:r>
      <w:r>
        <w:rPr>
          <w:rFonts w:ascii="Arial" w:hAnsi="Arial"/>
          <w:sz w:val="18"/>
          <w:szCs w:val="18"/>
          <w:lang w:eastAsia="fi-FI"/>
        </w:rPr>
        <w:t>-</w:t>
      </w:r>
      <w:r w:rsidRPr="00D67A9D">
        <w:rPr>
          <w:rFonts w:ascii="Arial" w:hAnsi="Arial"/>
          <w:sz w:val="18"/>
          <w:szCs w:val="18"/>
          <w:lang w:eastAsia="fi-FI"/>
        </w:rPr>
        <w:t>n7</w:t>
      </w:r>
      <w:r>
        <w:rPr>
          <w:rFonts w:ascii="Arial" w:hAnsi="Arial"/>
          <w:sz w:val="18"/>
          <w:szCs w:val="18"/>
          <w:lang w:eastAsia="fi-FI"/>
        </w:rPr>
        <w:t>-n28</w:t>
      </w:r>
      <w:r>
        <w:t xml:space="preserve"> and are given in the tables below.</w:t>
      </w:r>
    </w:p>
    <w:p w14:paraId="6D092ECB" w14:textId="78F68912" w:rsidR="004F466A" w:rsidRDefault="004F466A" w:rsidP="004F466A">
      <w:pPr>
        <w:pStyle w:val="TH"/>
        <w:rPr>
          <w:rFonts w:cs="Arial"/>
        </w:rPr>
      </w:pPr>
      <w:r>
        <w:rPr>
          <w:rFonts w:cs="Arial"/>
        </w:rPr>
        <w:t xml:space="preserve">Table </w:t>
      </w:r>
      <w:r>
        <w:rPr>
          <w:rFonts w:cs="Arial" w:hint="eastAsia"/>
        </w:rPr>
        <w:t>5.26</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466A" w14:paraId="42248039" w14:textId="77777777" w:rsidTr="00DC70BA">
        <w:trPr>
          <w:jc w:val="center"/>
        </w:trPr>
        <w:tc>
          <w:tcPr>
            <w:tcW w:w="2336" w:type="dxa"/>
            <w:vMerge w:val="restart"/>
            <w:tcBorders>
              <w:top w:val="single" w:sz="4" w:space="0" w:color="auto"/>
              <w:left w:val="single" w:sz="4" w:space="0" w:color="auto"/>
              <w:right w:val="single" w:sz="4" w:space="0" w:color="auto"/>
            </w:tcBorders>
          </w:tcPr>
          <w:p w14:paraId="14551942" w14:textId="77777777" w:rsidR="004F466A" w:rsidRDefault="004F466A"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B6C807" w14:textId="77777777" w:rsidR="004F466A" w:rsidRDefault="004F466A"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F466A" w14:paraId="338F5D31" w14:textId="77777777" w:rsidTr="00DC70BA">
        <w:trPr>
          <w:jc w:val="center"/>
        </w:trPr>
        <w:tc>
          <w:tcPr>
            <w:tcW w:w="2336" w:type="dxa"/>
            <w:vMerge/>
            <w:tcBorders>
              <w:left w:val="single" w:sz="4" w:space="0" w:color="auto"/>
              <w:bottom w:val="single" w:sz="4" w:space="0" w:color="auto"/>
              <w:right w:val="single" w:sz="4" w:space="0" w:color="auto"/>
            </w:tcBorders>
          </w:tcPr>
          <w:p w14:paraId="0D57CFB8" w14:textId="77777777" w:rsidR="004F466A" w:rsidRDefault="004F466A"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C8847B" w14:textId="77777777" w:rsidR="004F466A" w:rsidRDefault="004F466A"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F466A" w14:paraId="47482FA3"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FA0B"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6E33849"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31C83" w14:textId="77777777" w:rsidR="004F466A" w:rsidRDefault="004F466A"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9BF2F" w14:textId="77777777" w:rsidR="004F466A" w:rsidRDefault="004F466A"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4F466A" w14:paraId="440DF179"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85795" w14:textId="77777777" w:rsidR="004F466A" w:rsidRPr="00901DE9" w:rsidRDefault="004F466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324C106" w14:textId="77777777" w:rsidR="004F466A" w:rsidRDefault="004F466A"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65F5972E" w14:textId="76C7EDF9" w:rsidR="004F466A" w:rsidRDefault="004F466A" w:rsidP="004F466A">
      <w:pPr>
        <w:pStyle w:val="TH"/>
      </w:pPr>
      <w:r>
        <w:rPr>
          <w:rFonts w:cs="Arial"/>
        </w:rPr>
        <w:t>Table 5.26.1.3-2: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466A" w:rsidRPr="00F92868" w14:paraId="70386E83" w14:textId="77777777" w:rsidTr="00DC70BA">
        <w:trPr>
          <w:trHeight w:val="187"/>
          <w:jc w:val="center"/>
        </w:trPr>
        <w:tc>
          <w:tcPr>
            <w:tcW w:w="1594" w:type="dxa"/>
            <w:vMerge w:val="restart"/>
          </w:tcPr>
          <w:p w14:paraId="19B5B2F4" w14:textId="77777777" w:rsidR="004F466A" w:rsidRPr="00F92868" w:rsidRDefault="004F466A"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A9EFC0D" w14:textId="77777777" w:rsidR="004F466A" w:rsidRPr="00F92868" w:rsidRDefault="004F466A"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F466A" w:rsidRPr="00F92868" w14:paraId="118221B2" w14:textId="77777777" w:rsidTr="00DC70BA">
        <w:trPr>
          <w:trHeight w:val="187"/>
          <w:jc w:val="center"/>
        </w:trPr>
        <w:tc>
          <w:tcPr>
            <w:tcW w:w="1594" w:type="dxa"/>
            <w:vMerge/>
            <w:tcBorders>
              <w:bottom w:val="single" w:sz="4" w:space="0" w:color="auto"/>
            </w:tcBorders>
          </w:tcPr>
          <w:p w14:paraId="3FF49818" w14:textId="77777777" w:rsidR="004F466A" w:rsidRPr="00F92868" w:rsidRDefault="004F466A" w:rsidP="00DC70BA">
            <w:pPr>
              <w:keepNext/>
              <w:keepLines/>
              <w:spacing w:after="0"/>
              <w:jc w:val="center"/>
              <w:rPr>
                <w:rFonts w:ascii="Arial" w:eastAsia="等线" w:hAnsi="Arial"/>
                <w:b/>
                <w:sz w:val="18"/>
              </w:rPr>
            </w:pPr>
          </w:p>
        </w:tc>
        <w:tc>
          <w:tcPr>
            <w:tcW w:w="5845" w:type="dxa"/>
            <w:gridSpan w:val="3"/>
            <w:vAlign w:val="center"/>
          </w:tcPr>
          <w:p w14:paraId="257B97FA" w14:textId="77777777" w:rsidR="004F466A" w:rsidRPr="00F92868" w:rsidRDefault="004F466A"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F466A" w:rsidRPr="00F92868" w14:paraId="23ABB9E8" w14:textId="77777777" w:rsidTr="00DC70BA">
        <w:trPr>
          <w:trHeight w:val="187"/>
          <w:jc w:val="center"/>
        </w:trPr>
        <w:tc>
          <w:tcPr>
            <w:tcW w:w="1594" w:type="dxa"/>
            <w:shd w:val="clear" w:color="auto" w:fill="auto"/>
          </w:tcPr>
          <w:p w14:paraId="48537544" w14:textId="77777777" w:rsidR="004F466A" w:rsidRPr="00F92868" w:rsidRDefault="004F466A"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44C6961B"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117972F0"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7B3B0E97" w14:textId="77777777" w:rsidR="004F466A" w:rsidRPr="00F92868" w:rsidRDefault="004F466A"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4F466A" w:rsidRPr="00F92868" w14:paraId="3082D87D" w14:textId="77777777" w:rsidTr="00DC70BA">
        <w:trPr>
          <w:trHeight w:val="187"/>
          <w:jc w:val="center"/>
        </w:trPr>
        <w:tc>
          <w:tcPr>
            <w:tcW w:w="7439" w:type="dxa"/>
            <w:gridSpan w:val="4"/>
            <w:tcBorders>
              <w:bottom w:val="single" w:sz="4" w:space="0" w:color="auto"/>
            </w:tcBorders>
            <w:shd w:val="clear" w:color="auto" w:fill="auto"/>
          </w:tcPr>
          <w:p w14:paraId="0E07C749" w14:textId="77777777" w:rsidR="004F466A" w:rsidRPr="00901DE9" w:rsidRDefault="004F466A"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B74F25E" w14:textId="77777777" w:rsidR="004F466A" w:rsidRDefault="004F466A"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B4FC308" w14:textId="77777777" w:rsidR="00BC1FE2" w:rsidRPr="004F466A" w:rsidRDefault="00BC1FE2" w:rsidP="00AC4AB0">
      <w:pPr>
        <w:rPr>
          <w:b/>
          <w:color w:val="0070C0"/>
          <w:sz w:val="32"/>
          <w:szCs w:val="32"/>
        </w:rPr>
      </w:pPr>
    </w:p>
    <w:p w14:paraId="3AAF2A8B" w14:textId="0BF37EA6" w:rsidR="006F1129" w:rsidRDefault="006F1129" w:rsidP="006F1129">
      <w:pPr>
        <w:pStyle w:val="21"/>
      </w:pPr>
      <w:bookmarkStart w:id="294" w:name="_Toc129109075"/>
      <w:r>
        <w:rPr>
          <w:rFonts w:hint="eastAsia"/>
        </w:rPr>
        <w:t>5.27</w:t>
      </w:r>
      <w:r w:rsidRPr="000469EC">
        <w:tab/>
      </w:r>
      <w:r>
        <w:rPr>
          <w:rFonts w:hint="eastAsia"/>
        </w:rPr>
        <w:t>CA_n</w:t>
      </w:r>
      <w:r>
        <w:t>7</w:t>
      </w:r>
      <w:r>
        <w:rPr>
          <w:rFonts w:hint="eastAsia"/>
        </w:rPr>
        <w:t>-n</w:t>
      </w:r>
      <w:r>
        <w:t>28</w:t>
      </w:r>
      <w:r>
        <w:rPr>
          <w:rFonts w:hint="eastAsia"/>
        </w:rPr>
        <w:t>-n</w:t>
      </w:r>
      <w:r>
        <w:t>38</w:t>
      </w:r>
      <w:bookmarkEnd w:id="294"/>
    </w:p>
    <w:p w14:paraId="6CFFE76B" w14:textId="47BA635D" w:rsidR="006F1129" w:rsidRPr="00A20126" w:rsidRDefault="006F1129" w:rsidP="006F1129">
      <w:pPr>
        <w:pStyle w:val="31"/>
      </w:pPr>
      <w:bookmarkStart w:id="295" w:name="_Toc129109076"/>
      <w:r>
        <w:t>5.27.1</w:t>
      </w:r>
      <w:r>
        <w:tab/>
        <w:t>Common for 1 band UL and 2 bands UL CA</w:t>
      </w:r>
      <w:bookmarkEnd w:id="295"/>
    </w:p>
    <w:p w14:paraId="305DD44E" w14:textId="017A805A" w:rsidR="006F1129" w:rsidRDefault="006F1129" w:rsidP="006F1129">
      <w:pPr>
        <w:pStyle w:val="41"/>
      </w:pPr>
      <w:bookmarkStart w:id="296" w:name="_Toc129109077"/>
      <w:r>
        <w:rPr>
          <w:rFonts w:hint="eastAsia"/>
        </w:rPr>
        <w:t>5.27.1</w:t>
      </w:r>
      <w:r>
        <w:t>.1</w:t>
      </w:r>
      <w:r>
        <w:tab/>
        <w:t xml:space="preserve">Operating bands for </w:t>
      </w:r>
      <w:r>
        <w:rPr>
          <w:rFonts w:hint="eastAsia"/>
        </w:rPr>
        <w:t>CA</w:t>
      </w:r>
      <w:bookmarkEnd w:id="296"/>
    </w:p>
    <w:p w14:paraId="1AA6857C" w14:textId="206D019F" w:rsidR="006F1129" w:rsidRPr="000469EC" w:rsidRDefault="006F1129" w:rsidP="006F1129">
      <w:pPr>
        <w:pStyle w:val="TH"/>
        <w:rPr>
          <w:rFonts w:cs="Arial"/>
        </w:rPr>
      </w:pPr>
      <w:r>
        <w:rPr>
          <w:rFonts w:cs="Arial"/>
        </w:rPr>
        <w:t>Table 5.27.1.1-1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F1129" w14:paraId="75AAB211"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5BB507"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63C6BE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703D2F6"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C0F118"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EE1BBC"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Duplex Mode</w:t>
            </w:r>
          </w:p>
        </w:tc>
      </w:tr>
      <w:tr w:rsidR="006F1129" w14:paraId="7DBC82E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DEA"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27AC"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162DE21"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F0808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0A57" w14:textId="77777777" w:rsidR="006F1129" w:rsidRDefault="006F1129" w:rsidP="00DC70BA">
            <w:pPr>
              <w:spacing w:after="0"/>
              <w:rPr>
                <w:rFonts w:ascii="Arial" w:hAnsi="Arial"/>
                <w:b/>
                <w:color w:val="000000"/>
                <w:sz w:val="18"/>
              </w:rPr>
            </w:pPr>
          </w:p>
        </w:tc>
      </w:tr>
      <w:tr w:rsidR="006F1129" w14:paraId="73240AFF"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7C7C"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6D19"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7F03FEE"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6D18439"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4CD" w14:textId="77777777" w:rsidR="006F1129" w:rsidRDefault="006F1129" w:rsidP="00DC70BA">
            <w:pPr>
              <w:spacing w:after="0"/>
              <w:rPr>
                <w:rFonts w:ascii="Arial" w:hAnsi="Arial"/>
                <w:b/>
                <w:color w:val="000000"/>
                <w:sz w:val="18"/>
              </w:rPr>
            </w:pPr>
          </w:p>
        </w:tc>
      </w:tr>
      <w:tr w:rsidR="006F1129" w14:paraId="0A4FD6A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8C6C043" w14:textId="77777777" w:rsidR="006F1129" w:rsidRPr="00050EB8" w:rsidRDefault="006F1129"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7</w:t>
            </w:r>
            <w:r w:rsidRPr="009B4792">
              <w:rPr>
                <w:rFonts w:ascii="Arial" w:eastAsia="宋体" w:hAnsi="Arial"/>
                <w:color w:val="000000"/>
                <w:sz w:val="18"/>
                <w:lang w:eastAsia="zh-CN"/>
              </w:rPr>
              <w:t>-n</w:t>
            </w:r>
            <w:r>
              <w:rPr>
                <w:rFonts w:ascii="Arial" w:eastAsia="宋体" w:hAnsi="Arial"/>
                <w:color w:val="000000"/>
                <w:sz w:val="18"/>
                <w:lang w:eastAsia="zh-CN"/>
              </w:rPr>
              <w:t>28</w:t>
            </w:r>
            <w:r w:rsidRPr="009B4792">
              <w:rPr>
                <w:rFonts w:ascii="Arial" w:eastAsia="宋体" w:hAnsi="Arial"/>
                <w:color w:val="000000"/>
                <w:sz w:val="18"/>
                <w:lang w:eastAsia="zh-CN"/>
              </w:rPr>
              <w:t>-n</w:t>
            </w:r>
            <w:r>
              <w:rPr>
                <w:rFonts w:ascii="Arial" w:eastAsia="宋体"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CAAC46"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793FBC6A"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D2C172F"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823679"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017095F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57365F60"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BF5D19F"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7ADB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318AE32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1BE9"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73D7FD1"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4D5D3FA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D6050E6"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30C4FDC"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4A608FA0"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7572CBC2" w14:textId="77777777" w:rsidR="006F1129"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FFBB20"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20BA98F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4DF07CB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CABF"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C6E616" w14:textId="77777777" w:rsidR="006F1129" w:rsidRPr="00050EB8" w:rsidRDefault="006F1129"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A75DEFD"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879A2" w14:textId="77777777" w:rsidR="006F1129" w:rsidRDefault="006F1129"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5F2101"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820571"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17B757" w14:textId="77777777" w:rsidR="006F1129" w:rsidRDefault="006F1129" w:rsidP="00DC70BA">
            <w:pPr>
              <w:keepNext/>
              <w:keepLines/>
              <w:spacing w:after="0"/>
              <w:jc w:val="center"/>
              <w:rPr>
                <w:rFonts w:ascii="Arial" w:hAnsi="Arial" w:cs="Arial"/>
                <w:color w:val="000000"/>
                <w:sz w:val="18"/>
              </w:rPr>
            </w:pPr>
            <w:r w:rsidRPr="004B5957">
              <w:rPr>
                <w:rFonts w:ascii="Arial" w:eastAsia="宋体"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8E13EAD"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43EC" w14:textId="77777777" w:rsidR="006F1129" w:rsidRPr="00050EB8" w:rsidRDefault="006F1129"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DEE4DDB" w14:textId="77777777" w:rsidR="006F1129" w:rsidRDefault="006F1129" w:rsidP="006F1129">
      <w:pPr>
        <w:rPr>
          <w:lang w:eastAsia="ko-KR"/>
        </w:rPr>
      </w:pPr>
    </w:p>
    <w:p w14:paraId="5A2D9350" w14:textId="39E44B42" w:rsidR="006F1129" w:rsidRDefault="006F1129" w:rsidP="006F1129">
      <w:pPr>
        <w:pStyle w:val="41"/>
      </w:pPr>
      <w:bookmarkStart w:id="297" w:name="_Toc129109078"/>
      <w:r>
        <w:rPr>
          <w:rFonts w:hint="eastAsia"/>
        </w:rPr>
        <w:t>5.27.</w:t>
      </w:r>
      <w:r>
        <w:t>1.2</w:t>
      </w:r>
      <w:r>
        <w:tab/>
        <w:t xml:space="preserve">Channel bandwidths per operating band for </w:t>
      </w:r>
      <w:r>
        <w:rPr>
          <w:rFonts w:hint="eastAsia"/>
        </w:rPr>
        <w:t>CA</w:t>
      </w:r>
      <w:bookmarkEnd w:id="297"/>
    </w:p>
    <w:p w14:paraId="21794C37" w14:textId="1EFC48AE" w:rsidR="006F1129" w:rsidRDefault="006F1129" w:rsidP="006F1129">
      <w:pPr>
        <w:pStyle w:val="TH"/>
        <w:rPr>
          <w:rFonts w:cs="Arial"/>
        </w:rPr>
      </w:pPr>
      <w:r>
        <w:rPr>
          <w:rFonts w:cs="Arial"/>
        </w:rPr>
        <w:t>Table 5.27.1.2-1: Supported bandwidths per CA band combination of band n7+n28+n38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1129" w14:paraId="0474214F"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6D9FE3" w14:textId="77777777" w:rsidR="006F1129" w:rsidRDefault="006F1129"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9BB35D" w14:textId="77777777" w:rsidR="006F1129" w:rsidRDefault="006F1129"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53CBFD8" w14:textId="77777777" w:rsidR="006F1129" w:rsidRDefault="006F1129"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9878C5" w14:textId="77777777" w:rsidR="006F1129" w:rsidRDefault="006F1129"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5DD2FE" w14:textId="77777777" w:rsidR="006F1129" w:rsidRDefault="006F1129" w:rsidP="00DC70BA">
            <w:pPr>
              <w:pStyle w:val="TAH"/>
              <w:overflowPunct w:val="0"/>
              <w:autoSpaceDE w:val="0"/>
              <w:autoSpaceDN w:val="0"/>
              <w:adjustRightInd w:val="0"/>
              <w:rPr>
                <w:lang w:eastAsia="zh-CN"/>
              </w:rPr>
            </w:pPr>
            <w:r>
              <w:t>Bandwidth combination set</w:t>
            </w:r>
          </w:p>
        </w:tc>
      </w:tr>
      <w:tr w:rsidR="006F1129" w14:paraId="7C1B52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E8EAA" w14:textId="77777777" w:rsidR="006F1129" w:rsidRDefault="006F1129"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sidRPr="008B5A0D">
              <w:rPr>
                <w:rFonts w:eastAsia="宋体"/>
                <w:vertAlign w:val="superscript"/>
                <w:lang w:eastAsia="zh-CN"/>
              </w:rPr>
              <w:t>x</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0E16" w14:textId="77777777" w:rsidR="006F1129" w:rsidRDefault="006F1129" w:rsidP="00DC70BA">
            <w:pPr>
              <w:pStyle w:val="TAC"/>
              <w:overflowPunct w:val="0"/>
              <w:autoSpaceDE w:val="0"/>
              <w:autoSpaceDN w:val="0"/>
              <w:adjustRightInd w:val="0"/>
              <w:rPr>
                <w:rFonts w:eastAsia="宋体"/>
                <w:lang w:eastAsia="zh-CN"/>
              </w:rPr>
            </w:pPr>
            <w:r>
              <w:rPr>
                <w:lang w:eastAsia="zh-CN"/>
              </w:rPr>
              <w:t>n28</w:t>
            </w:r>
          </w:p>
        </w:tc>
        <w:tc>
          <w:tcPr>
            <w:tcW w:w="730" w:type="dxa"/>
            <w:tcBorders>
              <w:left w:val="single" w:sz="4" w:space="0" w:color="auto"/>
              <w:right w:val="single" w:sz="4" w:space="0" w:color="auto"/>
            </w:tcBorders>
            <w:vAlign w:val="center"/>
          </w:tcPr>
          <w:p w14:paraId="493D456C"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D1B92" w14:textId="77777777" w:rsidR="006F1129" w:rsidRDefault="006F1129"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3799FC" w14:textId="77777777" w:rsidR="006F1129" w:rsidRDefault="006F1129" w:rsidP="00DC70BA">
            <w:pPr>
              <w:pStyle w:val="TAC"/>
              <w:overflowPunct w:val="0"/>
              <w:autoSpaceDE w:val="0"/>
              <w:autoSpaceDN w:val="0"/>
              <w:adjustRightInd w:val="0"/>
              <w:rPr>
                <w:lang w:eastAsia="zh-CN"/>
              </w:rPr>
            </w:pPr>
            <w:r>
              <w:rPr>
                <w:rFonts w:hint="eastAsia"/>
                <w:lang w:eastAsia="zh-CN"/>
              </w:rPr>
              <w:t>0</w:t>
            </w:r>
          </w:p>
        </w:tc>
      </w:tr>
      <w:tr w:rsidR="006F1129" w14:paraId="00BC409C"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F3CDA1A"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7F08A"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3907D"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6AC149" w14:textId="77777777" w:rsidR="006F1129" w:rsidRDefault="006F1129"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385D800" w14:textId="77777777" w:rsidR="006F1129" w:rsidRDefault="006F1129" w:rsidP="00DC70BA">
            <w:pPr>
              <w:pStyle w:val="TAC"/>
              <w:overflowPunct w:val="0"/>
              <w:autoSpaceDE w:val="0"/>
              <w:autoSpaceDN w:val="0"/>
              <w:adjustRightInd w:val="0"/>
              <w:rPr>
                <w:lang w:eastAsia="zh-CN"/>
              </w:rPr>
            </w:pPr>
          </w:p>
        </w:tc>
      </w:tr>
      <w:tr w:rsidR="006F1129" w14:paraId="7D6001BD"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75486"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66D5"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B6FC9A1"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A96ED91" w14:textId="77777777" w:rsidR="006F1129" w:rsidRPr="00C85666" w:rsidRDefault="006F1129" w:rsidP="00DC70BA">
            <w:pPr>
              <w:pStyle w:val="TAC"/>
              <w:rPr>
                <w:rFonts w:eastAsia="宋体"/>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4C9D6" w14:textId="77777777" w:rsidR="006F1129" w:rsidRDefault="006F1129" w:rsidP="00DC70BA">
            <w:pPr>
              <w:pStyle w:val="TAC"/>
              <w:overflowPunct w:val="0"/>
              <w:autoSpaceDE w:val="0"/>
              <w:autoSpaceDN w:val="0"/>
              <w:adjustRightInd w:val="0"/>
              <w:rPr>
                <w:lang w:eastAsia="zh-CN"/>
              </w:rPr>
            </w:pPr>
          </w:p>
        </w:tc>
      </w:tr>
      <w:tr w:rsidR="006F1129" w14:paraId="27EE2BE7" w14:textId="77777777" w:rsidTr="00DC70BA">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F982F" w14:textId="77777777" w:rsidR="006F1129" w:rsidRDefault="006F1129" w:rsidP="00DC70BA">
            <w:pPr>
              <w:keepNext/>
              <w:keepLines/>
              <w:spacing w:after="0"/>
              <w:ind w:left="851" w:hanging="851"/>
              <w:rPr>
                <w:lang w:eastAsia="zh-CN"/>
              </w:rPr>
            </w:pPr>
            <w:r w:rsidRPr="00877CC8">
              <w:rPr>
                <w:rFonts w:ascii="Arial" w:eastAsia="PMingLiU" w:hAnsi="Arial" w:cs="Arial"/>
                <w:sz w:val="18"/>
                <w:lang w:eastAsia="zh-TW"/>
              </w:rPr>
              <w:t xml:space="preserve">NOTE </w:t>
            </w:r>
            <w:r>
              <w:rPr>
                <w:rFonts w:ascii="Arial" w:eastAsia="PMingLiU" w:hAnsi="Arial" w:cs="Arial"/>
                <w:sz w:val="18"/>
                <w:lang w:eastAsia="zh-TW"/>
              </w:rPr>
              <w:t>x</w:t>
            </w:r>
            <w:r w:rsidRPr="00877CC8">
              <w:rPr>
                <w:rFonts w:ascii="Arial" w:eastAsia="PMingLiU" w:hAnsi="Arial" w:cs="Arial"/>
                <w:sz w:val="18"/>
                <w:lang w:eastAsia="zh-TW"/>
              </w:rPr>
              <w:t>:</w:t>
            </w:r>
            <w:r w:rsidRPr="00877CC8">
              <w:rPr>
                <w:rFonts w:ascii="Arial" w:eastAsia="PMingLiU" w:hAnsi="Arial" w:cs="Arial"/>
                <w:sz w:val="18"/>
                <w:lang w:eastAsia="zh-TW"/>
              </w:rPr>
              <w:tab/>
              <w:t xml:space="preserve">UL carrier shall be supported in Band </w:t>
            </w:r>
            <w:r>
              <w:rPr>
                <w:rFonts w:ascii="Arial" w:eastAsia="PMingLiU" w:hAnsi="Arial" w:cs="Arial"/>
                <w:sz w:val="18"/>
                <w:lang w:eastAsia="zh-TW"/>
              </w:rPr>
              <w:t>n</w:t>
            </w:r>
            <w:r w:rsidRPr="00877CC8">
              <w:rPr>
                <w:rFonts w:ascii="Arial" w:eastAsia="PMingLiU" w:hAnsi="Arial" w:cs="Arial"/>
                <w:sz w:val="18"/>
                <w:lang w:eastAsia="zh-TW"/>
              </w:rPr>
              <w:t>2</w:t>
            </w:r>
            <w:r>
              <w:rPr>
                <w:rFonts w:ascii="Arial" w:eastAsia="PMingLiU" w:hAnsi="Arial" w:cs="Arial"/>
                <w:sz w:val="18"/>
                <w:lang w:eastAsia="zh-TW"/>
              </w:rPr>
              <w:t>8</w:t>
            </w:r>
            <w:r w:rsidRPr="00877CC8">
              <w:rPr>
                <w:rFonts w:ascii="Arial" w:eastAsia="PMingLiU" w:hAnsi="Arial" w:cs="Arial"/>
                <w:sz w:val="18"/>
                <w:lang w:eastAsia="zh-TW"/>
              </w:rPr>
              <w:t xml:space="preserve"> only. Power imbalance between downlink carriers on Band 7 and Band 38 is assumed to be within 6dB.</w:t>
            </w:r>
          </w:p>
        </w:tc>
      </w:tr>
    </w:tbl>
    <w:p w14:paraId="7716F4D0" w14:textId="77777777" w:rsidR="006F1129" w:rsidRDefault="006F1129" w:rsidP="006F1129">
      <w:pPr>
        <w:pStyle w:val="TH"/>
        <w:sectPr w:rsidR="006F1129">
          <w:pgSz w:w="11906" w:h="16838"/>
          <w:pgMar w:top="567" w:right="1134" w:bottom="709" w:left="1134" w:header="720" w:footer="720" w:gutter="0"/>
          <w:cols w:space="720"/>
          <w:docGrid w:linePitch="272"/>
        </w:sectPr>
      </w:pPr>
    </w:p>
    <w:p w14:paraId="46BABCBC" w14:textId="40EAD8ED" w:rsidR="006F1129" w:rsidRDefault="006F1129" w:rsidP="006F1129">
      <w:pPr>
        <w:pStyle w:val="41"/>
      </w:pPr>
      <w:bookmarkStart w:id="298" w:name="_Toc129109079"/>
      <w:r>
        <w:rPr>
          <w:rFonts w:hint="eastAsia"/>
        </w:rPr>
        <w:t>5.27.</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8"/>
    </w:p>
    <w:p w14:paraId="04E744CD" w14:textId="77777777" w:rsidR="006F1129" w:rsidRDefault="006F1129" w:rsidP="006F1129">
      <w:r>
        <w:t xml:space="preserve">For </w:t>
      </w:r>
      <w:r>
        <w:rPr>
          <w:lang w:eastAsia="zh-CN"/>
        </w:rPr>
        <w:t>CA_n7</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_n7</w:t>
      </w:r>
      <w:r>
        <w:rPr>
          <w:rFonts w:ascii="Arial" w:hAnsi="Arial"/>
          <w:sz w:val="18"/>
          <w:szCs w:val="18"/>
          <w:lang w:eastAsia="fi-FI"/>
        </w:rPr>
        <w:t>-n28</w:t>
      </w:r>
      <w:r>
        <w:t xml:space="preserve"> and are given in the tables below.</w:t>
      </w:r>
    </w:p>
    <w:p w14:paraId="37473168" w14:textId="5AAEA13B" w:rsidR="006F1129" w:rsidRDefault="006F1129" w:rsidP="006F1129">
      <w:pPr>
        <w:pStyle w:val="TH"/>
        <w:rPr>
          <w:rFonts w:cs="Arial"/>
        </w:rPr>
      </w:pPr>
      <w:r>
        <w:rPr>
          <w:rFonts w:cs="Arial"/>
        </w:rPr>
        <w:t xml:space="preserve">Table </w:t>
      </w:r>
      <w:r>
        <w:rPr>
          <w:rFonts w:cs="Arial" w:hint="eastAsia"/>
        </w:rPr>
        <w:t>5.27</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129" w14:paraId="3544B297" w14:textId="77777777" w:rsidTr="00DC70BA">
        <w:trPr>
          <w:jc w:val="center"/>
        </w:trPr>
        <w:tc>
          <w:tcPr>
            <w:tcW w:w="2336" w:type="dxa"/>
            <w:vMerge w:val="restart"/>
            <w:tcBorders>
              <w:top w:val="single" w:sz="4" w:space="0" w:color="auto"/>
              <w:left w:val="single" w:sz="4" w:space="0" w:color="auto"/>
              <w:right w:val="single" w:sz="4" w:space="0" w:color="auto"/>
            </w:tcBorders>
          </w:tcPr>
          <w:p w14:paraId="413F40D1" w14:textId="77777777" w:rsidR="006F1129" w:rsidRDefault="006F1129"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A66A31" w14:textId="77777777" w:rsidR="006F1129" w:rsidRDefault="006F1129"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F1129" w14:paraId="1EDC7AF8" w14:textId="77777777" w:rsidTr="00DC70BA">
        <w:trPr>
          <w:jc w:val="center"/>
        </w:trPr>
        <w:tc>
          <w:tcPr>
            <w:tcW w:w="2336" w:type="dxa"/>
            <w:vMerge/>
            <w:tcBorders>
              <w:left w:val="single" w:sz="4" w:space="0" w:color="auto"/>
              <w:bottom w:val="single" w:sz="4" w:space="0" w:color="auto"/>
              <w:right w:val="single" w:sz="4" w:space="0" w:color="auto"/>
            </w:tcBorders>
          </w:tcPr>
          <w:p w14:paraId="27842E10" w14:textId="77777777" w:rsidR="006F1129" w:rsidRDefault="006F1129"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E7E22C" w14:textId="77777777" w:rsidR="006F1129" w:rsidRDefault="006F1129"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F1129" w14:paraId="60C18D8B"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62C6D"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9C30B24"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8F5118" w14:textId="77777777" w:rsidR="006F1129" w:rsidRDefault="006F1129" w:rsidP="00DC70BA">
            <w:pPr>
              <w:keepNext/>
              <w:keepLines/>
              <w:spacing w:after="0"/>
              <w:jc w:val="center"/>
              <w:rPr>
                <w:rFonts w:ascii="Arial" w:eastAsia="宋体" w:hAnsi="Arial"/>
                <w:sz w:val="18"/>
                <w:lang w:val="en-US" w:eastAsia="zh-CN"/>
              </w:rPr>
            </w:pPr>
            <w:r>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710EF" w14:textId="77777777" w:rsidR="006F1129" w:rsidRDefault="006F1129" w:rsidP="00DC70BA">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r>
              <w:rPr>
                <w:rFonts w:ascii="Arial" w:eastAsia="宋体" w:hAnsi="Arial"/>
                <w:sz w:val="18"/>
                <w:lang w:val="en-US" w:eastAsia="zh-CN"/>
              </w:rPr>
              <w:t>3</w:t>
            </w:r>
          </w:p>
        </w:tc>
      </w:tr>
      <w:tr w:rsidR="006F1129" w14:paraId="3306641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5FFCD6" w14:textId="77777777" w:rsidR="006F1129" w:rsidRPr="00901DE9" w:rsidRDefault="006F1129"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739ACD" w14:textId="77777777" w:rsidR="006F1129" w:rsidRDefault="006F1129"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173ABA59" w14:textId="3EE9BBE4" w:rsidR="006F1129" w:rsidRDefault="006F1129" w:rsidP="006F1129">
      <w:pPr>
        <w:pStyle w:val="TH"/>
      </w:pPr>
      <w:r>
        <w:rPr>
          <w:rFonts w:cs="Arial"/>
        </w:rPr>
        <w:t>Table 5.27.1.3-2: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129" w:rsidRPr="00F92868" w14:paraId="77B8C357" w14:textId="77777777" w:rsidTr="00DC70BA">
        <w:trPr>
          <w:trHeight w:val="187"/>
          <w:jc w:val="center"/>
        </w:trPr>
        <w:tc>
          <w:tcPr>
            <w:tcW w:w="1594" w:type="dxa"/>
            <w:vMerge w:val="restart"/>
          </w:tcPr>
          <w:p w14:paraId="430BA2B4" w14:textId="77777777" w:rsidR="006F1129" w:rsidRPr="00F92868" w:rsidRDefault="006F1129"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06D99F9" w14:textId="77777777" w:rsidR="006F1129" w:rsidRPr="00F92868" w:rsidRDefault="006F1129"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6F1129" w:rsidRPr="00F92868" w14:paraId="6FF94308" w14:textId="77777777" w:rsidTr="00DC70BA">
        <w:trPr>
          <w:trHeight w:val="187"/>
          <w:jc w:val="center"/>
        </w:trPr>
        <w:tc>
          <w:tcPr>
            <w:tcW w:w="1594" w:type="dxa"/>
            <w:vMerge/>
            <w:tcBorders>
              <w:bottom w:val="single" w:sz="4" w:space="0" w:color="auto"/>
            </w:tcBorders>
          </w:tcPr>
          <w:p w14:paraId="062AD14D" w14:textId="77777777" w:rsidR="006F1129" w:rsidRPr="00F92868" w:rsidRDefault="006F1129" w:rsidP="00DC70BA">
            <w:pPr>
              <w:keepNext/>
              <w:keepLines/>
              <w:spacing w:after="0"/>
              <w:jc w:val="center"/>
              <w:rPr>
                <w:rFonts w:ascii="Arial" w:eastAsia="等线" w:hAnsi="Arial"/>
                <w:b/>
                <w:sz w:val="18"/>
              </w:rPr>
            </w:pPr>
          </w:p>
        </w:tc>
        <w:tc>
          <w:tcPr>
            <w:tcW w:w="5845" w:type="dxa"/>
            <w:gridSpan w:val="3"/>
            <w:vAlign w:val="center"/>
          </w:tcPr>
          <w:p w14:paraId="33AC31A5" w14:textId="77777777" w:rsidR="006F1129" w:rsidRPr="00F92868" w:rsidRDefault="006F1129"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6F1129" w:rsidRPr="00F92868" w14:paraId="76F3FC81" w14:textId="77777777" w:rsidTr="00DC70BA">
        <w:trPr>
          <w:trHeight w:val="187"/>
          <w:jc w:val="center"/>
        </w:trPr>
        <w:tc>
          <w:tcPr>
            <w:tcW w:w="1594" w:type="dxa"/>
            <w:shd w:val="clear" w:color="auto" w:fill="auto"/>
          </w:tcPr>
          <w:p w14:paraId="488D7DAC" w14:textId="77777777" w:rsidR="006F1129" w:rsidRPr="00F92868" w:rsidRDefault="006F1129"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n7</w:t>
            </w:r>
            <w:r>
              <w:rPr>
                <w:rFonts w:ascii="Arial" w:eastAsia="等线" w:hAnsi="Arial"/>
                <w:sz w:val="18"/>
                <w:lang w:val="sv-SE" w:eastAsia="ja-JP"/>
              </w:rPr>
              <w:t>-</w:t>
            </w:r>
            <w:r>
              <w:rPr>
                <w:rFonts w:ascii="Arial" w:eastAsia="等线" w:hAnsi="Arial"/>
                <w:sz w:val="18"/>
                <w:lang w:val="en-US" w:eastAsia="zh-CN"/>
              </w:rPr>
              <w:t>n28</w:t>
            </w:r>
            <w:r>
              <w:rPr>
                <w:rFonts w:ascii="Arial" w:eastAsia="等线" w:hAnsi="Arial"/>
                <w:sz w:val="18"/>
                <w:lang w:val="sv-SE" w:eastAsia="zh-CN"/>
              </w:rPr>
              <w:t>-n38</w:t>
            </w:r>
          </w:p>
        </w:tc>
        <w:tc>
          <w:tcPr>
            <w:tcW w:w="1948" w:type="dxa"/>
            <w:vAlign w:val="center"/>
          </w:tcPr>
          <w:p w14:paraId="771AFB62"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c>
          <w:tcPr>
            <w:tcW w:w="1948" w:type="dxa"/>
            <w:vAlign w:val="center"/>
          </w:tcPr>
          <w:p w14:paraId="612ADEE1"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44B53661" w14:textId="77777777" w:rsidR="006F1129" w:rsidRPr="00F92868" w:rsidRDefault="006F1129" w:rsidP="00DC70BA">
            <w:pPr>
              <w:keepNext/>
              <w:keepLines/>
              <w:spacing w:after="0"/>
              <w:jc w:val="center"/>
              <w:rPr>
                <w:rFonts w:ascii="Arial" w:eastAsia="等线" w:hAnsi="Arial"/>
                <w:sz w:val="18"/>
                <w:lang w:eastAsia="zh-CN"/>
              </w:rPr>
            </w:pPr>
            <w:r>
              <w:rPr>
                <w:rFonts w:ascii="Arial" w:eastAsia="等线" w:hAnsi="Arial"/>
                <w:color w:val="000000"/>
                <w:sz w:val="18"/>
                <w:lang w:val="en-US" w:eastAsia="zh-CN"/>
              </w:rPr>
              <w:t>-</w:t>
            </w:r>
          </w:p>
        </w:tc>
      </w:tr>
      <w:tr w:rsidR="006F1129" w:rsidRPr="00F92868" w14:paraId="5418A47E" w14:textId="77777777" w:rsidTr="00DC70BA">
        <w:trPr>
          <w:trHeight w:val="187"/>
          <w:jc w:val="center"/>
        </w:trPr>
        <w:tc>
          <w:tcPr>
            <w:tcW w:w="7439" w:type="dxa"/>
            <w:gridSpan w:val="4"/>
            <w:tcBorders>
              <w:bottom w:val="single" w:sz="4" w:space="0" w:color="auto"/>
            </w:tcBorders>
            <w:shd w:val="clear" w:color="auto" w:fill="auto"/>
          </w:tcPr>
          <w:p w14:paraId="092AD5D4" w14:textId="77777777" w:rsidR="006F1129" w:rsidRPr="00901DE9" w:rsidRDefault="006F1129"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B59EE52" w14:textId="77777777" w:rsidR="006F1129" w:rsidRDefault="006F1129"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DF9C195" w14:textId="77777777" w:rsidR="00BC1FE2" w:rsidRPr="006F1129" w:rsidRDefault="00BC1FE2" w:rsidP="00AC4AB0">
      <w:pPr>
        <w:rPr>
          <w:b/>
          <w:color w:val="0070C0"/>
          <w:sz w:val="32"/>
          <w:szCs w:val="32"/>
        </w:rPr>
      </w:pPr>
    </w:p>
    <w:p w14:paraId="43D26B31" w14:textId="6EAA30F9" w:rsidR="00A3074B" w:rsidRPr="00AB6990" w:rsidRDefault="00A3074B" w:rsidP="00AB6990">
      <w:pPr>
        <w:pStyle w:val="21"/>
      </w:pPr>
      <w:bookmarkStart w:id="299" w:name="_Toc109046453"/>
      <w:bookmarkStart w:id="300" w:name="_Toc129109080"/>
      <w:r>
        <w:t>5.</w:t>
      </w:r>
      <w:r>
        <w:rPr>
          <w:rFonts w:hint="eastAsia"/>
        </w:rPr>
        <w:t>28</w:t>
      </w:r>
      <w:r>
        <w:tab/>
      </w:r>
      <w:r w:rsidRPr="00AB6990">
        <w:tab/>
      </w:r>
      <w:r w:rsidRPr="00AB6990">
        <w:tab/>
      </w:r>
      <w:r>
        <w:t>CA_n</w:t>
      </w:r>
      <w:r w:rsidRPr="00AB6990">
        <w:t>39</w:t>
      </w:r>
      <w:r>
        <w:t>-n</w:t>
      </w:r>
      <w:r w:rsidRPr="00AB6990">
        <w:t>41</w:t>
      </w:r>
      <w:r>
        <w:t>-n</w:t>
      </w:r>
      <w:bookmarkEnd w:id="299"/>
      <w:r w:rsidRPr="00AB6990">
        <w:t>79</w:t>
      </w:r>
      <w:bookmarkEnd w:id="300"/>
    </w:p>
    <w:p w14:paraId="7A66FD9B" w14:textId="292BBF8B" w:rsidR="00A3074B" w:rsidRPr="00AB6990" w:rsidRDefault="00A3074B" w:rsidP="00AB6990">
      <w:pPr>
        <w:pStyle w:val="31"/>
      </w:pPr>
      <w:bookmarkStart w:id="301" w:name="_Toc129109081"/>
      <w:r>
        <w:t>5.28.1</w:t>
      </w:r>
      <w:r>
        <w:tab/>
      </w:r>
      <w:r w:rsidRPr="00AB6990">
        <w:t>Common for 1 band UL and 2 bands UL CA</w:t>
      </w:r>
      <w:bookmarkEnd w:id="301"/>
    </w:p>
    <w:p w14:paraId="5C1C1619" w14:textId="7F11A36B" w:rsidR="00A3074B" w:rsidRDefault="00A3074B" w:rsidP="00A3074B">
      <w:pPr>
        <w:pStyle w:val="41"/>
        <w:numPr>
          <w:ilvl w:val="3"/>
          <w:numId w:val="0"/>
        </w:numPr>
      </w:pPr>
      <w:bookmarkStart w:id="302" w:name="_Toc129109082"/>
      <w:r>
        <w:t>5.28.1.1</w:t>
      </w:r>
      <w:r>
        <w:tab/>
      </w:r>
      <w:r>
        <w:rPr>
          <w:rFonts w:cs="Arial"/>
          <w:lang w:eastAsia="zh-CN"/>
        </w:rPr>
        <w:t>Operating bands for CA</w:t>
      </w:r>
      <w:bookmarkEnd w:id="302"/>
    </w:p>
    <w:p w14:paraId="3C88A169" w14:textId="27762731"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3074B" w14:paraId="57C17AC9" w14:textId="77777777" w:rsidTr="00DC70B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A51B4D" w14:textId="77777777" w:rsidR="00A3074B" w:rsidRDefault="00A3074B" w:rsidP="00DC70BA">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1530DD" w14:textId="77777777" w:rsidR="00A3074B" w:rsidRDefault="00A3074B" w:rsidP="00DC70BA">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D006A98" w14:textId="77777777" w:rsidR="00A3074B" w:rsidRDefault="00A3074B" w:rsidP="00DC70BA">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064108" w14:textId="77777777" w:rsidR="00A3074B" w:rsidRDefault="00A3074B" w:rsidP="00DC70BA">
            <w:pPr>
              <w:pStyle w:val="TAH"/>
              <w:rPr>
                <w:rFonts w:eastAsia="Malgun Gothic"/>
              </w:rPr>
            </w:pPr>
            <w:r>
              <w:rPr>
                <w:rFonts w:eastAsia="Malgun Gothic" w:cs="Arial"/>
              </w:rPr>
              <w:t>Duplex</w:t>
            </w:r>
          </w:p>
          <w:p w14:paraId="4EF99477" w14:textId="77777777" w:rsidR="00A3074B" w:rsidRDefault="00A3074B" w:rsidP="00DC70BA">
            <w:pPr>
              <w:pStyle w:val="TAH"/>
              <w:rPr>
                <w:rFonts w:ascii="Times New Roman" w:eastAsia="Malgun Gothic" w:hAnsi="Times New Roman"/>
              </w:rPr>
            </w:pPr>
            <w:r>
              <w:rPr>
                <w:rFonts w:eastAsia="Malgun Gothic" w:cs="Arial"/>
              </w:rPr>
              <w:t>mode</w:t>
            </w:r>
          </w:p>
        </w:tc>
      </w:tr>
      <w:tr w:rsidR="00A3074B" w14:paraId="1555A00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905DE4"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16ECABF" w14:textId="77777777" w:rsidR="00A3074B" w:rsidRDefault="00A3074B" w:rsidP="00DC70BA">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264CFD6" w14:textId="77777777" w:rsidR="00A3074B" w:rsidRDefault="00A3074B" w:rsidP="00DC70BA">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0862566" w14:textId="77777777" w:rsidR="00A3074B" w:rsidRDefault="00A3074B" w:rsidP="00DC70BA">
            <w:pPr>
              <w:pStyle w:val="TAH"/>
              <w:rPr>
                <w:rFonts w:ascii="Times New Roman" w:eastAsia="Malgun Gothic" w:hAnsi="Times New Roman"/>
              </w:rPr>
            </w:pPr>
          </w:p>
        </w:tc>
      </w:tr>
      <w:tr w:rsidR="00A3074B" w14:paraId="718E62D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E934EA"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D9FBEF6"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6DC7EC"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9B796F" w14:textId="77777777" w:rsidR="00A3074B" w:rsidRDefault="00A3074B" w:rsidP="00DC70BA">
            <w:pPr>
              <w:pStyle w:val="TAH"/>
              <w:rPr>
                <w:rFonts w:ascii="Times New Roman" w:eastAsia="Malgun Gothic" w:hAnsi="Times New Roman"/>
              </w:rPr>
            </w:pPr>
          </w:p>
        </w:tc>
      </w:tr>
      <w:tr w:rsidR="00A3074B" w14:paraId="4F544454" w14:textId="77777777" w:rsidTr="00DC70B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7322A1"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39</w:t>
            </w:r>
          </w:p>
        </w:tc>
        <w:tc>
          <w:tcPr>
            <w:tcW w:w="1088" w:type="dxa"/>
            <w:tcBorders>
              <w:top w:val="single" w:sz="4" w:space="0" w:color="auto"/>
              <w:left w:val="single" w:sz="4" w:space="0" w:color="auto"/>
              <w:bottom w:val="single" w:sz="4" w:space="0" w:color="auto"/>
              <w:right w:val="nil"/>
            </w:tcBorders>
            <w:vAlign w:val="center"/>
          </w:tcPr>
          <w:p w14:paraId="220467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295" w:type="dxa"/>
            <w:tcBorders>
              <w:top w:val="single" w:sz="4" w:space="0" w:color="auto"/>
              <w:left w:val="nil"/>
              <w:bottom w:val="single" w:sz="4" w:space="0" w:color="auto"/>
              <w:right w:val="nil"/>
            </w:tcBorders>
            <w:vAlign w:val="center"/>
          </w:tcPr>
          <w:p w14:paraId="1E0F4AA4"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4BAF3245"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231" w:type="dxa"/>
            <w:tcBorders>
              <w:top w:val="single" w:sz="4" w:space="0" w:color="auto"/>
              <w:left w:val="single" w:sz="4" w:space="0" w:color="auto"/>
              <w:bottom w:val="single" w:sz="4" w:space="0" w:color="auto"/>
              <w:right w:val="nil"/>
            </w:tcBorders>
            <w:vAlign w:val="center"/>
          </w:tcPr>
          <w:p w14:paraId="1B285FDA"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355" w:type="dxa"/>
            <w:tcBorders>
              <w:top w:val="single" w:sz="4" w:space="0" w:color="auto"/>
              <w:left w:val="nil"/>
              <w:bottom w:val="single" w:sz="4" w:space="0" w:color="auto"/>
              <w:right w:val="nil"/>
            </w:tcBorders>
            <w:vAlign w:val="center"/>
          </w:tcPr>
          <w:p w14:paraId="76F1FF6A"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CE081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043" w:type="dxa"/>
            <w:tcBorders>
              <w:top w:val="single" w:sz="4" w:space="0" w:color="auto"/>
              <w:left w:val="single" w:sz="4" w:space="0" w:color="auto"/>
              <w:bottom w:val="single" w:sz="4" w:space="0" w:color="auto"/>
              <w:right w:val="single" w:sz="4" w:space="0" w:color="auto"/>
            </w:tcBorders>
            <w:vAlign w:val="center"/>
          </w:tcPr>
          <w:p w14:paraId="0BE0EF98"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TDD</w:t>
            </w:r>
          </w:p>
        </w:tc>
      </w:tr>
      <w:tr w:rsidR="00A3074B" w14:paraId="7CA36011"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CE2780"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75CE434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4F8A6BC"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22131F8"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5E86CF5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74CDD536"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17795BD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5C4740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TDD</w:t>
            </w:r>
          </w:p>
        </w:tc>
      </w:tr>
      <w:tr w:rsidR="00A3074B" w14:paraId="6694BED7"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A9693C"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79</w:t>
            </w:r>
          </w:p>
        </w:tc>
        <w:tc>
          <w:tcPr>
            <w:tcW w:w="1088" w:type="dxa"/>
            <w:tcBorders>
              <w:top w:val="single" w:sz="4" w:space="0" w:color="auto"/>
              <w:left w:val="single" w:sz="4" w:space="0" w:color="auto"/>
              <w:bottom w:val="single" w:sz="4" w:space="0" w:color="auto"/>
              <w:right w:val="nil"/>
            </w:tcBorders>
            <w:vAlign w:val="center"/>
          </w:tcPr>
          <w:p w14:paraId="5836DC6A"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295" w:type="dxa"/>
            <w:tcBorders>
              <w:top w:val="single" w:sz="4" w:space="0" w:color="auto"/>
              <w:left w:val="nil"/>
              <w:bottom w:val="single" w:sz="4" w:space="0" w:color="auto"/>
              <w:right w:val="nil"/>
            </w:tcBorders>
            <w:vAlign w:val="center"/>
          </w:tcPr>
          <w:p w14:paraId="4BB2C27F"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23DC62D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231" w:type="dxa"/>
            <w:tcBorders>
              <w:top w:val="single" w:sz="4" w:space="0" w:color="auto"/>
              <w:left w:val="single" w:sz="4" w:space="0" w:color="auto"/>
              <w:bottom w:val="single" w:sz="4" w:space="0" w:color="auto"/>
              <w:right w:val="nil"/>
            </w:tcBorders>
            <w:vAlign w:val="center"/>
          </w:tcPr>
          <w:p w14:paraId="58C9CB98"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355" w:type="dxa"/>
            <w:tcBorders>
              <w:top w:val="single" w:sz="4" w:space="0" w:color="auto"/>
              <w:left w:val="nil"/>
              <w:bottom w:val="single" w:sz="4" w:space="0" w:color="auto"/>
              <w:right w:val="nil"/>
            </w:tcBorders>
            <w:vAlign w:val="center"/>
          </w:tcPr>
          <w:p w14:paraId="5094641A" w14:textId="77777777" w:rsidR="00A3074B" w:rsidRDefault="00A3074B" w:rsidP="00DC70BA">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67D12A23"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043" w:type="dxa"/>
            <w:tcBorders>
              <w:top w:val="single" w:sz="4" w:space="0" w:color="auto"/>
              <w:left w:val="single" w:sz="4" w:space="0" w:color="auto"/>
              <w:bottom w:val="single" w:sz="4" w:space="0" w:color="auto"/>
              <w:right w:val="single" w:sz="4" w:space="0" w:color="auto"/>
            </w:tcBorders>
            <w:vAlign w:val="center"/>
          </w:tcPr>
          <w:p w14:paraId="5E4A61B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TDD</w:t>
            </w:r>
          </w:p>
        </w:tc>
      </w:tr>
    </w:tbl>
    <w:p w14:paraId="736A31DE" w14:textId="77777777" w:rsidR="00A3074B" w:rsidRDefault="00A3074B" w:rsidP="00A3074B">
      <w:pPr>
        <w:rPr>
          <w:lang w:eastAsia="zh-CN"/>
        </w:rPr>
      </w:pPr>
    </w:p>
    <w:p w14:paraId="4C0803D7" w14:textId="0C26FE75" w:rsidR="00A3074B" w:rsidRDefault="00A3074B" w:rsidP="00A3074B">
      <w:pPr>
        <w:pStyle w:val="41"/>
        <w:numPr>
          <w:ilvl w:val="3"/>
          <w:numId w:val="0"/>
        </w:numPr>
        <w:rPr>
          <w:rFonts w:cs="Arial"/>
          <w:lang w:eastAsia="zh-CN"/>
        </w:rPr>
      </w:pPr>
      <w:bookmarkStart w:id="303" w:name="_Toc109046456"/>
      <w:bookmarkStart w:id="304" w:name="_Toc129109083"/>
      <w:r>
        <w:t>5.28.1.2</w:t>
      </w:r>
      <w:r>
        <w:tab/>
      </w:r>
      <w:r>
        <w:rPr>
          <w:rFonts w:cs="Arial"/>
          <w:lang w:eastAsia="zh-CN"/>
        </w:rPr>
        <w:t>Channel bandwidths per operating band for CA</w:t>
      </w:r>
      <w:bookmarkEnd w:id="303"/>
      <w:bookmarkEnd w:id="304"/>
    </w:p>
    <w:p w14:paraId="6A88220C" w14:textId="2857079B"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w:t>
      </w:r>
      <w:r>
        <w:rPr>
          <w:rFonts w:cs="Arial" w:hint="eastAsia"/>
          <w:lang w:val="en-US" w:eastAsia="zh-CN"/>
        </w:rPr>
        <w:t>2</w:t>
      </w:r>
      <w:r>
        <w:rPr>
          <w:rFonts w:cs="Arial"/>
        </w:rPr>
        <w:t>-1</w:t>
      </w:r>
      <w:r>
        <w:t xml:space="preserve">: </w:t>
      </w:r>
      <w:r>
        <w:rPr>
          <w:rFonts w:cs="Arial"/>
        </w:rPr>
        <w:t>Supported bandwidths per CA band combination of band n</w:t>
      </w:r>
      <w:r>
        <w:rPr>
          <w:rFonts w:eastAsia="宋体" w:cs="Arial" w:hint="eastAsia"/>
          <w:lang w:val="en-US" w:eastAsia="zh-CN"/>
        </w:rPr>
        <w:t>39</w:t>
      </w:r>
      <w:r>
        <w:rPr>
          <w:rFonts w:cs="Arial"/>
        </w:rPr>
        <w:t>+n41+n79</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75"/>
        <w:gridCol w:w="852"/>
        <w:gridCol w:w="3367"/>
        <w:gridCol w:w="1654"/>
      </w:tblGrid>
      <w:tr w:rsidR="00A3074B" w14:paraId="16A899AC"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038F297D" w14:textId="77777777" w:rsidR="00A3074B" w:rsidRDefault="00A3074B" w:rsidP="00DC70BA">
            <w:pPr>
              <w:pStyle w:val="TAH"/>
              <w:overflowPunct w:val="0"/>
              <w:autoSpaceDE w:val="0"/>
              <w:autoSpaceDN w:val="0"/>
              <w:adjustRightInd w:val="0"/>
              <w:rPr>
                <w:lang w:val="en-US" w:eastAsia="zh-CN"/>
              </w:rPr>
            </w:pPr>
            <w:r>
              <w:t>NR CA configuration</w:t>
            </w:r>
          </w:p>
        </w:tc>
        <w:tc>
          <w:tcPr>
            <w:tcW w:w="1906" w:type="dxa"/>
            <w:tcBorders>
              <w:top w:val="single" w:sz="4" w:space="0" w:color="auto"/>
              <w:left w:val="single" w:sz="4" w:space="0" w:color="auto"/>
              <w:bottom w:val="nil"/>
              <w:right w:val="single" w:sz="4" w:space="0" w:color="auto"/>
            </w:tcBorders>
            <w:vAlign w:val="center"/>
          </w:tcPr>
          <w:p w14:paraId="26374EF1" w14:textId="77777777" w:rsidR="00A3074B" w:rsidRDefault="00A3074B" w:rsidP="00DC70B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p>
        </w:tc>
        <w:tc>
          <w:tcPr>
            <w:tcW w:w="863" w:type="dxa"/>
            <w:tcBorders>
              <w:top w:val="single" w:sz="4" w:space="0" w:color="auto"/>
              <w:left w:val="single" w:sz="4" w:space="0" w:color="auto"/>
              <w:bottom w:val="single" w:sz="4" w:space="0" w:color="auto"/>
              <w:right w:val="single" w:sz="4" w:space="0" w:color="auto"/>
            </w:tcBorders>
            <w:vAlign w:val="center"/>
          </w:tcPr>
          <w:p w14:paraId="32DC45AC" w14:textId="77777777" w:rsidR="00A3074B" w:rsidRDefault="00A3074B" w:rsidP="00DC70BA">
            <w:pPr>
              <w:pStyle w:val="TAH"/>
              <w:overflowPunct w:val="0"/>
              <w:autoSpaceDE w:val="0"/>
              <w:autoSpaceDN w:val="0"/>
              <w:adjustRightInd w:val="0"/>
              <w:rPr>
                <w:lang w:val="en-US" w:eastAsia="zh-CN"/>
              </w:rPr>
            </w:pPr>
            <w:r>
              <w:t>NR Band</w:t>
            </w:r>
          </w:p>
        </w:tc>
        <w:tc>
          <w:tcPr>
            <w:tcW w:w="3503" w:type="dxa"/>
            <w:tcBorders>
              <w:top w:val="single" w:sz="4" w:space="0" w:color="auto"/>
              <w:left w:val="single" w:sz="4" w:space="0" w:color="auto"/>
              <w:bottom w:val="single" w:sz="4" w:space="0" w:color="auto"/>
              <w:right w:val="single" w:sz="4" w:space="0" w:color="auto"/>
            </w:tcBorders>
            <w:vAlign w:val="center"/>
          </w:tcPr>
          <w:p w14:paraId="4769B452" w14:textId="77777777" w:rsidR="00A3074B" w:rsidRDefault="00A3074B" w:rsidP="00DC70BA">
            <w:pPr>
              <w:pStyle w:val="TAH"/>
              <w:overflowPunct w:val="0"/>
              <w:autoSpaceDE w:val="0"/>
              <w:autoSpaceDN w:val="0"/>
              <w:adjustRightInd w:val="0"/>
              <w:rPr>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676" w:type="dxa"/>
            <w:tcBorders>
              <w:top w:val="single" w:sz="4" w:space="0" w:color="auto"/>
              <w:left w:val="single" w:sz="4" w:space="0" w:color="auto"/>
              <w:bottom w:val="nil"/>
              <w:right w:val="single" w:sz="4" w:space="0" w:color="auto"/>
            </w:tcBorders>
            <w:vAlign w:val="center"/>
          </w:tcPr>
          <w:p w14:paraId="3D3789A7" w14:textId="77777777" w:rsidR="00A3074B" w:rsidRDefault="00A3074B" w:rsidP="00DC70BA">
            <w:pPr>
              <w:pStyle w:val="TAH"/>
              <w:overflowPunct w:val="0"/>
              <w:autoSpaceDE w:val="0"/>
              <w:autoSpaceDN w:val="0"/>
              <w:adjustRightInd w:val="0"/>
              <w:rPr>
                <w:lang w:val="en-US" w:eastAsia="zh-CN"/>
              </w:rPr>
            </w:pPr>
            <w:r>
              <w:t>Bandwidth combination set</w:t>
            </w:r>
          </w:p>
        </w:tc>
      </w:tr>
      <w:tr w:rsidR="00A3074B" w14:paraId="16B6E294"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5D1C1255" w14:textId="77777777" w:rsidR="00A3074B" w:rsidRDefault="00A3074B" w:rsidP="00DC70BA">
            <w:pPr>
              <w:pStyle w:val="TAC"/>
              <w:rPr>
                <w:lang w:val="en-US" w:eastAsia="zh-CN"/>
              </w:rPr>
            </w:pPr>
            <w:r>
              <w:rPr>
                <w:lang w:val="en-US" w:eastAsia="zh-CN"/>
              </w:rPr>
              <w:t>CA_n39A-n41A-n79A</w:t>
            </w:r>
          </w:p>
        </w:tc>
        <w:tc>
          <w:tcPr>
            <w:tcW w:w="1906" w:type="dxa"/>
            <w:tcBorders>
              <w:top w:val="single" w:sz="4" w:space="0" w:color="auto"/>
              <w:left w:val="single" w:sz="4" w:space="0" w:color="auto"/>
              <w:bottom w:val="nil"/>
              <w:right w:val="single" w:sz="4" w:space="0" w:color="auto"/>
            </w:tcBorders>
            <w:vAlign w:val="center"/>
          </w:tcPr>
          <w:p w14:paraId="18F81F39" w14:textId="77777777" w:rsidR="00A3074B" w:rsidRDefault="00A3074B" w:rsidP="00DC70BA">
            <w:pPr>
              <w:pStyle w:val="TAC"/>
              <w:rPr>
                <w:lang w:val="en-US" w:eastAsia="zh-CN"/>
              </w:rPr>
            </w:pPr>
            <w:r>
              <w:rPr>
                <w:lang w:val="en-US" w:eastAsia="zh-CN"/>
              </w:rPr>
              <w:t>CA_n39A-n41A</w:t>
            </w:r>
          </w:p>
          <w:p w14:paraId="01D2871B" w14:textId="77777777" w:rsidR="00A3074B" w:rsidRDefault="00A3074B" w:rsidP="00DC70BA">
            <w:pPr>
              <w:pStyle w:val="TAC"/>
              <w:rPr>
                <w:lang w:val="en-US" w:eastAsia="zh-CN"/>
              </w:rPr>
            </w:pPr>
            <w:r>
              <w:rPr>
                <w:lang w:val="en-US" w:eastAsia="zh-CN"/>
              </w:rPr>
              <w:t>CA_n39A-n79A</w:t>
            </w:r>
          </w:p>
          <w:p w14:paraId="0495CF89" w14:textId="77777777" w:rsidR="00A3074B" w:rsidRDefault="00A3074B" w:rsidP="00DC70BA">
            <w:pPr>
              <w:pStyle w:val="TAC"/>
              <w:rPr>
                <w:lang w:val="en-US" w:eastAsia="zh-CN"/>
              </w:rPr>
            </w:pPr>
            <w:r>
              <w:rPr>
                <w:lang w:val="en-US" w:eastAsia="zh-CN"/>
              </w:rPr>
              <w:t>CA_n41A-n79A</w:t>
            </w:r>
          </w:p>
          <w:p w14:paraId="02475B25"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6805089"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039E418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6944FD50" w14:textId="77777777" w:rsidR="00A3074B" w:rsidRDefault="00A3074B" w:rsidP="00DC70BA">
            <w:pPr>
              <w:pStyle w:val="TAC"/>
              <w:rPr>
                <w:lang w:val="en-US" w:eastAsia="zh-CN"/>
              </w:rPr>
            </w:pPr>
            <w:r>
              <w:rPr>
                <w:lang w:val="en-US" w:eastAsia="zh-CN"/>
              </w:rPr>
              <w:t>0</w:t>
            </w:r>
          </w:p>
        </w:tc>
      </w:tr>
      <w:tr w:rsidR="00A3074B" w14:paraId="13B32C08" w14:textId="77777777" w:rsidTr="00DC70BA">
        <w:trPr>
          <w:trHeight w:val="29"/>
        </w:trPr>
        <w:tc>
          <w:tcPr>
            <w:tcW w:w="1891" w:type="dxa"/>
            <w:tcBorders>
              <w:top w:val="nil"/>
              <w:left w:val="single" w:sz="4" w:space="0" w:color="auto"/>
              <w:bottom w:val="nil"/>
              <w:right w:val="single" w:sz="4" w:space="0" w:color="auto"/>
            </w:tcBorders>
            <w:vAlign w:val="center"/>
          </w:tcPr>
          <w:p w14:paraId="011EFEC4"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D20651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ED4076A"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272D58D8" w14:textId="77777777" w:rsidR="00A3074B" w:rsidRDefault="00A3074B" w:rsidP="00DC70BA">
            <w:pPr>
              <w:pStyle w:val="TAC"/>
              <w:rPr>
                <w:lang w:val="en-US"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vAlign w:val="center"/>
          </w:tcPr>
          <w:p w14:paraId="11B624EC" w14:textId="77777777" w:rsidR="00A3074B" w:rsidRDefault="00A3074B" w:rsidP="00DC70BA">
            <w:pPr>
              <w:pStyle w:val="TAC"/>
              <w:rPr>
                <w:lang w:val="en-US" w:eastAsia="zh-CN"/>
              </w:rPr>
            </w:pPr>
          </w:p>
        </w:tc>
      </w:tr>
      <w:tr w:rsidR="00A3074B" w14:paraId="43FBD8A6" w14:textId="77777777" w:rsidTr="00DC70BA">
        <w:trPr>
          <w:trHeight w:val="29"/>
        </w:trPr>
        <w:tc>
          <w:tcPr>
            <w:tcW w:w="1891" w:type="dxa"/>
            <w:tcBorders>
              <w:top w:val="nil"/>
              <w:left w:val="single" w:sz="4" w:space="0" w:color="auto"/>
              <w:bottom w:val="nil"/>
              <w:right w:val="single" w:sz="4" w:space="0" w:color="auto"/>
            </w:tcBorders>
            <w:vAlign w:val="center"/>
          </w:tcPr>
          <w:p w14:paraId="5BACEE85"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4474653"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D61A81C"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767AF85C"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6696D87B" w14:textId="77777777" w:rsidR="00A3074B" w:rsidRDefault="00A3074B" w:rsidP="00DC70BA">
            <w:pPr>
              <w:pStyle w:val="TAC"/>
              <w:rPr>
                <w:lang w:val="en-US" w:eastAsia="zh-CN"/>
              </w:rPr>
            </w:pPr>
          </w:p>
        </w:tc>
      </w:tr>
      <w:tr w:rsidR="00A3074B" w14:paraId="799046EF" w14:textId="77777777" w:rsidTr="00DC70BA">
        <w:trPr>
          <w:trHeight w:val="29"/>
        </w:trPr>
        <w:tc>
          <w:tcPr>
            <w:tcW w:w="1891" w:type="dxa"/>
            <w:tcBorders>
              <w:top w:val="nil"/>
              <w:left w:val="single" w:sz="4" w:space="0" w:color="auto"/>
              <w:bottom w:val="nil"/>
              <w:right w:val="single" w:sz="4" w:space="0" w:color="auto"/>
            </w:tcBorders>
            <w:vAlign w:val="center"/>
          </w:tcPr>
          <w:p w14:paraId="2FB33CB6"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0A2CD4E2"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4EF8F81"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25614AE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2083C103" w14:textId="77777777" w:rsidR="00A3074B" w:rsidRDefault="00A3074B" w:rsidP="00DC70BA">
            <w:pPr>
              <w:pStyle w:val="TAC"/>
              <w:rPr>
                <w:lang w:val="en-US" w:eastAsia="zh-CN"/>
              </w:rPr>
            </w:pPr>
            <w:r>
              <w:rPr>
                <w:lang w:val="en-US" w:eastAsia="zh-CN"/>
              </w:rPr>
              <w:t>1</w:t>
            </w:r>
          </w:p>
        </w:tc>
      </w:tr>
      <w:tr w:rsidR="00A3074B" w14:paraId="116DEF99" w14:textId="77777777" w:rsidTr="00DC70BA">
        <w:trPr>
          <w:trHeight w:val="29"/>
        </w:trPr>
        <w:tc>
          <w:tcPr>
            <w:tcW w:w="1891" w:type="dxa"/>
            <w:tcBorders>
              <w:top w:val="nil"/>
              <w:left w:val="single" w:sz="4" w:space="0" w:color="auto"/>
              <w:bottom w:val="nil"/>
              <w:right w:val="single" w:sz="4" w:space="0" w:color="auto"/>
            </w:tcBorders>
            <w:vAlign w:val="center"/>
          </w:tcPr>
          <w:p w14:paraId="2EFE3D88"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6A8B43E0"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BB7CE6D"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55771492" w14:textId="77777777" w:rsidR="00A3074B" w:rsidRDefault="00A3074B" w:rsidP="00DC70BA">
            <w:pPr>
              <w:pStyle w:val="TAC"/>
              <w:rPr>
                <w:lang w:val="en-US" w:eastAsia="zh-CN"/>
              </w:rPr>
            </w:pPr>
            <w:r>
              <w:rPr>
                <w:lang w:val="en-US" w:eastAsia="zh-CN" w:bidi="ar"/>
              </w:rPr>
              <w:t>10, 15, 20, 40, 50, 60</w:t>
            </w:r>
          </w:p>
        </w:tc>
        <w:tc>
          <w:tcPr>
            <w:tcW w:w="1676" w:type="dxa"/>
            <w:tcBorders>
              <w:top w:val="nil"/>
              <w:left w:val="single" w:sz="4" w:space="0" w:color="auto"/>
              <w:bottom w:val="nil"/>
              <w:right w:val="single" w:sz="4" w:space="0" w:color="auto"/>
            </w:tcBorders>
            <w:vAlign w:val="center"/>
          </w:tcPr>
          <w:p w14:paraId="545D114F" w14:textId="77777777" w:rsidR="00A3074B" w:rsidRDefault="00A3074B" w:rsidP="00DC70BA">
            <w:pPr>
              <w:pStyle w:val="TAC"/>
              <w:rPr>
                <w:lang w:val="en-US" w:eastAsia="zh-CN"/>
              </w:rPr>
            </w:pPr>
          </w:p>
        </w:tc>
      </w:tr>
      <w:tr w:rsidR="00A3074B" w14:paraId="010F19D7" w14:textId="77777777" w:rsidTr="00DC70BA">
        <w:trPr>
          <w:trHeight w:val="29"/>
        </w:trPr>
        <w:tc>
          <w:tcPr>
            <w:tcW w:w="1891" w:type="dxa"/>
            <w:tcBorders>
              <w:top w:val="nil"/>
              <w:left w:val="single" w:sz="4" w:space="0" w:color="auto"/>
              <w:bottom w:val="single" w:sz="4" w:space="0" w:color="auto"/>
              <w:right w:val="single" w:sz="4" w:space="0" w:color="auto"/>
            </w:tcBorders>
            <w:vAlign w:val="center"/>
          </w:tcPr>
          <w:p w14:paraId="418D89A3" w14:textId="77777777" w:rsidR="00A3074B" w:rsidRDefault="00A3074B" w:rsidP="00DC70BA">
            <w:pPr>
              <w:pStyle w:val="TAC"/>
              <w:rPr>
                <w:lang w:val="en-US" w:eastAsia="zh-CN"/>
              </w:rPr>
            </w:pPr>
          </w:p>
        </w:tc>
        <w:tc>
          <w:tcPr>
            <w:tcW w:w="1906" w:type="dxa"/>
            <w:tcBorders>
              <w:top w:val="nil"/>
              <w:left w:val="single" w:sz="4" w:space="0" w:color="auto"/>
              <w:bottom w:val="single" w:sz="4" w:space="0" w:color="auto"/>
              <w:right w:val="single" w:sz="4" w:space="0" w:color="auto"/>
            </w:tcBorders>
            <w:vAlign w:val="center"/>
          </w:tcPr>
          <w:p w14:paraId="6DE60FD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DFBE02A"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32D3725E"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74D74215" w14:textId="77777777" w:rsidR="00A3074B" w:rsidRDefault="00A3074B" w:rsidP="00DC70BA">
            <w:pPr>
              <w:pStyle w:val="TAC"/>
              <w:rPr>
                <w:lang w:val="en-US" w:eastAsia="zh-CN"/>
              </w:rPr>
            </w:pPr>
          </w:p>
        </w:tc>
      </w:tr>
    </w:tbl>
    <w:p w14:paraId="3B5F0A79" w14:textId="46A65860" w:rsidR="00A3074B" w:rsidRDefault="00A3074B" w:rsidP="00A3074B">
      <w:pPr>
        <w:pStyle w:val="41"/>
        <w:numPr>
          <w:ilvl w:val="3"/>
          <w:numId w:val="0"/>
        </w:numPr>
      </w:pPr>
      <w:bookmarkStart w:id="305" w:name="_Toc129109084"/>
      <w:r>
        <w:t>5.28.1.3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5"/>
    </w:p>
    <w:p w14:paraId="482194BB" w14:textId="77777777" w:rsidR="00A3074B" w:rsidRDefault="00A3074B" w:rsidP="00A3074B">
      <w:pPr>
        <w:rPr>
          <w:rFonts w:eastAsia="宋体"/>
          <w:kern w:val="2"/>
          <w:lang w:val="en-US" w:eastAsia="zh-CN"/>
        </w:rPr>
      </w:pPr>
      <w:r>
        <w:rPr>
          <w:rFonts w:eastAsia="宋体"/>
          <w:kern w:val="2"/>
          <w:lang w:val="en-US" w:eastAsia="zh-CN"/>
        </w:rPr>
        <w:t xml:space="preserve">For </w:t>
      </w:r>
      <w:r>
        <w:rPr>
          <w:rFonts w:eastAsia="宋体" w:hint="eastAsia"/>
          <w:kern w:val="2"/>
          <w:lang w:val="en-US" w:eastAsia="zh-CN"/>
        </w:rPr>
        <w:t xml:space="preserve"> CA_n39A-n41A-n79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 xml:space="preserve">TIB,c and </w:t>
      </w:r>
      <w:r>
        <w:rPr>
          <w:rFonts w:eastAsia="宋体"/>
          <w:kern w:val="2"/>
          <w:lang w:val="en-US" w:eastAsia="zh-CN"/>
        </w:rPr>
        <w:sym w:font="Symbol" w:char="F044"/>
      </w:r>
      <w:r>
        <w:rPr>
          <w:rFonts w:eastAsia="宋体"/>
          <w:kern w:val="2"/>
          <w:lang w:val="en-US" w:eastAsia="zh-CN"/>
        </w:rPr>
        <w:t xml:space="preserve">RIB,c values </w:t>
      </w:r>
      <w:r>
        <w:rPr>
          <w:rFonts w:eastAsia="宋体" w:hint="eastAsia"/>
          <w:kern w:val="2"/>
          <w:lang w:val="en-US" w:eastAsia="zh-CN"/>
        </w:rPr>
        <w:t>have already been included in the TS38.101-1.</w:t>
      </w:r>
    </w:p>
    <w:p w14:paraId="4B53A7E5" w14:textId="1B2FF6AE" w:rsidR="00A3074B" w:rsidRPr="00AB6990" w:rsidRDefault="00A3074B" w:rsidP="00AB6990">
      <w:pPr>
        <w:pStyle w:val="31"/>
      </w:pPr>
      <w:bookmarkStart w:id="306" w:name="_Toc129109085"/>
      <w:r>
        <w:t>5.28.2</w:t>
      </w:r>
      <w:r>
        <w:tab/>
      </w:r>
      <w:r w:rsidRPr="00AB6990">
        <w:t>Specific for 2 bands UL CA</w:t>
      </w:r>
      <w:bookmarkEnd w:id="306"/>
    </w:p>
    <w:p w14:paraId="635CCD7D" w14:textId="0BCA9450" w:rsidR="00A3074B" w:rsidRDefault="00A3074B" w:rsidP="00A3074B">
      <w:pPr>
        <w:pStyle w:val="41"/>
        <w:numPr>
          <w:ilvl w:val="3"/>
          <w:numId w:val="0"/>
        </w:numPr>
        <w:rPr>
          <w:rFonts w:cs="Arial"/>
          <w:lang w:eastAsia="zh-CN"/>
        </w:rPr>
      </w:pPr>
      <w:bookmarkStart w:id="307" w:name="_Toc109046459"/>
      <w:bookmarkStart w:id="308" w:name="_Toc129109086"/>
      <w:r>
        <w:t>5.28.2.1</w:t>
      </w:r>
      <w:r>
        <w:tab/>
      </w:r>
      <w:r>
        <w:rPr>
          <w:rFonts w:cs="Arial"/>
          <w:lang w:eastAsia="zh-CN"/>
        </w:rPr>
        <w:t>UE co-existence studies</w:t>
      </w:r>
      <w:bookmarkEnd w:id="307"/>
      <w:bookmarkEnd w:id="308"/>
    </w:p>
    <w:p w14:paraId="7A441151"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eastAsia="zh-CN"/>
        </w:rPr>
        <w:t>Due to synchronization between band n39 and n41, so there</w:t>
      </w:r>
      <w:r>
        <w:rPr>
          <w:rFonts w:hint="eastAsia"/>
          <w:color w:val="auto"/>
          <w:lang w:val="en-US" w:eastAsia="zh-CN"/>
        </w:rPr>
        <w:t xml:space="preserve"> are no IMD issues for n41caused by n39-n79, or n39 caused by n41-n79. </w:t>
      </w:r>
    </w:p>
    <w:p w14:paraId="2059599F"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rFonts w:hint="eastAsia"/>
          <w:color w:val="auto"/>
          <w:lang w:val="en-US" w:eastAsia="zh-CN"/>
        </w:rPr>
        <w:t xml:space="preserve">However, </w:t>
      </w:r>
      <w:r>
        <w:rPr>
          <w:color w:val="auto"/>
          <w:lang w:eastAsia="zh-CN"/>
        </w:rPr>
        <w:t xml:space="preserve"> </w:t>
      </w:r>
      <w:r>
        <w:rPr>
          <w:rFonts w:hint="eastAsia"/>
          <w:color w:val="auto"/>
          <w:lang w:val="en-US" w:eastAsia="zh-CN"/>
        </w:rPr>
        <w:t>a</w:t>
      </w:r>
      <w:r>
        <w:rPr>
          <w:color w:val="auto"/>
          <w:lang w:eastAsia="zh-CN"/>
        </w:rPr>
        <w:t>synchronization between band n39 and n</w:t>
      </w:r>
      <w:r>
        <w:rPr>
          <w:rFonts w:hint="eastAsia"/>
          <w:color w:val="auto"/>
          <w:lang w:val="en-US" w:eastAsia="zh-CN"/>
        </w:rPr>
        <w:t xml:space="preserve">79 or n41 and n79, in terms of the co-existence studies of CA_n39-n41, </w:t>
      </w:r>
      <w:r>
        <w:rPr>
          <w:color w:val="auto"/>
          <w:lang w:val="en-US" w:eastAsia="zh-CN"/>
        </w:rPr>
        <w:t>it can be observed:</w:t>
      </w:r>
    </w:p>
    <w:p w14:paraId="1ECFF2B8" w14:textId="77777777" w:rsidR="00A3074B" w:rsidRDefault="00A3074B" w:rsidP="00A3074B">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IMD2 caused by</w:t>
      </w:r>
      <w:r>
        <w:rPr>
          <w:rFonts w:hint="eastAsia"/>
          <w:color w:val="auto"/>
          <w:lang w:val="en-US" w:eastAsia="zh-CN"/>
        </w:rPr>
        <w:t xml:space="preserve"> 2UL </w:t>
      </w:r>
      <w:r>
        <w:rPr>
          <w:color w:val="auto"/>
          <w:lang w:val="en-US" w:eastAsia="zh-CN"/>
        </w:rPr>
        <w:t xml:space="preserve"> n3</w:t>
      </w:r>
      <w:r>
        <w:rPr>
          <w:rFonts w:hint="eastAsia"/>
          <w:color w:val="auto"/>
          <w:lang w:val="en-US" w:eastAsia="zh-CN"/>
        </w:rPr>
        <w:t>9</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xml:space="preserve"> (4376MHz~4610MHz)</w:t>
      </w:r>
    </w:p>
    <w:p w14:paraId="2A9F3B09" w14:textId="6A0C8407" w:rsidR="00A3074B" w:rsidRDefault="00A3074B" w:rsidP="00A3074B">
      <w:pPr>
        <w:pStyle w:val="41"/>
        <w:numPr>
          <w:ilvl w:val="3"/>
          <w:numId w:val="0"/>
        </w:numPr>
        <w:rPr>
          <w:rFonts w:cs="Arial"/>
          <w:lang w:eastAsia="zh-CN"/>
        </w:rPr>
      </w:pPr>
      <w:bookmarkStart w:id="309" w:name="_Toc109046460"/>
      <w:bookmarkStart w:id="310" w:name="_Toc129109087"/>
      <w:r>
        <w:t>5.28.2.2</w:t>
      </w:r>
      <w:r>
        <w:tab/>
      </w:r>
      <w:r>
        <w:rPr>
          <w:rFonts w:cs="Arial"/>
          <w:szCs w:val="22"/>
          <w:lang w:val="en-US" w:eastAsia="zh-CN"/>
        </w:rPr>
        <w:t>REFSENS requirements</w:t>
      </w:r>
      <w:bookmarkEnd w:id="309"/>
      <w:bookmarkEnd w:id="310"/>
    </w:p>
    <w:p w14:paraId="39A898F8" w14:textId="4DF83EF0" w:rsidR="00A3074B" w:rsidRDefault="00A3074B" w:rsidP="00A3074B">
      <w:pPr>
        <w:spacing w:after="120"/>
        <w:rPr>
          <w:rFonts w:ascii="Arial" w:eastAsia="宋体" w:hAnsi="Arial" w:cs="Arial"/>
          <w:kern w:val="2"/>
          <w:lang w:val="en-US" w:eastAsia="zh-CN"/>
        </w:rPr>
      </w:pPr>
      <w:r>
        <w:rPr>
          <w:rFonts w:eastAsia="宋体" w:hint="eastAsia"/>
          <w:kern w:val="2"/>
          <w:lang w:val="en-US" w:eastAsia="zh-CN"/>
        </w:rPr>
        <w:t>In terms of the co-existence studies, the impacted n79 Rx frequency range is from 4376MHz~4610MHz caused by 2UL n39 and n41. However, in China, the n79 frequency range is restricted to 4800-5000MHz. Therefore, considering this frequency range, n79 will not be impacted by IMD2 caused by 2UL n39 and n41. In the other words, there is no need to define the IMD2 MSD for CA n39A-n41A-n79. T</w:t>
      </w:r>
      <w:r>
        <w:rPr>
          <w:rFonts w:eastAsia="宋体"/>
          <w:kern w:val="2"/>
          <w:lang w:val="en-US" w:eastAsia="zh-CN"/>
        </w:rPr>
        <w:t>he MSD requirement are defined in table 5.28.2.2-1:</w:t>
      </w:r>
    </w:p>
    <w:p w14:paraId="14012DA0" w14:textId="1B5E239C" w:rsidR="00A3074B" w:rsidRDefault="00A3074B" w:rsidP="00A3074B">
      <w:pPr>
        <w:pStyle w:val="TH"/>
        <w:rPr>
          <w:lang w:eastAsia="zh-CN"/>
        </w:rPr>
      </w:pPr>
      <w:r>
        <w:rPr>
          <w:rFonts w:hint="eastAsia"/>
          <w:lang w:val="en-US" w:eastAsia="zh-CN"/>
        </w:rPr>
        <w:t>T</w:t>
      </w:r>
      <w:r>
        <w:rPr>
          <w:lang w:eastAsia="zh-CN"/>
        </w:rPr>
        <w:t xml:space="preserve">able </w:t>
      </w:r>
      <w:r>
        <w:rPr>
          <w:lang w:val="en-US" w:eastAsia="zh-CN"/>
        </w:rPr>
        <w:t>5.28.2.2-1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074B" w14:paraId="5513488A"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400A33" w14:textId="77777777" w:rsidR="00A3074B" w:rsidRDefault="00A3074B"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D40D6A" w14:textId="77777777" w:rsidR="00A3074B" w:rsidRDefault="00A3074B" w:rsidP="00DC70BA">
            <w:pPr>
              <w:pStyle w:val="TAH"/>
            </w:pPr>
            <w:r>
              <w:t>Source of IMD</w:t>
            </w:r>
          </w:p>
        </w:tc>
      </w:tr>
      <w:tr w:rsidR="00A3074B" w14:paraId="73EADD8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D2B657" w14:textId="77777777" w:rsidR="00A3074B" w:rsidRDefault="00A3074B"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AA0A23" w14:textId="77777777" w:rsidR="00A3074B" w:rsidRDefault="00A3074B"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353B515" w14:textId="77777777" w:rsidR="00A3074B" w:rsidRDefault="00A3074B"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D56D4B3" w14:textId="77777777" w:rsidR="00A3074B" w:rsidRDefault="00A3074B"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3074B" w:rsidRDefault="00A3074B"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D5F193" w14:textId="77777777" w:rsidR="00A3074B" w:rsidRDefault="00A3074B"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A154B0" w14:textId="77777777" w:rsidR="00A3074B" w:rsidRDefault="00A3074B"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3ADE4D" w14:textId="77777777" w:rsidR="00A3074B" w:rsidRDefault="00A3074B"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6ED4E9" w14:textId="77777777" w:rsidR="00A3074B" w:rsidRDefault="00A3074B" w:rsidP="00DC70BA">
            <w:pPr>
              <w:pStyle w:val="TAH"/>
            </w:pPr>
          </w:p>
        </w:tc>
      </w:tr>
      <w:tr w:rsidR="00A3074B" w14:paraId="1196D23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41CA62" w14:textId="77777777" w:rsidR="00A3074B" w:rsidRDefault="00A3074B" w:rsidP="00DC70BA">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3AFDBD96" w14:textId="77777777" w:rsidR="00A3074B" w:rsidRDefault="00A3074B" w:rsidP="00DC70BA">
            <w:pPr>
              <w:pStyle w:val="TAC"/>
              <w:rPr>
                <w:lang w:val="en-US" w:eastAsia="zh-CN"/>
              </w:rPr>
            </w:pPr>
            <w: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35EEEDF"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5BFEB08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4C660B7"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9791F20"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ABF5E1"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E0477C0"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6C72F7BC" w14:textId="77777777" w:rsidR="00A3074B" w:rsidRDefault="00A3074B" w:rsidP="00DC70BA">
            <w:pPr>
              <w:pStyle w:val="TAC"/>
              <w:rPr>
                <w:lang w:val="en-US" w:eastAsia="zh-CN"/>
              </w:rPr>
            </w:pPr>
            <w:r>
              <w:t>N/A</w:t>
            </w:r>
          </w:p>
        </w:tc>
      </w:tr>
      <w:tr w:rsidR="00A3074B" w14:paraId="43CD610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8FF9"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9F374B" w14:textId="77777777" w:rsidR="00A3074B" w:rsidRDefault="00A3074B" w:rsidP="00DC70BA">
            <w:pPr>
              <w:pStyle w:val="TAC"/>
              <w:rPr>
                <w:lang w:val="en-US" w:eastAsia="zh-CN"/>
              </w:rPr>
            </w:pPr>
            <w:r>
              <w:rPr>
                <w:lang w:eastAsia="zh-CN"/>
              </w:rPr>
              <w:t>n</w:t>
            </w:r>
            <w:r>
              <w:rPr>
                <w:rFonts w:hint="eastAsia"/>
                <w:lang w:val="en-US" w:eastAsia="zh-CN"/>
              </w:rPr>
              <w:t>41</w:t>
            </w:r>
          </w:p>
        </w:tc>
        <w:tc>
          <w:tcPr>
            <w:tcW w:w="960" w:type="dxa"/>
            <w:tcBorders>
              <w:top w:val="single" w:sz="4" w:space="0" w:color="auto"/>
              <w:left w:val="single" w:sz="4" w:space="0" w:color="auto"/>
              <w:right w:val="single" w:sz="4" w:space="0" w:color="auto"/>
            </w:tcBorders>
          </w:tcPr>
          <w:p w14:paraId="27193168"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C8931AF"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643C45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70CF24AD"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BEE51A"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767F1C9"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9B36F9C" w14:textId="77777777" w:rsidR="00A3074B" w:rsidRDefault="00A3074B" w:rsidP="00DC70BA">
            <w:pPr>
              <w:pStyle w:val="TAC"/>
              <w:rPr>
                <w:lang w:val="en-US" w:eastAsia="zh-CN"/>
              </w:rPr>
            </w:pPr>
            <w:r>
              <w:t>N/A</w:t>
            </w:r>
          </w:p>
        </w:tc>
      </w:tr>
      <w:tr w:rsidR="00A3074B" w14:paraId="7EE928EA"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F3915"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0DACAE" w14:textId="77777777" w:rsidR="00A3074B" w:rsidRDefault="00A3074B" w:rsidP="00DC70BA">
            <w:pPr>
              <w:pStyle w:val="TAC"/>
              <w:rPr>
                <w:lang w:val="en-US" w:eastAsia="zh-CN"/>
              </w:rPr>
            </w:pPr>
            <w:r>
              <w:t>n</w:t>
            </w:r>
            <w:r>
              <w:rPr>
                <w:rFonts w:hint="eastAsia"/>
                <w:lang w:val="en-US" w:eastAsia="zh-CN"/>
              </w:rPr>
              <w:t>79</w:t>
            </w:r>
          </w:p>
        </w:tc>
        <w:tc>
          <w:tcPr>
            <w:tcW w:w="960" w:type="dxa"/>
            <w:tcBorders>
              <w:top w:val="single" w:sz="4" w:space="0" w:color="auto"/>
              <w:left w:val="single" w:sz="4" w:space="0" w:color="auto"/>
              <w:right w:val="single" w:sz="4" w:space="0" w:color="auto"/>
            </w:tcBorders>
          </w:tcPr>
          <w:p w14:paraId="5FA63EB7"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7C0D278"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B56ECDC"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20C96E4B"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98F9D4" w14:textId="77777777" w:rsidR="00A3074B" w:rsidRDefault="00A3074B" w:rsidP="00DC70BA">
            <w:pPr>
              <w:pStyle w:val="TAC"/>
              <w:rPr>
                <w:lang w:val="en-US" w:eastAsia="zh-CN"/>
              </w:rPr>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09B517E8"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362C340" w14:textId="77777777" w:rsidR="00A3074B" w:rsidRDefault="00A3074B" w:rsidP="00DC70BA">
            <w:pPr>
              <w:pStyle w:val="TAC"/>
              <w:rPr>
                <w:rFonts w:eastAsia="宋体"/>
                <w:vertAlign w:val="superscript"/>
                <w:lang w:val="en-US" w:eastAsia="zh-CN"/>
              </w:rPr>
            </w:pPr>
            <w:r>
              <w:t>IMD</w:t>
            </w:r>
            <w:r>
              <w:rPr>
                <w:rFonts w:eastAsia="宋体" w:hint="eastAsia"/>
                <w:lang w:val="en-US" w:eastAsia="zh-CN"/>
              </w:rPr>
              <w:t>2</w:t>
            </w:r>
            <w:r>
              <w:rPr>
                <w:rFonts w:eastAsia="宋体" w:hint="eastAsia"/>
                <w:vertAlign w:val="superscript"/>
                <w:lang w:val="en-US" w:eastAsia="zh-CN"/>
              </w:rPr>
              <w:t>x</w:t>
            </w:r>
          </w:p>
        </w:tc>
      </w:tr>
      <w:tr w:rsidR="00A3074B" w14:paraId="3EF40F91" w14:textId="77777777" w:rsidTr="00DC70B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D3A1D3" w14:textId="77777777" w:rsidR="00A3074B" w:rsidRDefault="00A3074B" w:rsidP="00DC70BA">
            <w:r>
              <w:rPr>
                <w:rFonts w:ascii="Arial" w:eastAsia="宋体" w:hAnsi="Arial" w:cs="Arial"/>
                <w:sz w:val="18"/>
                <w:szCs w:val="18"/>
                <w:lang w:val="en-US" w:eastAsia="zh-CN" w:bidi="ar"/>
              </w:rPr>
              <w:t>NOTE</w:t>
            </w:r>
            <w:r>
              <w:rPr>
                <w:rFonts w:ascii="Arial" w:eastAsia="宋体" w:hAnsi="Arial" w:cs="Arial" w:hint="eastAsia"/>
                <w:sz w:val="18"/>
                <w:szCs w:val="18"/>
                <w:lang w:val="en-US" w:eastAsia="zh-CN" w:bidi="ar"/>
              </w:rPr>
              <w:t xml:space="preserve"> x</w:t>
            </w:r>
            <w:r>
              <w:rPr>
                <w:rFonts w:ascii="Arial" w:eastAsia="宋体" w:hAnsi="Arial" w:cs="Arial"/>
                <w:sz w:val="18"/>
                <w:szCs w:val="18"/>
                <w:lang w:val="en-US" w:eastAsia="zh-CN" w:bidi="ar"/>
              </w:rPr>
              <w:t>: There is no IMD</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 xml:space="preserve"> product in band n</w:t>
            </w:r>
            <w:r>
              <w:rPr>
                <w:rFonts w:ascii="Arial" w:eastAsia="宋体" w:hAnsi="Arial" w:cs="Arial" w:hint="eastAsia"/>
                <w:sz w:val="18"/>
                <w:szCs w:val="18"/>
                <w:lang w:val="en-US" w:eastAsia="zh-CN" w:bidi="ar"/>
              </w:rPr>
              <w:t>79</w:t>
            </w:r>
            <w:r>
              <w:rPr>
                <w:rFonts w:ascii="Arial" w:eastAsia="宋体" w:hAnsi="Arial" w:cs="Arial"/>
                <w:sz w:val="18"/>
                <w:szCs w:val="18"/>
                <w:lang w:val="en-US" w:eastAsia="zh-CN" w:bidi="ar"/>
              </w:rPr>
              <w:t xml:space="preserve"> downlink for n7</w:t>
            </w:r>
            <w:r>
              <w:rPr>
                <w:rFonts w:ascii="Arial" w:eastAsia="宋体" w:hAnsi="Arial" w:cs="Arial" w:hint="eastAsia"/>
                <w:sz w:val="18"/>
                <w:szCs w:val="18"/>
                <w:lang w:val="en-US" w:eastAsia="zh-CN" w:bidi="ar"/>
              </w:rPr>
              <w:t>9</w:t>
            </w:r>
            <w:r>
              <w:rPr>
                <w:rFonts w:ascii="Arial" w:eastAsia="宋体" w:hAnsi="Arial" w:cs="Arial"/>
                <w:sz w:val="18"/>
                <w:szCs w:val="18"/>
                <w:lang w:val="en-US" w:eastAsia="zh-CN" w:bidi="ar"/>
              </w:rPr>
              <w:t xml:space="preserve"> operating in </w:t>
            </w:r>
            <w:r>
              <w:rPr>
                <w:rFonts w:ascii="Arial" w:eastAsia="宋体" w:hAnsi="Arial" w:cs="Arial" w:hint="eastAsia"/>
                <w:sz w:val="18"/>
                <w:szCs w:val="18"/>
                <w:lang w:val="en-US" w:eastAsia="zh-CN" w:bidi="ar"/>
              </w:rPr>
              <w:t>4800</w:t>
            </w:r>
            <w:r>
              <w:rPr>
                <w:rFonts w:ascii="Arial" w:eastAsia="宋体" w:hAnsi="Arial" w:cs="Arial"/>
                <w:sz w:val="18"/>
                <w:szCs w:val="18"/>
                <w:lang w:val="en-US" w:eastAsia="zh-CN" w:bidi="ar"/>
              </w:rPr>
              <w:t xml:space="preserve"> – </w:t>
            </w:r>
            <w:r>
              <w:rPr>
                <w:rFonts w:ascii="Arial" w:eastAsia="宋体" w:hAnsi="Arial" w:cs="Arial" w:hint="eastAsia"/>
                <w:sz w:val="18"/>
                <w:szCs w:val="18"/>
                <w:lang w:val="en-US" w:eastAsia="zh-CN" w:bidi="ar"/>
              </w:rPr>
              <w:t>500</w:t>
            </w:r>
            <w:r>
              <w:rPr>
                <w:rFonts w:ascii="Arial" w:eastAsia="宋体" w:hAnsi="Arial" w:cs="Arial"/>
                <w:sz w:val="18"/>
                <w:szCs w:val="18"/>
                <w:lang w:val="en-US" w:eastAsia="zh-CN" w:bidi="ar"/>
              </w:rPr>
              <w:t>0 MHz frequency range.</w:t>
            </w:r>
          </w:p>
        </w:tc>
      </w:tr>
    </w:tbl>
    <w:p w14:paraId="34060771" w14:textId="77777777" w:rsidR="00A3074B" w:rsidRDefault="00A3074B" w:rsidP="00A3074B">
      <w:pPr>
        <w:spacing w:after="120"/>
        <w:rPr>
          <w:rFonts w:ascii="Arial" w:eastAsia="宋体" w:hAnsi="Arial" w:cs="Arial"/>
          <w:kern w:val="2"/>
          <w:lang w:val="en-US" w:eastAsia="zh-CN"/>
        </w:rPr>
      </w:pPr>
    </w:p>
    <w:p w14:paraId="3A4B857E" w14:textId="697D5315" w:rsidR="0070324F" w:rsidRDefault="0070324F" w:rsidP="0070324F">
      <w:pPr>
        <w:pStyle w:val="21"/>
      </w:pPr>
      <w:bookmarkStart w:id="311" w:name="_Toc117458990"/>
      <w:bookmarkStart w:id="312" w:name="_Toc129109088"/>
      <w:r>
        <w:rPr>
          <w:rFonts w:hint="eastAsia"/>
        </w:rPr>
        <w:t>5.29</w:t>
      </w:r>
      <w:r w:rsidRPr="000469EC">
        <w:tab/>
      </w:r>
      <w:r>
        <w:rPr>
          <w:rFonts w:hint="eastAsia"/>
        </w:rPr>
        <w:t>CA_n</w:t>
      </w:r>
      <w:r>
        <w:t>1</w:t>
      </w:r>
      <w:r>
        <w:rPr>
          <w:rFonts w:hint="eastAsia"/>
        </w:rPr>
        <w:t>-n</w:t>
      </w:r>
      <w:r>
        <w:t>3</w:t>
      </w:r>
      <w:r>
        <w:rPr>
          <w:rFonts w:hint="eastAsia"/>
        </w:rPr>
        <w:t>-</w:t>
      </w:r>
      <w:bookmarkEnd w:id="311"/>
      <w:r>
        <w:rPr>
          <w:rFonts w:hint="eastAsia"/>
        </w:rPr>
        <w:t>n40</w:t>
      </w:r>
      <w:bookmarkEnd w:id="312"/>
    </w:p>
    <w:p w14:paraId="7E4D0019" w14:textId="1E0D6554" w:rsidR="0070324F" w:rsidRPr="00A20126" w:rsidRDefault="0070324F" w:rsidP="0070324F">
      <w:pPr>
        <w:pStyle w:val="31"/>
      </w:pPr>
      <w:bookmarkStart w:id="313" w:name="_Toc117458991"/>
      <w:bookmarkStart w:id="314" w:name="_Toc129109089"/>
      <w:r>
        <w:t>5.29.1</w:t>
      </w:r>
      <w:r>
        <w:tab/>
        <w:t>Common for 1 band UL and 2 bands UL CA</w:t>
      </w:r>
      <w:bookmarkEnd w:id="313"/>
      <w:bookmarkEnd w:id="314"/>
    </w:p>
    <w:p w14:paraId="6B09AA4D" w14:textId="61439D7D" w:rsidR="0070324F" w:rsidRDefault="0070324F" w:rsidP="0070324F">
      <w:pPr>
        <w:pStyle w:val="41"/>
      </w:pPr>
      <w:bookmarkStart w:id="315" w:name="_Toc117458992"/>
      <w:bookmarkStart w:id="316" w:name="_Toc129109090"/>
      <w:r>
        <w:rPr>
          <w:rFonts w:hint="eastAsia"/>
        </w:rPr>
        <w:t>5.29.1</w:t>
      </w:r>
      <w:r>
        <w:t>.1</w:t>
      </w:r>
      <w:r>
        <w:tab/>
        <w:t xml:space="preserve">Operating bands for </w:t>
      </w:r>
      <w:r>
        <w:rPr>
          <w:rFonts w:hint="eastAsia"/>
        </w:rPr>
        <w:t>CA</w:t>
      </w:r>
      <w:bookmarkEnd w:id="315"/>
      <w:bookmarkEnd w:id="316"/>
    </w:p>
    <w:p w14:paraId="6CD7497A" w14:textId="0AE2B5C4" w:rsidR="0070324F" w:rsidRPr="000469EC" w:rsidRDefault="0070324F" w:rsidP="0070324F">
      <w:pPr>
        <w:pStyle w:val="TH"/>
        <w:rPr>
          <w:rFonts w:cs="Arial"/>
        </w:rPr>
      </w:pPr>
      <w:r>
        <w:rPr>
          <w:rFonts w:cs="Arial"/>
        </w:rPr>
        <w:t>Table 5.29.1.1-1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0324F" w14:paraId="06C7F14A"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2AB0C1" w14:textId="77777777" w:rsidR="0070324F" w:rsidRDefault="0070324F" w:rsidP="00DC70BA">
            <w:pPr>
              <w:keepNext/>
              <w:keepLines/>
              <w:spacing w:after="0"/>
              <w:jc w:val="center"/>
              <w:rPr>
                <w:rFonts w:ascii="Arial" w:hAnsi="Arial"/>
                <w:b/>
                <w:color w:val="000000"/>
                <w:sz w:val="18"/>
              </w:rPr>
            </w:pPr>
            <w:bookmarkStart w:id="317" w:name="_Toc1174589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2CB911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9E2F2"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2D40B65"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C60558"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Duplex Mode</w:t>
            </w:r>
          </w:p>
        </w:tc>
      </w:tr>
      <w:tr w:rsidR="0070324F" w14:paraId="14FBC4C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6213"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39A"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11367A"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0639D6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F294" w14:textId="77777777" w:rsidR="0070324F" w:rsidRDefault="0070324F" w:rsidP="00DC70BA">
            <w:pPr>
              <w:spacing w:after="0"/>
              <w:rPr>
                <w:rFonts w:ascii="Arial" w:hAnsi="Arial"/>
                <w:b/>
                <w:color w:val="000000"/>
                <w:sz w:val="18"/>
              </w:rPr>
            </w:pPr>
          </w:p>
        </w:tc>
      </w:tr>
      <w:tr w:rsidR="0070324F" w14:paraId="7844A48B"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9B4B2"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DF28"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5EAC20"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FE3EB9"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2171" w14:textId="77777777" w:rsidR="0070324F" w:rsidRDefault="0070324F" w:rsidP="00DC70BA">
            <w:pPr>
              <w:spacing w:after="0"/>
              <w:rPr>
                <w:rFonts w:ascii="Arial" w:hAnsi="Arial"/>
                <w:b/>
                <w:color w:val="000000"/>
                <w:sz w:val="18"/>
              </w:rPr>
            </w:pPr>
          </w:p>
        </w:tc>
      </w:tr>
      <w:tr w:rsidR="0070324F" w14:paraId="7D5696C4"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C69670C" w14:textId="77777777" w:rsidR="0070324F" w:rsidRPr="00050EB8" w:rsidRDefault="0070324F"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CA_n1-n3-</w:t>
            </w:r>
            <w:r>
              <w:rPr>
                <w:rFonts w:ascii="Arial" w:eastAsia="宋体" w:hAnsi="Arial"/>
                <w:color w:val="000000"/>
                <w:sz w:val="18"/>
                <w:lang w:eastAsia="zh-CN"/>
              </w:rPr>
              <w:t>n40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A32F9E"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966AEC4"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34B8478"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25E5C2"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4FEC082F"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D02E292"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BAB94D"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3BD01"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4A633294"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2E160"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ED099A"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379617D0"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141C494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C32E90E"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68237887"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3D3C6F5" w14:textId="77777777" w:rsidR="0070324F"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E847EC4"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1C001646"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376BC95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8259D"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E7EDAD" w14:textId="77777777" w:rsidR="0070324F" w:rsidRPr="00050EB8" w:rsidRDefault="0070324F"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195C010"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8F62B3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E39034"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1FE478"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98CB7AC"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66F006C"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01F41" w14:textId="77777777" w:rsidR="0070324F" w:rsidRPr="00050EB8" w:rsidRDefault="0070324F"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D19034D" w14:textId="77777777" w:rsidR="0070324F" w:rsidRDefault="0070324F" w:rsidP="0070324F">
      <w:pPr>
        <w:rPr>
          <w:lang w:eastAsia="ko-KR"/>
        </w:rPr>
      </w:pPr>
    </w:p>
    <w:p w14:paraId="03A066E2" w14:textId="41C8D148" w:rsidR="0070324F" w:rsidRDefault="0070324F" w:rsidP="0070324F">
      <w:pPr>
        <w:pStyle w:val="41"/>
      </w:pPr>
      <w:bookmarkStart w:id="318" w:name="_Toc129109091"/>
      <w:r>
        <w:rPr>
          <w:rFonts w:hint="eastAsia"/>
        </w:rPr>
        <w:t>5.29.</w:t>
      </w:r>
      <w:r>
        <w:t>1.2</w:t>
      </w:r>
      <w:r>
        <w:tab/>
        <w:t xml:space="preserve">Channel bandwidths per operating band for </w:t>
      </w:r>
      <w:r>
        <w:rPr>
          <w:rFonts w:hint="eastAsia"/>
        </w:rPr>
        <w:t>CA</w:t>
      </w:r>
      <w:bookmarkEnd w:id="317"/>
      <w:bookmarkEnd w:id="318"/>
    </w:p>
    <w:p w14:paraId="3B97B1A3" w14:textId="581AC54C" w:rsidR="0070324F" w:rsidRDefault="0070324F" w:rsidP="0070324F">
      <w:pPr>
        <w:pStyle w:val="TH"/>
        <w:rPr>
          <w:rFonts w:cs="Arial"/>
        </w:rPr>
      </w:pPr>
      <w:r>
        <w:rPr>
          <w:rFonts w:cs="Arial"/>
        </w:rPr>
        <w:t>Table 5.29.1.2-1: Supported bandwidths per CA band combination of band n1+n3+n40</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324F" w14:paraId="65B6C2EC"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868345" w14:textId="77777777" w:rsidR="0070324F" w:rsidRDefault="0070324F"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466CBBA" w14:textId="77777777" w:rsidR="0070324F" w:rsidRDefault="0070324F"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6A27A5C" w14:textId="77777777" w:rsidR="0070324F" w:rsidRDefault="0070324F"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3CE275" w14:textId="77777777" w:rsidR="0070324F" w:rsidRDefault="0070324F"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4C85D7A" w14:textId="77777777" w:rsidR="0070324F" w:rsidRDefault="0070324F" w:rsidP="00DC70BA">
            <w:pPr>
              <w:pStyle w:val="TAH"/>
              <w:overflowPunct w:val="0"/>
              <w:autoSpaceDE w:val="0"/>
              <w:autoSpaceDN w:val="0"/>
              <w:adjustRightInd w:val="0"/>
              <w:rPr>
                <w:lang w:eastAsia="zh-CN"/>
              </w:rPr>
            </w:pPr>
            <w:r>
              <w:t>Bandwidth combination set</w:t>
            </w:r>
          </w:p>
        </w:tc>
      </w:tr>
      <w:tr w:rsidR="0070324F" w14:paraId="59E237C6"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0BB04"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宋体" w:hint="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355C8"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0E2E9E85"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宋体" w:hint="eastAsia"/>
                <w:lang w:eastAsia="zh-CN"/>
              </w:rPr>
              <w:t>-n40A</w:t>
            </w:r>
          </w:p>
          <w:p w14:paraId="2D840505" w14:textId="77777777" w:rsidR="0070324F" w:rsidRDefault="0070324F"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宋体" w:hint="eastAsia"/>
                <w:lang w:eastAsia="zh-CN"/>
              </w:rPr>
              <w:t>-n40A</w:t>
            </w:r>
          </w:p>
        </w:tc>
        <w:tc>
          <w:tcPr>
            <w:tcW w:w="730" w:type="dxa"/>
            <w:tcBorders>
              <w:left w:val="single" w:sz="4" w:space="0" w:color="auto"/>
              <w:right w:val="single" w:sz="4" w:space="0" w:color="auto"/>
            </w:tcBorders>
            <w:vAlign w:val="center"/>
          </w:tcPr>
          <w:p w14:paraId="3CC16D34" w14:textId="77777777" w:rsidR="0070324F" w:rsidRDefault="0070324F"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73C4E" w14:textId="77777777" w:rsidR="0070324F" w:rsidRDefault="0070324F"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56216310" w14:textId="77777777" w:rsidR="0070324F" w:rsidRDefault="0070324F" w:rsidP="00DC70BA">
            <w:pPr>
              <w:pStyle w:val="TAC"/>
              <w:overflowPunct w:val="0"/>
              <w:autoSpaceDE w:val="0"/>
              <w:autoSpaceDN w:val="0"/>
              <w:adjustRightInd w:val="0"/>
              <w:rPr>
                <w:lang w:eastAsia="zh-CN"/>
              </w:rPr>
            </w:pPr>
            <w:r>
              <w:rPr>
                <w:rFonts w:hint="eastAsia"/>
                <w:lang w:eastAsia="zh-CN"/>
              </w:rPr>
              <w:t>0</w:t>
            </w:r>
          </w:p>
        </w:tc>
      </w:tr>
      <w:tr w:rsidR="0070324F" w14:paraId="6E4C50DE"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6829466"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3F55A"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36877E7" w14:textId="77777777" w:rsidR="0070324F" w:rsidRDefault="0070324F"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CCBC93" w14:textId="77777777" w:rsidR="0070324F" w:rsidRDefault="0070324F" w:rsidP="00DC70BA">
            <w:pPr>
              <w:pStyle w:val="TAC"/>
            </w:pPr>
            <w:r>
              <w:t xml:space="preserve">5, </w:t>
            </w:r>
            <w:r>
              <w:rPr>
                <w:rFonts w:hint="eastAsia"/>
              </w:rPr>
              <w:t>1</w:t>
            </w:r>
            <w:r>
              <w:t>0, 15, 20, 30, 35, 40, 45, 50</w:t>
            </w:r>
          </w:p>
        </w:tc>
        <w:tc>
          <w:tcPr>
            <w:tcW w:w="1360" w:type="dxa"/>
            <w:tcBorders>
              <w:top w:val="nil"/>
              <w:left w:val="single" w:sz="4" w:space="0" w:color="auto"/>
              <w:bottom w:val="nil"/>
              <w:right w:val="single" w:sz="4" w:space="0" w:color="auto"/>
            </w:tcBorders>
            <w:shd w:val="clear" w:color="auto" w:fill="auto"/>
            <w:vAlign w:val="center"/>
          </w:tcPr>
          <w:p w14:paraId="7E6B1D34" w14:textId="77777777" w:rsidR="0070324F" w:rsidRDefault="0070324F" w:rsidP="00DC70BA">
            <w:pPr>
              <w:pStyle w:val="TAC"/>
              <w:overflowPunct w:val="0"/>
              <w:autoSpaceDE w:val="0"/>
              <w:autoSpaceDN w:val="0"/>
              <w:adjustRightInd w:val="0"/>
              <w:rPr>
                <w:lang w:eastAsia="zh-CN"/>
              </w:rPr>
            </w:pPr>
          </w:p>
        </w:tc>
      </w:tr>
      <w:tr w:rsidR="0070324F" w14:paraId="76930DF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753F5"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C827E"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157073A" w14:textId="77777777" w:rsidR="0070324F" w:rsidRDefault="0070324F"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BCE6DC" w14:textId="77777777" w:rsidR="0070324F" w:rsidRPr="00C85666" w:rsidRDefault="0070324F" w:rsidP="00DC70BA">
            <w:pPr>
              <w:pStyle w:val="TAC"/>
              <w:rPr>
                <w:rFonts w:eastAsia="宋体"/>
                <w:lang w:eastAsia="zh-CN" w:bidi="ar"/>
              </w:rPr>
            </w:pPr>
            <w:r w:rsidRPr="00FE1D75">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12E89" w14:textId="77777777" w:rsidR="0070324F" w:rsidRDefault="0070324F" w:rsidP="00DC70BA">
            <w:pPr>
              <w:pStyle w:val="TAC"/>
              <w:overflowPunct w:val="0"/>
              <w:autoSpaceDE w:val="0"/>
              <w:autoSpaceDN w:val="0"/>
              <w:adjustRightInd w:val="0"/>
              <w:rPr>
                <w:lang w:eastAsia="zh-CN"/>
              </w:rPr>
            </w:pPr>
          </w:p>
        </w:tc>
      </w:tr>
    </w:tbl>
    <w:p w14:paraId="028C16F7" w14:textId="77777777" w:rsidR="0070324F" w:rsidRDefault="0070324F" w:rsidP="0070324F">
      <w:pPr>
        <w:pStyle w:val="TH"/>
        <w:sectPr w:rsidR="0070324F">
          <w:pgSz w:w="11906" w:h="16838"/>
          <w:pgMar w:top="567" w:right="1134" w:bottom="709" w:left="1134" w:header="720" w:footer="720" w:gutter="0"/>
          <w:cols w:space="720"/>
          <w:docGrid w:linePitch="272"/>
        </w:sectPr>
      </w:pPr>
    </w:p>
    <w:p w14:paraId="5359A339" w14:textId="28F83AC8" w:rsidR="0070324F" w:rsidRDefault="0070324F" w:rsidP="0070324F">
      <w:pPr>
        <w:pStyle w:val="41"/>
      </w:pPr>
      <w:bookmarkStart w:id="319" w:name="_Toc117458994"/>
      <w:bookmarkStart w:id="320" w:name="_Toc129109092"/>
      <w:r>
        <w:rPr>
          <w:rFonts w:hint="eastAsia"/>
        </w:rPr>
        <w:t>5.29.</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19"/>
      <w:bookmarkEnd w:id="320"/>
    </w:p>
    <w:p w14:paraId="30D7A2F8" w14:textId="77777777" w:rsidR="0070324F" w:rsidRDefault="0070324F" w:rsidP="0070324F">
      <w:r>
        <w:t xml:space="preserve">For </w:t>
      </w:r>
      <w:r>
        <w:rPr>
          <w:lang w:eastAsia="zh-CN"/>
        </w:rPr>
        <w:t>CA_n1</w:t>
      </w:r>
      <w:r>
        <w:t>-n3</w:t>
      </w:r>
      <w:r>
        <w:rPr>
          <w:lang w:eastAsia="zh-CN"/>
        </w:rPr>
        <w:t>-</w:t>
      </w:r>
      <w:r>
        <w:rPr>
          <w:rFonts w:hint="eastAsia"/>
          <w:lang w:eastAsia="zh-CN"/>
        </w:rPr>
        <w:t>n40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CC7DF2">
        <w:t>DC_1-3_n40</w:t>
      </w:r>
      <w:r>
        <w:t xml:space="preserve"> and are given in the tables below.</w:t>
      </w:r>
    </w:p>
    <w:p w14:paraId="5B93C5BB" w14:textId="1A0DD760" w:rsidR="0070324F" w:rsidRDefault="0070324F" w:rsidP="0070324F">
      <w:pPr>
        <w:pStyle w:val="TH"/>
        <w:rPr>
          <w:rFonts w:cs="Arial"/>
        </w:rPr>
      </w:pPr>
      <w:r>
        <w:rPr>
          <w:rFonts w:cs="Arial"/>
        </w:rPr>
        <w:t xml:space="preserve">Table </w:t>
      </w:r>
      <w:r>
        <w:rPr>
          <w:rFonts w:cs="Arial" w:hint="eastAsia"/>
        </w:rPr>
        <w:t>5.29</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0324F" w14:paraId="1C2717C7" w14:textId="77777777" w:rsidTr="00DC70BA">
        <w:trPr>
          <w:jc w:val="center"/>
        </w:trPr>
        <w:tc>
          <w:tcPr>
            <w:tcW w:w="2336" w:type="dxa"/>
            <w:vMerge w:val="restart"/>
            <w:tcBorders>
              <w:top w:val="single" w:sz="4" w:space="0" w:color="auto"/>
              <w:left w:val="single" w:sz="4" w:space="0" w:color="auto"/>
              <w:right w:val="single" w:sz="4" w:space="0" w:color="auto"/>
            </w:tcBorders>
          </w:tcPr>
          <w:p w14:paraId="4F157545" w14:textId="77777777" w:rsidR="0070324F" w:rsidRDefault="0070324F"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0A5D9" w14:textId="77777777" w:rsidR="0070324F" w:rsidRDefault="0070324F"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70324F" w14:paraId="379272B2" w14:textId="77777777" w:rsidTr="00DC70BA">
        <w:trPr>
          <w:jc w:val="center"/>
        </w:trPr>
        <w:tc>
          <w:tcPr>
            <w:tcW w:w="2336" w:type="dxa"/>
            <w:vMerge/>
            <w:tcBorders>
              <w:left w:val="single" w:sz="4" w:space="0" w:color="auto"/>
              <w:bottom w:val="single" w:sz="4" w:space="0" w:color="auto"/>
              <w:right w:val="single" w:sz="4" w:space="0" w:color="auto"/>
            </w:tcBorders>
          </w:tcPr>
          <w:p w14:paraId="22C7EBA3" w14:textId="77777777" w:rsidR="0070324F" w:rsidRDefault="0070324F"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A7847C" w14:textId="77777777" w:rsidR="0070324F" w:rsidRDefault="0070324F"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70324F" w14:paraId="56135A6A"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6F4DA" w14:textId="77777777" w:rsidR="0070324F" w:rsidRDefault="0070324F"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252C0F09" w14:textId="77777777" w:rsidR="0070324F" w:rsidRPr="00CC7DF2" w:rsidRDefault="0070324F" w:rsidP="00DC70BA">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499CD2" w14:textId="77777777" w:rsidR="0070324F" w:rsidRDefault="0070324F" w:rsidP="00DC70BA">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11E1E1" w14:textId="77777777" w:rsidR="0070324F" w:rsidRDefault="0070324F" w:rsidP="00DC70BA">
            <w:pPr>
              <w:keepNext/>
              <w:keepLines/>
              <w:spacing w:after="0"/>
              <w:jc w:val="center"/>
              <w:rPr>
                <w:rFonts w:ascii="Arial" w:eastAsia="宋体" w:hAnsi="Arial"/>
                <w:sz w:val="18"/>
                <w:lang w:val="en-US" w:eastAsia="zh-CN"/>
              </w:rPr>
            </w:pPr>
            <w:r w:rsidRPr="00EF5447">
              <w:rPr>
                <w:rFonts w:cs="Arial"/>
              </w:rPr>
              <w:t>0.5</w:t>
            </w:r>
          </w:p>
        </w:tc>
      </w:tr>
      <w:tr w:rsidR="0070324F" w14:paraId="454D4E6B"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F808114" w14:textId="77777777" w:rsidR="0070324F" w:rsidRPr="00901DE9" w:rsidRDefault="0070324F"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FE4BDAC" w14:textId="77777777" w:rsidR="0070324F" w:rsidRDefault="0070324F"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1C63E08" w14:textId="77777777" w:rsidR="0070324F" w:rsidRDefault="0070324F" w:rsidP="0070324F">
      <w:pPr>
        <w:rPr>
          <w:lang w:eastAsia="ko-KR"/>
        </w:rPr>
      </w:pPr>
    </w:p>
    <w:p w14:paraId="6D46869B" w14:textId="49CFE11F" w:rsidR="0070324F" w:rsidRDefault="0070324F" w:rsidP="0070324F">
      <w:pPr>
        <w:pStyle w:val="TH"/>
      </w:pPr>
      <w:r>
        <w:rPr>
          <w:rFonts w:cs="Arial"/>
        </w:rPr>
        <w:t>Table 5.29.1.3-2: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0324F" w:rsidRPr="00F92868" w14:paraId="6C55907B" w14:textId="77777777" w:rsidTr="00DC70BA">
        <w:trPr>
          <w:trHeight w:val="187"/>
          <w:jc w:val="center"/>
        </w:trPr>
        <w:tc>
          <w:tcPr>
            <w:tcW w:w="1594" w:type="dxa"/>
            <w:vMerge w:val="restart"/>
          </w:tcPr>
          <w:p w14:paraId="45A6D002" w14:textId="77777777" w:rsidR="0070324F" w:rsidRPr="00F92868" w:rsidRDefault="0070324F"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2B86C58E" w14:textId="77777777" w:rsidR="0070324F" w:rsidRPr="00F92868" w:rsidRDefault="0070324F"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70324F" w:rsidRPr="00F92868" w14:paraId="3D0ED3BF" w14:textId="77777777" w:rsidTr="00DC70BA">
        <w:trPr>
          <w:trHeight w:val="187"/>
          <w:jc w:val="center"/>
        </w:trPr>
        <w:tc>
          <w:tcPr>
            <w:tcW w:w="1594" w:type="dxa"/>
            <w:vMerge/>
            <w:tcBorders>
              <w:bottom w:val="single" w:sz="4" w:space="0" w:color="auto"/>
            </w:tcBorders>
          </w:tcPr>
          <w:p w14:paraId="2994ABDB" w14:textId="77777777" w:rsidR="0070324F" w:rsidRPr="00F92868" w:rsidRDefault="0070324F" w:rsidP="00DC70BA">
            <w:pPr>
              <w:keepNext/>
              <w:keepLines/>
              <w:spacing w:after="0"/>
              <w:jc w:val="center"/>
              <w:rPr>
                <w:rFonts w:ascii="Arial" w:eastAsia="等线" w:hAnsi="Arial"/>
                <w:b/>
                <w:sz w:val="18"/>
              </w:rPr>
            </w:pPr>
          </w:p>
        </w:tc>
        <w:tc>
          <w:tcPr>
            <w:tcW w:w="5845" w:type="dxa"/>
            <w:gridSpan w:val="3"/>
            <w:vAlign w:val="center"/>
          </w:tcPr>
          <w:p w14:paraId="4791BD0F" w14:textId="77777777" w:rsidR="0070324F" w:rsidRPr="00F92868" w:rsidRDefault="0070324F"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70324F" w:rsidRPr="00F92868" w14:paraId="54A2C45D" w14:textId="77777777" w:rsidTr="00DC70BA">
        <w:trPr>
          <w:trHeight w:val="187"/>
          <w:jc w:val="center"/>
        </w:trPr>
        <w:tc>
          <w:tcPr>
            <w:tcW w:w="1594" w:type="dxa"/>
            <w:shd w:val="clear" w:color="auto" w:fill="auto"/>
          </w:tcPr>
          <w:p w14:paraId="7CDE246B" w14:textId="77777777" w:rsidR="0070324F" w:rsidRPr="00F92868" w:rsidRDefault="0070324F"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n3</w:t>
            </w:r>
            <w:r>
              <w:rPr>
                <w:rFonts w:ascii="Arial" w:eastAsia="等线" w:hAnsi="Arial"/>
                <w:sz w:val="18"/>
                <w:lang w:val="sv-SE" w:eastAsia="zh-CN"/>
              </w:rPr>
              <w:t>-n40</w:t>
            </w:r>
          </w:p>
        </w:tc>
        <w:tc>
          <w:tcPr>
            <w:tcW w:w="1948" w:type="dxa"/>
            <w:vAlign w:val="center"/>
          </w:tcPr>
          <w:p w14:paraId="71281B7F"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AB3D671"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503677E7" w14:textId="77777777" w:rsidR="0070324F" w:rsidRPr="00405830" w:rsidRDefault="0070324F" w:rsidP="00DC70BA">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70324F" w:rsidRPr="00F92868" w14:paraId="0DF5E90C" w14:textId="77777777" w:rsidTr="00DC70BA">
        <w:trPr>
          <w:trHeight w:val="187"/>
          <w:jc w:val="center"/>
        </w:trPr>
        <w:tc>
          <w:tcPr>
            <w:tcW w:w="7439" w:type="dxa"/>
            <w:gridSpan w:val="4"/>
            <w:tcBorders>
              <w:bottom w:val="single" w:sz="4" w:space="0" w:color="auto"/>
            </w:tcBorders>
            <w:shd w:val="clear" w:color="auto" w:fill="auto"/>
          </w:tcPr>
          <w:p w14:paraId="03540FC3" w14:textId="77777777" w:rsidR="0070324F" w:rsidRPr="00901DE9" w:rsidRDefault="0070324F"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4AED5580" w14:textId="77777777" w:rsidR="0070324F" w:rsidRDefault="0070324F"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2DFA17CD" w14:textId="77777777" w:rsidR="0070324F" w:rsidRDefault="0070324F" w:rsidP="0070324F"/>
    <w:p w14:paraId="6E6FCDEA" w14:textId="6C42E586" w:rsidR="0070324F" w:rsidRPr="00A20126" w:rsidRDefault="0070324F" w:rsidP="0070324F">
      <w:pPr>
        <w:pStyle w:val="31"/>
      </w:pPr>
      <w:bookmarkStart w:id="321" w:name="_Toc129109093"/>
      <w:r>
        <w:t>5.29.2</w:t>
      </w:r>
      <w:r>
        <w:tab/>
      </w:r>
      <w:r w:rsidRPr="00A20126">
        <w:t>Specific for 2 bands UL CA</w:t>
      </w:r>
      <w:bookmarkEnd w:id="321"/>
    </w:p>
    <w:p w14:paraId="523B7DEC" w14:textId="562ADA34" w:rsidR="0070324F" w:rsidRPr="00A20126" w:rsidRDefault="0070324F" w:rsidP="0070324F">
      <w:pPr>
        <w:pStyle w:val="41"/>
      </w:pPr>
      <w:bookmarkStart w:id="322" w:name="_Toc129109094"/>
      <w:r>
        <w:rPr>
          <w:rFonts w:hint="eastAsia"/>
        </w:rPr>
        <w:t>5.29.2</w:t>
      </w:r>
      <w:r>
        <w:t>.1</w:t>
      </w:r>
      <w:r>
        <w:tab/>
      </w:r>
      <w:r>
        <w:rPr>
          <w:rFonts w:hint="eastAsia"/>
        </w:rPr>
        <w:t>UE co-existence studies</w:t>
      </w:r>
      <w:bookmarkEnd w:id="322"/>
    </w:p>
    <w:p w14:paraId="4F5AA093"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n1-n3 gives IMD5 into DL n40.</w:t>
      </w:r>
    </w:p>
    <w:p w14:paraId="62CEF913"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n1-n40 does not affect DL n3.</w:t>
      </w:r>
    </w:p>
    <w:p w14:paraId="3936274B" w14:textId="77777777" w:rsidR="0070324F" w:rsidRDefault="0070324F" w:rsidP="0070324F">
      <w:pPr>
        <w:pStyle w:val="Guidance"/>
        <w:rPr>
          <w:rFonts w:eastAsia="宋体"/>
          <w:i w:val="0"/>
          <w:color w:val="auto"/>
          <w:szCs w:val="22"/>
          <w:lang w:val="en-US" w:eastAsia="zh-CN"/>
        </w:rPr>
      </w:pPr>
      <w:r>
        <w:rPr>
          <w:rFonts w:eastAsia="宋体"/>
          <w:i w:val="0"/>
          <w:color w:val="auto"/>
          <w:szCs w:val="22"/>
          <w:lang w:val="en-US" w:eastAsia="zh-CN"/>
        </w:rPr>
        <w:t>UL n3-n40 does not affect DL n1.</w:t>
      </w:r>
    </w:p>
    <w:p w14:paraId="6D8E3678" w14:textId="19ABB87C" w:rsidR="0070324F" w:rsidRPr="00A20126" w:rsidRDefault="0070324F" w:rsidP="0070324F">
      <w:pPr>
        <w:pStyle w:val="41"/>
      </w:pPr>
      <w:bookmarkStart w:id="323" w:name="_Toc129109095"/>
      <w:r>
        <w:rPr>
          <w:rFonts w:hint="eastAsia"/>
        </w:rPr>
        <w:t>5.29.2</w:t>
      </w:r>
      <w:r w:rsidRPr="00A20126">
        <w:t>.2</w:t>
      </w:r>
      <w:r w:rsidRPr="00A20126">
        <w:tab/>
        <w:t>REFSENS requirements</w:t>
      </w:r>
      <w:bookmarkEnd w:id="323"/>
    </w:p>
    <w:p w14:paraId="03CC8BB7" w14:textId="77777777" w:rsidR="0070324F" w:rsidRDefault="0070324F" w:rsidP="0070324F">
      <w:r>
        <w:t>Based on the co-existence studies there is a need to define MSD values. MSD value from CA_1-3-40 is reused.</w:t>
      </w:r>
    </w:p>
    <w:p w14:paraId="5918912B" w14:textId="2BB6EA0E" w:rsidR="0070324F" w:rsidRDefault="0070324F" w:rsidP="0070324F">
      <w:pPr>
        <w:pStyle w:val="TH"/>
        <w:rPr>
          <w:rFonts w:cs="Arial"/>
        </w:rPr>
      </w:pPr>
      <w:r>
        <w:rPr>
          <w:rFonts w:cs="Arial"/>
        </w:rPr>
        <w:t>Table 5.29.2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324F" w14:paraId="70ED1913"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860679" w14:textId="77777777" w:rsidR="0070324F" w:rsidRDefault="0070324F"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B3205C" w14:textId="77777777" w:rsidR="0070324F" w:rsidRDefault="0070324F" w:rsidP="00DC70BA">
            <w:pPr>
              <w:pStyle w:val="TAH"/>
            </w:pPr>
            <w:r>
              <w:t>Source of IMD</w:t>
            </w:r>
          </w:p>
        </w:tc>
      </w:tr>
      <w:tr w:rsidR="0070324F" w14:paraId="1C04A1A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E7DBD2" w14:textId="77777777" w:rsidR="0070324F" w:rsidRDefault="0070324F"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E8F31D" w14:textId="77777777" w:rsidR="0070324F" w:rsidRDefault="0070324F"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AC3619F" w14:textId="77777777" w:rsidR="0070324F" w:rsidRDefault="0070324F"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84F28A" w14:textId="77777777" w:rsidR="0070324F" w:rsidRDefault="0070324F"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B5999E9" w14:textId="77777777" w:rsidR="0070324F" w:rsidRDefault="0070324F"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7724A33" w14:textId="77777777" w:rsidR="0070324F" w:rsidRDefault="0070324F"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955619" w14:textId="77777777" w:rsidR="0070324F" w:rsidRDefault="0070324F"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14F98B" w14:textId="77777777" w:rsidR="0070324F" w:rsidRDefault="0070324F"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B5F1A8" w14:textId="77777777" w:rsidR="0070324F" w:rsidRDefault="0070324F" w:rsidP="00DC70BA">
            <w:pPr>
              <w:pStyle w:val="TAH"/>
            </w:pPr>
          </w:p>
        </w:tc>
      </w:tr>
      <w:tr w:rsidR="0070324F" w14:paraId="66E11BB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BA8BE2" w14:textId="77777777" w:rsidR="0070324F" w:rsidRDefault="0070324F"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279565D9" w14:textId="77777777" w:rsidR="0070324F" w:rsidRDefault="0070324F"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970FC57" w14:textId="77777777" w:rsidR="0070324F" w:rsidRDefault="0070324F" w:rsidP="00DC70BA">
            <w:pPr>
              <w:pStyle w:val="TAC"/>
              <w:rPr>
                <w:lang w:val="en-US" w:eastAsia="ko-KR"/>
              </w:rPr>
            </w:pPr>
            <w:r w:rsidRPr="001D386E">
              <w:rPr>
                <w:rFonts w:cs="Arial" w:hint="eastAsia"/>
                <w:lang w:val="en-US"/>
              </w:rPr>
              <w:t>1950</w:t>
            </w:r>
          </w:p>
        </w:tc>
        <w:tc>
          <w:tcPr>
            <w:tcW w:w="964" w:type="dxa"/>
            <w:tcBorders>
              <w:top w:val="single" w:sz="4" w:space="0" w:color="auto"/>
              <w:left w:val="single" w:sz="4" w:space="0" w:color="auto"/>
              <w:right w:val="single" w:sz="4" w:space="0" w:color="auto"/>
            </w:tcBorders>
          </w:tcPr>
          <w:p w14:paraId="6E8D6C85"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2891F21"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17C15B9" w14:textId="77777777" w:rsidR="0070324F" w:rsidRDefault="0070324F" w:rsidP="00DC70BA">
            <w:pPr>
              <w:pStyle w:val="TAC"/>
              <w:rPr>
                <w:lang w:val="en-US" w:eastAsia="ko-KR"/>
              </w:rPr>
            </w:pPr>
            <w:r w:rsidRPr="001D386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305A20CA"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CA8C345"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157F865" w14:textId="77777777" w:rsidR="0070324F" w:rsidRDefault="0070324F" w:rsidP="00DC70BA">
            <w:pPr>
              <w:pStyle w:val="TAC"/>
            </w:pPr>
            <w:r>
              <w:rPr>
                <w:lang w:val="en-US" w:eastAsia="zh-CN"/>
              </w:rPr>
              <w:t>N/A</w:t>
            </w:r>
          </w:p>
        </w:tc>
      </w:tr>
      <w:tr w:rsidR="0070324F" w14:paraId="51760F14"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16AA9"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95C929" w14:textId="77777777" w:rsidR="0070324F" w:rsidRDefault="0070324F" w:rsidP="00DC70BA">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952F5B9" w14:textId="77777777" w:rsidR="0070324F" w:rsidRDefault="0070324F" w:rsidP="00DC70BA">
            <w:pPr>
              <w:pStyle w:val="TAC"/>
              <w:rPr>
                <w:lang w:val="en-US" w:eastAsia="ko-KR"/>
              </w:rPr>
            </w:pPr>
            <w:r w:rsidRPr="001D386E">
              <w:rPr>
                <w:rFonts w:cs="Arial" w:hint="eastAsia"/>
                <w:lang w:val="en-US"/>
              </w:rPr>
              <w:t>17</w:t>
            </w:r>
            <w:r w:rsidRPr="001D386E">
              <w:rPr>
                <w:rFonts w:cs="Arial"/>
                <w:lang w:val="en-US"/>
              </w:rPr>
              <w:t>35</w:t>
            </w:r>
          </w:p>
        </w:tc>
        <w:tc>
          <w:tcPr>
            <w:tcW w:w="964" w:type="dxa"/>
            <w:tcBorders>
              <w:top w:val="single" w:sz="4" w:space="0" w:color="auto"/>
              <w:left w:val="single" w:sz="4" w:space="0" w:color="auto"/>
              <w:right w:val="single" w:sz="4" w:space="0" w:color="auto"/>
            </w:tcBorders>
          </w:tcPr>
          <w:p w14:paraId="3EA98D27"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0998EDEF"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4AEC985B" w14:textId="77777777" w:rsidR="0070324F" w:rsidRDefault="0070324F" w:rsidP="00DC70BA">
            <w:pPr>
              <w:pStyle w:val="TAC"/>
              <w:rPr>
                <w:lang w:val="en-US" w:eastAsia="ko-KR"/>
              </w:rPr>
            </w:pPr>
            <w:r w:rsidRPr="001D386E">
              <w:rPr>
                <w:rFonts w:cs="Arial" w:hint="eastAsia"/>
                <w:lang w:val="en-US"/>
              </w:rPr>
              <w:t>18</w:t>
            </w:r>
            <w:r w:rsidRPr="001D386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719DAD2D"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9099A8C"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07AC8CD" w14:textId="77777777" w:rsidR="0070324F" w:rsidRDefault="0070324F" w:rsidP="00DC70BA">
            <w:pPr>
              <w:pStyle w:val="TAC"/>
            </w:pPr>
            <w:r>
              <w:rPr>
                <w:lang w:val="en-US" w:eastAsia="zh-CN"/>
              </w:rPr>
              <w:t>N/A</w:t>
            </w:r>
          </w:p>
        </w:tc>
      </w:tr>
      <w:tr w:rsidR="0070324F" w14:paraId="743F892D"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D4B5B"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B0BAC7" w14:textId="77777777" w:rsidR="0070324F" w:rsidRDefault="0070324F"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BFA1A2B" w14:textId="77777777" w:rsidR="0070324F" w:rsidRDefault="0070324F" w:rsidP="00DC70BA">
            <w:pPr>
              <w:pStyle w:val="TAC"/>
              <w:rPr>
                <w:lang w:val="en-US" w:eastAsia="ko-KR"/>
              </w:rPr>
            </w:pPr>
            <w:r w:rsidRPr="001D386E">
              <w:rPr>
                <w:rFonts w:cs="Arial"/>
                <w:lang w:val="en-US"/>
              </w:rPr>
              <w:t>2380</w:t>
            </w:r>
          </w:p>
        </w:tc>
        <w:tc>
          <w:tcPr>
            <w:tcW w:w="964" w:type="dxa"/>
            <w:tcBorders>
              <w:top w:val="single" w:sz="4" w:space="0" w:color="auto"/>
              <w:left w:val="single" w:sz="4" w:space="0" w:color="auto"/>
              <w:right w:val="single" w:sz="4" w:space="0" w:color="auto"/>
            </w:tcBorders>
          </w:tcPr>
          <w:p w14:paraId="34CAAE1A"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5E85E40D"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18AA0F0" w14:textId="77777777" w:rsidR="0070324F" w:rsidRDefault="0070324F" w:rsidP="00DC70BA">
            <w:pPr>
              <w:pStyle w:val="TAC"/>
              <w:rPr>
                <w:lang w:val="en-US" w:eastAsia="ko-KR"/>
              </w:rPr>
            </w:pPr>
            <w:r w:rsidRPr="001D386E">
              <w:rPr>
                <w:rFonts w:cs="Arial" w:hint="eastAsia"/>
                <w:lang w:val="en-US"/>
              </w:rPr>
              <w:t>23</w:t>
            </w:r>
            <w:r w:rsidRPr="001D386E">
              <w:rPr>
                <w:rFonts w:cs="Arial"/>
                <w:lang w:val="en-US"/>
              </w:rPr>
              <w:t>8</w:t>
            </w:r>
            <w:r w:rsidRPr="001D386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4E4CE556" w14:textId="77777777" w:rsidR="0070324F" w:rsidRDefault="0070324F" w:rsidP="00DC70BA">
            <w:pPr>
              <w:pStyle w:val="TAC"/>
            </w:pPr>
            <w:r w:rsidRPr="001D386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7706FF63" w14:textId="77777777" w:rsidR="0070324F" w:rsidRDefault="0070324F" w:rsidP="00DC70BA">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2806F6D" w14:textId="77777777" w:rsidR="0070324F" w:rsidRDefault="0070324F" w:rsidP="00DC70BA">
            <w:pPr>
              <w:pStyle w:val="TAC"/>
            </w:pPr>
            <w:r>
              <w:rPr>
                <w:lang w:val="en-US" w:eastAsia="zh-CN"/>
              </w:rPr>
              <w:t>IMD5</w:t>
            </w:r>
          </w:p>
        </w:tc>
      </w:tr>
    </w:tbl>
    <w:p w14:paraId="41842308" w14:textId="77777777" w:rsidR="00BC1FE2" w:rsidRPr="0086115F" w:rsidRDefault="00BC1FE2" w:rsidP="00AC4AB0">
      <w:pPr>
        <w:rPr>
          <w:b/>
          <w:color w:val="0070C0"/>
          <w:sz w:val="32"/>
          <w:szCs w:val="32"/>
        </w:rPr>
      </w:pPr>
    </w:p>
    <w:p w14:paraId="6D2109F4" w14:textId="60FAABC1" w:rsidR="000C7A57" w:rsidRDefault="000C7A57" w:rsidP="000C7A57">
      <w:pPr>
        <w:pStyle w:val="21"/>
      </w:pPr>
      <w:bookmarkStart w:id="324" w:name="_Toc129109096"/>
      <w:r>
        <w:rPr>
          <w:rFonts w:hint="eastAsia"/>
        </w:rPr>
        <w:t>5.30</w:t>
      </w:r>
      <w:r w:rsidRPr="000469EC">
        <w:tab/>
      </w:r>
      <w:r>
        <w:rPr>
          <w:rFonts w:hint="eastAsia"/>
        </w:rPr>
        <w:t>CA_n</w:t>
      </w:r>
      <w:r>
        <w:t>1</w:t>
      </w:r>
      <w:r>
        <w:rPr>
          <w:rFonts w:hint="eastAsia"/>
        </w:rPr>
        <w:t>-n40</w:t>
      </w:r>
      <w:r>
        <w:t>-n77</w:t>
      </w:r>
      <w:bookmarkEnd w:id="324"/>
    </w:p>
    <w:p w14:paraId="2787C86F" w14:textId="4B6E5132" w:rsidR="000C7A57" w:rsidRPr="00A20126" w:rsidRDefault="000C7A57" w:rsidP="000C7A57">
      <w:pPr>
        <w:pStyle w:val="31"/>
      </w:pPr>
      <w:bookmarkStart w:id="325" w:name="_Toc129109097"/>
      <w:r>
        <w:t>5.30.1</w:t>
      </w:r>
      <w:r>
        <w:tab/>
        <w:t>Common for 1 band UL and 2 bands UL CA</w:t>
      </w:r>
      <w:bookmarkEnd w:id="325"/>
    </w:p>
    <w:p w14:paraId="1F21084B" w14:textId="4D074A05" w:rsidR="000C7A57" w:rsidRDefault="000C7A57" w:rsidP="000C7A57">
      <w:pPr>
        <w:pStyle w:val="41"/>
      </w:pPr>
      <w:bookmarkStart w:id="326" w:name="_Toc129109098"/>
      <w:r>
        <w:rPr>
          <w:rFonts w:hint="eastAsia"/>
        </w:rPr>
        <w:t>5.30.1</w:t>
      </w:r>
      <w:r>
        <w:t>.1</w:t>
      </w:r>
      <w:r>
        <w:tab/>
        <w:t xml:space="preserve">Operating bands for </w:t>
      </w:r>
      <w:r>
        <w:rPr>
          <w:rFonts w:hint="eastAsia"/>
        </w:rPr>
        <w:t>CA</w:t>
      </w:r>
      <w:bookmarkEnd w:id="326"/>
    </w:p>
    <w:p w14:paraId="5147E10A" w14:textId="34DD9757" w:rsidR="000C7A57" w:rsidRPr="000469EC" w:rsidRDefault="000C7A57" w:rsidP="000C7A57">
      <w:pPr>
        <w:pStyle w:val="TH"/>
        <w:rPr>
          <w:rFonts w:cs="Arial"/>
        </w:rPr>
      </w:pPr>
      <w:r>
        <w:rPr>
          <w:rFonts w:cs="Arial"/>
        </w:rPr>
        <w:t>Table 5.30.1.1-1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C7A57" w14:paraId="5E09D37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D911486"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1CD34FE"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876C5B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8C0EB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1C76E5"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Duplex Mode</w:t>
            </w:r>
          </w:p>
        </w:tc>
      </w:tr>
      <w:tr w:rsidR="000C7A57" w14:paraId="3E9E257B"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060C"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CC54"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E1A7C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EE6179"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E332D" w14:textId="77777777" w:rsidR="000C7A57" w:rsidRDefault="000C7A57" w:rsidP="00DC70BA">
            <w:pPr>
              <w:spacing w:after="0"/>
              <w:rPr>
                <w:rFonts w:ascii="Arial" w:hAnsi="Arial"/>
                <w:b/>
                <w:color w:val="000000"/>
                <w:sz w:val="18"/>
              </w:rPr>
            </w:pPr>
          </w:p>
        </w:tc>
      </w:tr>
      <w:tr w:rsidR="000C7A57" w14:paraId="195A20E9"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BB3F"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3861"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13BA89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8BEBFE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0896" w14:textId="77777777" w:rsidR="000C7A57" w:rsidRDefault="000C7A57" w:rsidP="00DC70BA">
            <w:pPr>
              <w:spacing w:after="0"/>
              <w:rPr>
                <w:rFonts w:ascii="Arial" w:hAnsi="Arial"/>
                <w:b/>
                <w:color w:val="000000"/>
                <w:sz w:val="18"/>
              </w:rPr>
            </w:pPr>
          </w:p>
        </w:tc>
      </w:tr>
      <w:tr w:rsidR="000C7A57" w14:paraId="73F97873"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1AD49E3" w14:textId="77777777" w:rsidR="000C7A57" w:rsidRPr="00050EB8" w:rsidRDefault="000C7A57"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CA_n1-</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F848A1" w14:textId="77777777" w:rsidR="000C7A57" w:rsidRPr="00050EB8" w:rsidRDefault="000C7A57"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5307270C"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1DA0A"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C693F1"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3264405"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E0C2186"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6EE3E0"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8EC2E"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0C7A57" w14:paraId="331E751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C884"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AF49CB" w14:textId="77777777" w:rsidR="000C7A57" w:rsidRPr="00050EB8" w:rsidRDefault="000C7A57" w:rsidP="00DC70BA">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43AEC26B"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2655C43"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5914491"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51003A6D"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0CE59F1" w14:textId="77777777" w:rsidR="000C7A57"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75D2D12"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2C96E00F"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0C7A57" w14:paraId="098B89F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E4CC"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1C4019" w14:textId="77777777" w:rsidR="000C7A57" w:rsidRPr="00050EB8" w:rsidRDefault="000C7A57"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BD3DEB0"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12FD72"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591F3C0" w14:textId="77777777" w:rsidR="000C7A57" w:rsidRPr="00050EB8" w:rsidRDefault="000C7A57"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40F7D2"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7022DC"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F6173C" w14:textId="77777777" w:rsidR="000C7A57" w:rsidRPr="00050EB8" w:rsidRDefault="000C7A57"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E60CF2" w14:textId="77777777" w:rsidR="000C7A57" w:rsidRPr="00050EB8" w:rsidRDefault="000C7A57"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93796ED" w14:textId="77777777" w:rsidR="000C7A57" w:rsidRDefault="000C7A57" w:rsidP="000C7A57">
      <w:pPr>
        <w:rPr>
          <w:lang w:eastAsia="ko-KR"/>
        </w:rPr>
      </w:pPr>
    </w:p>
    <w:p w14:paraId="74A5DAA9" w14:textId="33989E80" w:rsidR="000C7A57" w:rsidRDefault="000C7A57" w:rsidP="000C7A57">
      <w:pPr>
        <w:pStyle w:val="41"/>
      </w:pPr>
      <w:bookmarkStart w:id="327" w:name="_Toc129109099"/>
      <w:r>
        <w:rPr>
          <w:rFonts w:hint="eastAsia"/>
        </w:rPr>
        <w:t>5.30.</w:t>
      </w:r>
      <w:r>
        <w:t>1.2</w:t>
      </w:r>
      <w:r>
        <w:tab/>
        <w:t xml:space="preserve">Channel bandwidths per operating band for </w:t>
      </w:r>
      <w:r>
        <w:rPr>
          <w:rFonts w:hint="eastAsia"/>
        </w:rPr>
        <w:t>CA</w:t>
      </w:r>
      <w:bookmarkEnd w:id="327"/>
    </w:p>
    <w:p w14:paraId="19C27A0F" w14:textId="2735AFA6" w:rsidR="000C7A57" w:rsidRDefault="000C7A57" w:rsidP="000C7A57">
      <w:pPr>
        <w:pStyle w:val="TH"/>
        <w:rPr>
          <w:rFonts w:cs="Arial"/>
        </w:rPr>
      </w:pPr>
      <w:r>
        <w:rPr>
          <w:rFonts w:cs="Arial"/>
        </w:rPr>
        <w:t>Table 5.30.1.2-1: Supported bandwidths per CA band combination of band n1+n40+n77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C7A57" w14:paraId="3D0C793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D1643E" w14:textId="77777777" w:rsidR="000C7A57" w:rsidRDefault="000C7A57"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FFF93B5" w14:textId="77777777" w:rsidR="000C7A57" w:rsidRDefault="000C7A57"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AD28A42" w14:textId="77777777" w:rsidR="000C7A57" w:rsidRDefault="000C7A57"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0EB10F" w14:textId="77777777" w:rsidR="000C7A57" w:rsidRDefault="000C7A57"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0AB774C" w14:textId="77777777" w:rsidR="000C7A57" w:rsidRDefault="000C7A57" w:rsidP="00DC70BA">
            <w:pPr>
              <w:pStyle w:val="TAH"/>
              <w:overflowPunct w:val="0"/>
              <w:autoSpaceDE w:val="0"/>
              <w:autoSpaceDN w:val="0"/>
              <w:adjustRightInd w:val="0"/>
              <w:rPr>
                <w:lang w:eastAsia="zh-CN"/>
              </w:rPr>
            </w:pPr>
            <w:r>
              <w:t>Bandwidth combination set</w:t>
            </w:r>
          </w:p>
        </w:tc>
      </w:tr>
      <w:tr w:rsidR="000C7A57" w14:paraId="192266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6428"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92912"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宋体" w:hint="eastAsia"/>
                <w:lang w:eastAsia="zh-CN"/>
              </w:rPr>
              <w:t>n40A</w:t>
            </w:r>
          </w:p>
          <w:p w14:paraId="11498FE1"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4E215346"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6F848888"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6BD05"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483E4D25"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49A286B8"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7C6D379"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BA546"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F01984"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FA172"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0B13748" w14:textId="77777777" w:rsidR="000C7A57" w:rsidRDefault="000C7A57" w:rsidP="00DC70BA">
            <w:pPr>
              <w:pStyle w:val="TAC"/>
              <w:overflowPunct w:val="0"/>
              <w:autoSpaceDE w:val="0"/>
              <w:autoSpaceDN w:val="0"/>
              <w:adjustRightInd w:val="0"/>
              <w:rPr>
                <w:lang w:eastAsia="zh-CN"/>
              </w:rPr>
            </w:pPr>
          </w:p>
        </w:tc>
      </w:tr>
      <w:tr w:rsidR="000C7A57" w14:paraId="0967DD4F"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71835"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8A184"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90CF6"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30233" w14:textId="77777777" w:rsidR="000C7A57" w:rsidRPr="00C85666" w:rsidRDefault="000C7A57" w:rsidP="00DC70BA">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82749" w14:textId="77777777" w:rsidR="000C7A57" w:rsidRDefault="000C7A57" w:rsidP="00DC70BA">
            <w:pPr>
              <w:pStyle w:val="TAC"/>
              <w:overflowPunct w:val="0"/>
              <w:autoSpaceDE w:val="0"/>
              <w:autoSpaceDN w:val="0"/>
              <w:adjustRightInd w:val="0"/>
              <w:rPr>
                <w:lang w:eastAsia="zh-CN"/>
              </w:rPr>
            </w:pPr>
          </w:p>
        </w:tc>
      </w:tr>
      <w:tr w:rsidR="000C7A57" w14:paraId="73F18E2E"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1E59B"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25735"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宋体" w:hint="eastAsia"/>
                <w:lang w:eastAsia="zh-CN"/>
              </w:rPr>
              <w:t>n40A</w:t>
            </w:r>
          </w:p>
          <w:p w14:paraId="25085550"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宋体"/>
                <w:lang w:eastAsia="zh-CN"/>
              </w:rPr>
              <w:t>n77A</w:t>
            </w:r>
          </w:p>
          <w:p w14:paraId="4BBD955C" w14:textId="77777777" w:rsidR="000C7A57" w:rsidRDefault="000C7A57"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4317C636"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BCCA7"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86DDA2"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5F5E0C4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4E87512"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FFED8"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0406D01"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A26C40"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1F7F28" w14:textId="77777777" w:rsidR="000C7A57" w:rsidRDefault="000C7A57" w:rsidP="00DC70BA">
            <w:pPr>
              <w:pStyle w:val="TAC"/>
              <w:overflowPunct w:val="0"/>
              <w:autoSpaceDE w:val="0"/>
              <w:autoSpaceDN w:val="0"/>
              <w:adjustRightInd w:val="0"/>
              <w:rPr>
                <w:lang w:eastAsia="zh-CN"/>
              </w:rPr>
            </w:pPr>
          </w:p>
        </w:tc>
      </w:tr>
      <w:tr w:rsidR="000C7A57" w14:paraId="1550AA57"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E008"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689F"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A57942D"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C31DB" w14:textId="77777777" w:rsidR="000C7A57" w:rsidRPr="00C85666" w:rsidRDefault="000C7A57" w:rsidP="00DC70BA">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1582E" w14:textId="77777777" w:rsidR="000C7A57" w:rsidRDefault="000C7A57" w:rsidP="00DC70BA">
            <w:pPr>
              <w:pStyle w:val="TAC"/>
              <w:overflowPunct w:val="0"/>
              <w:autoSpaceDE w:val="0"/>
              <w:autoSpaceDN w:val="0"/>
              <w:adjustRightInd w:val="0"/>
              <w:rPr>
                <w:lang w:eastAsia="zh-CN"/>
              </w:rPr>
            </w:pPr>
          </w:p>
        </w:tc>
      </w:tr>
    </w:tbl>
    <w:p w14:paraId="52A385F9" w14:textId="77777777" w:rsidR="000C7A57" w:rsidRDefault="000C7A57" w:rsidP="000C7A57">
      <w:pPr>
        <w:pStyle w:val="TH"/>
        <w:sectPr w:rsidR="000C7A57">
          <w:pgSz w:w="11906" w:h="16838"/>
          <w:pgMar w:top="567" w:right="1134" w:bottom="709" w:left="1134" w:header="720" w:footer="720" w:gutter="0"/>
          <w:cols w:space="720"/>
          <w:docGrid w:linePitch="272"/>
        </w:sectPr>
      </w:pPr>
    </w:p>
    <w:p w14:paraId="66578E67" w14:textId="4014C9C4" w:rsidR="000C7A57" w:rsidRDefault="000C7A57" w:rsidP="000C7A57">
      <w:pPr>
        <w:pStyle w:val="41"/>
      </w:pPr>
      <w:bookmarkStart w:id="328" w:name="_Toc129109100"/>
      <w:r>
        <w:rPr>
          <w:rFonts w:hint="eastAsia"/>
        </w:rPr>
        <w:t>5.30.</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28"/>
    </w:p>
    <w:p w14:paraId="47FEE34E" w14:textId="77777777" w:rsidR="000C7A57" w:rsidRDefault="000C7A57" w:rsidP="000C7A57">
      <w:r>
        <w:t xml:space="preserve">For </w:t>
      </w:r>
      <w:r>
        <w:rPr>
          <w:lang w:eastAsia="zh-CN"/>
        </w:rPr>
        <w:t>CA_n1</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CA_n1-n40-n78 and are given in the tables below.</w:t>
      </w:r>
    </w:p>
    <w:p w14:paraId="1862F1AB" w14:textId="77777777" w:rsidR="000C7A57" w:rsidRDefault="000C7A57" w:rsidP="000C7A57">
      <w:pPr>
        <w:pStyle w:val="TH"/>
        <w:rPr>
          <w:rFonts w:cs="Arial"/>
        </w:rPr>
      </w:pPr>
      <w:r>
        <w:rPr>
          <w:rFonts w:cs="Arial"/>
        </w:rPr>
        <w:t xml:space="preserve">Table </w:t>
      </w:r>
      <w:r>
        <w:rPr>
          <w:rFonts w:cs="Arial" w:hint="eastAsia"/>
        </w:rPr>
        <w:t>5.x</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C7A57" w14:paraId="12698F82" w14:textId="77777777" w:rsidTr="00DC70BA">
        <w:trPr>
          <w:jc w:val="center"/>
        </w:trPr>
        <w:tc>
          <w:tcPr>
            <w:tcW w:w="2336" w:type="dxa"/>
            <w:vMerge w:val="restart"/>
            <w:tcBorders>
              <w:top w:val="single" w:sz="4" w:space="0" w:color="auto"/>
              <w:left w:val="single" w:sz="4" w:space="0" w:color="auto"/>
              <w:right w:val="single" w:sz="4" w:space="0" w:color="auto"/>
            </w:tcBorders>
          </w:tcPr>
          <w:p w14:paraId="26DDE7CB" w14:textId="77777777" w:rsidR="000C7A57" w:rsidRDefault="000C7A57"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1212D7" w14:textId="77777777" w:rsidR="000C7A57" w:rsidRDefault="000C7A57"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0C7A57" w14:paraId="710C55BD" w14:textId="77777777" w:rsidTr="00DC70BA">
        <w:trPr>
          <w:jc w:val="center"/>
        </w:trPr>
        <w:tc>
          <w:tcPr>
            <w:tcW w:w="2336" w:type="dxa"/>
            <w:vMerge/>
            <w:tcBorders>
              <w:left w:val="single" w:sz="4" w:space="0" w:color="auto"/>
              <w:bottom w:val="single" w:sz="4" w:space="0" w:color="auto"/>
              <w:right w:val="single" w:sz="4" w:space="0" w:color="auto"/>
            </w:tcBorders>
          </w:tcPr>
          <w:p w14:paraId="76B33A0D" w14:textId="77777777" w:rsidR="000C7A57" w:rsidRDefault="000C7A57"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C6FE08" w14:textId="77777777" w:rsidR="000C7A57" w:rsidRDefault="000C7A57"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0C7A57" w14:paraId="27A5B4B5"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235E4" w14:textId="77777777" w:rsidR="000C7A57" w:rsidRDefault="000C7A57"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1A139D" w14:textId="77777777" w:rsidR="000C7A57" w:rsidRDefault="000C7A57" w:rsidP="00DC70BA">
            <w:pPr>
              <w:keepNext/>
              <w:keepLines/>
              <w:spacing w:after="0"/>
              <w:jc w:val="center"/>
              <w:rPr>
                <w:rFonts w:ascii="Arial" w:eastAsia="宋体" w:hAnsi="Arial"/>
                <w:sz w:val="18"/>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6F592F" w14:textId="77777777" w:rsidR="000C7A57" w:rsidRDefault="000C7A57" w:rsidP="00DC70BA">
            <w:pPr>
              <w:keepNext/>
              <w:keepLines/>
              <w:spacing w:after="0"/>
              <w:jc w:val="center"/>
              <w:rPr>
                <w:rFonts w:ascii="Arial" w:eastAsia="宋体" w:hAnsi="Arial"/>
                <w:sz w:val="18"/>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BD3BA2" w14:textId="77777777" w:rsidR="000C7A57" w:rsidRDefault="000C7A57" w:rsidP="00DC70BA">
            <w:pPr>
              <w:keepNext/>
              <w:keepLines/>
              <w:spacing w:after="0"/>
              <w:jc w:val="center"/>
              <w:rPr>
                <w:rFonts w:ascii="Arial" w:eastAsia="宋体" w:hAnsi="Arial"/>
                <w:sz w:val="18"/>
                <w:lang w:val="en-US" w:eastAsia="zh-CN"/>
              </w:rPr>
            </w:pPr>
            <w:r>
              <w:rPr>
                <w:rFonts w:cs="Arial" w:hint="eastAsia"/>
                <w:szCs w:val="22"/>
                <w:lang w:eastAsia="zh-CN"/>
              </w:rPr>
              <w:t>0</w:t>
            </w:r>
            <w:r>
              <w:rPr>
                <w:rFonts w:cs="Arial"/>
                <w:szCs w:val="22"/>
                <w:lang w:eastAsia="zh-CN"/>
              </w:rPr>
              <w:t>.8</w:t>
            </w:r>
          </w:p>
        </w:tc>
      </w:tr>
      <w:tr w:rsidR="000C7A57" w14:paraId="0CD1163A"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B124B17" w14:textId="77777777" w:rsidR="000C7A57" w:rsidRPr="00901DE9" w:rsidRDefault="000C7A57"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761D6" w14:textId="77777777" w:rsidR="000C7A57" w:rsidRDefault="000C7A57"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C4E6D7C" w14:textId="77777777" w:rsidR="000C7A57" w:rsidRDefault="000C7A57" w:rsidP="000C7A57">
      <w:pPr>
        <w:rPr>
          <w:lang w:eastAsia="ko-KR"/>
        </w:rPr>
      </w:pPr>
    </w:p>
    <w:p w14:paraId="77CB13A6" w14:textId="77777777" w:rsidR="000C7A57" w:rsidRDefault="000C7A57" w:rsidP="000C7A57">
      <w:pPr>
        <w:pStyle w:val="TH"/>
      </w:pPr>
      <w:r>
        <w:rPr>
          <w:rFonts w:cs="Arial"/>
        </w:rPr>
        <w:t>Table 5.x.1.3-2: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C7A57" w:rsidRPr="00F92868" w14:paraId="7536CABC" w14:textId="77777777" w:rsidTr="00DC70BA">
        <w:trPr>
          <w:trHeight w:val="187"/>
          <w:jc w:val="center"/>
        </w:trPr>
        <w:tc>
          <w:tcPr>
            <w:tcW w:w="1594" w:type="dxa"/>
            <w:vMerge w:val="restart"/>
          </w:tcPr>
          <w:p w14:paraId="44BDACD5" w14:textId="77777777" w:rsidR="000C7A57" w:rsidRPr="00F92868" w:rsidRDefault="000C7A57"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B9C4604" w14:textId="77777777" w:rsidR="000C7A57" w:rsidRPr="00F92868" w:rsidRDefault="000C7A57"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0C7A57" w:rsidRPr="00F92868" w14:paraId="545BCCE7" w14:textId="77777777" w:rsidTr="00DC70BA">
        <w:trPr>
          <w:trHeight w:val="187"/>
          <w:jc w:val="center"/>
        </w:trPr>
        <w:tc>
          <w:tcPr>
            <w:tcW w:w="1594" w:type="dxa"/>
            <w:vMerge/>
            <w:tcBorders>
              <w:bottom w:val="single" w:sz="4" w:space="0" w:color="auto"/>
            </w:tcBorders>
          </w:tcPr>
          <w:p w14:paraId="520C92D8" w14:textId="77777777" w:rsidR="000C7A57" w:rsidRPr="00F92868" w:rsidRDefault="000C7A57" w:rsidP="00DC70BA">
            <w:pPr>
              <w:keepNext/>
              <w:keepLines/>
              <w:spacing w:after="0"/>
              <w:jc w:val="center"/>
              <w:rPr>
                <w:rFonts w:ascii="Arial" w:eastAsia="等线" w:hAnsi="Arial"/>
                <w:b/>
                <w:sz w:val="18"/>
              </w:rPr>
            </w:pPr>
          </w:p>
        </w:tc>
        <w:tc>
          <w:tcPr>
            <w:tcW w:w="5845" w:type="dxa"/>
            <w:gridSpan w:val="3"/>
            <w:vAlign w:val="center"/>
          </w:tcPr>
          <w:p w14:paraId="476A4EBF" w14:textId="77777777" w:rsidR="000C7A57" w:rsidRPr="00F92868" w:rsidRDefault="000C7A57"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0C7A57" w:rsidRPr="00F92868" w14:paraId="31934B9A" w14:textId="77777777" w:rsidTr="00DC70BA">
        <w:trPr>
          <w:trHeight w:val="187"/>
          <w:jc w:val="center"/>
        </w:trPr>
        <w:tc>
          <w:tcPr>
            <w:tcW w:w="1594" w:type="dxa"/>
            <w:shd w:val="clear" w:color="auto" w:fill="auto"/>
          </w:tcPr>
          <w:p w14:paraId="60D099C0" w14:textId="77777777" w:rsidR="000C7A57" w:rsidRPr="00F92868" w:rsidRDefault="000C7A57"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n1</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3DA740CE"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szCs w:val="22"/>
                <w:lang w:val="en-US" w:eastAsia="zh-CN"/>
              </w:rPr>
              <w:t>-</w:t>
            </w:r>
          </w:p>
        </w:tc>
        <w:tc>
          <w:tcPr>
            <w:tcW w:w="1948" w:type="dxa"/>
            <w:vAlign w:val="center"/>
          </w:tcPr>
          <w:p w14:paraId="546DE172"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hint="eastAsia"/>
                <w:szCs w:val="22"/>
                <w:lang w:val="en-US" w:eastAsia="zh-CN"/>
              </w:rPr>
              <w:t>-</w:t>
            </w:r>
          </w:p>
        </w:tc>
        <w:tc>
          <w:tcPr>
            <w:tcW w:w="1949" w:type="dxa"/>
            <w:vAlign w:val="center"/>
          </w:tcPr>
          <w:p w14:paraId="166EBE9D" w14:textId="77777777" w:rsidR="000C7A57" w:rsidRPr="00296F7E" w:rsidRDefault="000C7A57" w:rsidP="00DC70BA">
            <w:pPr>
              <w:keepNext/>
              <w:keepLines/>
              <w:spacing w:after="0"/>
              <w:jc w:val="center"/>
              <w:rPr>
                <w:rFonts w:eastAsia="等线" w:cs="Arial"/>
                <w:szCs w:val="22"/>
                <w:lang w:val="en-US" w:eastAsia="zh-CN"/>
              </w:rPr>
            </w:pPr>
            <w:r w:rsidRPr="00296F7E">
              <w:rPr>
                <w:rFonts w:eastAsia="等线" w:cs="Arial"/>
                <w:szCs w:val="22"/>
                <w:lang w:val="en-US" w:eastAsia="zh-CN"/>
              </w:rPr>
              <w:t>0.5</w:t>
            </w:r>
          </w:p>
        </w:tc>
      </w:tr>
      <w:tr w:rsidR="000C7A57" w:rsidRPr="00F92868" w14:paraId="108B343F" w14:textId="77777777" w:rsidTr="00DC70BA">
        <w:trPr>
          <w:trHeight w:val="187"/>
          <w:jc w:val="center"/>
        </w:trPr>
        <w:tc>
          <w:tcPr>
            <w:tcW w:w="7439" w:type="dxa"/>
            <w:gridSpan w:val="4"/>
            <w:tcBorders>
              <w:bottom w:val="single" w:sz="4" w:space="0" w:color="auto"/>
            </w:tcBorders>
            <w:shd w:val="clear" w:color="auto" w:fill="auto"/>
          </w:tcPr>
          <w:p w14:paraId="7AC8201E" w14:textId="77777777" w:rsidR="000C7A57" w:rsidRPr="00901DE9" w:rsidRDefault="000C7A57"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6A85228C" w14:textId="77777777" w:rsidR="000C7A57" w:rsidRDefault="000C7A57"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7601121" w14:textId="77777777" w:rsidR="000C7A57" w:rsidRDefault="000C7A57" w:rsidP="000C7A57"/>
    <w:p w14:paraId="4B7DFA53" w14:textId="50397BC4" w:rsidR="000C7A57" w:rsidRPr="00A20126" w:rsidRDefault="000C7A57" w:rsidP="000C7A57">
      <w:pPr>
        <w:pStyle w:val="31"/>
      </w:pPr>
      <w:bookmarkStart w:id="329" w:name="_Toc129109101"/>
      <w:r>
        <w:t>5.30.2</w:t>
      </w:r>
      <w:r>
        <w:tab/>
      </w:r>
      <w:r w:rsidRPr="00A20126">
        <w:t>Specific for 2 bands UL CA</w:t>
      </w:r>
      <w:bookmarkEnd w:id="329"/>
    </w:p>
    <w:p w14:paraId="3AF92C1A" w14:textId="4366E0D5" w:rsidR="000C7A57" w:rsidRPr="00A20126" w:rsidRDefault="000C7A57" w:rsidP="000C7A57">
      <w:pPr>
        <w:pStyle w:val="41"/>
      </w:pPr>
      <w:bookmarkStart w:id="330" w:name="_Toc129109102"/>
      <w:r>
        <w:rPr>
          <w:rFonts w:hint="eastAsia"/>
        </w:rPr>
        <w:t>5.30.2</w:t>
      </w:r>
      <w:r>
        <w:t>.1</w:t>
      </w:r>
      <w:r>
        <w:tab/>
      </w:r>
      <w:r>
        <w:rPr>
          <w:rFonts w:hint="eastAsia"/>
        </w:rPr>
        <w:t>UE co-existence studies</w:t>
      </w:r>
      <w:bookmarkEnd w:id="330"/>
    </w:p>
    <w:p w14:paraId="041DB525"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n1-n40 gives IMD4 and IMD5 into DL n77.</w:t>
      </w:r>
    </w:p>
    <w:p w14:paraId="02BAFBCD"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n1-n77 gives IMD4 and IMD5 into DL n40.</w:t>
      </w:r>
    </w:p>
    <w:p w14:paraId="5A5A9328" w14:textId="77777777" w:rsidR="000C7A57" w:rsidRDefault="000C7A57" w:rsidP="000C7A57">
      <w:pPr>
        <w:pStyle w:val="Guidance"/>
        <w:rPr>
          <w:rFonts w:eastAsia="宋体"/>
          <w:i w:val="0"/>
          <w:color w:val="auto"/>
          <w:szCs w:val="22"/>
          <w:lang w:val="en-US" w:eastAsia="zh-CN"/>
        </w:rPr>
      </w:pPr>
      <w:r>
        <w:rPr>
          <w:rFonts w:eastAsia="宋体"/>
          <w:i w:val="0"/>
          <w:color w:val="auto"/>
          <w:szCs w:val="22"/>
          <w:lang w:val="en-US" w:eastAsia="zh-CN"/>
        </w:rPr>
        <w:t>UL n40-n77 gives IMD4 into DL n1.</w:t>
      </w:r>
    </w:p>
    <w:p w14:paraId="5FCC3B66" w14:textId="562E6CBC" w:rsidR="000C7A57" w:rsidRPr="00A20126" w:rsidRDefault="000C7A57" w:rsidP="000C7A57">
      <w:pPr>
        <w:pStyle w:val="41"/>
      </w:pPr>
      <w:bookmarkStart w:id="331" w:name="_Toc129109103"/>
      <w:r>
        <w:rPr>
          <w:rFonts w:hint="eastAsia"/>
        </w:rPr>
        <w:t>5.30.2</w:t>
      </w:r>
      <w:r w:rsidRPr="00A20126">
        <w:t>.2</w:t>
      </w:r>
      <w:r w:rsidRPr="00A20126">
        <w:tab/>
        <w:t>REFSENS requirements</w:t>
      </w:r>
      <w:bookmarkEnd w:id="331"/>
    </w:p>
    <w:p w14:paraId="390FAF0B" w14:textId="77777777" w:rsidR="000C7A57" w:rsidRDefault="000C7A57" w:rsidP="000C7A57">
      <w:r>
        <w:t>Based on the co-existence studies there are a need to define MSD values. MSD values from CA_n1-n40-n78 are reused.</w:t>
      </w:r>
    </w:p>
    <w:p w14:paraId="29BAFD8F" w14:textId="4FCD1088" w:rsidR="000C7A57" w:rsidRDefault="000C7A57" w:rsidP="000C7A57">
      <w:pPr>
        <w:pStyle w:val="TH"/>
        <w:rPr>
          <w:rFonts w:cs="Arial"/>
        </w:rPr>
      </w:pPr>
      <w:r>
        <w:rPr>
          <w:rFonts w:cs="Arial"/>
        </w:rPr>
        <w:t>Table 5.30.2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7A57" w14:paraId="3344D032"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9E1225" w14:textId="77777777" w:rsidR="000C7A57" w:rsidRDefault="000C7A57"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2ADBF4" w14:textId="77777777" w:rsidR="000C7A57" w:rsidRDefault="000C7A57" w:rsidP="00DC70BA">
            <w:pPr>
              <w:pStyle w:val="TAH"/>
            </w:pPr>
            <w:r>
              <w:t>Source of IMD</w:t>
            </w:r>
          </w:p>
        </w:tc>
      </w:tr>
      <w:tr w:rsidR="000C7A57" w14:paraId="2800FE1E"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F3DC9C" w14:textId="77777777" w:rsidR="000C7A57" w:rsidRDefault="000C7A57"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6353B2" w14:textId="77777777" w:rsidR="000C7A57" w:rsidRDefault="000C7A57"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48E936F" w14:textId="77777777" w:rsidR="000C7A57" w:rsidRDefault="000C7A57"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CBAAC8A" w14:textId="77777777" w:rsidR="000C7A57" w:rsidRDefault="000C7A57"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7A1235" w14:textId="77777777" w:rsidR="000C7A57" w:rsidRDefault="000C7A57"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1960A1" w14:textId="77777777" w:rsidR="000C7A57" w:rsidRDefault="000C7A57"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69CF779" w14:textId="77777777" w:rsidR="000C7A57" w:rsidRDefault="000C7A57"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ECEC7E2" w14:textId="77777777" w:rsidR="000C7A57" w:rsidRDefault="000C7A57"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DD6E44C" w14:textId="77777777" w:rsidR="000C7A57" w:rsidRDefault="000C7A57" w:rsidP="00DC70BA">
            <w:pPr>
              <w:pStyle w:val="TAH"/>
            </w:pPr>
          </w:p>
        </w:tc>
      </w:tr>
      <w:tr w:rsidR="000C7A57" w14:paraId="582EC85D"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19BD1" w14:textId="77777777" w:rsidR="000C7A57" w:rsidRDefault="000C7A57"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29636F61"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6B49688"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38FFC562"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744229C"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BF084A1"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51CD2AD"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DCB2DE8" w14:textId="77777777" w:rsidR="000C7A57" w:rsidRDefault="000C7A57"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6AD0F40" w14:textId="77777777" w:rsidR="000C7A57" w:rsidRDefault="000C7A57" w:rsidP="00DC70BA">
            <w:pPr>
              <w:pStyle w:val="TAC"/>
            </w:pPr>
            <w:r>
              <w:rPr>
                <w:lang w:eastAsia="ja-JP"/>
              </w:rPr>
              <w:t>N/A</w:t>
            </w:r>
          </w:p>
        </w:tc>
      </w:tr>
      <w:tr w:rsidR="000C7A57" w14:paraId="7F61CC36"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987E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6E926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7FF2BD06" w14:textId="77777777" w:rsidR="000C7A57" w:rsidRDefault="000C7A57" w:rsidP="00DC70BA">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1E4A8019"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210EBB"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E3EF8FF" w14:textId="77777777" w:rsidR="000C7A57" w:rsidRDefault="000C7A57" w:rsidP="00DC70BA">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40E3190A"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3447CA2" w14:textId="77777777" w:rsidR="000C7A57" w:rsidRDefault="000C7A57"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556E312F" w14:textId="77777777" w:rsidR="000C7A57" w:rsidRDefault="000C7A57" w:rsidP="00DC70BA">
            <w:pPr>
              <w:pStyle w:val="TAC"/>
            </w:pPr>
            <w:r>
              <w:rPr>
                <w:lang w:eastAsia="ja-JP"/>
              </w:rPr>
              <w:t>N/A</w:t>
            </w:r>
          </w:p>
        </w:tc>
      </w:tr>
      <w:tr w:rsidR="000C7A57" w14:paraId="184A50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42249"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042F4B"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47975C36" w14:textId="77777777" w:rsidR="000C7A57" w:rsidRDefault="000C7A57" w:rsidP="00DC70BA">
            <w:pPr>
              <w:pStyle w:val="TAC"/>
              <w:rPr>
                <w:lang w:val="en-US" w:eastAsia="ko-KR"/>
              </w:rPr>
            </w:pPr>
            <w:r>
              <w:rPr>
                <w:lang w:val="en-US" w:eastAsia="zh-CN"/>
              </w:rPr>
              <w:t>3480</w:t>
            </w:r>
          </w:p>
        </w:tc>
        <w:tc>
          <w:tcPr>
            <w:tcW w:w="964" w:type="dxa"/>
            <w:tcBorders>
              <w:top w:val="single" w:sz="4" w:space="0" w:color="auto"/>
              <w:left w:val="single" w:sz="4" w:space="0" w:color="auto"/>
              <w:right w:val="single" w:sz="4" w:space="0" w:color="auto"/>
            </w:tcBorders>
          </w:tcPr>
          <w:p w14:paraId="14B96926"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8038F01"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B91D5AF" w14:textId="77777777" w:rsidR="000C7A57" w:rsidRDefault="000C7A57" w:rsidP="00DC70BA">
            <w:pPr>
              <w:pStyle w:val="TAC"/>
              <w:rPr>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14BF5685" w14:textId="77777777" w:rsidR="000C7A57" w:rsidRDefault="000C7A57" w:rsidP="00DC70BA">
            <w:pPr>
              <w:pStyle w:val="TAC"/>
            </w:pPr>
            <w:r>
              <w:rPr>
                <w:lang w:eastAsia="ko-KR"/>
              </w:rPr>
              <w:t>9.8</w:t>
            </w:r>
          </w:p>
        </w:tc>
        <w:tc>
          <w:tcPr>
            <w:tcW w:w="828" w:type="dxa"/>
            <w:tcBorders>
              <w:top w:val="single" w:sz="4" w:space="0" w:color="auto"/>
              <w:left w:val="single" w:sz="4" w:space="0" w:color="auto"/>
              <w:right w:val="single" w:sz="4" w:space="0" w:color="auto"/>
            </w:tcBorders>
            <w:vAlign w:val="center"/>
          </w:tcPr>
          <w:p w14:paraId="0B66EBC9"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06702BBB" w14:textId="77777777" w:rsidR="000C7A57" w:rsidRDefault="000C7A57" w:rsidP="00DC70BA">
            <w:pPr>
              <w:pStyle w:val="TAC"/>
            </w:pPr>
            <w:r>
              <w:rPr>
                <w:lang w:eastAsia="ja-JP"/>
              </w:rPr>
              <w:t>IMD4</w:t>
            </w:r>
            <w:r>
              <w:rPr>
                <w:vertAlign w:val="superscript"/>
                <w:lang w:eastAsia="ja-JP"/>
              </w:rPr>
              <w:t>1</w:t>
            </w:r>
          </w:p>
        </w:tc>
      </w:tr>
      <w:tr w:rsidR="000C7A57" w14:paraId="1F052F0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9530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C24B77"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ED6090B"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5425CBA7"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902ABA5"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67FBAF4"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D33C63B"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7648A9FC"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5CAE1FC2" w14:textId="77777777" w:rsidR="000C7A57" w:rsidRDefault="000C7A57" w:rsidP="00DC70BA">
            <w:pPr>
              <w:pStyle w:val="TAC"/>
            </w:pPr>
            <w:r>
              <w:rPr>
                <w:lang w:eastAsia="ja-JP"/>
              </w:rPr>
              <w:t>N/A</w:t>
            </w:r>
          </w:p>
        </w:tc>
      </w:tr>
      <w:tr w:rsidR="000C7A57" w14:paraId="6744823C"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9889E"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2AD8E9"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CD02F5F" w14:textId="77777777" w:rsidR="000C7A57" w:rsidRDefault="000C7A57" w:rsidP="00DC70BA">
            <w:pPr>
              <w:pStyle w:val="TAC"/>
              <w:rPr>
                <w:lang w:val="en-US" w:eastAsia="ko-KR"/>
              </w:rPr>
            </w:pPr>
            <w:r>
              <w:rPr>
                <w:lang w:val="en-US" w:eastAsia="zh-CN"/>
              </w:rPr>
              <w:t>2340</w:t>
            </w:r>
          </w:p>
        </w:tc>
        <w:tc>
          <w:tcPr>
            <w:tcW w:w="964" w:type="dxa"/>
            <w:tcBorders>
              <w:top w:val="single" w:sz="4" w:space="0" w:color="auto"/>
              <w:left w:val="single" w:sz="4" w:space="0" w:color="auto"/>
              <w:right w:val="single" w:sz="4" w:space="0" w:color="auto"/>
            </w:tcBorders>
          </w:tcPr>
          <w:p w14:paraId="19B6295A"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7C5D335D"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E88768A" w14:textId="77777777" w:rsidR="000C7A57" w:rsidRDefault="000C7A57" w:rsidP="00DC70BA">
            <w:pPr>
              <w:pStyle w:val="TAC"/>
              <w:rPr>
                <w:lang w:val="en-US" w:eastAsia="ko-KR"/>
              </w:rPr>
            </w:pPr>
            <w:r>
              <w:t>2340</w:t>
            </w:r>
          </w:p>
        </w:tc>
        <w:tc>
          <w:tcPr>
            <w:tcW w:w="977" w:type="dxa"/>
            <w:tcBorders>
              <w:top w:val="single" w:sz="4" w:space="0" w:color="auto"/>
              <w:left w:val="single" w:sz="4" w:space="0" w:color="auto"/>
              <w:bottom w:val="single" w:sz="4" w:space="0" w:color="auto"/>
              <w:right w:val="single" w:sz="4" w:space="0" w:color="auto"/>
            </w:tcBorders>
          </w:tcPr>
          <w:p w14:paraId="74385A6E" w14:textId="77777777" w:rsidR="000C7A57" w:rsidRDefault="000C7A57" w:rsidP="00DC70BA">
            <w:pPr>
              <w:pStyle w:val="TAC"/>
            </w:pPr>
            <w:r>
              <w:t>10.6</w:t>
            </w:r>
          </w:p>
        </w:tc>
        <w:tc>
          <w:tcPr>
            <w:tcW w:w="828" w:type="dxa"/>
            <w:tcBorders>
              <w:top w:val="single" w:sz="4" w:space="0" w:color="auto"/>
              <w:left w:val="single" w:sz="4" w:space="0" w:color="auto"/>
              <w:right w:val="single" w:sz="4" w:space="0" w:color="auto"/>
            </w:tcBorders>
            <w:vAlign w:val="center"/>
          </w:tcPr>
          <w:p w14:paraId="30F2270C"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54D0BF37" w14:textId="77777777" w:rsidR="000C7A57" w:rsidRDefault="000C7A57" w:rsidP="00DC70BA">
            <w:pPr>
              <w:pStyle w:val="TAC"/>
            </w:pPr>
            <w:r>
              <w:rPr>
                <w:lang w:eastAsia="ja-JP"/>
              </w:rPr>
              <w:t>IMD4</w:t>
            </w:r>
            <w:r>
              <w:rPr>
                <w:vertAlign w:val="superscript"/>
                <w:lang w:eastAsia="ja-JP"/>
              </w:rPr>
              <w:t>1</w:t>
            </w:r>
          </w:p>
        </w:tc>
      </w:tr>
      <w:tr w:rsidR="000C7A57" w14:paraId="5FD519EE"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52F28"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2EF8EE"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410B5C7" w14:textId="77777777" w:rsidR="000C7A57" w:rsidRDefault="000C7A57" w:rsidP="00DC70BA">
            <w:pPr>
              <w:pStyle w:val="TAC"/>
              <w:rPr>
                <w:lang w:val="en-US" w:eastAsia="ko-KR"/>
              </w:rPr>
            </w:pPr>
            <w:r>
              <w:rPr>
                <w:lang w:val="en-US" w:eastAsia="zh-CN"/>
              </w:rPr>
              <w:t>3450</w:t>
            </w:r>
          </w:p>
        </w:tc>
        <w:tc>
          <w:tcPr>
            <w:tcW w:w="964" w:type="dxa"/>
            <w:tcBorders>
              <w:top w:val="single" w:sz="4" w:space="0" w:color="auto"/>
              <w:left w:val="single" w:sz="4" w:space="0" w:color="auto"/>
              <w:right w:val="single" w:sz="4" w:space="0" w:color="auto"/>
            </w:tcBorders>
          </w:tcPr>
          <w:p w14:paraId="001A5BAE"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3BC129"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56DF60C"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0684FC6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36D33FB3"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13F98C8" w14:textId="77777777" w:rsidR="000C7A57" w:rsidRDefault="000C7A57" w:rsidP="00DC70BA">
            <w:pPr>
              <w:pStyle w:val="TAC"/>
            </w:pPr>
            <w:r>
              <w:rPr>
                <w:lang w:eastAsia="ja-JP"/>
              </w:rPr>
              <w:t>N/A</w:t>
            </w:r>
          </w:p>
        </w:tc>
      </w:tr>
      <w:tr w:rsidR="000C7A57" w14:paraId="73B7A50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0A12C"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43C310"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79F31D9" w14:textId="77777777" w:rsidR="000C7A57" w:rsidRDefault="000C7A57" w:rsidP="00DC70B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6148476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CE7C74F"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2D5DE77" w14:textId="77777777" w:rsidR="000C7A57" w:rsidRDefault="000C7A57" w:rsidP="00DC70BA">
            <w:pPr>
              <w:pStyle w:val="TAC"/>
              <w:rPr>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1C460FB" w14:textId="77777777" w:rsidR="000C7A57" w:rsidRDefault="000C7A57" w:rsidP="00DC70BA">
            <w:pPr>
              <w:pStyle w:val="TAC"/>
            </w:pPr>
            <w:r>
              <w:t>9.1</w:t>
            </w:r>
          </w:p>
        </w:tc>
        <w:tc>
          <w:tcPr>
            <w:tcW w:w="828" w:type="dxa"/>
            <w:tcBorders>
              <w:top w:val="single" w:sz="4" w:space="0" w:color="auto"/>
              <w:left w:val="single" w:sz="4" w:space="0" w:color="auto"/>
              <w:right w:val="single" w:sz="4" w:space="0" w:color="auto"/>
            </w:tcBorders>
            <w:vAlign w:val="center"/>
          </w:tcPr>
          <w:p w14:paraId="15C970A7"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6BF366B2" w14:textId="77777777" w:rsidR="000C7A57" w:rsidRDefault="000C7A57" w:rsidP="00DC70BA">
            <w:pPr>
              <w:pStyle w:val="TAC"/>
            </w:pPr>
            <w:r>
              <w:rPr>
                <w:lang w:eastAsia="ja-JP"/>
              </w:rPr>
              <w:t>IMD4</w:t>
            </w:r>
          </w:p>
        </w:tc>
      </w:tr>
      <w:tr w:rsidR="000C7A57" w14:paraId="683142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42DF4"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A3CD1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4FFF06CD" w14:textId="77777777" w:rsidR="000C7A57" w:rsidRDefault="000C7A57" w:rsidP="00DC70BA">
            <w:pPr>
              <w:pStyle w:val="TAC"/>
              <w:rPr>
                <w:lang w:val="en-US" w:eastAsia="ko-KR"/>
              </w:rPr>
            </w:pPr>
            <w:r>
              <w:t>2380</w:t>
            </w:r>
          </w:p>
        </w:tc>
        <w:tc>
          <w:tcPr>
            <w:tcW w:w="964" w:type="dxa"/>
            <w:tcBorders>
              <w:top w:val="single" w:sz="4" w:space="0" w:color="auto"/>
              <w:left w:val="single" w:sz="4" w:space="0" w:color="auto"/>
              <w:right w:val="single" w:sz="4" w:space="0" w:color="auto"/>
            </w:tcBorders>
          </w:tcPr>
          <w:p w14:paraId="05B4C97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03A13EF6"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BF91259" w14:textId="77777777" w:rsidR="000C7A57" w:rsidRDefault="000C7A57" w:rsidP="00DC70BA">
            <w:pPr>
              <w:pStyle w:val="TAC"/>
              <w:rPr>
                <w:lang w:val="en-US" w:eastAsia="ko-KR"/>
              </w:rPr>
            </w:pPr>
            <w:r>
              <w:t>2380</w:t>
            </w:r>
          </w:p>
        </w:tc>
        <w:tc>
          <w:tcPr>
            <w:tcW w:w="977" w:type="dxa"/>
            <w:tcBorders>
              <w:top w:val="single" w:sz="4" w:space="0" w:color="auto"/>
              <w:left w:val="single" w:sz="4" w:space="0" w:color="auto"/>
              <w:bottom w:val="single" w:sz="4" w:space="0" w:color="auto"/>
              <w:right w:val="single" w:sz="4" w:space="0" w:color="auto"/>
            </w:tcBorders>
          </w:tcPr>
          <w:p w14:paraId="7D41B5E6"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CEC2307"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A08A1BA" w14:textId="77777777" w:rsidR="000C7A57" w:rsidRDefault="000C7A57" w:rsidP="00DC70BA">
            <w:pPr>
              <w:pStyle w:val="TAC"/>
            </w:pPr>
            <w:r>
              <w:rPr>
                <w:lang w:eastAsia="ja-JP"/>
              </w:rPr>
              <w:t>N/A</w:t>
            </w:r>
          </w:p>
        </w:tc>
      </w:tr>
      <w:tr w:rsidR="000C7A57" w14:paraId="70E8A4EA"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DB767A"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5D0A47"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660051C" w14:textId="77777777" w:rsidR="000C7A57" w:rsidRDefault="000C7A57" w:rsidP="00DC70BA">
            <w:pPr>
              <w:pStyle w:val="TAC"/>
              <w:rPr>
                <w:lang w:val="en-US" w:eastAsia="ko-KR"/>
              </w:rPr>
            </w:pPr>
            <w:r>
              <w:t>3450</w:t>
            </w:r>
          </w:p>
        </w:tc>
        <w:tc>
          <w:tcPr>
            <w:tcW w:w="964" w:type="dxa"/>
            <w:tcBorders>
              <w:top w:val="single" w:sz="4" w:space="0" w:color="auto"/>
              <w:left w:val="single" w:sz="4" w:space="0" w:color="auto"/>
              <w:right w:val="single" w:sz="4" w:space="0" w:color="auto"/>
            </w:tcBorders>
          </w:tcPr>
          <w:p w14:paraId="1CB0C94F"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5278FC6"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C381FD"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7C5E7F5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047B11A"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9620863" w14:textId="77777777" w:rsidR="000C7A57" w:rsidRDefault="000C7A57" w:rsidP="00DC70BA">
            <w:pPr>
              <w:pStyle w:val="TAC"/>
            </w:pPr>
            <w:r>
              <w:rPr>
                <w:lang w:eastAsia="ja-JP"/>
              </w:rPr>
              <w:t>N/A</w:t>
            </w:r>
          </w:p>
        </w:tc>
      </w:tr>
      <w:tr w:rsidR="000C7A57" w14:paraId="5F5B368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80B94E1" w14:textId="77777777" w:rsidR="000C7A57" w:rsidRDefault="000C7A57" w:rsidP="00DC70BA">
            <w:pPr>
              <w:pStyle w:val="TAC"/>
              <w:jc w:val="left"/>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0674B48E" w14:textId="77777777" w:rsidR="0086115F" w:rsidRDefault="0086115F" w:rsidP="00AC4AB0">
      <w:pPr>
        <w:rPr>
          <w:rFonts w:ascii="Arial" w:hAnsi="Arial" w:cs="Arial"/>
          <w:color w:val="0000FF"/>
          <w:sz w:val="32"/>
          <w:szCs w:val="32"/>
          <w:lang w:eastAsia="ja-JP"/>
        </w:rPr>
      </w:pPr>
    </w:p>
    <w:p w14:paraId="29880E9B" w14:textId="0CCD69F6" w:rsidR="00DC70BA" w:rsidRDefault="00DC70BA" w:rsidP="00DC70BA">
      <w:pPr>
        <w:pStyle w:val="21"/>
      </w:pPr>
      <w:bookmarkStart w:id="332" w:name="_Toc129109104"/>
      <w:r>
        <w:rPr>
          <w:rFonts w:hint="eastAsia"/>
        </w:rPr>
        <w:t>5.31</w:t>
      </w:r>
      <w:r w:rsidRPr="000469EC">
        <w:tab/>
      </w:r>
      <w:r>
        <w:rPr>
          <w:rFonts w:hint="eastAsia"/>
        </w:rPr>
        <w:t>CA_n3-n40</w:t>
      </w:r>
      <w:r>
        <w:t>-n77</w:t>
      </w:r>
      <w:bookmarkEnd w:id="332"/>
    </w:p>
    <w:p w14:paraId="63A5268D" w14:textId="79DB4B40" w:rsidR="00DC70BA" w:rsidRPr="00A20126" w:rsidRDefault="00DC70BA" w:rsidP="00DC70BA">
      <w:pPr>
        <w:pStyle w:val="31"/>
      </w:pPr>
      <w:bookmarkStart w:id="333" w:name="_Toc129109105"/>
      <w:r>
        <w:t>5.31.1</w:t>
      </w:r>
      <w:r>
        <w:tab/>
        <w:t>Common for 1 band UL and 2 bands UL CA</w:t>
      </w:r>
      <w:bookmarkEnd w:id="333"/>
    </w:p>
    <w:p w14:paraId="51C4CBAF" w14:textId="0CDBD821" w:rsidR="00DC70BA" w:rsidRDefault="00DC70BA" w:rsidP="00DC70BA">
      <w:pPr>
        <w:pStyle w:val="41"/>
      </w:pPr>
      <w:bookmarkStart w:id="334" w:name="_Toc129109106"/>
      <w:r>
        <w:rPr>
          <w:rFonts w:hint="eastAsia"/>
        </w:rPr>
        <w:t>5.31.1</w:t>
      </w:r>
      <w:r>
        <w:t>.1</w:t>
      </w:r>
      <w:r>
        <w:tab/>
        <w:t xml:space="preserve">Operating bands for </w:t>
      </w:r>
      <w:r>
        <w:rPr>
          <w:rFonts w:hint="eastAsia"/>
        </w:rPr>
        <w:t>CA</w:t>
      </w:r>
      <w:bookmarkEnd w:id="334"/>
    </w:p>
    <w:p w14:paraId="05C6D7F6" w14:textId="05FE0E3A" w:rsidR="00DC70BA" w:rsidRPr="000469EC" w:rsidRDefault="00DC70BA" w:rsidP="00DC70BA">
      <w:pPr>
        <w:pStyle w:val="TH"/>
        <w:rPr>
          <w:rFonts w:cs="Arial"/>
        </w:rPr>
      </w:pPr>
      <w:r>
        <w:rPr>
          <w:rFonts w:cs="Arial"/>
        </w:rPr>
        <w:t>Table 5.31.1.1-1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C70BA" w14:paraId="24454007"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57B49C"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7B8A003"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DF56A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30CFE8B"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8DF038"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Duplex Mode</w:t>
            </w:r>
          </w:p>
        </w:tc>
      </w:tr>
      <w:tr w:rsidR="00DC70BA" w14:paraId="289D9BD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226A"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F620"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EB91D9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EB1F0C4"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7C27" w14:textId="77777777" w:rsidR="00DC70BA" w:rsidRDefault="00DC70BA" w:rsidP="00DC70BA">
            <w:pPr>
              <w:spacing w:after="0"/>
              <w:rPr>
                <w:rFonts w:ascii="Arial" w:hAnsi="Arial"/>
                <w:b/>
                <w:color w:val="000000"/>
                <w:sz w:val="18"/>
              </w:rPr>
            </w:pPr>
          </w:p>
        </w:tc>
      </w:tr>
      <w:tr w:rsidR="00DC70BA" w14:paraId="5FAFF00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05F5F"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984E"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16AA52E"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4F9C11"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32786" w14:textId="77777777" w:rsidR="00DC70BA" w:rsidRDefault="00DC70BA" w:rsidP="00DC70BA">
            <w:pPr>
              <w:spacing w:after="0"/>
              <w:rPr>
                <w:rFonts w:ascii="Arial" w:hAnsi="Arial"/>
                <w:b/>
                <w:color w:val="000000"/>
                <w:sz w:val="18"/>
              </w:rPr>
            </w:pPr>
          </w:p>
        </w:tc>
      </w:tr>
      <w:tr w:rsidR="00DC70BA" w14:paraId="7D276D26"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B975CA2" w14:textId="77777777" w:rsidR="00DC70BA" w:rsidRPr="00050EB8" w:rsidRDefault="00DC70BA" w:rsidP="00DC70BA">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n3</w:t>
            </w:r>
            <w:r w:rsidRPr="009B4792">
              <w:rPr>
                <w:rFonts w:ascii="Arial" w:eastAsia="宋体" w:hAnsi="Arial"/>
                <w:color w:val="000000"/>
                <w:sz w:val="18"/>
                <w:lang w:eastAsia="zh-CN"/>
              </w:rPr>
              <w:t>-</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8C9AE41" w14:textId="77777777" w:rsidR="00DC70BA" w:rsidRPr="00050EB8" w:rsidRDefault="00DC70B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C2EFA1B"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13DDFCF"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BFE7BC"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6629E17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6FBBD86A"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6A4535"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DCEE8"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DC70BA" w14:paraId="663895C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46F5"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162474" w14:textId="77777777" w:rsidR="00DC70BA" w:rsidRPr="00050EB8" w:rsidRDefault="00DC70BA" w:rsidP="00DC70BA">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181754C"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E7DA174"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4A7A580"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E84E87B"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5BD78D60" w14:textId="77777777" w:rsidR="00DC70BA"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7577BC8"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723494AD"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DC70BA" w14:paraId="30A55AF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6C08C"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A578C1" w14:textId="77777777" w:rsidR="00DC70BA" w:rsidRPr="00050EB8" w:rsidRDefault="00DC70BA" w:rsidP="00DC70BA">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71638F0"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A932B3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AED2AED" w14:textId="77777777" w:rsidR="00DC70BA" w:rsidRPr="00050EB8" w:rsidRDefault="00DC70BA"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794B96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99DFE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D2EF323" w14:textId="77777777" w:rsidR="00DC70BA" w:rsidRPr="00050EB8" w:rsidRDefault="00DC70BA" w:rsidP="00DC70BA">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32604E" w14:textId="77777777" w:rsidR="00DC70BA" w:rsidRPr="00050EB8" w:rsidRDefault="00DC70B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529F8C46" w14:textId="77777777" w:rsidR="00DC70BA" w:rsidRDefault="00DC70BA" w:rsidP="00DC70BA">
      <w:pPr>
        <w:rPr>
          <w:lang w:eastAsia="ko-KR"/>
        </w:rPr>
      </w:pPr>
    </w:p>
    <w:p w14:paraId="4DD52B67" w14:textId="09AF6225" w:rsidR="00DC70BA" w:rsidRDefault="00DC70BA" w:rsidP="00DC70BA">
      <w:pPr>
        <w:pStyle w:val="41"/>
      </w:pPr>
      <w:bookmarkStart w:id="335" w:name="_Toc129109107"/>
      <w:r>
        <w:rPr>
          <w:rFonts w:hint="eastAsia"/>
        </w:rPr>
        <w:t>5.31.</w:t>
      </w:r>
      <w:r>
        <w:t>1.2</w:t>
      </w:r>
      <w:r>
        <w:tab/>
        <w:t xml:space="preserve">Channel bandwidths per operating band for </w:t>
      </w:r>
      <w:r>
        <w:rPr>
          <w:rFonts w:hint="eastAsia"/>
        </w:rPr>
        <w:t>CA</w:t>
      </w:r>
      <w:bookmarkEnd w:id="335"/>
    </w:p>
    <w:p w14:paraId="05EEDD52" w14:textId="30656FC9" w:rsidR="00DC70BA" w:rsidRDefault="00DC70BA" w:rsidP="00DC70BA">
      <w:pPr>
        <w:pStyle w:val="TH"/>
        <w:rPr>
          <w:rFonts w:cs="Arial"/>
        </w:rPr>
      </w:pPr>
      <w:r>
        <w:rPr>
          <w:rFonts w:cs="Arial"/>
        </w:rPr>
        <w:t>Table 5.31.1.2-1: Supported bandwidths per CA band combination of band n3+n40+n77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70BA" w14:paraId="6D51C02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7AD5088" w14:textId="77777777" w:rsidR="00DC70BA" w:rsidRDefault="00DC70B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EF73EA9" w14:textId="77777777" w:rsidR="00DC70BA" w:rsidRDefault="00DC70B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2B9749" w14:textId="77777777" w:rsidR="00DC70BA" w:rsidRDefault="00DC70B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7A6B5" w14:textId="77777777" w:rsidR="00DC70BA" w:rsidRDefault="00DC70B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A349C5" w14:textId="77777777" w:rsidR="00DC70BA" w:rsidRDefault="00DC70BA" w:rsidP="00DC70BA">
            <w:pPr>
              <w:pStyle w:val="TAH"/>
              <w:overflowPunct w:val="0"/>
              <w:autoSpaceDE w:val="0"/>
              <w:autoSpaceDN w:val="0"/>
              <w:adjustRightInd w:val="0"/>
              <w:rPr>
                <w:lang w:eastAsia="zh-CN"/>
              </w:rPr>
            </w:pPr>
            <w:r>
              <w:t>Bandwidth combination set</w:t>
            </w:r>
          </w:p>
        </w:tc>
      </w:tr>
      <w:tr w:rsidR="00DC70BA" w14:paraId="765876E5"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4FA0B"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9779A"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91756">
              <w:rPr>
                <w:lang w:val="en-US"/>
              </w:rPr>
              <w:t>A-</w:t>
            </w:r>
            <w:r>
              <w:rPr>
                <w:rFonts w:eastAsia="宋体" w:hint="eastAsia"/>
                <w:lang w:eastAsia="zh-CN"/>
              </w:rPr>
              <w:t>n40A</w:t>
            </w:r>
          </w:p>
          <w:p w14:paraId="58AE0F4F"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288E24AA"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702154DD"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18A96"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20EE7057"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7D3EEAE5"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D61F5C"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E31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7EAF71"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D6F12"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63AEA64" w14:textId="77777777" w:rsidR="00DC70BA" w:rsidRDefault="00DC70BA" w:rsidP="00DC70BA">
            <w:pPr>
              <w:pStyle w:val="TAC"/>
              <w:overflowPunct w:val="0"/>
              <w:autoSpaceDE w:val="0"/>
              <w:autoSpaceDN w:val="0"/>
              <w:adjustRightInd w:val="0"/>
              <w:rPr>
                <w:lang w:eastAsia="zh-CN"/>
              </w:rPr>
            </w:pPr>
          </w:p>
        </w:tc>
      </w:tr>
      <w:tr w:rsidR="00DC70BA" w14:paraId="3E800B43"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5AF5"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6E4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405F35"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148EC" w14:textId="77777777" w:rsidR="00DC70BA" w:rsidRPr="00C85666" w:rsidRDefault="00DC70BA" w:rsidP="00DC70BA">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76950" w14:textId="77777777" w:rsidR="00DC70BA" w:rsidRDefault="00DC70BA" w:rsidP="00DC70BA">
            <w:pPr>
              <w:pStyle w:val="TAC"/>
              <w:overflowPunct w:val="0"/>
              <w:autoSpaceDE w:val="0"/>
              <w:autoSpaceDN w:val="0"/>
              <w:adjustRightInd w:val="0"/>
              <w:rPr>
                <w:lang w:eastAsia="zh-CN"/>
              </w:rPr>
            </w:pPr>
          </w:p>
        </w:tc>
      </w:tr>
      <w:tr w:rsidR="00DC70BA" w14:paraId="47C61D4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CE414"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ABD5"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880764">
              <w:rPr>
                <w:lang w:val="en-US"/>
              </w:rPr>
              <w:t>A-</w:t>
            </w:r>
            <w:r>
              <w:rPr>
                <w:rFonts w:eastAsia="宋体" w:hint="eastAsia"/>
                <w:lang w:eastAsia="zh-CN"/>
              </w:rPr>
              <w:t>n40A</w:t>
            </w:r>
          </w:p>
          <w:p w14:paraId="22FAD8AE"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n3</w:t>
            </w:r>
            <w:r w:rsidRPr="00BF1333">
              <w:rPr>
                <w:lang w:val="en-US"/>
              </w:rPr>
              <w:t>A-</w:t>
            </w:r>
            <w:r>
              <w:rPr>
                <w:rFonts w:eastAsia="宋体"/>
                <w:lang w:eastAsia="zh-CN"/>
              </w:rPr>
              <w:t>n77A</w:t>
            </w:r>
          </w:p>
          <w:p w14:paraId="0C575DEF" w14:textId="77777777" w:rsidR="00DC70BA" w:rsidRDefault="00DC70BA" w:rsidP="00DC70BA">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0EBB61AF"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9F3178"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07399998"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20110C96"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65D39EE"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427D8"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5F94EC8"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5002CF"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08882DC" w14:textId="77777777" w:rsidR="00DC70BA" w:rsidRDefault="00DC70BA" w:rsidP="00DC70BA">
            <w:pPr>
              <w:pStyle w:val="TAC"/>
              <w:overflowPunct w:val="0"/>
              <w:autoSpaceDE w:val="0"/>
              <w:autoSpaceDN w:val="0"/>
              <w:adjustRightInd w:val="0"/>
              <w:rPr>
                <w:lang w:eastAsia="zh-CN"/>
              </w:rPr>
            </w:pPr>
          </w:p>
        </w:tc>
      </w:tr>
      <w:tr w:rsidR="00DC70BA" w14:paraId="5F8549E0"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CA817"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94CC6"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1B340A4"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9F09" w14:textId="77777777" w:rsidR="00DC70BA" w:rsidRPr="00C85666" w:rsidRDefault="00DC70BA" w:rsidP="00DC70BA">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8CC60" w14:textId="77777777" w:rsidR="00DC70BA" w:rsidRDefault="00DC70BA" w:rsidP="00DC70BA">
            <w:pPr>
              <w:pStyle w:val="TAC"/>
              <w:overflowPunct w:val="0"/>
              <w:autoSpaceDE w:val="0"/>
              <w:autoSpaceDN w:val="0"/>
              <w:adjustRightInd w:val="0"/>
              <w:rPr>
                <w:lang w:eastAsia="zh-CN"/>
              </w:rPr>
            </w:pPr>
          </w:p>
        </w:tc>
      </w:tr>
    </w:tbl>
    <w:p w14:paraId="17700FC3" w14:textId="77777777" w:rsidR="00DC70BA" w:rsidRDefault="00DC70BA" w:rsidP="00DC70BA">
      <w:pPr>
        <w:pStyle w:val="TH"/>
        <w:sectPr w:rsidR="00DC70BA">
          <w:pgSz w:w="11906" w:h="16838"/>
          <w:pgMar w:top="567" w:right="1134" w:bottom="709" w:left="1134" w:header="720" w:footer="720" w:gutter="0"/>
          <w:cols w:space="720"/>
          <w:docGrid w:linePitch="272"/>
        </w:sectPr>
      </w:pPr>
    </w:p>
    <w:p w14:paraId="41196935" w14:textId="5A3723D6" w:rsidR="00DC70BA" w:rsidRDefault="00DC70BA" w:rsidP="00DC70BA">
      <w:pPr>
        <w:pStyle w:val="41"/>
      </w:pPr>
      <w:bookmarkStart w:id="336" w:name="_Toc129109108"/>
      <w:r>
        <w:rPr>
          <w:rFonts w:hint="eastAsia"/>
        </w:rPr>
        <w:t>5.31.</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36"/>
    </w:p>
    <w:p w14:paraId="06E5E708" w14:textId="77777777" w:rsidR="00DC70BA" w:rsidRDefault="00DC70BA" w:rsidP="00DC70BA">
      <w:r>
        <w:t xml:space="preserve">For </w:t>
      </w:r>
      <w:r>
        <w:rPr>
          <w:lang w:eastAsia="zh-CN"/>
        </w:rPr>
        <w:t>CA_n3</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r>
        <w:t xml:space="preserve"> and are given in the tables below.</w:t>
      </w:r>
    </w:p>
    <w:p w14:paraId="3CDCCA0A" w14:textId="0DF3CBAF" w:rsidR="00DC70BA" w:rsidRDefault="00DC70BA" w:rsidP="00DC70BA">
      <w:pPr>
        <w:pStyle w:val="TH"/>
        <w:rPr>
          <w:rFonts w:cs="Arial"/>
        </w:rPr>
      </w:pPr>
      <w:r>
        <w:rPr>
          <w:rFonts w:cs="Arial"/>
        </w:rPr>
        <w:t xml:space="preserve">Table </w:t>
      </w:r>
      <w:r>
        <w:rPr>
          <w:rFonts w:cs="Arial" w:hint="eastAsia"/>
        </w:rPr>
        <w:t>5.31</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C70BA" w14:paraId="72A12EB7" w14:textId="77777777" w:rsidTr="00DC70BA">
        <w:trPr>
          <w:jc w:val="center"/>
        </w:trPr>
        <w:tc>
          <w:tcPr>
            <w:tcW w:w="2336" w:type="dxa"/>
            <w:vMerge w:val="restart"/>
            <w:tcBorders>
              <w:top w:val="single" w:sz="4" w:space="0" w:color="auto"/>
              <w:left w:val="single" w:sz="4" w:space="0" w:color="auto"/>
              <w:right w:val="single" w:sz="4" w:space="0" w:color="auto"/>
            </w:tcBorders>
          </w:tcPr>
          <w:p w14:paraId="7D3FBAF2" w14:textId="77777777" w:rsidR="00DC70BA" w:rsidRDefault="00DC70BA" w:rsidP="00DC70BA">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F3C38A" w14:textId="77777777" w:rsidR="00DC70BA" w:rsidRDefault="00DC70BA" w:rsidP="00DC70BA">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DC70BA" w14:paraId="4CCD9B9F" w14:textId="77777777" w:rsidTr="00DC70BA">
        <w:trPr>
          <w:jc w:val="center"/>
        </w:trPr>
        <w:tc>
          <w:tcPr>
            <w:tcW w:w="2336" w:type="dxa"/>
            <w:vMerge/>
            <w:tcBorders>
              <w:left w:val="single" w:sz="4" w:space="0" w:color="auto"/>
              <w:bottom w:val="single" w:sz="4" w:space="0" w:color="auto"/>
              <w:right w:val="single" w:sz="4" w:space="0" w:color="auto"/>
            </w:tcBorders>
          </w:tcPr>
          <w:p w14:paraId="2C8A1B6B" w14:textId="77777777" w:rsidR="00DC70BA" w:rsidRDefault="00DC70BA" w:rsidP="00DC70BA">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94A91F1" w14:textId="77777777" w:rsidR="00DC70BA" w:rsidRDefault="00DC70BA" w:rsidP="00DC70BA">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DC70BA" w14:paraId="05B20188"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D81123" w14:textId="77777777" w:rsidR="00DC70BA" w:rsidRDefault="00DC70BA" w:rsidP="00DC70BA">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160E2F"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2AE9D5"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hint="eastAsia"/>
                <w:sz w:val="18"/>
                <w:lang w:val="en-US" w:eastAsia="zh-CN"/>
              </w:rPr>
              <w:t>0</w:t>
            </w:r>
            <w:r w:rsidRPr="00606BC3">
              <w:rPr>
                <w:rFonts w:ascii="Arial" w:eastAsia="等线"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59522B" w14:textId="77777777" w:rsidR="00DC70BA" w:rsidRPr="00606BC3" w:rsidRDefault="00DC70BA" w:rsidP="00DC70BA">
            <w:pPr>
              <w:keepNext/>
              <w:keepLines/>
              <w:spacing w:after="0"/>
              <w:jc w:val="center"/>
              <w:rPr>
                <w:rFonts w:ascii="Arial" w:eastAsia="等线" w:hAnsi="Arial"/>
                <w:sz w:val="18"/>
                <w:lang w:val="en-US" w:eastAsia="zh-CN"/>
              </w:rPr>
            </w:pPr>
            <w:r w:rsidRPr="00606BC3">
              <w:rPr>
                <w:rFonts w:ascii="Arial" w:eastAsia="等线" w:hAnsi="Arial"/>
                <w:sz w:val="18"/>
                <w:lang w:val="en-US" w:eastAsia="zh-CN"/>
              </w:rPr>
              <w:t>0.8</w:t>
            </w:r>
          </w:p>
        </w:tc>
      </w:tr>
      <w:tr w:rsidR="00DC70BA" w14:paraId="5E6280F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F183F1" w14:textId="77777777" w:rsidR="00DC70BA" w:rsidRPr="00901DE9" w:rsidRDefault="00DC70B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45F7D9C" w14:textId="77777777" w:rsidR="00DC70BA" w:rsidRDefault="00DC70BA" w:rsidP="00DC70BA">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03FA85E3" w14:textId="77777777" w:rsidR="00DC70BA" w:rsidRDefault="00DC70BA" w:rsidP="00DC70BA">
      <w:pPr>
        <w:rPr>
          <w:lang w:eastAsia="ko-KR"/>
        </w:rPr>
      </w:pPr>
    </w:p>
    <w:p w14:paraId="3CEEF622" w14:textId="56D4A2BB" w:rsidR="00DC70BA" w:rsidRDefault="00DC70BA" w:rsidP="00DC70BA">
      <w:pPr>
        <w:pStyle w:val="TH"/>
      </w:pPr>
      <w:r>
        <w:rPr>
          <w:rFonts w:cs="Arial"/>
        </w:rPr>
        <w:t>Table 5.31.1.3-2: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C70BA" w:rsidRPr="00F92868" w14:paraId="34A50D6A" w14:textId="77777777" w:rsidTr="00DC70BA">
        <w:trPr>
          <w:trHeight w:val="187"/>
          <w:jc w:val="center"/>
        </w:trPr>
        <w:tc>
          <w:tcPr>
            <w:tcW w:w="1594" w:type="dxa"/>
            <w:vMerge w:val="restart"/>
          </w:tcPr>
          <w:p w14:paraId="366557AF" w14:textId="77777777" w:rsidR="00DC70BA" w:rsidRPr="00F92868" w:rsidRDefault="00DC70BA" w:rsidP="00DC70BA">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8E1AC8A" w14:textId="77777777" w:rsidR="00DC70BA" w:rsidRPr="00F92868" w:rsidRDefault="00DC70BA" w:rsidP="00DC70BA">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DC70BA" w:rsidRPr="00F92868" w14:paraId="5A4B5103" w14:textId="77777777" w:rsidTr="00DC70BA">
        <w:trPr>
          <w:trHeight w:val="187"/>
          <w:jc w:val="center"/>
        </w:trPr>
        <w:tc>
          <w:tcPr>
            <w:tcW w:w="1594" w:type="dxa"/>
            <w:vMerge/>
            <w:tcBorders>
              <w:bottom w:val="single" w:sz="4" w:space="0" w:color="auto"/>
            </w:tcBorders>
          </w:tcPr>
          <w:p w14:paraId="3B0068D6" w14:textId="77777777" w:rsidR="00DC70BA" w:rsidRPr="00F92868" w:rsidRDefault="00DC70BA" w:rsidP="00DC70BA">
            <w:pPr>
              <w:keepNext/>
              <w:keepLines/>
              <w:spacing w:after="0"/>
              <w:jc w:val="center"/>
              <w:rPr>
                <w:rFonts w:ascii="Arial" w:eastAsia="等线" w:hAnsi="Arial"/>
                <w:b/>
                <w:sz w:val="18"/>
              </w:rPr>
            </w:pPr>
          </w:p>
        </w:tc>
        <w:tc>
          <w:tcPr>
            <w:tcW w:w="5845" w:type="dxa"/>
            <w:gridSpan w:val="3"/>
            <w:vAlign w:val="center"/>
          </w:tcPr>
          <w:p w14:paraId="19C29E9B" w14:textId="77777777" w:rsidR="00DC70BA" w:rsidRPr="00F92868" w:rsidRDefault="00DC70BA" w:rsidP="00DC70BA">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DC70BA" w:rsidRPr="00F92868" w14:paraId="4B7676B3" w14:textId="77777777" w:rsidTr="00DC70BA">
        <w:trPr>
          <w:trHeight w:val="187"/>
          <w:jc w:val="center"/>
        </w:trPr>
        <w:tc>
          <w:tcPr>
            <w:tcW w:w="1594" w:type="dxa"/>
            <w:shd w:val="clear" w:color="auto" w:fill="auto"/>
          </w:tcPr>
          <w:p w14:paraId="166FBC7B" w14:textId="77777777" w:rsidR="00DC70BA" w:rsidRPr="00F92868" w:rsidRDefault="00DC70BA" w:rsidP="00DC70BA">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579E6CBC"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szCs w:val="22"/>
                <w:lang w:val="en-US" w:eastAsia="zh-CN"/>
              </w:rPr>
              <w:t>-</w:t>
            </w:r>
          </w:p>
        </w:tc>
        <w:tc>
          <w:tcPr>
            <w:tcW w:w="1948" w:type="dxa"/>
            <w:vAlign w:val="center"/>
          </w:tcPr>
          <w:p w14:paraId="73BE4F05"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hint="eastAsia"/>
                <w:szCs w:val="22"/>
                <w:lang w:val="en-US" w:eastAsia="zh-CN"/>
              </w:rPr>
              <w:t>-</w:t>
            </w:r>
          </w:p>
        </w:tc>
        <w:tc>
          <w:tcPr>
            <w:tcW w:w="1949" w:type="dxa"/>
            <w:vAlign w:val="center"/>
          </w:tcPr>
          <w:p w14:paraId="66EA7424" w14:textId="77777777" w:rsidR="00DC70BA" w:rsidRPr="00CB1BF9" w:rsidRDefault="00DC70BA" w:rsidP="00DC70BA">
            <w:pPr>
              <w:keepNext/>
              <w:keepLines/>
              <w:spacing w:after="0"/>
              <w:jc w:val="center"/>
              <w:rPr>
                <w:rFonts w:eastAsia="等线" w:cs="Arial"/>
                <w:szCs w:val="22"/>
                <w:lang w:val="en-US" w:eastAsia="zh-CN"/>
              </w:rPr>
            </w:pPr>
            <w:r w:rsidRPr="00CB1BF9">
              <w:rPr>
                <w:rFonts w:eastAsia="等线" w:cs="Arial" w:hint="eastAsia"/>
                <w:szCs w:val="22"/>
                <w:lang w:val="en-US" w:eastAsia="zh-CN"/>
              </w:rPr>
              <w:t>-</w:t>
            </w:r>
          </w:p>
        </w:tc>
      </w:tr>
      <w:tr w:rsidR="00DC70BA" w:rsidRPr="00F92868" w14:paraId="3F2877B8" w14:textId="77777777" w:rsidTr="00DC70BA">
        <w:trPr>
          <w:trHeight w:val="187"/>
          <w:jc w:val="center"/>
        </w:trPr>
        <w:tc>
          <w:tcPr>
            <w:tcW w:w="7439" w:type="dxa"/>
            <w:gridSpan w:val="4"/>
            <w:tcBorders>
              <w:bottom w:val="single" w:sz="4" w:space="0" w:color="auto"/>
            </w:tcBorders>
            <w:shd w:val="clear" w:color="auto" w:fill="auto"/>
          </w:tcPr>
          <w:p w14:paraId="1AB480E7" w14:textId="77777777" w:rsidR="00DC70BA" w:rsidRPr="00901DE9" w:rsidRDefault="00DC70BA" w:rsidP="00DC70BA">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19C1E986" w14:textId="77777777" w:rsidR="00DC70BA" w:rsidRDefault="00DC70BA" w:rsidP="00DC70BA">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0E85B6F9" w14:textId="77777777" w:rsidR="00DC70BA" w:rsidRDefault="00DC70BA" w:rsidP="00DC70BA"/>
    <w:p w14:paraId="3AC91BDD" w14:textId="2DEB7C3F" w:rsidR="00DC70BA" w:rsidRPr="00A20126" w:rsidRDefault="00DC70BA" w:rsidP="00DC70BA">
      <w:pPr>
        <w:pStyle w:val="31"/>
      </w:pPr>
      <w:bookmarkStart w:id="337" w:name="_Toc129109109"/>
      <w:r>
        <w:t>5.31.2</w:t>
      </w:r>
      <w:r>
        <w:tab/>
      </w:r>
      <w:r w:rsidRPr="00A20126">
        <w:t>Specific for 2 bands UL CA</w:t>
      </w:r>
      <w:bookmarkEnd w:id="337"/>
    </w:p>
    <w:p w14:paraId="503EC9F9" w14:textId="2BDC7ACD" w:rsidR="00DC70BA" w:rsidRPr="00A20126" w:rsidRDefault="00DC70BA" w:rsidP="00DC70BA">
      <w:pPr>
        <w:pStyle w:val="41"/>
      </w:pPr>
      <w:bookmarkStart w:id="338" w:name="_Toc129109110"/>
      <w:r>
        <w:rPr>
          <w:rFonts w:hint="eastAsia"/>
        </w:rPr>
        <w:t>5.31.2</w:t>
      </w:r>
      <w:r>
        <w:t>.1</w:t>
      </w:r>
      <w:r>
        <w:tab/>
      </w:r>
      <w:r>
        <w:rPr>
          <w:rFonts w:hint="eastAsia"/>
        </w:rPr>
        <w:t>UE co-existence studies</w:t>
      </w:r>
      <w:bookmarkEnd w:id="338"/>
    </w:p>
    <w:p w14:paraId="13D72363" w14:textId="77777777" w:rsidR="00DC70BA"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n3-n40 gives IMD2 and IMD5 into DL n77.</w:t>
      </w:r>
    </w:p>
    <w:p w14:paraId="3F753CD8" w14:textId="77777777" w:rsidR="00DC70BA"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n3-n77 gives IMD2 and IMD5 into DL n40.</w:t>
      </w:r>
    </w:p>
    <w:p w14:paraId="0FAC06EF" w14:textId="77777777" w:rsidR="00DC70BA" w:rsidRPr="0089391C" w:rsidRDefault="00DC70BA" w:rsidP="00DC70BA">
      <w:pPr>
        <w:pStyle w:val="Guidance"/>
        <w:rPr>
          <w:rFonts w:eastAsia="宋体"/>
          <w:i w:val="0"/>
          <w:color w:val="auto"/>
          <w:szCs w:val="22"/>
          <w:lang w:val="en-US" w:eastAsia="zh-CN"/>
        </w:rPr>
      </w:pPr>
      <w:r>
        <w:rPr>
          <w:rFonts w:eastAsia="宋体"/>
          <w:i w:val="0"/>
          <w:color w:val="auto"/>
          <w:szCs w:val="22"/>
          <w:lang w:val="en-US" w:eastAsia="zh-CN"/>
        </w:rPr>
        <w:t>UL n40-n77 gives IMD2 and IMD4 into DL n3.</w:t>
      </w:r>
    </w:p>
    <w:p w14:paraId="5592B7D8" w14:textId="43D09596" w:rsidR="00DC70BA" w:rsidRPr="00A20126" w:rsidRDefault="00DC70BA" w:rsidP="00DC70BA">
      <w:pPr>
        <w:pStyle w:val="41"/>
      </w:pPr>
      <w:bookmarkStart w:id="339" w:name="_Toc129109111"/>
      <w:r>
        <w:rPr>
          <w:rFonts w:hint="eastAsia"/>
        </w:rPr>
        <w:t>5.31.2</w:t>
      </w:r>
      <w:r w:rsidRPr="00A20126">
        <w:t>.2</w:t>
      </w:r>
      <w:r w:rsidRPr="00A20126">
        <w:tab/>
        <w:t>REFSENS requirements</w:t>
      </w:r>
      <w:bookmarkEnd w:id="339"/>
    </w:p>
    <w:p w14:paraId="78A3BC12" w14:textId="77777777" w:rsidR="00DC70BA" w:rsidRDefault="00DC70BA" w:rsidP="00DC70BA">
      <w:r>
        <w:t xml:space="preserve">Based on the co-existence studies there are a need to define MSD values. MSD values from </w:t>
      </w:r>
      <w:r>
        <w:rPr>
          <w:color w:val="000000"/>
          <w:lang w:eastAsia="zh-CN"/>
        </w:rPr>
        <w:t>CA_n1-n41-n79</w:t>
      </w:r>
      <w:r>
        <w:t xml:space="preserve"> are reused.</w:t>
      </w:r>
    </w:p>
    <w:p w14:paraId="3C73003E" w14:textId="24EEBA6E" w:rsidR="00DC70BA" w:rsidRDefault="00DC70BA" w:rsidP="00DC70BA">
      <w:pPr>
        <w:pStyle w:val="TH"/>
        <w:rPr>
          <w:rFonts w:cs="Arial"/>
        </w:rPr>
      </w:pPr>
      <w:r>
        <w:rPr>
          <w:rFonts w:cs="Arial"/>
        </w:rPr>
        <w:t>Table 5.31.2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70BA" w14:paraId="6A475341"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DD0E30" w14:textId="77777777" w:rsidR="00DC70BA" w:rsidRDefault="00DC70BA"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75FBBE" w14:textId="77777777" w:rsidR="00DC70BA" w:rsidRDefault="00DC70BA" w:rsidP="00DC70BA">
            <w:pPr>
              <w:pStyle w:val="TAH"/>
            </w:pPr>
            <w:r>
              <w:t>Source of IMD</w:t>
            </w:r>
          </w:p>
        </w:tc>
      </w:tr>
      <w:tr w:rsidR="00DC70BA" w14:paraId="2BB213AA"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51DD66" w14:textId="77777777" w:rsidR="00DC70BA" w:rsidRDefault="00DC70BA"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A76466" w14:textId="77777777" w:rsidR="00DC70BA" w:rsidRDefault="00DC70BA"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8C38ECC" w14:textId="77777777" w:rsidR="00DC70BA" w:rsidRDefault="00DC70BA"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149F79B" w14:textId="77777777" w:rsidR="00DC70BA" w:rsidRDefault="00DC70BA"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DACEACC" w14:textId="77777777" w:rsidR="00DC70BA" w:rsidRDefault="00DC70BA"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B866C2" w14:textId="77777777" w:rsidR="00DC70BA" w:rsidRDefault="00DC70BA"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64AE15E" w14:textId="77777777" w:rsidR="00DC70BA" w:rsidRDefault="00DC70BA"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1B4922A" w14:textId="77777777" w:rsidR="00DC70BA" w:rsidRDefault="00DC70BA"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75825E2" w14:textId="77777777" w:rsidR="00DC70BA" w:rsidRDefault="00DC70BA" w:rsidP="00DC70BA">
            <w:pPr>
              <w:pStyle w:val="TAH"/>
            </w:pPr>
          </w:p>
        </w:tc>
      </w:tr>
      <w:tr w:rsidR="00DC70BA" w14:paraId="7EB41AF0"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A91BF3" w14:textId="77777777" w:rsidR="00DC70BA" w:rsidRDefault="00DC70BA" w:rsidP="00DC70BA">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17A22627"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29E56B9" w14:textId="77777777" w:rsidR="00DC70BA" w:rsidRDefault="00DC70BA" w:rsidP="00DC70BA">
            <w:pPr>
              <w:pStyle w:val="TAC"/>
              <w:rPr>
                <w:lang w:val="en-US" w:eastAsia="ko-KR"/>
              </w:rPr>
            </w:pPr>
            <w:r>
              <w:rPr>
                <w:lang w:val="en-US" w:eastAsia="ko-KR"/>
              </w:rPr>
              <w:t>1730</w:t>
            </w:r>
          </w:p>
        </w:tc>
        <w:tc>
          <w:tcPr>
            <w:tcW w:w="964" w:type="dxa"/>
            <w:tcBorders>
              <w:top w:val="single" w:sz="4" w:space="0" w:color="auto"/>
              <w:left w:val="single" w:sz="4" w:space="0" w:color="auto"/>
              <w:right w:val="single" w:sz="4" w:space="0" w:color="auto"/>
            </w:tcBorders>
          </w:tcPr>
          <w:p w14:paraId="4F71C5A8"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B89EB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7ACABE9" w14:textId="77777777" w:rsidR="00DC70BA" w:rsidRDefault="00DC70BA" w:rsidP="00DC70BA">
            <w:pPr>
              <w:pStyle w:val="TAC"/>
              <w:rPr>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64C1204"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F5BED69" w14:textId="77777777" w:rsidR="00DC70BA" w:rsidRDefault="00DC70BA"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4AF9356" w14:textId="77777777" w:rsidR="00DC70BA" w:rsidRDefault="00DC70BA" w:rsidP="00DC70BA">
            <w:pPr>
              <w:pStyle w:val="TAC"/>
            </w:pPr>
            <w:r>
              <w:t>N/A</w:t>
            </w:r>
          </w:p>
        </w:tc>
      </w:tr>
      <w:tr w:rsidR="00DC70BA" w14:paraId="13C87B93"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A5B14"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04EBB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2D31F46" w14:textId="77777777" w:rsidR="00DC70BA" w:rsidRDefault="00DC70BA" w:rsidP="00DC70BA">
            <w:pPr>
              <w:pStyle w:val="TAC"/>
              <w:rPr>
                <w:lang w:val="en-US" w:eastAsia="ko-KR"/>
              </w:rPr>
            </w:pPr>
            <w:r>
              <w:rPr>
                <w:lang w:val="en-US" w:eastAsia="ko-KR"/>
              </w:rPr>
              <w:t>2320</w:t>
            </w:r>
          </w:p>
        </w:tc>
        <w:tc>
          <w:tcPr>
            <w:tcW w:w="964" w:type="dxa"/>
            <w:tcBorders>
              <w:top w:val="single" w:sz="4" w:space="0" w:color="auto"/>
              <w:left w:val="single" w:sz="4" w:space="0" w:color="auto"/>
              <w:right w:val="single" w:sz="4" w:space="0" w:color="auto"/>
            </w:tcBorders>
          </w:tcPr>
          <w:p w14:paraId="686393D3"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F2AE5DC"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BC10B74" w14:textId="77777777" w:rsidR="00DC70BA" w:rsidRDefault="00DC70BA" w:rsidP="00DC70BA">
            <w:pPr>
              <w:pStyle w:val="TAC"/>
              <w:rPr>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7E13582"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5CEAA4D" w14:textId="77777777" w:rsidR="00DC70BA" w:rsidRDefault="00DC70BA"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3467F901" w14:textId="77777777" w:rsidR="00DC70BA" w:rsidRDefault="00DC70BA" w:rsidP="00DC70BA">
            <w:pPr>
              <w:pStyle w:val="TAC"/>
            </w:pPr>
            <w:r>
              <w:t>N/A</w:t>
            </w:r>
          </w:p>
        </w:tc>
      </w:tr>
      <w:tr w:rsidR="00DC70BA" w14:paraId="4B8349B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97293"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ED1F68"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76DAC6D9" w14:textId="77777777" w:rsidR="00DC70BA" w:rsidRDefault="00DC70BA" w:rsidP="00DC70BA">
            <w:pPr>
              <w:pStyle w:val="TAC"/>
              <w:rPr>
                <w:lang w:val="en-US" w:eastAsia="ko-KR"/>
              </w:rPr>
            </w:pPr>
            <w:r>
              <w:rPr>
                <w:lang w:val="en-US" w:eastAsia="ko-KR"/>
              </w:rPr>
              <w:t>4050</w:t>
            </w:r>
          </w:p>
        </w:tc>
        <w:tc>
          <w:tcPr>
            <w:tcW w:w="964" w:type="dxa"/>
            <w:tcBorders>
              <w:top w:val="single" w:sz="4" w:space="0" w:color="auto"/>
              <w:left w:val="single" w:sz="4" w:space="0" w:color="auto"/>
              <w:right w:val="single" w:sz="4" w:space="0" w:color="auto"/>
            </w:tcBorders>
          </w:tcPr>
          <w:p w14:paraId="420B6C97"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B51BD23"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D1D137" w14:textId="77777777" w:rsidR="00DC70BA" w:rsidRDefault="00DC70BA" w:rsidP="00DC70BA">
            <w:pPr>
              <w:pStyle w:val="TAC"/>
              <w:rPr>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2153FB3B" w14:textId="77777777" w:rsidR="00DC70BA" w:rsidRDefault="00DC70BA" w:rsidP="00DC70BA">
            <w:pPr>
              <w:pStyle w:val="TAC"/>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DD9CE84"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7D46DC1" w14:textId="77777777" w:rsidR="00DC70BA" w:rsidRDefault="00DC70BA" w:rsidP="00DC70BA">
            <w:pPr>
              <w:pStyle w:val="TAC"/>
            </w:pPr>
            <w:r>
              <w:t>IMD2</w:t>
            </w:r>
            <w:r>
              <w:rPr>
                <w:vertAlign w:val="superscript"/>
              </w:rPr>
              <w:t>1</w:t>
            </w:r>
          </w:p>
        </w:tc>
      </w:tr>
      <w:tr w:rsidR="00DC70BA" w14:paraId="6E09DE1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10CE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492F65"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FAC0CFB" w14:textId="77777777" w:rsidR="00DC70BA" w:rsidRDefault="00DC70BA" w:rsidP="00DC70BA">
            <w:pPr>
              <w:pStyle w:val="TAC"/>
              <w:rPr>
                <w:lang w:val="en-US" w:eastAsia="ko-KR"/>
              </w:rPr>
            </w:pPr>
            <w:r>
              <w:rPr>
                <w:lang w:val="en-US" w:eastAsia="ko-KR"/>
              </w:rPr>
              <w:t>1720</w:t>
            </w:r>
          </w:p>
        </w:tc>
        <w:tc>
          <w:tcPr>
            <w:tcW w:w="964" w:type="dxa"/>
            <w:tcBorders>
              <w:top w:val="single" w:sz="4" w:space="0" w:color="auto"/>
              <w:left w:val="single" w:sz="4" w:space="0" w:color="auto"/>
              <w:right w:val="single" w:sz="4" w:space="0" w:color="auto"/>
            </w:tcBorders>
          </w:tcPr>
          <w:p w14:paraId="067AEA7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3482166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A1225C" w14:textId="77777777" w:rsidR="00DC70BA" w:rsidRDefault="00DC70BA" w:rsidP="00DC70BA">
            <w:pPr>
              <w:pStyle w:val="TAC"/>
              <w:rPr>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29B01A2F"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63E9532A"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09286726" w14:textId="77777777" w:rsidR="00DC70BA" w:rsidRDefault="00DC70BA" w:rsidP="00DC70BA">
            <w:pPr>
              <w:pStyle w:val="TAC"/>
            </w:pPr>
            <w:r>
              <w:t>N/A</w:t>
            </w:r>
          </w:p>
        </w:tc>
      </w:tr>
      <w:tr w:rsidR="00DC70BA" w14:paraId="2C4CA8E0"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91409"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A25971"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14DF20F"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764BF127"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6F5EDA"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96AA6E"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8154AFB" w14:textId="77777777" w:rsidR="00DC70BA" w:rsidRDefault="00DC70BA" w:rsidP="00DC70BA">
            <w:pPr>
              <w:pStyle w:val="TAC"/>
            </w:pPr>
            <w:r>
              <w:t>29.4</w:t>
            </w:r>
          </w:p>
        </w:tc>
        <w:tc>
          <w:tcPr>
            <w:tcW w:w="828" w:type="dxa"/>
            <w:tcBorders>
              <w:top w:val="single" w:sz="4" w:space="0" w:color="auto"/>
              <w:left w:val="single" w:sz="4" w:space="0" w:color="auto"/>
              <w:right w:val="single" w:sz="4" w:space="0" w:color="auto"/>
            </w:tcBorders>
            <w:vAlign w:val="center"/>
          </w:tcPr>
          <w:p w14:paraId="03EA2CF8"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9CBD8E5" w14:textId="77777777" w:rsidR="00DC70BA" w:rsidRDefault="00DC70BA" w:rsidP="00DC70BA">
            <w:pPr>
              <w:pStyle w:val="TAC"/>
            </w:pPr>
            <w:r>
              <w:t>IMD2</w:t>
            </w:r>
            <w:r>
              <w:rPr>
                <w:vertAlign w:val="superscript"/>
              </w:rPr>
              <w:t>1</w:t>
            </w:r>
          </w:p>
        </w:tc>
      </w:tr>
      <w:tr w:rsidR="00DC70BA" w14:paraId="3D37DF99"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7717E"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C9B9A1"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53E31A92" w14:textId="77777777" w:rsidR="00DC70BA" w:rsidRDefault="00DC70BA" w:rsidP="00DC70BA">
            <w:pPr>
              <w:pStyle w:val="TAC"/>
              <w:rPr>
                <w:lang w:val="en-US" w:eastAsia="ko-KR"/>
              </w:rPr>
            </w:pPr>
            <w:r>
              <w:rPr>
                <w:lang w:val="en-US" w:eastAsia="ko-KR"/>
              </w:rPr>
              <w:t>4030</w:t>
            </w:r>
          </w:p>
        </w:tc>
        <w:tc>
          <w:tcPr>
            <w:tcW w:w="964" w:type="dxa"/>
            <w:tcBorders>
              <w:top w:val="single" w:sz="4" w:space="0" w:color="auto"/>
              <w:left w:val="single" w:sz="4" w:space="0" w:color="auto"/>
              <w:right w:val="single" w:sz="4" w:space="0" w:color="auto"/>
            </w:tcBorders>
          </w:tcPr>
          <w:p w14:paraId="4A7F3F03"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A1261E"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7400013" w14:textId="77777777" w:rsidR="00DC70BA" w:rsidRDefault="00DC70BA" w:rsidP="00DC70BA">
            <w:pPr>
              <w:pStyle w:val="TAC"/>
              <w:rPr>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4D4FB510"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05E210B1"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CA6FCAA" w14:textId="77777777" w:rsidR="00DC70BA" w:rsidRDefault="00DC70BA" w:rsidP="00DC70BA">
            <w:pPr>
              <w:pStyle w:val="TAC"/>
            </w:pPr>
            <w:r>
              <w:t>N/A</w:t>
            </w:r>
          </w:p>
        </w:tc>
      </w:tr>
      <w:tr w:rsidR="00DC70BA" w14:paraId="23A71B77"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9C242"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EE1100"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60F2197" w14:textId="77777777" w:rsidR="00DC70BA" w:rsidRDefault="00DC70BA" w:rsidP="00DC70BA">
            <w:pPr>
              <w:pStyle w:val="TAC"/>
              <w:rPr>
                <w:lang w:val="en-US" w:eastAsia="ko-KR"/>
              </w:rPr>
            </w:pPr>
            <w:r>
              <w:rPr>
                <w:lang w:val="en-US" w:eastAsia="ko-KR"/>
              </w:rPr>
              <w:t>1725</w:t>
            </w:r>
          </w:p>
        </w:tc>
        <w:tc>
          <w:tcPr>
            <w:tcW w:w="964" w:type="dxa"/>
            <w:tcBorders>
              <w:top w:val="single" w:sz="4" w:space="0" w:color="auto"/>
              <w:left w:val="single" w:sz="4" w:space="0" w:color="auto"/>
              <w:right w:val="single" w:sz="4" w:space="0" w:color="auto"/>
            </w:tcBorders>
          </w:tcPr>
          <w:p w14:paraId="2D88699C"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654851A6"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2712E30" w14:textId="77777777" w:rsidR="00DC70BA" w:rsidRDefault="00DC70BA" w:rsidP="00DC70BA">
            <w:pPr>
              <w:pStyle w:val="TAC"/>
              <w:rPr>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6B05BBF4" w14:textId="77777777" w:rsidR="00DC70BA" w:rsidRDefault="00DC70BA" w:rsidP="00DC70BA">
            <w:pPr>
              <w:pStyle w:val="TAC"/>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6087BA5"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1E7C5A76" w14:textId="77777777" w:rsidR="00DC70BA" w:rsidRDefault="00DC70BA" w:rsidP="00DC70BA">
            <w:pPr>
              <w:pStyle w:val="TAC"/>
            </w:pPr>
            <w:r>
              <w:t>IMD2</w:t>
            </w:r>
            <w:r>
              <w:rPr>
                <w:vertAlign w:val="superscript"/>
              </w:rPr>
              <w:t>2</w:t>
            </w:r>
          </w:p>
        </w:tc>
      </w:tr>
      <w:tr w:rsidR="00DC70BA" w14:paraId="17DFD28B"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5595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D1C99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E2F2495"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619B3EA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1BC01E75"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5D3D68"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8097C85"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EFAEDE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B86A7CB" w14:textId="77777777" w:rsidR="00DC70BA" w:rsidRDefault="00DC70BA" w:rsidP="00DC70BA">
            <w:pPr>
              <w:pStyle w:val="TAC"/>
            </w:pPr>
            <w:r>
              <w:t>N/A</w:t>
            </w:r>
          </w:p>
        </w:tc>
      </w:tr>
      <w:tr w:rsidR="00DC70BA" w14:paraId="0D3B0528"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CD007"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E5527E"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6A9A7D38" w14:textId="77777777" w:rsidR="00DC70BA" w:rsidRDefault="00DC70BA" w:rsidP="00DC70BA">
            <w:pPr>
              <w:pStyle w:val="TAC"/>
              <w:rPr>
                <w:lang w:val="en-US" w:eastAsia="ko-KR"/>
              </w:rPr>
            </w:pPr>
            <w:r>
              <w:rPr>
                <w:lang w:val="en-US" w:eastAsia="ko-KR"/>
              </w:rPr>
              <w:t>4130</w:t>
            </w:r>
          </w:p>
        </w:tc>
        <w:tc>
          <w:tcPr>
            <w:tcW w:w="964" w:type="dxa"/>
            <w:tcBorders>
              <w:top w:val="single" w:sz="4" w:space="0" w:color="auto"/>
              <w:left w:val="single" w:sz="4" w:space="0" w:color="auto"/>
              <w:right w:val="single" w:sz="4" w:space="0" w:color="auto"/>
            </w:tcBorders>
          </w:tcPr>
          <w:p w14:paraId="43C2C3B1"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1DA4681"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4DCF773D" w14:textId="77777777" w:rsidR="00DC70BA" w:rsidRDefault="00DC70BA" w:rsidP="00DC70BA">
            <w:pPr>
              <w:pStyle w:val="TAC"/>
              <w:rPr>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B1E37BA"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414CA8D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34F745BC" w14:textId="77777777" w:rsidR="00DC70BA" w:rsidRDefault="00DC70BA" w:rsidP="00DC70BA">
            <w:pPr>
              <w:pStyle w:val="TAC"/>
            </w:pPr>
            <w:r>
              <w:t>N/A</w:t>
            </w:r>
          </w:p>
        </w:tc>
      </w:tr>
      <w:tr w:rsidR="00DC70BA" w14:paraId="60B5D69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C418A6D" w14:textId="77777777" w:rsidR="00DC70BA" w:rsidRDefault="00DC70BA" w:rsidP="00DC70BA">
            <w:pPr>
              <w:pStyle w:val="TAN"/>
              <w:rPr>
                <w:lang w:eastAsia="ja-JP"/>
              </w:rPr>
            </w:pPr>
            <w:r>
              <w:t xml:space="preserve">NOTE </w:t>
            </w:r>
            <w:r>
              <w:rPr>
                <w:lang w:eastAsia="zh-CN"/>
              </w:rPr>
              <w:t>1</w:t>
            </w:r>
            <w:r>
              <w:t>:</w:t>
            </w:r>
            <w:r>
              <w:tab/>
              <w:t>This band is subject to IMD5 also which MSD is not specified.</w:t>
            </w:r>
          </w:p>
          <w:p w14:paraId="69684898" w14:textId="77777777" w:rsidR="00DC70BA" w:rsidRDefault="00DC70BA" w:rsidP="00DC70BA">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3E1FD2C3" w14:textId="77777777" w:rsidR="000C7A57" w:rsidRDefault="000C7A57" w:rsidP="00AC4AB0">
      <w:pPr>
        <w:rPr>
          <w:rFonts w:ascii="Arial" w:hAnsi="Arial" w:cs="Arial"/>
          <w:color w:val="0000FF"/>
          <w:sz w:val="32"/>
          <w:szCs w:val="32"/>
          <w:lang w:eastAsia="ja-JP"/>
        </w:rPr>
      </w:pPr>
    </w:p>
    <w:p w14:paraId="0E25D979" w14:textId="01B4924C" w:rsidR="00F87D1B" w:rsidRDefault="00F87D1B" w:rsidP="00F87D1B">
      <w:pPr>
        <w:pStyle w:val="21"/>
      </w:pPr>
      <w:bookmarkStart w:id="340" w:name="_Toc129109112"/>
      <w:r>
        <w:rPr>
          <w:rFonts w:hint="eastAsia"/>
        </w:rPr>
        <w:t>5.32</w:t>
      </w:r>
      <w:r w:rsidRPr="000469EC">
        <w:tab/>
      </w:r>
      <w:r>
        <w:rPr>
          <w:rFonts w:hint="eastAsia"/>
        </w:rPr>
        <w:t>CA_n28-n40</w:t>
      </w:r>
      <w:r>
        <w:t>-n77</w:t>
      </w:r>
      <w:bookmarkEnd w:id="340"/>
    </w:p>
    <w:p w14:paraId="5D14A855" w14:textId="4E4D3A41" w:rsidR="00F87D1B" w:rsidRPr="00A20126" w:rsidRDefault="00F87D1B" w:rsidP="00F87D1B">
      <w:pPr>
        <w:pStyle w:val="31"/>
      </w:pPr>
      <w:bookmarkStart w:id="341" w:name="_Toc129109113"/>
      <w:r>
        <w:t>5.32.1</w:t>
      </w:r>
      <w:r>
        <w:tab/>
        <w:t>Common for 1 band UL and 2 bands UL CA</w:t>
      </w:r>
      <w:bookmarkEnd w:id="341"/>
    </w:p>
    <w:p w14:paraId="7C8AB99D" w14:textId="2B6B2C87" w:rsidR="00F87D1B" w:rsidRDefault="00F87D1B" w:rsidP="00F87D1B">
      <w:pPr>
        <w:pStyle w:val="41"/>
      </w:pPr>
      <w:bookmarkStart w:id="342" w:name="_Toc129109114"/>
      <w:r>
        <w:rPr>
          <w:rFonts w:hint="eastAsia"/>
        </w:rPr>
        <w:t>5.32.1</w:t>
      </w:r>
      <w:r>
        <w:t>.1</w:t>
      </w:r>
      <w:r>
        <w:tab/>
        <w:t xml:space="preserve">Operating bands for </w:t>
      </w:r>
      <w:r>
        <w:rPr>
          <w:rFonts w:hint="eastAsia"/>
        </w:rPr>
        <w:t>CA</w:t>
      </w:r>
      <w:bookmarkEnd w:id="342"/>
    </w:p>
    <w:p w14:paraId="70FFBC16" w14:textId="17330129" w:rsidR="00F87D1B" w:rsidRPr="000469EC" w:rsidRDefault="00F87D1B" w:rsidP="00F87D1B">
      <w:pPr>
        <w:pStyle w:val="TH"/>
        <w:rPr>
          <w:rFonts w:cs="Arial"/>
        </w:rPr>
      </w:pPr>
      <w:r>
        <w:rPr>
          <w:rFonts w:cs="Arial"/>
        </w:rPr>
        <w:t>Table 5.32.1.1-1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7D1B" w14:paraId="3E4C942B"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DDF822B"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16DEF"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333A26"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4A92D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F0A73D"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Duplex Mode</w:t>
            </w:r>
          </w:p>
        </w:tc>
      </w:tr>
      <w:tr w:rsidR="00F87D1B" w14:paraId="2F16DE4F"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D1AA1"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4045"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D5703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3F671E"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C204" w14:textId="77777777" w:rsidR="00F87D1B" w:rsidRDefault="00F87D1B" w:rsidP="00DE3263">
            <w:pPr>
              <w:spacing w:after="0"/>
              <w:rPr>
                <w:rFonts w:ascii="Arial" w:hAnsi="Arial"/>
                <w:b/>
                <w:color w:val="000000"/>
                <w:sz w:val="18"/>
              </w:rPr>
            </w:pPr>
          </w:p>
        </w:tc>
      </w:tr>
      <w:tr w:rsidR="00F87D1B" w14:paraId="499E05D4" w14:textId="77777777" w:rsidTr="00DE326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41C9"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781A1"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34CD83"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4BCF420"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7227" w14:textId="77777777" w:rsidR="00F87D1B" w:rsidRDefault="00F87D1B" w:rsidP="00DE3263">
            <w:pPr>
              <w:spacing w:after="0"/>
              <w:rPr>
                <w:rFonts w:ascii="Arial" w:hAnsi="Arial"/>
                <w:b/>
                <w:color w:val="000000"/>
                <w:sz w:val="18"/>
              </w:rPr>
            </w:pPr>
          </w:p>
        </w:tc>
      </w:tr>
      <w:tr w:rsidR="00F87D1B" w14:paraId="6230141D"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5270AE" w14:textId="77777777" w:rsidR="00F87D1B" w:rsidRPr="00050EB8" w:rsidRDefault="00F87D1B" w:rsidP="00DE3263">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w:t>
            </w:r>
            <w:r>
              <w:rPr>
                <w:rFonts w:ascii="Arial" w:eastAsia="宋体" w:hAnsi="Arial"/>
                <w:color w:val="000000"/>
                <w:sz w:val="18"/>
                <w:lang w:eastAsia="zh-CN"/>
              </w:rPr>
              <w:t>n28</w:t>
            </w:r>
            <w:r w:rsidRPr="009B4792">
              <w:rPr>
                <w:rFonts w:ascii="Arial" w:eastAsia="宋体" w:hAnsi="Arial"/>
                <w:color w:val="000000"/>
                <w:sz w:val="18"/>
                <w:lang w:eastAsia="zh-CN"/>
              </w:rPr>
              <w:t>-</w:t>
            </w:r>
            <w:r>
              <w:rPr>
                <w:rFonts w:ascii="Arial" w:eastAsia="宋体"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BB994CF" w14:textId="77777777" w:rsidR="00F87D1B" w:rsidRPr="00050EB8" w:rsidRDefault="00F87D1B" w:rsidP="00DE3263">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hideMark/>
          </w:tcPr>
          <w:p w14:paraId="298E9B9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5EF4F51B"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6BFE8C"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281136B9"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76D2668"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673D65"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B2ED3"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FDD</w:t>
            </w:r>
          </w:p>
        </w:tc>
      </w:tr>
      <w:tr w:rsidR="00F87D1B" w14:paraId="320222F7"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96F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C7A4B" w14:textId="77777777" w:rsidR="00F87D1B" w:rsidRPr="00050EB8" w:rsidRDefault="00F87D1B" w:rsidP="00DE3263">
            <w:pPr>
              <w:keepNext/>
              <w:keepLines/>
              <w:spacing w:after="0"/>
              <w:jc w:val="center"/>
              <w:rPr>
                <w:rFonts w:ascii="Arial" w:hAnsi="Arial"/>
                <w:color w:val="000000"/>
                <w:sz w:val="18"/>
              </w:rPr>
            </w:pPr>
            <w:r>
              <w:rPr>
                <w:rFonts w:ascii="Arial" w:eastAsia="宋体"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65C4CB1"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DF6D3AD"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1238896"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3B3BBC55"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DB4DA8C" w14:textId="77777777" w:rsidR="00F87D1B"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E312C9D"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宋体" w:hAnsi="Arial" w:cs="Arial"/>
                <w:sz w:val="18"/>
                <w:lang w:eastAsia="zh-CN"/>
              </w:rPr>
              <w:t>2</w:t>
            </w:r>
            <w:r>
              <w:rPr>
                <w:rFonts w:ascii="Arial" w:eastAsia="宋体" w:hAnsi="Arial" w:cs="Arial"/>
                <w:sz w:val="18"/>
                <w:lang w:eastAsia="zh-CN"/>
              </w:rPr>
              <w:t>40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F895155"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TDD</w:t>
            </w:r>
          </w:p>
        </w:tc>
      </w:tr>
      <w:tr w:rsidR="00F87D1B" w14:paraId="60E274DD"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259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22CCC1" w14:textId="77777777" w:rsidR="00F87D1B" w:rsidRPr="00050EB8" w:rsidRDefault="00F87D1B" w:rsidP="00DE3263">
            <w:pPr>
              <w:keepNext/>
              <w:keepLines/>
              <w:spacing w:after="0"/>
              <w:jc w:val="center"/>
              <w:rPr>
                <w:rFonts w:ascii="Arial" w:hAnsi="Arial"/>
                <w:color w:val="000000"/>
                <w:sz w:val="18"/>
                <w:lang w:eastAsia="zh-CN"/>
              </w:rPr>
            </w:pPr>
            <w:r>
              <w:rPr>
                <w:rFonts w:ascii="Arial" w:eastAsia="宋体"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315B2B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7730CA"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1978255" w14:textId="77777777" w:rsidR="00F87D1B" w:rsidRPr="00050EB8" w:rsidRDefault="00F87D1B" w:rsidP="00DE3263">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FE5A0"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宋体" w:hAnsi="Arial" w:cs="Arial"/>
                <w:sz w:val="18"/>
                <w:lang w:eastAsia="zh-CN"/>
              </w:rPr>
              <w:t>330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BC8F06F"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6BCACD6" w14:textId="77777777" w:rsidR="00F87D1B" w:rsidRPr="00050EB8" w:rsidRDefault="00F87D1B" w:rsidP="00DE3263">
            <w:pPr>
              <w:keepNext/>
              <w:keepLines/>
              <w:spacing w:after="0"/>
              <w:rPr>
                <w:rFonts w:ascii="Arial" w:hAnsi="Arial" w:cs="Arial"/>
                <w:color w:val="000000"/>
                <w:sz w:val="18"/>
                <w:lang w:eastAsia="zh-CN"/>
              </w:rPr>
            </w:pPr>
            <w:r>
              <w:rPr>
                <w:rFonts w:ascii="Arial" w:eastAsia="宋体" w:hAnsi="Arial" w:cs="Arial"/>
                <w:sz w:val="18"/>
                <w:lang w:eastAsia="zh-CN"/>
              </w:rPr>
              <w:t>420</w:t>
            </w:r>
            <w:r w:rsidRPr="004B5957">
              <w:rPr>
                <w:rFonts w:ascii="Arial" w:eastAsia="宋体" w:hAnsi="Arial" w:cs="Arial"/>
                <w:sz w:val="18"/>
                <w:lang w:eastAsia="zh-CN"/>
              </w:rPr>
              <w:t>0</w:t>
            </w:r>
            <w:r>
              <w:rPr>
                <w:rFonts w:ascii="Arial" w:eastAsia="宋体" w:hAnsi="Arial" w:cs="Arial"/>
                <w:sz w:val="18"/>
                <w:lang w:eastAsia="zh-CN"/>
              </w:rPr>
              <w:t xml:space="preserve">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F77C5" w14:textId="77777777" w:rsidR="00F87D1B" w:rsidRPr="00050EB8" w:rsidRDefault="00F87D1B" w:rsidP="00DE3263">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AAA3A3E" w14:textId="77777777" w:rsidR="00F87D1B" w:rsidRDefault="00F87D1B" w:rsidP="00F87D1B">
      <w:pPr>
        <w:rPr>
          <w:lang w:eastAsia="ko-KR"/>
        </w:rPr>
      </w:pPr>
    </w:p>
    <w:p w14:paraId="1F89554F" w14:textId="0EA3E7C9" w:rsidR="00F87D1B" w:rsidRDefault="00F87D1B" w:rsidP="00F87D1B">
      <w:pPr>
        <w:pStyle w:val="41"/>
      </w:pPr>
      <w:bookmarkStart w:id="343" w:name="_Toc129109115"/>
      <w:r>
        <w:rPr>
          <w:rFonts w:hint="eastAsia"/>
        </w:rPr>
        <w:t>5.32.</w:t>
      </w:r>
      <w:r>
        <w:t>1.2</w:t>
      </w:r>
      <w:r>
        <w:tab/>
        <w:t xml:space="preserve">Channel bandwidths per operating band for </w:t>
      </w:r>
      <w:r>
        <w:rPr>
          <w:rFonts w:hint="eastAsia"/>
        </w:rPr>
        <w:t>CA</w:t>
      </w:r>
      <w:bookmarkEnd w:id="343"/>
    </w:p>
    <w:p w14:paraId="729A8A0B" w14:textId="3F7DF1A9" w:rsidR="00F87D1B" w:rsidRDefault="00F87D1B" w:rsidP="00F87D1B">
      <w:pPr>
        <w:pStyle w:val="TH"/>
        <w:rPr>
          <w:rFonts w:cs="Arial"/>
        </w:rPr>
      </w:pPr>
      <w:r>
        <w:rPr>
          <w:rFonts w:cs="Arial"/>
        </w:rPr>
        <w:t>Table 5.32.1.2-1: Supported bandwidths per CA band combination of band n28+n40+n77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7D1B" w14:paraId="0106DDE4"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AEB9BD" w14:textId="77777777" w:rsidR="00F87D1B" w:rsidRDefault="00F87D1B" w:rsidP="00DE3263">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3185750" w14:textId="77777777" w:rsidR="00F87D1B" w:rsidRDefault="00F87D1B" w:rsidP="00DE3263">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7DA4EC2" w14:textId="77777777" w:rsidR="00F87D1B" w:rsidRDefault="00F87D1B" w:rsidP="00DE3263">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0C593F" w14:textId="77777777" w:rsidR="00F87D1B" w:rsidRDefault="00F87D1B" w:rsidP="00DE3263">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DC8879A" w14:textId="77777777" w:rsidR="00F87D1B" w:rsidRDefault="00F87D1B" w:rsidP="00DE3263">
            <w:pPr>
              <w:pStyle w:val="TAH"/>
              <w:overflowPunct w:val="0"/>
              <w:autoSpaceDE w:val="0"/>
              <w:autoSpaceDN w:val="0"/>
              <w:adjustRightInd w:val="0"/>
              <w:rPr>
                <w:lang w:eastAsia="zh-CN"/>
              </w:rPr>
            </w:pPr>
            <w:r>
              <w:t>Bandwidth combination set</w:t>
            </w:r>
          </w:p>
        </w:tc>
      </w:tr>
      <w:tr w:rsidR="00F87D1B" w14:paraId="2D75D102"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B171E"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2C8F2"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91756">
              <w:rPr>
                <w:lang w:val="en-US"/>
              </w:rPr>
              <w:t>A-</w:t>
            </w:r>
            <w:r>
              <w:rPr>
                <w:rFonts w:eastAsia="宋体" w:hint="eastAsia"/>
                <w:lang w:eastAsia="zh-CN"/>
              </w:rPr>
              <w:t>n40A</w:t>
            </w:r>
          </w:p>
          <w:p w14:paraId="2753B246"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50EAF069"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6015C2D6"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E06BA7"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658EAC53"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2D587ECC"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1BDFFFF0"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A553A"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954975E"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3FD061"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2A1446" w14:textId="77777777" w:rsidR="00F87D1B" w:rsidRDefault="00F87D1B" w:rsidP="00DE3263">
            <w:pPr>
              <w:pStyle w:val="TAC"/>
              <w:overflowPunct w:val="0"/>
              <w:autoSpaceDE w:val="0"/>
              <w:autoSpaceDN w:val="0"/>
              <w:adjustRightInd w:val="0"/>
              <w:rPr>
                <w:lang w:eastAsia="zh-CN"/>
              </w:rPr>
            </w:pPr>
          </w:p>
        </w:tc>
      </w:tr>
      <w:tr w:rsidR="00F87D1B" w14:paraId="0BAE0772"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528E2"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E3899"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2CE1EE6"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424CF" w14:textId="77777777" w:rsidR="00F87D1B" w:rsidRPr="00C85666" w:rsidRDefault="00F87D1B" w:rsidP="00DE3263">
            <w:pPr>
              <w:pStyle w:val="TAC"/>
              <w:rPr>
                <w:rFonts w:eastAsia="宋体"/>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50F71" w14:textId="77777777" w:rsidR="00F87D1B" w:rsidRDefault="00F87D1B" w:rsidP="00DE3263">
            <w:pPr>
              <w:pStyle w:val="TAC"/>
              <w:overflowPunct w:val="0"/>
              <w:autoSpaceDE w:val="0"/>
              <w:autoSpaceDN w:val="0"/>
              <w:adjustRightInd w:val="0"/>
              <w:rPr>
                <w:lang w:eastAsia="zh-CN"/>
              </w:rPr>
            </w:pPr>
          </w:p>
        </w:tc>
      </w:tr>
      <w:tr w:rsidR="00F87D1B" w14:paraId="630D0019"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04608"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Pr>
                <w:lang w:val="sv-SE"/>
              </w:rPr>
              <w:t>A-</w:t>
            </w:r>
            <w:r>
              <w:rPr>
                <w:rFonts w:eastAsia="宋体" w:hint="eastAsia"/>
                <w:lang w:eastAsia="zh-CN"/>
              </w:rPr>
              <w:t>n40A</w:t>
            </w:r>
            <w:r>
              <w:rPr>
                <w:rFonts w:eastAsia="宋体"/>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B66ED"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880764">
              <w:rPr>
                <w:lang w:val="en-US"/>
              </w:rPr>
              <w:t>A-</w:t>
            </w:r>
            <w:r>
              <w:rPr>
                <w:rFonts w:eastAsia="宋体" w:hint="eastAsia"/>
                <w:lang w:eastAsia="zh-CN"/>
              </w:rPr>
              <w:t>n40A</w:t>
            </w:r>
          </w:p>
          <w:p w14:paraId="39587544"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n28</w:t>
            </w:r>
            <w:r w:rsidRPr="00BF1333">
              <w:rPr>
                <w:lang w:val="en-US"/>
              </w:rPr>
              <w:t>A-</w:t>
            </w:r>
            <w:r>
              <w:rPr>
                <w:rFonts w:eastAsia="宋体"/>
                <w:lang w:eastAsia="zh-CN"/>
              </w:rPr>
              <w:t>n77A</w:t>
            </w:r>
          </w:p>
          <w:p w14:paraId="119787B9" w14:textId="77777777" w:rsidR="00F87D1B" w:rsidRDefault="00F87D1B" w:rsidP="00DE3263">
            <w:pPr>
              <w:pStyle w:val="TAC"/>
              <w:overflowPunct w:val="0"/>
              <w:autoSpaceDE w:val="0"/>
              <w:autoSpaceDN w:val="0"/>
              <w:adjustRightInd w:val="0"/>
              <w:rPr>
                <w:rFonts w:eastAsia="宋体"/>
                <w:lang w:eastAsia="zh-CN"/>
              </w:rPr>
            </w:pPr>
            <w:r>
              <w:rPr>
                <w:rFonts w:hint="eastAsia"/>
                <w:lang w:eastAsia="zh-CN"/>
              </w:rPr>
              <w:t>CA</w:t>
            </w:r>
            <w:r>
              <w:t>_</w:t>
            </w:r>
            <w:r>
              <w:rPr>
                <w:rFonts w:eastAsia="宋体" w:hint="eastAsia"/>
                <w:lang w:eastAsia="zh-CN"/>
              </w:rPr>
              <w:t>n40A</w:t>
            </w:r>
            <w:r>
              <w:rPr>
                <w:rFonts w:eastAsia="宋体"/>
                <w:lang w:eastAsia="zh-CN"/>
              </w:rPr>
              <w:t>-n77A</w:t>
            </w:r>
          </w:p>
        </w:tc>
        <w:tc>
          <w:tcPr>
            <w:tcW w:w="730" w:type="dxa"/>
            <w:tcBorders>
              <w:left w:val="single" w:sz="4" w:space="0" w:color="auto"/>
              <w:right w:val="single" w:sz="4" w:space="0" w:color="auto"/>
            </w:tcBorders>
            <w:vAlign w:val="center"/>
          </w:tcPr>
          <w:p w14:paraId="7D3E8BC3"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84A396"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7284931F"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7C799C44"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04C9B865"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B117"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9D9441"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4D2D5E"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8D27259" w14:textId="77777777" w:rsidR="00F87D1B" w:rsidRDefault="00F87D1B" w:rsidP="00DE3263">
            <w:pPr>
              <w:pStyle w:val="TAC"/>
              <w:overflowPunct w:val="0"/>
              <w:autoSpaceDE w:val="0"/>
              <w:autoSpaceDN w:val="0"/>
              <w:adjustRightInd w:val="0"/>
              <w:rPr>
                <w:lang w:eastAsia="zh-CN"/>
              </w:rPr>
            </w:pPr>
          </w:p>
        </w:tc>
      </w:tr>
      <w:tr w:rsidR="00F87D1B" w14:paraId="4D59899B"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CD809"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8AA82"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3A223E1"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742BC" w14:textId="77777777" w:rsidR="00F87D1B" w:rsidRPr="00C85666" w:rsidRDefault="00F87D1B" w:rsidP="00DE3263">
            <w:pPr>
              <w:pStyle w:val="TAC"/>
              <w:rPr>
                <w:rFonts w:eastAsia="宋体"/>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F186" w14:textId="77777777" w:rsidR="00F87D1B" w:rsidRDefault="00F87D1B" w:rsidP="00DE3263">
            <w:pPr>
              <w:pStyle w:val="TAC"/>
              <w:overflowPunct w:val="0"/>
              <w:autoSpaceDE w:val="0"/>
              <w:autoSpaceDN w:val="0"/>
              <w:adjustRightInd w:val="0"/>
              <w:rPr>
                <w:lang w:eastAsia="zh-CN"/>
              </w:rPr>
            </w:pPr>
          </w:p>
        </w:tc>
      </w:tr>
    </w:tbl>
    <w:p w14:paraId="7F00D6AC" w14:textId="77777777" w:rsidR="00F87D1B" w:rsidRDefault="00F87D1B" w:rsidP="00F87D1B">
      <w:pPr>
        <w:pStyle w:val="TH"/>
        <w:sectPr w:rsidR="00F87D1B">
          <w:pgSz w:w="11906" w:h="16838"/>
          <w:pgMar w:top="567" w:right="1134" w:bottom="709" w:left="1134" w:header="720" w:footer="720" w:gutter="0"/>
          <w:cols w:space="720"/>
          <w:docGrid w:linePitch="272"/>
        </w:sectPr>
      </w:pPr>
    </w:p>
    <w:p w14:paraId="5E387CBE" w14:textId="29D00BC7" w:rsidR="00F87D1B" w:rsidRDefault="00F87D1B" w:rsidP="00F87D1B">
      <w:pPr>
        <w:pStyle w:val="41"/>
      </w:pPr>
      <w:bookmarkStart w:id="344" w:name="_Toc129109116"/>
      <w:r>
        <w:rPr>
          <w:rFonts w:hint="eastAsia"/>
        </w:rPr>
        <w:t>5.32.</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44"/>
    </w:p>
    <w:p w14:paraId="38167365" w14:textId="77777777" w:rsidR="00F87D1B" w:rsidRDefault="00F87D1B" w:rsidP="00F87D1B">
      <w:r>
        <w:t xml:space="preserve">For </w:t>
      </w:r>
      <w:r>
        <w:rPr>
          <w:lang w:eastAsia="zh-CN"/>
        </w:rPr>
        <w:t>CA_n28</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r>
        <w:t xml:space="preserve"> and are given in the tables below.</w:t>
      </w:r>
    </w:p>
    <w:p w14:paraId="5055B285" w14:textId="6E798484" w:rsidR="00F87D1B" w:rsidRDefault="00F87D1B" w:rsidP="00F87D1B">
      <w:pPr>
        <w:pStyle w:val="TH"/>
        <w:rPr>
          <w:rFonts w:cs="Arial"/>
        </w:rPr>
      </w:pPr>
      <w:r>
        <w:rPr>
          <w:rFonts w:cs="Arial"/>
        </w:rPr>
        <w:t xml:space="preserve">Table </w:t>
      </w:r>
      <w:r>
        <w:rPr>
          <w:rFonts w:cs="Arial" w:hint="eastAsia"/>
        </w:rPr>
        <w:t>5.32</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7D1B" w14:paraId="05092F3C" w14:textId="77777777" w:rsidTr="00DE3263">
        <w:trPr>
          <w:jc w:val="center"/>
        </w:trPr>
        <w:tc>
          <w:tcPr>
            <w:tcW w:w="2336" w:type="dxa"/>
            <w:vMerge w:val="restart"/>
            <w:tcBorders>
              <w:top w:val="single" w:sz="4" w:space="0" w:color="auto"/>
              <w:left w:val="single" w:sz="4" w:space="0" w:color="auto"/>
              <w:right w:val="single" w:sz="4" w:space="0" w:color="auto"/>
            </w:tcBorders>
          </w:tcPr>
          <w:p w14:paraId="02AE8770" w14:textId="77777777" w:rsidR="00F87D1B" w:rsidRDefault="00F87D1B" w:rsidP="00DE3263">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8E9579" w14:textId="77777777" w:rsidR="00F87D1B" w:rsidRDefault="00F87D1B" w:rsidP="00DE3263">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F87D1B" w14:paraId="43C439E6" w14:textId="77777777" w:rsidTr="00DE3263">
        <w:trPr>
          <w:jc w:val="center"/>
        </w:trPr>
        <w:tc>
          <w:tcPr>
            <w:tcW w:w="2336" w:type="dxa"/>
            <w:vMerge/>
            <w:tcBorders>
              <w:left w:val="single" w:sz="4" w:space="0" w:color="auto"/>
              <w:bottom w:val="single" w:sz="4" w:space="0" w:color="auto"/>
              <w:right w:val="single" w:sz="4" w:space="0" w:color="auto"/>
            </w:tcBorders>
          </w:tcPr>
          <w:p w14:paraId="4C65C6F8" w14:textId="77777777" w:rsidR="00F87D1B" w:rsidRDefault="00F87D1B" w:rsidP="00DE3263">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8EFE71" w14:textId="77777777" w:rsidR="00F87D1B" w:rsidRDefault="00F87D1B" w:rsidP="00DE3263">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F87D1B" w14:paraId="73B009BF" w14:textId="77777777" w:rsidTr="00DE326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E0857" w14:textId="77777777" w:rsidR="00F87D1B" w:rsidRDefault="00F87D1B" w:rsidP="00DE3263">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BC2DF01"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F1E456"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D168D8" w14:textId="77777777" w:rsidR="00F87D1B" w:rsidRPr="00A27690" w:rsidRDefault="00F87D1B" w:rsidP="00DE3263">
            <w:pPr>
              <w:keepNext/>
              <w:keepLines/>
              <w:spacing w:after="0"/>
              <w:jc w:val="center"/>
              <w:rPr>
                <w:rFonts w:ascii="Arial" w:eastAsia="等线" w:hAnsi="Arial" w:cs="Arial"/>
                <w:sz w:val="18"/>
                <w:szCs w:val="18"/>
                <w:lang w:val="en-US" w:eastAsia="zh-CN"/>
              </w:rPr>
            </w:pPr>
            <w:r w:rsidRPr="00A27690">
              <w:rPr>
                <w:rFonts w:ascii="Arial" w:hAnsi="Arial" w:cs="Arial"/>
                <w:sz w:val="18"/>
                <w:szCs w:val="18"/>
                <w:lang w:eastAsia="ja-JP"/>
              </w:rPr>
              <w:t>0.8</w:t>
            </w:r>
          </w:p>
        </w:tc>
      </w:tr>
      <w:tr w:rsidR="00F87D1B" w14:paraId="2D876EB1" w14:textId="77777777" w:rsidTr="00DE326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72D813" w14:textId="77777777" w:rsidR="00F87D1B" w:rsidRPr="00901DE9" w:rsidRDefault="00F87D1B" w:rsidP="00DE3263">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83C20" w14:textId="77777777" w:rsidR="00F87D1B" w:rsidRDefault="00F87D1B" w:rsidP="00DE3263">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3FAE58B0" w14:textId="77777777" w:rsidR="00F87D1B" w:rsidRDefault="00F87D1B" w:rsidP="00F87D1B">
      <w:pPr>
        <w:rPr>
          <w:lang w:eastAsia="ko-KR"/>
        </w:rPr>
      </w:pPr>
    </w:p>
    <w:p w14:paraId="1E8D305B" w14:textId="5FFFE040" w:rsidR="00F87D1B" w:rsidRDefault="00F87D1B" w:rsidP="00F87D1B">
      <w:pPr>
        <w:pStyle w:val="TH"/>
      </w:pPr>
      <w:r>
        <w:rPr>
          <w:rFonts w:cs="Arial"/>
        </w:rPr>
        <w:t>Table 5.32.1.3-2: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7D1B" w:rsidRPr="00F92868" w14:paraId="5A2DB8A2" w14:textId="77777777" w:rsidTr="00DE3263">
        <w:trPr>
          <w:trHeight w:val="187"/>
          <w:jc w:val="center"/>
        </w:trPr>
        <w:tc>
          <w:tcPr>
            <w:tcW w:w="1594" w:type="dxa"/>
            <w:vMerge w:val="restart"/>
          </w:tcPr>
          <w:p w14:paraId="2984D36C" w14:textId="77777777" w:rsidR="00F87D1B" w:rsidRPr="00F92868" w:rsidRDefault="00F87D1B" w:rsidP="00DE3263">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67AFB132" w14:textId="77777777" w:rsidR="00F87D1B" w:rsidRPr="00F92868" w:rsidRDefault="00F87D1B" w:rsidP="00DE3263">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F87D1B" w:rsidRPr="00F92868" w14:paraId="2DE751BF" w14:textId="77777777" w:rsidTr="00DE3263">
        <w:trPr>
          <w:trHeight w:val="187"/>
          <w:jc w:val="center"/>
        </w:trPr>
        <w:tc>
          <w:tcPr>
            <w:tcW w:w="1594" w:type="dxa"/>
            <w:vMerge/>
            <w:tcBorders>
              <w:bottom w:val="single" w:sz="4" w:space="0" w:color="auto"/>
            </w:tcBorders>
          </w:tcPr>
          <w:p w14:paraId="27110727" w14:textId="77777777" w:rsidR="00F87D1B" w:rsidRPr="00F92868" w:rsidRDefault="00F87D1B" w:rsidP="00DE3263">
            <w:pPr>
              <w:keepNext/>
              <w:keepLines/>
              <w:spacing w:after="0"/>
              <w:jc w:val="center"/>
              <w:rPr>
                <w:rFonts w:ascii="Arial" w:eastAsia="等线" w:hAnsi="Arial"/>
                <w:b/>
                <w:sz w:val="18"/>
              </w:rPr>
            </w:pPr>
          </w:p>
        </w:tc>
        <w:tc>
          <w:tcPr>
            <w:tcW w:w="5845" w:type="dxa"/>
            <w:gridSpan w:val="3"/>
            <w:vAlign w:val="center"/>
          </w:tcPr>
          <w:p w14:paraId="534C3703" w14:textId="77777777" w:rsidR="00F87D1B" w:rsidRPr="00F92868" w:rsidRDefault="00F87D1B" w:rsidP="00DE3263">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F87D1B" w:rsidRPr="00F92868" w14:paraId="13649116" w14:textId="77777777" w:rsidTr="00DE3263">
        <w:trPr>
          <w:trHeight w:val="187"/>
          <w:jc w:val="center"/>
        </w:trPr>
        <w:tc>
          <w:tcPr>
            <w:tcW w:w="1594" w:type="dxa"/>
            <w:shd w:val="clear" w:color="auto" w:fill="auto"/>
          </w:tcPr>
          <w:p w14:paraId="1E37D632" w14:textId="77777777" w:rsidR="00F87D1B" w:rsidRPr="00F92868" w:rsidRDefault="00F87D1B" w:rsidP="00DE3263">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n28</w:t>
            </w:r>
            <w:r>
              <w:rPr>
                <w:rFonts w:ascii="Arial" w:eastAsia="等线" w:hAnsi="Arial"/>
                <w:sz w:val="18"/>
                <w:lang w:val="sv-SE" w:eastAsia="ja-JP"/>
              </w:rPr>
              <w:t>-</w:t>
            </w:r>
            <w:r>
              <w:rPr>
                <w:rFonts w:ascii="Arial" w:eastAsia="等线" w:hAnsi="Arial"/>
                <w:sz w:val="18"/>
                <w:lang w:val="en-US" w:eastAsia="zh-CN"/>
              </w:rPr>
              <w:t>n40</w:t>
            </w:r>
            <w:r>
              <w:rPr>
                <w:rFonts w:ascii="Arial" w:eastAsia="等线" w:hAnsi="Arial"/>
                <w:sz w:val="18"/>
                <w:lang w:val="sv-SE" w:eastAsia="zh-CN"/>
              </w:rPr>
              <w:t>-n77</w:t>
            </w:r>
          </w:p>
        </w:tc>
        <w:tc>
          <w:tcPr>
            <w:tcW w:w="1948" w:type="dxa"/>
            <w:vAlign w:val="center"/>
          </w:tcPr>
          <w:p w14:paraId="5F20EC6B"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8" w:type="dxa"/>
            <w:vAlign w:val="center"/>
          </w:tcPr>
          <w:p w14:paraId="0D1A9DD0"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zh-CN"/>
              </w:rPr>
              <w:t>-</w:t>
            </w:r>
          </w:p>
        </w:tc>
        <w:tc>
          <w:tcPr>
            <w:tcW w:w="1949" w:type="dxa"/>
            <w:vAlign w:val="center"/>
          </w:tcPr>
          <w:p w14:paraId="5124FF57" w14:textId="77777777" w:rsidR="00F87D1B" w:rsidRPr="00CB51A9" w:rsidRDefault="00F87D1B" w:rsidP="00DE3263">
            <w:pPr>
              <w:keepNext/>
              <w:keepLines/>
              <w:spacing w:after="0"/>
              <w:jc w:val="center"/>
              <w:rPr>
                <w:rFonts w:ascii="Arial" w:eastAsia="等线" w:hAnsi="Arial" w:cs="Arial"/>
                <w:sz w:val="18"/>
                <w:szCs w:val="18"/>
                <w:lang w:val="en-US" w:eastAsia="zh-CN"/>
              </w:rPr>
            </w:pPr>
            <w:r w:rsidRPr="00CB51A9">
              <w:rPr>
                <w:rFonts w:ascii="Arial" w:eastAsia="等线" w:hAnsi="Arial" w:cs="Arial"/>
                <w:sz w:val="18"/>
                <w:szCs w:val="18"/>
                <w:lang w:val="en-US" w:eastAsia="ja-JP"/>
              </w:rPr>
              <w:t>0.5</w:t>
            </w:r>
          </w:p>
        </w:tc>
      </w:tr>
      <w:tr w:rsidR="00F87D1B" w:rsidRPr="00F92868" w14:paraId="3C77689F" w14:textId="77777777" w:rsidTr="00DE3263">
        <w:trPr>
          <w:trHeight w:val="187"/>
          <w:jc w:val="center"/>
        </w:trPr>
        <w:tc>
          <w:tcPr>
            <w:tcW w:w="7439" w:type="dxa"/>
            <w:gridSpan w:val="4"/>
            <w:tcBorders>
              <w:bottom w:val="single" w:sz="4" w:space="0" w:color="auto"/>
            </w:tcBorders>
            <w:shd w:val="clear" w:color="auto" w:fill="auto"/>
          </w:tcPr>
          <w:p w14:paraId="141EC2BA" w14:textId="77777777" w:rsidR="00F87D1B" w:rsidRPr="00901DE9" w:rsidRDefault="00F87D1B" w:rsidP="00DE3263">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7B2102DA" w14:textId="77777777" w:rsidR="00F87D1B" w:rsidRDefault="00F87D1B" w:rsidP="00DE3263">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4BF56651" w14:textId="77777777" w:rsidR="00F87D1B" w:rsidRDefault="00F87D1B" w:rsidP="00F87D1B"/>
    <w:p w14:paraId="20630100" w14:textId="2EEA72B6" w:rsidR="00F87D1B" w:rsidRPr="00A20126" w:rsidRDefault="00F87D1B" w:rsidP="00F87D1B">
      <w:pPr>
        <w:pStyle w:val="31"/>
      </w:pPr>
      <w:bookmarkStart w:id="345" w:name="_Toc129109117"/>
      <w:r>
        <w:t>5.32.2</w:t>
      </w:r>
      <w:r>
        <w:tab/>
      </w:r>
      <w:r w:rsidRPr="00A20126">
        <w:t>Specific for 2 bands UL CA</w:t>
      </w:r>
      <w:bookmarkEnd w:id="345"/>
    </w:p>
    <w:p w14:paraId="112A3319" w14:textId="37F33349" w:rsidR="00F87D1B" w:rsidRPr="00A20126" w:rsidRDefault="00F87D1B" w:rsidP="00F87D1B">
      <w:pPr>
        <w:pStyle w:val="41"/>
      </w:pPr>
      <w:bookmarkStart w:id="346" w:name="_Toc129109118"/>
      <w:r>
        <w:rPr>
          <w:rFonts w:hint="eastAsia"/>
        </w:rPr>
        <w:t>5.32.2</w:t>
      </w:r>
      <w:r>
        <w:t>.1</w:t>
      </w:r>
      <w:r>
        <w:tab/>
      </w:r>
      <w:r>
        <w:rPr>
          <w:rFonts w:hint="eastAsia"/>
        </w:rPr>
        <w:t>UE co-existence studies</w:t>
      </w:r>
      <w:bookmarkEnd w:id="346"/>
    </w:p>
    <w:p w14:paraId="1AF6EE3F" w14:textId="77777777" w:rsidR="00F87D1B"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n28-n40 gives IMD3 and IMD4 into DL n77.</w:t>
      </w:r>
    </w:p>
    <w:p w14:paraId="0E1EA827" w14:textId="77777777" w:rsidR="00F87D1B"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n28-n77 gives IMD3 into DL n40.</w:t>
      </w:r>
    </w:p>
    <w:p w14:paraId="49259BA9" w14:textId="77777777" w:rsidR="00F87D1B" w:rsidRPr="0089391C" w:rsidRDefault="00F87D1B" w:rsidP="00F87D1B">
      <w:pPr>
        <w:pStyle w:val="Guidance"/>
        <w:rPr>
          <w:rFonts w:eastAsia="宋体"/>
          <w:i w:val="0"/>
          <w:color w:val="auto"/>
          <w:szCs w:val="22"/>
          <w:lang w:val="en-US" w:eastAsia="zh-CN"/>
        </w:rPr>
      </w:pPr>
      <w:r>
        <w:rPr>
          <w:rFonts w:eastAsia="宋体"/>
          <w:i w:val="0"/>
          <w:color w:val="auto"/>
          <w:szCs w:val="22"/>
          <w:lang w:val="en-US" w:eastAsia="zh-CN"/>
        </w:rPr>
        <w:t>UL n40-n77 gives IMD3 and IMD5 into DL n28.</w:t>
      </w:r>
    </w:p>
    <w:p w14:paraId="42D184C7" w14:textId="0B42E4A6" w:rsidR="00F87D1B" w:rsidRPr="00A20126" w:rsidRDefault="00F87D1B" w:rsidP="00F87D1B">
      <w:pPr>
        <w:pStyle w:val="41"/>
      </w:pPr>
      <w:bookmarkStart w:id="347" w:name="_Toc129109119"/>
      <w:r>
        <w:rPr>
          <w:rFonts w:hint="eastAsia"/>
        </w:rPr>
        <w:t>5.32.2</w:t>
      </w:r>
      <w:r w:rsidRPr="00A20126">
        <w:t>.2</w:t>
      </w:r>
      <w:r w:rsidRPr="00A20126">
        <w:tab/>
        <w:t>REFSENS requirements</w:t>
      </w:r>
      <w:bookmarkEnd w:id="347"/>
    </w:p>
    <w:p w14:paraId="7ADF8CB9" w14:textId="77777777" w:rsidR="00F87D1B" w:rsidRDefault="00F87D1B" w:rsidP="00F87D1B">
      <w:r>
        <w:t xml:space="preserve">Based on the co-existence studies there are a need to define MSD values. MSD values from </w:t>
      </w: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r>
        <w:t xml:space="preserve"> are reused.</w:t>
      </w:r>
    </w:p>
    <w:p w14:paraId="6D268B84" w14:textId="351B6CB4" w:rsidR="00F87D1B" w:rsidRDefault="00F87D1B" w:rsidP="00F87D1B">
      <w:pPr>
        <w:pStyle w:val="TH"/>
        <w:rPr>
          <w:rFonts w:cs="Arial"/>
        </w:rPr>
      </w:pPr>
      <w:r>
        <w:rPr>
          <w:rFonts w:cs="Arial"/>
        </w:rPr>
        <w:t>Table 5.32.2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7D1B" w14:paraId="69231DB8" w14:textId="77777777" w:rsidTr="00DE32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C33FF6" w14:textId="77777777" w:rsidR="00F87D1B" w:rsidRDefault="00F87D1B" w:rsidP="00DE326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79A7B2" w14:textId="77777777" w:rsidR="00F87D1B" w:rsidRDefault="00F87D1B" w:rsidP="00DE3263">
            <w:pPr>
              <w:pStyle w:val="TAH"/>
            </w:pPr>
            <w:r>
              <w:t>Source of IMD</w:t>
            </w:r>
          </w:p>
        </w:tc>
      </w:tr>
      <w:tr w:rsidR="00F87D1B" w14:paraId="2C96B18C" w14:textId="77777777" w:rsidTr="00DE32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3815AE" w14:textId="77777777" w:rsidR="00F87D1B" w:rsidRDefault="00F87D1B" w:rsidP="00DE326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A47507" w14:textId="77777777" w:rsidR="00F87D1B" w:rsidRDefault="00F87D1B" w:rsidP="00DE326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52A4597" w14:textId="77777777" w:rsidR="00F87D1B" w:rsidRDefault="00F87D1B" w:rsidP="00DE326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1BC9D9A" w14:textId="77777777" w:rsidR="00F87D1B" w:rsidRDefault="00F87D1B" w:rsidP="00DE326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BF6FE6D" w14:textId="77777777" w:rsidR="00F87D1B" w:rsidRDefault="00F87D1B" w:rsidP="00DE326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D8B8180" w14:textId="77777777" w:rsidR="00F87D1B" w:rsidRDefault="00F87D1B" w:rsidP="00DE326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F3E68A" w14:textId="77777777" w:rsidR="00F87D1B" w:rsidRDefault="00F87D1B" w:rsidP="00DE326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6E00A35" w14:textId="77777777" w:rsidR="00F87D1B" w:rsidRDefault="00F87D1B" w:rsidP="00DE326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F4776F" w14:textId="77777777" w:rsidR="00F87D1B" w:rsidRDefault="00F87D1B" w:rsidP="00DE3263">
            <w:pPr>
              <w:pStyle w:val="TAH"/>
            </w:pPr>
          </w:p>
        </w:tc>
      </w:tr>
      <w:tr w:rsidR="00F87D1B" w14:paraId="0136359B" w14:textId="77777777" w:rsidTr="00DE32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601A1" w14:textId="77777777" w:rsidR="00F87D1B" w:rsidRDefault="00F87D1B" w:rsidP="00DE3263">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4919590D" w14:textId="77777777" w:rsidR="00F87D1B" w:rsidRDefault="00F87D1B" w:rsidP="00DE3263">
            <w:pPr>
              <w:pStyle w:val="TAC"/>
              <w:rPr>
                <w:lang w:val="en-US" w:eastAsia="ko-KR"/>
              </w:rPr>
            </w:pPr>
            <w:r>
              <w:rPr>
                <w:rFonts w:eastAsia="Malgun Gothic"/>
                <w:szCs w:val="18"/>
                <w:lang w:eastAsia="ko-KR"/>
              </w:rPr>
              <w:t>n28</w:t>
            </w:r>
          </w:p>
        </w:tc>
        <w:tc>
          <w:tcPr>
            <w:tcW w:w="960" w:type="dxa"/>
            <w:tcBorders>
              <w:top w:val="single" w:sz="4" w:space="0" w:color="auto"/>
              <w:left w:val="single" w:sz="4" w:space="0" w:color="auto"/>
              <w:right w:val="single" w:sz="4" w:space="0" w:color="auto"/>
            </w:tcBorders>
          </w:tcPr>
          <w:p w14:paraId="6C7A2036" w14:textId="77777777" w:rsidR="00F87D1B" w:rsidRDefault="00F87D1B" w:rsidP="00DE3263">
            <w:pPr>
              <w:pStyle w:val="TAC"/>
              <w:rPr>
                <w:lang w:val="en-US" w:eastAsia="ko-KR"/>
              </w:rPr>
            </w:pPr>
            <w:r>
              <w:rPr>
                <w:lang w:val="en-US" w:eastAsia="ko-KR"/>
              </w:rPr>
              <w:t>745.5</w:t>
            </w:r>
          </w:p>
        </w:tc>
        <w:tc>
          <w:tcPr>
            <w:tcW w:w="964" w:type="dxa"/>
            <w:tcBorders>
              <w:top w:val="single" w:sz="4" w:space="0" w:color="auto"/>
              <w:left w:val="single" w:sz="4" w:space="0" w:color="auto"/>
              <w:right w:val="single" w:sz="4" w:space="0" w:color="auto"/>
            </w:tcBorders>
          </w:tcPr>
          <w:p w14:paraId="2432A550"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5FCC4E8"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D1ABFC4" w14:textId="77777777" w:rsidR="00F87D1B" w:rsidRDefault="00F87D1B" w:rsidP="00DE3263">
            <w:pPr>
              <w:pStyle w:val="TAC"/>
              <w:rPr>
                <w:lang w:val="en-US"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63B809E" w14:textId="77777777" w:rsidR="00F87D1B" w:rsidRDefault="00F87D1B" w:rsidP="00DE3263">
            <w:pPr>
              <w:pStyle w:val="TAC"/>
            </w:pPr>
            <w:r>
              <w:t>11</w:t>
            </w:r>
          </w:p>
        </w:tc>
        <w:tc>
          <w:tcPr>
            <w:tcW w:w="828" w:type="dxa"/>
            <w:tcBorders>
              <w:top w:val="single" w:sz="4" w:space="0" w:color="auto"/>
              <w:left w:val="single" w:sz="4" w:space="0" w:color="auto"/>
              <w:right w:val="single" w:sz="4" w:space="0" w:color="auto"/>
            </w:tcBorders>
            <w:vAlign w:val="center"/>
          </w:tcPr>
          <w:p w14:paraId="43C21300"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075FCC88" w14:textId="77777777" w:rsidR="00F87D1B" w:rsidRDefault="00F87D1B" w:rsidP="00DE3263">
            <w:pPr>
              <w:pStyle w:val="TAC"/>
            </w:pPr>
            <w:r>
              <w:t>IMD3</w:t>
            </w:r>
            <w:r>
              <w:rPr>
                <w:vertAlign w:val="superscript"/>
                <w:lang w:eastAsia="ja-JP"/>
              </w:rPr>
              <w:t>1</w:t>
            </w:r>
          </w:p>
        </w:tc>
      </w:tr>
      <w:tr w:rsidR="00F87D1B" w14:paraId="058754B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337A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69D76E" w14:textId="77777777" w:rsidR="00F87D1B" w:rsidRDefault="00F87D1B" w:rsidP="00DE3263">
            <w:pPr>
              <w:pStyle w:val="TAC"/>
              <w:rPr>
                <w:lang w:val="en-US" w:eastAsia="ko-KR"/>
              </w:rPr>
            </w:pPr>
            <w:r>
              <w:rPr>
                <w:rFonts w:eastAsia="Malgun Gothic"/>
                <w:szCs w:val="18"/>
                <w:lang w:eastAsia="ko-KR"/>
              </w:rPr>
              <w:t>n40</w:t>
            </w:r>
          </w:p>
        </w:tc>
        <w:tc>
          <w:tcPr>
            <w:tcW w:w="960" w:type="dxa"/>
            <w:tcBorders>
              <w:top w:val="single" w:sz="4" w:space="0" w:color="auto"/>
              <w:left w:val="single" w:sz="4" w:space="0" w:color="auto"/>
              <w:right w:val="single" w:sz="4" w:space="0" w:color="auto"/>
            </w:tcBorders>
          </w:tcPr>
          <w:p w14:paraId="647A884A" w14:textId="77777777" w:rsidR="00F87D1B" w:rsidRDefault="00F87D1B" w:rsidP="00DE3263">
            <w:pPr>
              <w:pStyle w:val="TAC"/>
              <w:rPr>
                <w:lang w:val="en-US" w:eastAsia="ko-KR"/>
              </w:rPr>
            </w:pPr>
            <w:r>
              <w:rPr>
                <w:rFonts w:eastAsia="Malgun Gothic"/>
                <w:szCs w:val="18"/>
                <w:lang w:eastAsia="ko-KR"/>
              </w:rPr>
              <w:t>2302.5</w:t>
            </w:r>
          </w:p>
        </w:tc>
        <w:tc>
          <w:tcPr>
            <w:tcW w:w="964" w:type="dxa"/>
            <w:tcBorders>
              <w:top w:val="single" w:sz="4" w:space="0" w:color="auto"/>
              <w:left w:val="single" w:sz="4" w:space="0" w:color="auto"/>
              <w:right w:val="single" w:sz="4" w:space="0" w:color="auto"/>
            </w:tcBorders>
          </w:tcPr>
          <w:p w14:paraId="4BCB61A3"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46D937D"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AC0041F" w14:textId="77777777" w:rsidR="00F87D1B" w:rsidRDefault="00F87D1B" w:rsidP="00DE3263">
            <w:pPr>
              <w:pStyle w:val="TAC"/>
              <w:rPr>
                <w:lang w:val="en-US"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36AC759"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326E49A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4C0C0E24" w14:textId="77777777" w:rsidR="00F87D1B" w:rsidRDefault="00F87D1B" w:rsidP="00DE3263">
            <w:pPr>
              <w:pStyle w:val="TAC"/>
            </w:pPr>
            <w:r>
              <w:t>N/A</w:t>
            </w:r>
          </w:p>
        </w:tc>
      </w:tr>
      <w:tr w:rsidR="00F87D1B" w14:paraId="09AE2535"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8ED6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497AB7" w14:textId="77777777" w:rsidR="00F87D1B" w:rsidRDefault="00F87D1B" w:rsidP="00DE3263">
            <w:pPr>
              <w:pStyle w:val="TAC"/>
              <w:rPr>
                <w:lang w:val="en-US" w:eastAsia="ko-KR"/>
              </w:rPr>
            </w:pPr>
            <w:r>
              <w:rPr>
                <w:rFonts w:eastAsia="Malgun Gothic"/>
                <w:szCs w:val="18"/>
                <w:lang w:eastAsia="ko-KR"/>
              </w:rPr>
              <w:t>n77</w:t>
            </w:r>
          </w:p>
        </w:tc>
        <w:tc>
          <w:tcPr>
            <w:tcW w:w="960" w:type="dxa"/>
            <w:tcBorders>
              <w:top w:val="single" w:sz="4" w:space="0" w:color="auto"/>
              <w:left w:val="single" w:sz="4" w:space="0" w:color="auto"/>
              <w:right w:val="single" w:sz="4" w:space="0" w:color="auto"/>
            </w:tcBorders>
          </w:tcPr>
          <w:p w14:paraId="23F58B95" w14:textId="77777777" w:rsidR="00F87D1B" w:rsidRDefault="00F87D1B" w:rsidP="00DE3263">
            <w:pPr>
              <w:pStyle w:val="TAC"/>
              <w:rPr>
                <w:lang w:val="en-US" w:eastAsia="ko-KR"/>
              </w:rPr>
            </w:pPr>
            <w:r>
              <w:rPr>
                <w:rFonts w:eastAsia="Malgun Gothic"/>
                <w:szCs w:val="18"/>
                <w:lang w:eastAsia="ko-KR"/>
              </w:rPr>
              <w:t>3795</w:t>
            </w:r>
          </w:p>
        </w:tc>
        <w:tc>
          <w:tcPr>
            <w:tcW w:w="964" w:type="dxa"/>
            <w:tcBorders>
              <w:top w:val="single" w:sz="4" w:space="0" w:color="auto"/>
              <w:left w:val="single" w:sz="4" w:space="0" w:color="auto"/>
              <w:right w:val="single" w:sz="4" w:space="0" w:color="auto"/>
            </w:tcBorders>
          </w:tcPr>
          <w:p w14:paraId="1DF8A973" w14:textId="77777777" w:rsidR="00F87D1B" w:rsidRDefault="00F87D1B" w:rsidP="00DE326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7895DD8" w14:textId="77777777" w:rsidR="00F87D1B" w:rsidRDefault="00F87D1B" w:rsidP="00DE326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BE202BC" w14:textId="77777777" w:rsidR="00F87D1B" w:rsidRDefault="00F87D1B" w:rsidP="00DE3263">
            <w:pPr>
              <w:pStyle w:val="TAC"/>
              <w:rPr>
                <w:lang w:val="en-US"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88FA2EA"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4969C2D3"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7963EDFE" w14:textId="77777777" w:rsidR="00F87D1B" w:rsidRDefault="00F87D1B" w:rsidP="00DE3263">
            <w:pPr>
              <w:pStyle w:val="TAC"/>
            </w:pPr>
            <w:r>
              <w:t>N/A</w:t>
            </w:r>
          </w:p>
        </w:tc>
      </w:tr>
      <w:tr w:rsidR="00F87D1B" w14:paraId="14D04B7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62683"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905BA3"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1F18535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0342AD6B"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30038FCE"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3B09294" w14:textId="77777777" w:rsidR="00F87D1B" w:rsidRDefault="00F87D1B" w:rsidP="00DE3263">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7F3FFD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66AAF7A1"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47EAC690" w14:textId="77777777" w:rsidR="00F87D1B" w:rsidRDefault="00F87D1B" w:rsidP="00DE3263">
            <w:pPr>
              <w:pStyle w:val="TAC"/>
            </w:pPr>
            <w:r>
              <w:rPr>
                <w:lang w:eastAsia="ja-JP"/>
              </w:rPr>
              <w:t>N/A</w:t>
            </w:r>
          </w:p>
        </w:tc>
      </w:tr>
      <w:tr w:rsidR="00F87D1B" w14:paraId="6A1B6DE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B12A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3874E0"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EE8A324" w14:textId="77777777" w:rsidR="00F87D1B" w:rsidRDefault="00F87D1B" w:rsidP="00DE3263">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6DC7A05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1E5E80E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849F73" w14:textId="77777777" w:rsidR="00F87D1B" w:rsidRDefault="00F87D1B" w:rsidP="00DE3263">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3CE5BDB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54AC057F"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665BC82E" w14:textId="77777777" w:rsidR="00F87D1B" w:rsidRDefault="00F87D1B" w:rsidP="00DE3263">
            <w:pPr>
              <w:pStyle w:val="TAC"/>
            </w:pPr>
            <w:r>
              <w:rPr>
                <w:lang w:eastAsia="ja-JP"/>
              </w:rPr>
              <w:t>N/A</w:t>
            </w:r>
          </w:p>
        </w:tc>
      </w:tr>
      <w:tr w:rsidR="00F87D1B" w14:paraId="17E4947A"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3B439"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35B3DD"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642183A" w14:textId="77777777" w:rsidR="00F87D1B" w:rsidRDefault="00F87D1B" w:rsidP="00DE3263">
            <w:pPr>
              <w:pStyle w:val="TAC"/>
              <w:rPr>
                <w:lang w:val="en-US" w:eastAsia="ko-KR"/>
              </w:rPr>
            </w:pPr>
            <w:r>
              <w:rPr>
                <w:lang w:val="en-US" w:eastAsia="zh-CN"/>
              </w:rPr>
              <w:t>3736</w:t>
            </w:r>
          </w:p>
        </w:tc>
        <w:tc>
          <w:tcPr>
            <w:tcW w:w="964" w:type="dxa"/>
            <w:tcBorders>
              <w:top w:val="single" w:sz="4" w:space="0" w:color="auto"/>
              <w:left w:val="single" w:sz="4" w:space="0" w:color="auto"/>
              <w:right w:val="single" w:sz="4" w:space="0" w:color="auto"/>
            </w:tcBorders>
          </w:tcPr>
          <w:p w14:paraId="20A834FA"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0050E5E"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D052B28" w14:textId="77777777" w:rsidR="00F87D1B" w:rsidRDefault="00F87D1B" w:rsidP="00DE3263">
            <w:pPr>
              <w:pStyle w:val="TAC"/>
              <w:rPr>
                <w:lang w:val="en-US" w:eastAsia="ko-KR"/>
              </w:rPr>
            </w:pPr>
            <w:r>
              <w:t>3736</w:t>
            </w:r>
          </w:p>
        </w:tc>
        <w:tc>
          <w:tcPr>
            <w:tcW w:w="977" w:type="dxa"/>
            <w:tcBorders>
              <w:top w:val="single" w:sz="4" w:space="0" w:color="auto"/>
              <w:left w:val="single" w:sz="4" w:space="0" w:color="auto"/>
              <w:bottom w:val="single" w:sz="4" w:space="0" w:color="auto"/>
              <w:right w:val="single" w:sz="4" w:space="0" w:color="auto"/>
            </w:tcBorders>
          </w:tcPr>
          <w:p w14:paraId="1A554C84" w14:textId="77777777" w:rsidR="00F87D1B" w:rsidRDefault="00F87D1B" w:rsidP="00DE3263">
            <w:pPr>
              <w:pStyle w:val="TAC"/>
            </w:pPr>
            <w:r>
              <w:t>16.0</w:t>
            </w:r>
          </w:p>
        </w:tc>
        <w:tc>
          <w:tcPr>
            <w:tcW w:w="828" w:type="dxa"/>
            <w:tcBorders>
              <w:top w:val="single" w:sz="4" w:space="0" w:color="auto"/>
              <w:left w:val="single" w:sz="4" w:space="0" w:color="auto"/>
              <w:right w:val="single" w:sz="4" w:space="0" w:color="auto"/>
            </w:tcBorders>
            <w:vAlign w:val="center"/>
          </w:tcPr>
          <w:p w14:paraId="55651328"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219CD002" w14:textId="77777777" w:rsidR="00F87D1B" w:rsidRDefault="00F87D1B" w:rsidP="00DE3263">
            <w:pPr>
              <w:pStyle w:val="TAC"/>
            </w:pPr>
            <w:r>
              <w:rPr>
                <w:lang w:eastAsia="ja-JP"/>
              </w:rPr>
              <w:t>IMD3</w:t>
            </w:r>
            <w:r>
              <w:rPr>
                <w:vertAlign w:val="superscript"/>
                <w:lang w:eastAsia="ja-JP"/>
              </w:rPr>
              <w:t>2</w:t>
            </w:r>
          </w:p>
        </w:tc>
      </w:tr>
      <w:tr w:rsidR="00F87D1B" w14:paraId="1EAA3D8B"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0C53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39BD77"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6526882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1242E94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FB6AAF"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67389004" w14:textId="77777777" w:rsidR="00F87D1B" w:rsidRDefault="00F87D1B" w:rsidP="00DE3263">
            <w:pPr>
              <w:pStyle w:val="TAC"/>
              <w:rPr>
                <w:lang w:val="en-US"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7FF9DE7D"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FD956F9"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3FEA6826" w14:textId="77777777" w:rsidR="00F87D1B" w:rsidRDefault="00F87D1B" w:rsidP="00DE3263">
            <w:pPr>
              <w:pStyle w:val="TAC"/>
            </w:pPr>
            <w:r>
              <w:rPr>
                <w:lang w:eastAsia="ja-JP"/>
              </w:rPr>
              <w:t>N/A</w:t>
            </w:r>
          </w:p>
        </w:tc>
      </w:tr>
      <w:tr w:rsidR="00F87D1B" w14:paraId="0EB1A7B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7B8C5"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4804AE"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0E85A01" w14:textId="77777777" w:rsidR="00F87D1B" w:rsidRDefault="00F87D1B" w:rsidP="00DE3263">
            <w:pPr>
              <w:pStyle w:val="TAC"/>
              <w:rPr>
                <w:lang w:val="en-US" w:eastAsia="ko-KR"/>
              </w:rPr>
            </w:pPr>
            <w:r>
              <w:rPr>
                <w:lang w:val="en-US" w:eastAsia="zh-CN"/>
              </w:rPr>
              <w:t>2134</w:t>
            </w:r>
          </w:p>
        </w:tc>
        <w:tc>
          <w:tcPr>
            <w:tcW w:w="964" w:type="dxa"/>
            <w:tcBorders>
              <w:top w:val="single" w:sz="4" w:space="0" w:color="auto"/>
              <w:left w:val="single" w:sz="4" w:space="0" w:color="auto"/>
              <w:right w:val="single" w:sz="4" w:space="0" w:color="auto"/>
            </w:tcBorders>
          </w:tcPr>
          <w:p w14:paraId="4CD1CD8D"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7C7775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3AD5CC" w14:textId="77777777" w:rsidR="00F87D1B" w:rsidRDefault="00F87D1B" w:rsidP="00DE3263">
            <w:pPr>
              <w:pStyle w:val="TAC"/>
              <w:rPr>
                <w:lang w:val="en-US" w:eastAsia="ko-KR"/>
              </w:rPr>
            </w:pPr>
            <w:r>
              <w:t>2134</w:t>
            </w:r>
          </w:p>
        </w:tc>
        <w:tc>
          <w:tcPr>
            <w:tcW w:w="977" w:type="dxa"/>
            <w:tcBorders>
              <w:top w:val="single" w:sz="4" w:space="0" w:color="auto"/>
              <w:left w:val="single" w:sz="4" w:space="0" w:color="auto"/>
              <w:bottom w:val="single" w:sz="4" w:space="0" w:color="auto"/>
              <w:right w:val="single" w:sz="4" w:space="0" w:color="auto"/>
            </w:tcBorders>
          </w:tcPr>
          <w:p w14:paraId="2E28B0A0" w14:textId="77777777" w:rsidR="00F87D1B" w:rsidRDefault="00F87D1B" w:rsidP="00DE3263">
            <w:pPr>
              <w:pStyle w:val="TAC"/>
            </w:pPr>
            <w:r>
              <w:t>15.7</w:t>
            </w:r>
          </w:p>
        </w:tc>
        <w:tc>
          <w:tcPr>
            <w:tcW w:w="828" w:type="dxa"/>
            <w:tcBorders>
              <w:top w:val="single" w:sz="4" w:space="0" w:color="auto"/>
              <w:left w:val="single" w:sz="4" w:space="0" w:color="auto"/>
              <w:right w:val="single" w:sz="4" w:space="0" w:color="auto"/>
            </w:tcBorders>
            <w:vAlign w:val="center"/>
          </w:tcPr>
          <w:p w14:paraId="6A0CC8D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07818400" w14:textId="77777777" w:rsidR="00F87D1B" w:rsidRDefault="00F87D1B" w:rsidP="00DE3263">
            <w:pPr>
              <w:pStyle w:val="TAC"/>
            </w:pPr>
            <w:r>
              <w:rPr>
                <w:lang w:eastAsia="ja-JP"/>
              </w:rPr>
              <w:t>IMD3</w:t>
            </w:r>
          </w:p>
        </w:tc>
      </w:tr>
      <w:tr w:rsidR="00F87D1B" w14:paraId="2183D4E5" w14:textId="77777777" w:rsidTr="00DE32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7B649A"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CF5B56"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5EFC198" w14:textId="77777777" w:rsidR="00F87D1B" w:rsidRDefault="00F87D1B" w:rsidP="00DE3263">
            <w:pPr>
              <w:pStyle w:val="TAC"/>
              <w:rPr>
                <w:lang w:val="en-US" w:eastAsia="ko-KR"/>
              </w:rPr>
            </w:pPr>
            <w:r>
              <w:rPr>
                <w:lang w:val="en-US" w:eastAsia="zh-CN"/>
              </w:rPr>
              <w:t>3550</w:t>
            </w:r>
          </w:p>
        </w:tc>
        <w:tc>
          <w:tcPr>
            <w:tcW w:w="964" w:type="dxa"/>
            <w:tcBorders>
              <w:top w:val="single" w:sz="4" w:space="0" w:color="auto"/>
              <w:left w:val="single" w:sz="4" w:space="0" w:color="auto"/>
              <w:right w:val="single" w:sz="4" w:space="0" w:color="auto"/>
            </w:tcBorders>
          </w:tcPr>
          <w:p w14:paraId="49E2A568"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16F061AC"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EDFC3A0" w14:textId="77777777" w:rsidR="00F87D1B" w:rsidRDefault="00F87D1B" w:rsidP="00DE3263">
            <w:pPr>
              <w:pStyle w:val="TAC"/>
              <w:rPr>
                <w:lang w:val="en-US" w:eastAsia="ko-KR"/>
              </w:rPr>
            </w:pPr>
            <w:r>
              <w:t>3550</w:t>
            </w:r>
          </w:p>
        </w:tc>
        <w:tc>
          <w:tcPr>
            <w:tcW w:w="977" w:type="dxa"/>
            <w:tcBorders>
              <w:top w:val="single" w:sz="4" w:space="0" w:color="auto"/>
              <w:left w:val="single" w:sz="4" w:space="0" w:color="auto"/>
              <w:bottom w:val="single" w:sz="4" w:space="0" w:color="auto"/>
              <w:right w:val="single" w:sz="4" w:space="0" w:color="auto"/>
            </w:tcBorders>
          </w:tcPr>
          <w:p w14:paraId="09609730"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994B98B"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399EF0AC" w14:textId="77777777" w:rsidR="00F87D1B" w:rsidRDefault="00F87D1B" w:rsidP="00DE3263">
            <w:pPr>
              <w:pStyle w:val="TAC"/>
            </w:pPr>
            <w:r>
              <w:rPr>
                <w:lang w:eastAsia="ja-JP"/>
              </w:rPr>
              <w:t>N/A</w:t>
            </w:r>
          </w:p>
        </w:tc>
      </w:tr>
      <w:tr w:rsidR="00F87D1B" w14:paraId="5A194197" w14:textId="77777777" w:rsidTr="00DE3263">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98B29EF" w14:textId="77777777" w:rsidR="00F87D1B" w:rsidRDefault="00F87D1B" w:rsidP="00DE3263">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AD4A05F" w14:textId="77777777" w:rsidR="00F87D1B" w:rsidRDefault="00F87D1B" w:rsidP="00DE3263">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65E55CFA" w14:textId="77777777" w:rsidR="000C7A57" w:rsidRDefault="000C7A57" w:rsidP="00AC4AB0">
      <w:pPr>
        <w:rPr>
          <w:rFonts w:ascii="Arial" w:hAnsi="Arial" w:cs="Arial"/>
          <w:color w:val="0000FF"/>
          <w:sz w:val="32"/>
          <w:szCs w:val="32"/>
          <w:lang w:eastAsia="ja-JP"/>
        </w:rPr>
      </w:pPr>
    </w:p>
    <w:p w14:paraId="06DA9E79" w14:textId="55CD0BEE" w:rsidR="00E775B9" w:rsidRDefault="00E775B9" w:rsidP="00E775B9">
      <w:pPr>
        <w:pStyle w:val="21"/>
        <w:rPr>
          <w:lang w:eastAsia="zh-TW"/>
        </w:rPr>
      </w:pPr>
      <w:bookmarkStart w:id="348" w:name="_Toc129109120"/>
      <w:bookmarkStart w:id="349" w:name="_Toc20147878"/>
      <w:r>
        <w:t>5.</w:t>
      </w:r>
      <w:r>
        <w:rPr>
          <w:rFonts w:hint="eastAsia"/>
          <w:lang w:eastAsia="zh-CN"/>
        </w:rPr>
        <w:t>33</w:t>
      </w:r>
      <w:r>
        <w:tab/>
        <w:t>CA_n</w:t>
      </w:r>
      <w:r>
        <w:rPr>
          <w:rFonts w:hint="eastAsia"/>
          <w:lang w:eastAsia="zh-TW"/>
        </w:rPr>
        <w:t>1</w:t>
      </w:r>
      <w:r>
        <w:t>-n</w:t>
      </w:r>
      <w:r>
        <w:rPr>
          <w:rFonts w:hint="eastAsia"/>
          <w:lang w:eastAsia="zh-TW"/>
        </w:rPr>
        <w:t>3</w:t>
      </w:r>
      <w:r>
        <w:t>-n</w:t>
      </w:r>
      <w:r>
        <w:rPr>
          <w:rFonts w:hint="eastAsia"/>
          <w:lang w:eastAsia="zh-TW"/>
        </w:rPr>
        <w:t>8</w:t>
      </w:r>
      <w:bookmarkEnd w:id="348"/>
    </w:p>
    <w:p w14:paraId="0BFE3E5C" w14:textId="08D2FEAC" w:rsidR="00E775B9" w:rsidRDefault="00E775B9" w:rsidP="00E775B9">
      <w:pPr>
        <w:pStyle w:val="31"/>
        <w:rPr>
          <w:rFonts w:cs="Arial"/>
          <w:szCs w:val="28"/>
          <w:lang w:val="en-US" w:eastAsia="zh-CN"/>
        </w:rPr>
      </w:pPr>
      <w:bookmarkStart w:id="350" w:name="_Toc129109121"/>
      <w:r>
        <w:t>5.33.1</w:t>
      </w:r>
      <w:r>
        <w:tab/>
      </w:r>
      <w:r>
        <w:rPr>
          <w:rFonts w:cs="Arial"/>
          <w:szCs w:val="28"/>
          <w:lang w:val="en-US" w:eastAsia="zh-CN"/>
        </w:rPr>
        <w:t>Common for 1 band UL and 2 bands UL CA</w:t>
      </w:r>
      <w:bookmarkEnd w:id="350"/>
    </w:p>
    <w:p w14:paraId="33AAFDF4" w14:textId="22E4BF00" w:rsidR="00E775B9" w:rsidRDefault="00E775B9" w:rsidP="00E775B9">
      <w:pPr>
        <w:pStyle w:val="41"/>
      </w:pPr>
      <w:bookmarkStart w:id="351" w:name="_Toc129109122"/>
      <w:r>
        <w:t>5.33.1.1</w:t>
      </w:r>
      <w:r>
        <w:tab/>
      </w:r>
      <w:r>
        <w:rPr>
          <w:rFonts w:cs="Arial"/>
          <w:lang w:eastAsia="zh-CN"/>
        </w:rPr>
        <w:t>Operating bands for CA</w:t>
      </w:r>
      <w:bookmarkEnd w:id="351"/>
    </w:p>
    <w:p w14:paraId="41DD4BC3" w14:textId="2CE0C83A" w:rsidR="00E775B9" w:rsidRDefault="00E775B9" w:rsidP="00E775B9">
      <w:pPr>
        <w:pStyle w:val="TH"/>
      </w:pPr>
      <w:r>
        <w:rPr>
          <w:rFonts w:cs="Arial"/>
        </w:rPr>
        <w:t xml:space="preserve">Table </w:t>
      </w:r>
      <w:r>
        <w:rPr>
          <w:rFonts w:cs="Arial" w:hint="eastAsia"/>
          <w:lang w:val="en-US" w:eastAsia="zh-CN"/>
        </w:rPr>
        <w:t>5.33</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E775B9" w:rsidRPr="00A71264" w14:paraId="4BD1CF6C" w14:textId="77777777" w:rsidTr="00DE3263">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1B054AD" w14:textId="77777777" w:rsidR="00E775B9" w:rsidRPr="00A71264" w:rsidRDefault="00E775B9" w:rsidP="00DE3263">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4AD4CB6" w14:textId="77777777" w:rsidR="00E775B9" w:rsidRPr="00A71264" w:rsidRDefault="00E775B9" w:rsidP="00DE3263">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764B01E" w14:textId="77777777" w:rsidR="00E775B9" w:rsidRPr="00A71264" w:rsidRDefault="00E775B9" w:rsidP="00DE3263">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C54C1B" w14:textId="77777777" w:rsidR="00E775B9" w:rsidRPr="00A71264" w:rsidRDefault="00E775B9" w:rsidP="00DE3263">
            <w:pPr>
              <w:pStyle w:val="TAH"/>
              <w:rPr>
                <w:rFonts w:eastAsia="Malgun Gothic" w:cs="Arial"/>
              </w:rPr>
            </w:pPr>
            <w:r w:rsidRPr="00A71264">
              <w:rPr>
                <w:rFonts w:eastAsia="Malgun Gothic" w:cs="Arial"/>
              </w:rPr>
              <w:t>Duplex</w:t>
            </w:r>
          </w:p>
          <w:p w14:paraId="3805A683" w14:textId="77777777" w:rsidR="00E775B9" w:rsidRPr="00A71264" w:rsidRDefault="00E775B9" w:rsidP="00DE3263">
            <w:pPr>
              <w:pStyle w:val="TAH"/>
              <w:rPr>
                <w:rFonts w:eastAsia="Malgun Gothic" w:cs="Arial"/>
              </w:rPr>
            </w:pPr>
            <w:r w:rsidRPr="00A71264">
              <w:rPr>
                <w:rFonts w:eastAsia="Malgun Gothic" w:cs="Arial"/>
              </w:rPr>
              <w:t>mode</w:t>
            </w:r>
          </w:p>
        </w:tc>
      </w:tr>
      <w:tr w:rsidR="00E775B9" w:rsidRPr="00A71264" w14:paraId="1539206F" w14:textId="77777777" w:rsidTr="00DE326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0F4849"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55017F" w14:textId="77777777" w:rsidR="00E775B9" w:rsidRPr="00A71264" w:rsidRDefault="00E775B9" w:rsidP="00DE3263">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C272AF8" w14:textId="77777777" w:rsidR="00E775B9" w:rsidRPr="00A71264" w:rsidRDefault="00E775B9" w:rsidP="00DE3263">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5106" w14:textId="77777777" w:rsidR="00E775B9" w:rsidRPr="00A71264" w:rsidRDefault="00E775B9" w:rsidP="00DE3263">
            <w:pPr>
              <w:pStyle w:val="TAH"/>
              <w:rPr>
                <w:rFonts w:eastAsia="Malgun Gothic" w:cs="Arial"/>
              </w:rPr>
            </w:pPr>
          </w:p>
        </w:tc>
      </w:tr>
      <w:tr w:rsidR="00E775B9" w:rsidRPr="00A71264" w14:paraId="5BA4665A" w14:textId="77777777" w:rsidTr="00DE3263">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9E0037"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7B192C"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88162A3"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6B1BCCA" w14:textId="77777777" w:rsidR="00E775B9" w:rsidRPr="00A71264" w:rsidRDefault="00E775B9" w:rsidP="00DE3263">
            <w:pPr>
              <w:pStyle w:val="TAH"/>
              <w:rPr>
                <w:rFonts w:eastAsia="Malgun Gothic" w:cs="Arial"/>
              </w:rPr>
            </w:pPr>
          </w:p>
        </w:tc>
      </w:tr>
      <w:tr w:rsidR="00E775B9" w:rsidRPr="00A71264" w14:paraId="29749C9C" w14:textId="77777777" w:rsidTr="00DE3263">
        <w:trPr>
          <w:trHeight w:val="175"/>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F763C9"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1</w:t>
            </w:r>
          </w:p>
        </w:tc>
        <w:tc>
          <w:tcPr>
            <w:tcW w:w="1229" w:type="dxa"/>
            <w:tcBorders>
              <w:top w:val="single" w:sz="4" w:space="0" w:color="auto"/>
              <w:left w:val="single" w:sz="4" w:space="0" w:color="auto"/>
              <w:bottom w:val="single" w:sz="4" w:space="0" w:color="auto"/>
              <w:right w:val="nil"/>
            </w:tcBorders>
            <w:vAlign w:val="center"/>
          </w:tcPr>
          <w:p w14:paraId="49BBEEBC" w14:textId="77777777" w:rsidR="00E775B9" w:rsidRPr="00A71264" w:rsidRDefault="00E775B9" w:rsidP="00DE3263">
            <w:pPr>
              <w:keepNext/>
              <w:keepLines/>
              <w:spacing w:after="0"/>
              <w:jc w:val="right"/>
              <w:rPr>
                <w:rFonts w:ascii="Arial" w:hAnsi="Arial" w:cs="Arial"/>
                <w:sz w:val="18"/>
                <w:lang w:eastAsia="zh-TW"/>
              </w:rPr>
            </w:pPr>
            <w:r>
              <w:rPr>
                <w:rFonts w:ascii="Arial" w:hAnsi="Arial" w:cs="Arial" w:hint="eastAsia"/>
                <w:sz w:val="18"/>
                <w:lang w:eastAsia="zh-TW"/>
              </w:rPr>
              <w:t>1920 MHz</w:t>
            </w:r>
          </w:p>
        </w:tc>
        <w:tc>
          <w:tcPr>
            <w:tcW w:w="425" w:type="dxa"/>
            <w:tcBorders>
              <w:top w:val="single" w:sz="4" w:space="0" w:color="auto"/>
              <w:left w:val="nil"/>
              <w:bottom w:val="single" w:sz="4" w:space="0" w:color="auto"/>
              <w:right w:val="nil"/>
            </w:tcBorders>
            <w:vAlign w:val="center"/>
          </w:tcPr>
          <w:p w14:paraId="49C27E89" w14:textId="77777777" w:rsidR="00E775B9" w:rsidRPr="00A71264" w:rsidRDefault="00E775B9" w:rsidP="00DE3263">
            <w:pPr>
              <w:keepNext/>
              <w:keepLines/>
              <w:spacing w:after="0"/>
              <w:jc w:val="center"/>
              <w:rPr>
                <w:rFonts w:ascii="Arial" w:eastAsia="宋体"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57D1840" w14:textId="77777777" w:rsidR="00E775B9" w:rsidRPr="00A71264" w:rsidRDefault="00E775B9" w:rsidP="00DE3263">
            <w:pPr>
              <w:keepNext/>
              <w:keepLines/>
              <w:spacing w:after="0"/>
              <w:rPr>
                <w:rFonts w:ascii="Arial" w:hAnsi="Arial" w:cs="Arial"/>
                <w:sz w:val="18"/>
                <w:lang w:eastAsia="zh-TW"/>
              </w:rPr>
            </w:pPr>
            <w:r>
              <w:rPr>
                <w:rFonts w:ascii="Arial" w:hAnsi="Arial" w:cs="Arial" w:hint="eastAsia"/>
                <w:sz w:val="18"/>
                <w:lang w:eastAsia="zh-TW"/>
              </w:rPr>
              <w:t xml:space="preserve">1980MHz </w:t>
            </w:r>
          </w:p>
        </w:tc>
        <w:tc>
          <w:tcPr>
            <w:tcW w:w="1371" w:type="dxa"/>
            <w:tcBorders>
              <w:top w:val="single" w:sz="4" w:space="0" w:color="auto"/>
              <w:left w:val="single" w:sz="4" w:space="0" w:color="auto"/>
              <w:bottom w:val="single" w:sz="4" w:space="0" w:color="auto"/>
              <w:right w:val="nil"/>
            </w:tcBorders>
            <w:vAlign w:val="center"/>
          </w:tcPr>
          <w:p w14:paraId="6B1817DA"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2110 MHz</w:t>
            </w:r>
          </w:p>
        </w:tc>
        <w:tc>
          <w:tcPr>
            <w:tcW w:w="567" w:type="dxa"/>
            <w:tcBorders>
              <w:top w:val="single" w:sz="4" w:space="0" w:color="auto"/>
              <w:left w:val="nil"/>
              <w:bottom w:val="single" w:sz="4" w:space="0" w:color="auto"/>
              <w:right w:val="nil"/>
            </w:tcBorders>
            <w:vAlign w:val="center"/>
          </w:tcPr>
          <w:p w14:paraId="165806C6"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4A08A814" w14:textId="77777777" w:rsidR="00E775B9" w:rsidRPr="00A71264" w:rsidRDefault="00E775B9" w:rsidP="00DE3263">
            <w:pPr>
              <w:keepNext/>
              <w:keepLines/>
              <w:spacing w:after="0"/>
              <w:rPr>
                <w:rFonts w:ascii="Arial" w:hAnsi="Arial" w:cs="Arial"/>
                <w:sz w:val="18"/>
                <w:lang w:eastAsia="ja-JP"/>
              </w:rPr>
            </w:pPr>
            <w:r>
              <w:rPr>
                <w:rFonts w:ascii="Arial" w:hAnsi="Arial" w:cs="Arial" w:hint="eastAsia"/>
                <w:sz w:val="18"/>
                <w:lang w:eastAsia="zh-TW"/>
              </w:rPr>
              <w:t>2</w:t>
            </w:r>
            <w:r w:rsidRPr="00CB0D2A">
              <w:rPr>
                <w:rFonts w:ascii="Arial" w:hAnsi="Arial" w:cs="Arial"/>
                <w:sz w:val="18"/>
                <w:lang w:eastAsia="ja-JP"/>
              </w:rPr>
              <w:t>170 MHz</w:t>
            </w:r>
          </w:p>
        </w:tc>
        <w:tc>
          <w:tcPr>
            <w:tcW w:w="1043" w:type="dxa"/>
            <w:tcBorders>
              <w:top w:val="single" w:sz="4" w:space="0" w:color="auto"/>
              <w:left w:val="single" w:sz="4" w:space="0" w:color="auto"/>
              <w:bottom w:val="single" w:sz="4" w:space="0" w:color="auto"/>
              <w:right w:val="single" w:sz="4" w:space="0" w:color="auto"/>
            </w:tcBorders>
            <w:vAlign w:val="center"/>
          </w:tcPr>
          <w:p w14:paraId="4924F26A"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2DE2507C" w14:textId="77777777" w:rsidTr="00DE3263">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9A8C6D0"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5AE017F7"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6204490D" w14:textId="77777777" w:rsidR="00E775B9" w:rsidRPr="00A71264" w:rsidRDefault="00E775B9" w:rsidP="00DE3263">
            <w:pPr>
              <w:keepNext/>
              <w:keepLines/>
              <w:spacing w:after="0"/>
              <w:jc w:val="center"/>
              <w:rPr>
                <w:rFonts w:ascii="Arial" w:hAnsi="Arial" w:cs="Arial"/>
                <w:sz w:val="18"/>
                <w:lang w:eastAsia="ja-JP"/>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59736E42"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C59C174"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5A5F530F"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025113"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1ED0B95"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06A54BD2" w14:textId="77777777" w:rsidTr="00DE3263">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5E367A8A" w14:textId="77777777" w:rsidR="00E775B9" w:rsidRPr="00114C42" w:rsidRDefault="00E775B9" w:rsidP="00DE3263">
            <w:pPr>
              <w:keepNext/>
              <w:keepLines/>
              <w:spacing w:after="0"/>
              <w:jc w:val="center"/>
              <w:rPr>
                <w:rFonts w:ascii="Arial" w:hAnsi="Arial" w:cs="Arial"/>
                <w:sz w:val="18"/>
                <w:lang w:val="en-US" w:eastAsia="zh-TW"/>
              </w:rPr>
            </w:pPr>
            <w:r w:rsidRPr="00A71264">
              <w:rPr>
                <w:rFonts w:ascii="Arial" w:eastAsia="宋体"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6B07E3A3"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28B4C673" w14:textId="77777777" w:rsidR="00E775B9" w:rsidRPr="00A71264" w:rsidRDefault="00E775B9" w:rsidP="00DE3263">
            <w:pPr>
              <w:keepNext/>
              <w:keepLines/>
              <w:spacing w:after="0"/>
              <w:jc w:val="center"/>
              <w:rPr>
                <w:rFonts w:ascii="Arial" w:hAnsi="Arial" w:cs="Arial"/>
                <w:sz w:val="18"/>
                <w:lang w:val="en-US" w:eastAsia="zh-CN"/>
              </w:rPr>
            </w:pPr>
            <w:r w:rsidRPr="00A71264">
              <w:rPr>
                <w:rFonts w:ascii="Arial" w:eastAsia="宋体"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3A2DE25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0D514F7F"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0363627A"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C5A3A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37244CDB"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0E5A7E1A" w14:textId="5D67A680" w:rsidR="00E775B9" w:rsidRDefault="00E775B9" w:rsidP="00E775B9">
      <w:pPr>
        <w:pStyle w:val="41"/>
      </w:pPr>
      <w:bookmarkStart w:id="352" w:name="_Toc129109123"/>
      <w:r>
        <w:t>5.33.1.2</w:t>
      </w:r>
      <w:r>
        <w:tab/>
      </w:r>
      <w:r>
        <w:rPr>
          <w:rFonts w:cs="Arial"/>
          <w:lang w:eastAsia="zh-CN"/>
        </w:rPr>
        <w:t>Channel bandwidths per operating band for CA</w:t>
      </w:r>
      <w:bookmarkEnd w:id="352"/>
    </w:p>
    <w:p w14:paraId="40A45182" w14:textId="6088B017" w:rsidR="00E775B9" w:rsidRDefault="00E775B9" w:rsidP="00E775B9">
      <w:pPr>
        <w:pStyle w:val="TH"/>
        <w:rPr>
          <w:rFonts w:cs="Arial"/>
          <w:lang w:val="en-US" w:eastAsia="zh-CN"/>
        </w:rPr>
      </w:pPr>
      <w:r>
        <w:rPr>
          <w:rFonts w:cs="Arial"/>
        </w:rPr>
        <w:t xml:space="preserve">Table </w:t>
      </w:r>
      <w:r>
        <w:rPr>
          <w:rFonts w:cs="Arial" w:hint="eastAsia"/>
          <w:lang w:val="en-US" w:eastAsia="zh-CN"/>
        </w:rPr>
        <w:t>5.33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75B9" w14:paraId="60B2690D"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D7CC8D" w14:textId="77777777" w:rsidR="00E775B9" w:rsidRDefault="00E775B9" w:rsidP="00DE3263">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CF45BE" w14:textId="77777777" w:rsidR="00E775B9" w:rsidRDefault="00E775B9" w:rsidP="00DE326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B36211" w14:textId="77777777" w:rsidR="00E775B9" w:rsidRDefault="00E775B9" w:rsidP="00DE326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C5EA0F" w14:textId="77777777" w:rsidR="00E775B9" w:rsidRDefault="00E775B9" w:rsidP="00DE32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8B13106" w14:textId="77777777" w:rsidR="00E775B9" w:rsidRDefault="00E775B9" w:rsidP="00DE3263">
            <w:pPr>
              <w:pStyle w:val="TAH"/>
              <w:overflowPunct w:val="0"/>
              <w:autoSpaceDE w:val="0"/>
              <w:autoSpaceDN w:val="0"/>
              <w:adjustRightInd w:val="0"/>
              <w:rPr>
                <w:szCs w:val="18"/>
                <w:lang w:val="en-US" w:eastAsia="zh-CN"/>
              </w:rPr>
            </w:pPr>
            <w:r>
              <w:t>Bandwidth combination set</w:t>
            </w:r>
          </w:p>
        </w:tc>
      </w:tr>
      <w:tr w:rsidR="00E775B9" w14:paraId="5C2C1DD0"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50891" w14:textId="77777777" w:rsidR="00E775B9" w:rsidRDefault="00E775B9" w:rsidP="00DE3263">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1</w:t>
            </w:r>
            <w:r>
              <w:rPr>
                <w:szCs w:val="18"/>
                <w:lang w:val="sv-SE" w:eastAsia="ja-JP"/>
              </w:rPr>
              <w:t>A-</w:t>
            </w:r>
            <w:r>
              <w:rPr>
                <w:rFonts w:hint="eastAsia"/>
                <w:szCs w:val="18"/>
                <w:lang w:val="en-US" w:eastAsia="zh-CN"/>
              </w:rPr>
              <w:t>n</w:t>
            </w:r>
            <w:r>
              <w:rPr>
                <w:rFonts w:hint="eastAsia"/>
                <w:szCs w:val="18"/>
                <w:lang w:val="en-US" w:eastAsia="zh-TW"/>
              </w:rPr>
              <w:t>3</w:t>
            </w:r>
            <w:r>
              <w:rPr>
                <w:szCs w:val="18"/>
                <w:lang w:val="sv-SE" w:eastAsia="ja-JP"/>
              </w:rPr>
              <w:t>A</w:t>
            </w:r>
            <w:r>
              <w:rPr>
                <w:rFonts w:eastAsia="宋体" w:hint="eastAsia"/>
                <w:szCs w:val="18"/>
                <w:lang w:val="en-US" w:eastAsia="zh-CN"/>
              </w:rPr>
              <w:t>-n</w:t>
            </w:r>
            <w:r w:rsidRPr="00114C42">
              <w:rPr>
                <w:rFonts w:hint="eastAsia"/>
                <w:szCs w:val="18"/>
                <w:lang w:val="en-US" w:eastAsia="zh-TW"/>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6B49"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3</w:t>
            </w:r>
            <w:r w:rsidRPr="00021C7B">
              <w:rPr>
                <w:b/>
                <w:szCs w:val="18"/>
                <w:lang w:val="en-US" w:eastAsia="ja-JP"/>
              </w:rPr>
              <w:t>A</w:t>
            </w:r>
          </w:p>
          <w:p w14:paraId="7FDE835E"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1662A1AA" w14:textId="77777777" w:rsidR="00E775B9" w:rsidRDefault="00E775B9" w:rsidP="00DE3263">
            <w:pPr>
              <w:pStyle w:val="TAC"/>
              <w:overflowPunct w:val="0"/>
              <w:autoSpaceDE w:val="0"/>
              <w:autoSpaceDN w:val="0"/>
              <w:adjustRightInd w:val="0"/>
              <w:rPr>
                <w:rFonts w:eastAsia="宋体"/>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3</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60E0BB9D"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8A7378" w14:textId="77777777" w:rsidR="00E775B9" w:rsidRDefault="00E775B9" w:rsidP="00DE32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7C789E" w14:textId="77777777" w:rsidR="00E775B9" w:rsidRDefault="00E775B9" w:rsidP="00DE3263">
            <w:pPr>
              <w:pStyle w:val="TAC"/>
              <w:overflowPunct w:val="0"/>
              <w:autoSpaceDE w:val="0"/>
              <w:autoSpaceDN w:val="0"/>
              <w:adjustRightInd w:val="0"/>
              <w:rPr>
                <w:szCs w:val="18"/>
                <w:lang w:val="en-US" w:eastAsia="zh-CN"/>
              </w:rPr>
            </w:pPr>
            <w:r>
              <w:rPr>
                <w:rFonts w:hint="eastAsia"/>
                <w:szCs w:val="18"/>
                <w:lang w:val="en-US" w:eastAsia="zh-CN"/>
              </w:rPr>
              <w:t>0</w:t>
            </w:r>
          </w:p>
        </w:tc>
      </w:tr>
      <w:tr w:rsidR="00E775B9" w14:paraId="39AA6245"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23809B4B"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240D9"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0E8BF0"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1B5E7C" w14:textId="77777777" w:rsidR="00E775B9" w:rsidRDefault="00E775B9" w:rsidP="00DE3263">
            <w:pPr>
              <w:pStyle w:val="TAC"/>
              <w:rPr>
                <w:lang w:val="en-US" w:eastAsia="zh-CN"/>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204B541" w14:textId="77777777" w:rsidR="00E775B9" w:rsidRDefault="00E775B9" w:rsidP="00DE3263">
            <w:pPr>
              <w:pStyle w:val="TAC"/>
              <w:overflowPunct w:val="0"/>
              <w:autoSpaceDE w:val="0"/>
              <w:autoSpaceDN w:val="0"/>
              <w:adjustRightInd w:val="0"/>
              <w:rPr>
                <w:szCs w:val="18"/>
                <w:lang w:val="en-US" w:eastAsia="zh-CN"/>
              </w:rPr>
            </w:pPr>
          </w:p>
        </w:tc>
      </w:tr>
      <w:tr w:rsidR="00E775B9" w14:paraId="2602C59F"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8BB05"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B9360"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D17435"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40725" w14:textId="77777777" w:rsidR="00E775B9" w:rsidRDefault="00E775B9" w:rsidP="00DE32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2F3E2" w14:textId="77777777" w:rsidR="00E775B9" w:rsidRDefault="00E775B9" w:rsidP="00DE3263">
            <w:pPr>
              <w:pStyle w:val="TAC"/>
              <w:overflowPunct w:val="0"/>
              <w:autoSpaceDE w:val="0"/>
              <w:autoSpaceDN w:val="0"/>
              <w:adjustRightInd w:val="0"/>
              <w:rPr>
                <w:szCs w:val="18"/>
                <w:lang w:val="en-US" w:eastAsia="zh-CN"/>
              </w:rPr>
            </w:pPr>
          </w:p>
        </w:tc>
      </w:tr>
    </w:tbl>
    <w:p w14:paraId="53643828" w14:textId="77777777" w:rsidR="00E775B9" w:rsidRDefault="00E775B9" w:rsidP="00E775B9">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46CB36BD" w14:textId="543E93AC" w:rsidR="00E775B9" w:rsidRDefault="00E775B9" w:rsidP="00E775B9">
      <w:pPr>
        <w:pStyle w:val="41"/>
      </w:pPr>
      <w:bookmarkStart w:id="353" w:name="_Toc129109124"/>
      <w:r>
        <w:t>5.33.1.3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53"/>
    </w:p>
    <w:p w14:paraId="7CFFD330" w14:textId="77777777" w:rsidR="00E775B9" w:rsidRPr="00114C42" w:rsidRDefault="00E775B9" w:rsidP="00E775B9">
      <w:pPr>
        <w:rPr>
          <w:color w:val="0D0D0D"/>
        </w:rPr>
      </w:pPr>
      <w:r w:rsidRPr="00114C42">
        <w:rPr>
          <w:rFonts w:eastAsia="Times New Roman"/>
          <w:color w:val="0D0D0D"/>
          <w:lang w:eastAsia="zh-CN"/>
        </w:rPr>
        <w:t>Note that CA_</w:t>
      </w:r>
      <w:r w:rsidRPr="00114C42">
        <w:rPr>
          <w:rFonts w:hint="eastAsia"/>
          <w:color w:val="0D0D0D"/>
          <w:lang w:eastAsia="zh-TW"/>
        </w:rPr>
        <w:t>n1A-</w:t>
      </w:r>
      <w:r w:rsidRPr="00114C42">
        <w:rPr>
          <w:rFonts w:eastAsia="Times New Roman"/>
          <w:color w:val="0D0D0D"/>
          <w:lang w:eastAsia="zh-CN"/>
        </w:rPr>
        <w:t>n</w:t>
      </w:r>
      <w:r w:rsidRPr="00114C42">
        <w:rPr>
          <w:rFonts w:hint="eastAsia"/>
          <w:color w:val="0D0D0D"/>
          <w:lang w:eastAsia="zh-TW"/>
        </w:rPr>
        <w:t>3</w:t>
      </w:r>
      <w:r w:rsidRPr="00114C42">
        <w:rPr>
          <w:rFonts w:eastAsia="Times New Roman"/>
          <w:color w:val="0D0D0D"/>
          <w:lang w:eastAsia="zh-CN"/>
        </w:rPr>
        <w:t>A-n8A 1UL/</w:t>
      </w:r>
      <w:r w:rsidRPr="00114C42">
        <w:rPr>
          <w:rFonts w:hint="eastAsia"/>
          <w:color w:val="0D0D0D"/>
          <w:lang w:eastAsia="zh-TW"/>
        </w:rPr>
        <w:t>3</w:t>
      </w:r>
      <w:r w:rsidRPr="00114C42">
        <w:rPr>
          <w:rFonts w:eastAsia="Times New Roman"/>
          <w:color w:val="0D0D0D"/>
          <w:lang w:eastAsia="zh-CN"/>
        </w:rPr>
        <w:t>DL CA had been introduced in Rel.17 38.101-1, related sections for 1UL/</w:t>
      </w:r>
      <w:r w:rsidRPr="00114C42">
        <w:rPr>
          <w:rFonts w:hint="eastAsia"/>
          <w:color w:val="0D0D0D"/>
          <w:lang w:eastAsia="zh-TW"/>
        </w:rPr>
        <w:t>3</w:t>
      </w:r>
      <w:r w:rsidRPr="00114C42">
        <w:rPr>
          <w:rFonts w:eastAsia="Times New Roman"/>
          <w:color w:val="0D0D0D"/>
          <w:lang w:eastAsia="zh-CN"/>
        </w:rPr>
        <w:t>DL CA can be found in TR 38.717-0</w:t>
      </w:r>
      <w:r w:rsidRPr="00114C42">
        <w:rPr>
          <w:rFonts w:hint="eastAsia"/>
          <w:color w:val="0D0D0D"/>
          <w:lang w:eastAsia="zh-TW"/>
        </w:rPr>
        <w:t>3</w:t>
      </w:r>
      <w:r w:rsidRPr="00114C42">
        <w:rPr>
          <w:rFonts w:eastAsia="Times New Roman"/>
          <w:color w:val="0D0D0D"/>
          <w:lang w:eastAsia="zh-CN"/>
        </w:rPr>
        <w:t>-01 section 6.</w:t>
      </w:r>
      <w:r w:rsidRPr="00114C42">
        <w:rPr>
          <w:rFonts w:hint="eastAsia"/>
          <w:color w:val="0D0D0D"/>
          <w:lang w:eastAsia="zh-TW"/>
        </w:rPr>
        <w:t>103</w:t>
      </w:r>
      <w:r w:rsidRPr="00114C42">
        <w:rPr>
          <w:rFonts w:eastAsia="Times New Roman"/>
          <w:color w:val="0D0D0D"/>
          <w:lang w:eastAsia="zh-CN"/>
        </w:rPr>
        <w:t>.</w:t>
      </w:r>
    </w:p>
    <w:p w14:paraId="7D55D32B" w14:textId="7F64289F" w:rsidR="00E775B9" w:rsidRDefault="00E775B9" w:rsidP="00E775B9">
      <w:pPr>
        <w:pStyle w:val="31"/>
        <w:rPr>
          <w:rFonts w:cs="Arial"/>
          <w:szCs w:val="28"/>
          <w:lang w:eastAsia="zh-CN"/>
        </w:rPr>
      </w:pPr>
      <w:bookmarkStart w:id="354" w:name="_Toc129109125"/>
      <w:r>
        <w:t>5.33.2</w:t>
      </w:r>
      <w:r>
        <w:tab/>
      </w:r>
      <w:r>
        <w:rPr>
          <w:rFonts w:cs="Arial"/>
          <w:szCs w:val="28"/>
          <w:lang w:eastAsia="zh-CN"/>
        </w:rPr>
        <w:t>Specific for 2 bands UL CA</w:t>
      </w:r>
      <w:bookmarkEnd w:id="354"/>
    </w:p>
    <w:p w14:paraId="609306D7" w14:textId="3AD511DE" w:rsidR="00E775B9" w:rsidRDefault="00E775B9" w:rsidP="00E775B9">
      <w:pPr>
        <w:pStyle w:val="41"/>
        <w:rPr>
          <w:rFonts w:cs="Arial"/>
          <w:lang w:eastAsia="zh-CN"/>
        </w:rPr>
      </w:pPr>
      <w:bookmarkStart w:id="355" w:name="_Toc129109126"/>
      <w:r>
        <w:t>5.33.2.1</w:t>
      </w:r>
      <w:r>
        <w:tab/>
      </w:r>
      <w:r>
        <w:rPr>
          <w:rFonts w:cs="Arial"/>
          <w:lang w:eastAsia="zh-CN"/>
        </w:rPr>
        <w:t>UE co-existence studies</w:t>
      </w:r>
      <w:bookmarkEnd w:id="355"/>
    </w:p>
    <w:p w14:paraId="037A4771" w14:textId="77777777" w:rsidR="00E775B9" w:rsidRDefault="00E775B9" w:rsidP="00E775B9">
      <w:pPr>
        <w:pStyle w:val="af1"/>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CA_n1-n3, CA_n1-n8, CA_n3-n8, which are studied in section 6.43, 6.38, 6.19 of TR 38.716-02-00,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05136BA8" w14:textId="77777777" w:rsidR="00E775B9" w:rsidRPr="00114C42" w:rsidRDefault="00E775B9" w:rsidP="00E775B9">
      <w:pPr>
        <w:pStyle w:val="af1"/>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n1</w:t>
      </w:r>
      <w:r w:rsidRPr="00021C7B">
        <w:rPr>
          <w:rFonts w:cs="Calibri"/>
          <w:szCs w:val="21"/>
          <w:lang w:eastAsia="ko-KR"/>
        </w:rPr>
        <w:t xml:space="preserve"> + Band n</w:t>
      </w:r>
      <w:r w:rsidRPr="00114C42">
        <w:rPr>
          <w:rFonts w:cs="Calibri" w:hint="eastAsia"/>
          <w:szCs w:val="21"/>
          <w:lang w:eastAsia="zh-TW"/>
        </w:rPr>
        <w:t>3</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sidRPr="00114C42">
        <w:rPr>
          <w:rFonts w:cs="Calibri" w:hint="eastAsia"/>
          <w:szCs w:val="21"/>
          <w:lang w:eastAsia="zh-TW"/>
        </w:rPr>
        <w:t>8</w:t>
      </w:r>
      <w:r w:rsidRPr="00021C7B">
        <w:rPr>
          <w:rFonts w:eastAsia="宋体" w:cs="Calibri"/>
          <w:szCs w:val="21"/>
        </w:rPr>
        <w:t>.</w:t>
      </w:r>
    </w:p>
    <w:p w14:paraId="5515C8F2" w14:textId="77777777" w:rsidR="00E775B9" w:rsidRPr="008778C0" w:rsidRDefault="00E775B9" w:rsidP="00E775B9">
      <w:pPr>
        <w:pStyle w:val="af1"/>
        <w:rPr>
          <w:rFonts w:cs="Calibri"/>
          <w:szCs w:val="21"/>
          <w:lang w:eastAsia="zh-TW"/>
        </w:rPr>
      </w:pPr>
      <w:r w:rsidRPr="00114C42">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n1</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3</w:t>
      </w:r>
      <w:r w:rsidRPr="00021C7B">
        <w:rPr>
          <w:rFonts w:eastAsia="宋体" w:cs="Calibri"/>
          <w:szCs w:val="21"/>
        </w:rPr>
        <w:t>.</w:t>
      </w:r>
    </w:p>
    <w:p w14:paraId="3FCADF9B" w14:textId="77777777" w:rsidR="00E775B9" w:rsidRPr="008778C0" w:rsidRDefault="00E775B9" w:rsidP="00E775B9">
      <w:pPr>
        <w:pStyle w:val="af1"/>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宋体" w:cs="Calibri"/>
          <w:szCs w:val="21"/>
        </w:rPr>
        <w:t>n</w:t>
      </w:r>
      <w:r w:rsidRPr="00114C4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宋体" w:cs="Calibri"/>
          <w:szCs w:val="21"/>
        </w:rPr>
        <w:t>B</w:t>
      </w:r>
      <w:r w:rsidRPr="00021C7B">
        <w:rPr>
          <w:rFonts w:cs="Calibri"/>
          <w:szCs w:val="21"/>
          <w:lang w:eastAsia="ko-KR"/>
        </w:rPr>
        <w:t xml:space="preserve">and </w:t>
      </w:r>
      <w:r w:rsidRPr="00021C7B">
        <w:rPr>
          <w:rFonts w:eastAsia="宋体" w:cs="Calibri"/>
          <w:szCs w:val="21"/>
        </w:rPr>
        <w:t>n</w:t>
      </w:r>
      <w:r>
        <w:rPr>
          <w:rFonts w:cs="Calibri" w:hint="eastAsia"/>
          <w:szCs w:val="21"/>
          <w:lang w:eastAsia="zh-TW"/>
        </w:rPr>
        <w:t>1</w:t>
      </w:r>
      <w:r w:rsidRPr="00021C7B">
        <w:rPr>
          <w:rFonts w:eastAsia="宋体" w:cs="Calibri"/>
          <w:szCs w:val="21"/>
        </w:rPr>
        <w:t>.</w:t>
      </w:r>
    </w:p>
    <w:p w14:paraId="64F1022A" w14:textId="22EFCA72" w:rsidR="00E775B9" w:rsidRDefault="00E775B9" w:rsidP="00E775B9">
      <w:pPr>
        <w:pStyle w:val="41"/>
        <w:rPr>
          <w:rFonts w:cs="Arial"/>
          <w:lang w:eastAsia="zh-CN"/>
        </w:rPr>
      </w:pPr>
      <w:bookmarkStart w:id="356" w:name="_Toc129109127"/>
      <w:r>
        <w:t>5.33.2.2</w:t>
      </w:r>
      <w:r>
        <w:tab/>
      </w:r>
      <w:r>
        <w:rPr>
          <w:rFonts w:cs="Arial"/>
          <w:szCs w:val="22"/>
          <w:lang w:val="en-US" w:eastAsia="zh-CN"/>
        </w:rPr>
        <w:t>REFSENS requirements</w:t>
      </w:r>
      <w:bookmarkEnd w:id="356"/>
    </w:p>
    <w:p w14:paraId="0CED02B1" w14:textId="77777777" w:rsidR="00E775B9" w:rsidRPr="00104508" w:rsidRDefault="00E775B9" w:rsidP="00E775B9">
      <w:pPr>
        <w:keepNext/>
        <w:tabs>
          <w:tab w:val="left" w:pos="1080"/>
        </w:tabs>
        <w:rPr>
          <w:noProof/>
          <w:snapToGrid w:val="0"/>
          <w:color w:val="0D0D0D"/>
          <w:lang w:eastAsia="zh-TW"/>
        </w:rPr>
      </w:pPr>
      <w:r w:rsidRPr="00104508">
        <w:rPr>
          <w:rFonts w:hint="eastAsia"/>
          <w:noProof/>
          <w:snapToGrid w:val="0"/>
          <w:color w:val="0D0D0D"/>
          <w:lang w:eastAsia="zh-TW"/>
        </w:rPr>
        <w:t xml:space="preserve">No additional MSD requirement for IMD is </w:t>
      </w:r>
      <w:r>
        <w:rPr>
          <w:rFonts w:hint="eastAsia"/>
          <w:noProof/>
          <w:snapToGrid w:val="0"/>
          <w:color w:val="0D0D0D"/>
          <w:lang w:eastAsia="zh-TW"/>
        </w:rPr>
        <w:t>expected</w:t>
      </w:r>
      <w:r w:rsidRPr="00104508">
        <w:rPr>
          <w:rFonts w:hint="eastAsia"/>
          <w:noProof/>
          <w:snapToGrid w:val="0"/>
          <w:color w:val="0D0D0D"/>
          <w:lang w:eastAsia="zh-TW"/>
        </w:rPr>
        <w:t>.</w:t>
      </w:r>
    </w:p>
    <w:p w14:paraId="7B8CF652" w14:textId="77777777" w:rsidR="00E775B9" w:rsidRPr="00114C42" w:rsidRDefault="00E775B9" w:rsidP="00E775B9">
      <w:pPr>
        <w:pStyle w:val="EditorsNote"/>
        <w:overflowPunct w:val="0"/>
        <w:autoSpaceDE w:val="0"/>
        <w:autoSpaceDN w:val="0"/>
        <w:adjustRightInd w:val="0"/>
        <w:ind w:left="284" w:firstLine="0"/>
        <w:textAlignment w:val="baseline"/>
        <w:rPr>
          <w:color w:val="0D0D0D"/>
          <w:lang w:eastAsia="zh-TW"/>
        </w:rPr>
      </w:pPr>
    </w:p>
    <w:p w14:paraId="79A0EAA6" w14:textId="14AFA877" w:rsidR="00A8185D" w:rsidRDefault="00A8185D" w:rsidP="00A8185D">
      <w:pPr>
        <w:pStyle w:val="21"/>
      </w:pPr>
      <w:bookmarkStart w:id="357" w:name="_Toc129109128"/>
      <w:bookmarkEnd w:id="349"/>
      <w:r>
        <w:rPr>
          <w:rFonts w:hint="eastAsia"/>
        </w:rPr>
        <w:t>5.34</w:t>
      </w:r>
      <w:r w:rsidRPr="000469EC">
        <w:tab/>
      </w:r>
      <w:r>
        <w:rPr>
          <w:rFonts w:hint="eastAsia"/>
        </w:rPr>
        <w:t>CA_n</w:t>
      </w:r>
      <w:r>
        <w:t>3</w:t>
      </w:r>
      <w:r>
        <w:rPr>
          <w:rFonts w:hint="eastAsia"/>
        </w:rPr>
        <w:t>-n</w:t>
      </w:r>
      <w:r>
        <w:t>67</w:t>
      </w:r>
      <w:r>
        <w:rPr>
          <w:rFonts w:hint="eastAsia"/>
        </w:rPr>
        <w:t>-n</w:t>
      </w:r>
      <w:r>
        <w:t>78</w:t>
      </w:r>
      <w:bookmarkEnd w:id="357"/>
    </w:p>
    <w:p w14:paraId="2D56E97A" w14:textId="6B9ED5F9" w:rsidR="00A8185D" w:rsidRPr="00A20126" w:rsidRDefault="00A8185D" w:rsidP="00A8185D">
      <w:pPr>
        <w:pStyle w:val="31"/>
      </w:pPr>
      <w:bookmarkStart w:id="358" w:name="_Toc129109129"/>
      <w:r>
        <w:t>5.34.1</w:t>
      </w:r>
      <w:r>
        <w:tab/>
        <w:t>Common for 1 band UL and 2 bands UL CA</w:t>
      </w:r>
      <w:bookmarkEnd w:id="358"/>
    </w:p>
    <w:p w14:paraId="7A47BADE" w14:textId="0F0BC446" w:rsidR="00A8185D" w:rsidRDefault="00A8185D" w:rsidP="00A8185D">
      <w:pPr>
        <w:pStyle w:val="41"/>
      </w:pPr>
      <w:bookmarkStart w:id="359" w:name="_Toc129109130"/>
      <w:r>
        <w:rPr>
          <w:rFonts w:hint="eastAsia"/>
        </w:rPr>
        <w:t>5.34.1</w:t>
      </w:r>
      <w:r>
        <w:t>.1</w:t>
      </w:r>
      <w:r>
        <w:tab/>
        <w:t xml:space="preserve">Operating bands for </w:t>
      </w:r>
      <w:r>
        <w:rPr>
          <w:rFonts w:hint="eastAsia"/>
        </w:rPr>
        <w:t>CA</w:t>
      </w:r>
      <w:bookmarkEnd w:id="359"/>
    </w:p>
    <w:p w14:paraId="2CD8D6C7" w14:textId="4E497D1C" w:rsidR="00A8185D" w:rsidRPr="000469EC" w:rsidRDefault="00A8185D" w:rsidP="00A8185D">
      <w:pPr>
        <w:pStyle w:val="TH"/>
        <w:rPr>
          <w:rFonts w:cs="Arial"/>
        </w:rPr>
      </w:pPr>
      <w:r>
        <w:rPr>
          <w:rFonts w:cs="Arial"/>
        </w:rPr>
        <w:t>Table 5.34.1.1-1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953"/>
        <w:gridCol w:w="1167"/>
        <w:gridCol w:w="617"/>
        <w:gridCol w:w="1148"/>
        <w:gridCol w:w="1210"/>
        <w:gridCol w:w="317"/>
        <w:gridCol w:w="1401"/>
        <w:gridCol w:w="937"/>
      </w:tblGrid>
      <w:tr w:rsidR="00A8185D" w14:paraId="288AE932" w14:textId="77777777" w:rsidTr="00494BB2">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hideMark/>
          </w:tcPr>
          <w:p w14:paraId="15B45B26"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53" w:type="dxa"/>
            <w:vMerge w:val="restart"/>
            <w:tcBorders>
              <w:top w:val="single" w:sz="4" w:space="0" w:color="auto"/>
              <w:left w:val="single" w:sz="4" w:space="0" w:color="auto"/>
              <w:bottom w:val="single" w:sz="4" w:space="0" w:color="auto"/>
              <w:right w:val="single" w:sz="4" w:space="0" w:color="auto"/>
            </w:tcBorders>
            <w:hideMark/>
          </w:tcPr>
          <w:p w14:paraId="431985E4"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5324170"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40535B6"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6EA60A8"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rPr>
              <w:t>Duplex Mode</w:t>
            </w:r>
          </w:p>
        </w:tc>
      </w:tr>
      <w:tr w:rsidR="00A8185D" w14:paraId="0A5708D1" w14:textId="77777777" w:rsidTr="00494BB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0E6AC" w14:textId="77777777" w:rsidR="00A8185D" w:rsidRDefault="00A8185D" w:rsidP="00494BB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4793" w14:textId="77777777" w:rsidR="00A8185D" w:rsidRDefault="00A8185D" w:rsidP="00494BB2">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94CAC3E"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D789833"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8F8E" w14:textId="77777777" w:rsidR="00A8185D" w:rsidRDefault="00A8185D" w:rsidP="00494BB2">
            <w:pPr>
              <w:spacing w:after="0"/>
              <w:rPr>
                <w:rFonts w:ascii="Arial" w:hAnsi="Arial"/>
                <w:b/>
                <w:color w:val="000000"/>
                <w:sz w:val="18"/>
              </w:rPr>
            </w:pPr>
          </w:p>
        </w:tc>
      </w:tr>
      <w:tr w:rsidR="00A8185D" w14:paraId="61FD3EF3" w14:textId="77777777" w:rsidTr="00494BB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DF51" w14:textId="77777777" w:rsidR="00A8185D" w:rsidRDefault="00A8185D" w:rsidP="00494BB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F267" w14:textId="77777777" w:rsidR="00A8185D" w:rsidRDefault="00A8185D" w:rsidP="00494BB2">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hideMark/>
          </w:tcPr>
          <w:p w14:paraId="04783A4E"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361707F" w14:textId="77777777" w:rsidR="00A8185D" w:rsidRDefault="00A8185D" w:rsidP="00494BB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676B" w14:textId="77777777" w:rsidR="00A8185D" w:rsidRDefault="00A8185D" w:rsidP="00494BB2">
            <w:pPr>
              <w:spacing w:after="0"/>
              <w:rPr>
                <w:rFonts w:ascii="Arial" w:hAnsi="Arial"/>
                <w:b/>
                <w:color w:val="000000"/>
                <w:sz w:val="18"/>
              </w:rPr>
            </w:pPr>
          </w:p>
        </w:tc>
      </w:tr>
      <w:tr w:rsidR="00A8185D" w14:paraId="10397EA3" w14:textId="77777777" w:rsidTr="00494BB2">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B64CA44" w14:textId="77777777" w:rsidR="00A8185D" w:rsidRPr="00050EB8" w:rsidRDefault="00A8185D" w:rsidP="00494BB2">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67</w:t>
            </w:r>
            <w:r w:rsidRPr="009B4792">
              <w:rPr>
                <w:rFonts w:ascii="Arial" w:eastAsia="宋体" w:hAnsi="Arial"/>
                <w:color w:val="000000"/>
                <w:sz w:val="18"/>
                <w:lang w:eastAsia="zh-CN"/>
              </w:rPr>
              <w:t>-</w:t>
            </w:r>
            <w:r>
              <w:rPr>
                <w:rFonts w:ascii="Arial" w:eastAsia="宋体" w:hAnsi="Arial"/>
                <w:color w:val="000000"/>
                <w:sz w:val="18"/>
                <w:lang w:eastAsia="zh-CN"/>
              </w:rPr>
              <w:t>n78</w:t>
            </w:r>
          </w:p>
        </w:tc>
        <w:tc>
          <w:tcPr>
            <w:tcW w:w="953" w:type="dxa"/>
            <w:tcBorders>
              <w:top w:val="single" w:sz="4" w:space="0" w:color="auto"/>
              <w:left w:val="single" w:sz="4" w:space="0" w:color="auto"/>
              <w:bottom w:val="single" w:sz="4" w:space="0" w:color="auto"/>
              <w:right w:val="single" w:sz="4" w:space="0" w:color="auto"/>
            </w:tcBorders>
            <w:vAlign w:val="center"/>
            <w:hideMark/>
          </w:tcPr>
          <w:p w14:paraId="74B0724F" w14:textId="77777777" w:rsidR="00A8185D" w:rsidRPr="00050EB8" w:rsidRDefault="00A8185D" w:rsidP="00494BB2">
            <w:pPr>
              <w:keepNext/>
              <w:keepLines/>
              <w:spacing w:after="0"/>
              <w:jc w:val="center"/>
              <w:rPr>
                <w:rFonts w:ascii="Arial" w:hAnsi="Arial"/>
                <w:color w:val="000000"/>
                <w:sz w:val="18"/>
              </w:rPr>
            </w:pPr>
            <w:r>
              <w:rPr>
                <w:rFonts w:ascii="Arial" w:hAnsi="Arial"/>
                <w:color w:val="000000"/>
                <w:sz w:val="18"/>
              </w:rPr>
              <w:t>n3</w:t>
            </w:r>
          </w:p>
        </w:tc>
        <w:tc>
          <w:tcPr>
            <w:tcW w:w="1167" w:type="dxa"/>
            <w:tcBorders>
              <w:top w:val="single" w:sz="4" w:space="0" w:color="auto"/>
              <w:left w:val="single" w:sz="4" w:space="0" w:color="auto"/>
              <w:bottom w:val="single" w:sz="4" w:space="0" w:color="auto"/>
              <w:right w:val="single" w:sz="4" w:space="0" w:color="auto"/>
            </w:tcBorders>
            <w:hideMark/>
          </w:tcPr>
          <w:p w14:paraId="301E3836" w14:textId="77777777" w:rsidR="00A8185D" w:rsidRPr="00050EB8" w:rsidRDefault="00A8185D" w:rsidP="00494BB2">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617" w:type="dxa"/>
            <w:tcBorders>
              <w:top w:val="single" w:sz="4" w:space="0" w:color="auto"/>
              <w:left w:val="single" w:sz="4" w:space="0" w:color="auto"/>
              <w:bottom w:val="single" w:sz="4" w:space="0" w:color="auto"/>
              <w:right w:val="single" w:sz="4" w:space="0" w:color="auto"/>
            </w:tcBorders>
            <w:hideMark/>
          </w:tcPr>
          <w:p w14:paraId="125F3EAB" w14:textId="77777777" w:rsidR="00A8185D" w:rsidRDefault="00A8185D" w:rsidP="00494BB2">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6AF3F1CC" w14:textId="77777777" w:rsidR="00A8185D" w:rsidRPr="00050EB8" w:rsidRDefault="00A8185D" w:rsidP="00494BB2">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B900A7C" w14:textId="77777777" w:rsidR="00A8185D" w:rsidRPr="00050EB8" w:rsidRDefault="00A8185D" w:rsidP="00494BB2">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FEEF5C3" w14:textId="77777777" w:rsidR="00A8185D" w:rsidRDefault="00A8185D" w:rsidP="00494BB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5714F5" w14:textId="77777777" w:rsidR="00A8185D" w:rsidRPr="00050EB8" w:rsidRDefault="00A8185D" w:rsidP="00494BB2">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CBA9AF" w14:textId="77777777" w:rsidR="00A8185D" w:rsidRPr="00050EB8" w:rsidRDefault="00A8185D" w:rsidP="00494BB2">
            <w:pPr>
              <w:keepNext/>
              <w:keepLines/>
              <w:spacing w:after="0"/>
              <w:jc w:val="center"/>
              <w:rPr>
                <w:rFonts w:ascii="Arial" w:hAnsi="Arial"/>
                <w:color w:val="000000"/>
                <w:sz w:val="18"/>
                <w:lang w:eastAsia="zh-CN"/>
              </w:rPr>
            </w:pPr>
            <w:r>
              <w:rPr>
                <w:rFonts w:ascii="Arial" w:hAnsi="Arial" w:cs="Arial"/>
                <w:sz w:val="18"/>
                <w:lang w:eastAsia="ja-JP"/>
              </w:rPr>
              <w:t>FDD</w:t>
            </w:r>
          </w:p>
        </w:tc>
      </w:tr>
      <w:tr w:rsidR="00A8185D" w14:paraId="0C1DE791" w14:textId="77777777" w:rsidTr="00494BB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BE173" w14:textId="77777777" w:rsidR="00A8185D" w:rsidRPr="00050EB8" w:rsidRDefault="00A8185D" w:rsidP="00494BB2">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2AC4AF07" w14:textId="77777777" w:rsidR="00A8185D" w:rsidRPr="00050EB8" w:rsidRDefault="00A8185D" w:rsidP="00494BB2">
            <w:pPr>
              <w:keepNext/>
              <w:keepLines/>
              <w:spacing w:after="0"/>
              <w:jc w:val="center"/>
              <w:rPr>
                <w:rFonts w:ascii="Arial" w:hAnsi="Arial"/>
                <w:color w:val="000000"/>
                <w:sz w:val="18"/>
              </w:rPr>
            </w:pPr>
            <w:r>
              <w:rPr>
                <w:rFonts w:ascii="Arial" w:hAnsi="Arial"/>
                <w:color w:val="000000"/>
                <w:sz w:val="18"/>
              </w:rPr>
              <w:t>n67</w:t>
            </w:r>
          </w:p>
        </w:tc>
        <w:tc>
          <w:tcPr>
            <w:tcW w:w="1167" w:type="dxa"/>
            <w:tcBorders>
              <w:top w:val="single" w:sz="4" w:space="0" w:color="auto"/>
              <w:left w:val="single" w:sz="4" w:space="0" w:color="auto"/>
              <w:bottom w:val="single" w:sz="4" w:space="0" w:color="auto"/>
              <w:right w:val="single" w:sz="4" w:space="0" w:color="auto"/>
            </w:tcBorders>
          </w:tcPr>
          <w:p w14:paraId="567B6680" w14:textId="77777777" w:rsidR="00A8185D" w:rsidRPr="00050EB8" w:rsidRDefault="00A8185D" w:rsidP="00494BB2">
            <w:pPr>
              <w:keepNext/>
              <w:keepLines/>
              <w:spacing w:after="0"/>
              <w:jc w:val="right"/>
              <w:rPr>
                <w:rFonts w:ascii="Arial" w:hAnsi="Arial" w:cs="Arial"/>
                <w:color w:val="000000"/>
                <w:sz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571816DD" w14:textId="77777777" w:rsidR="00A8185D" w:rsidRDefault="00A8185D" w:rsidP="00494BB2">
            <w:pPr>
              <w:keepNext/>
              <w:keepLines/>
              <w:spacing w:after="0"/>
              <w:jc w:val="center"/>
              <w:rPr>
                <w:rFonts w:ascii="Arial" w:hAnsi="Arial" w:cs="Arial"/>
                <w:color w:val="000000"/>
                <w:sz w:val="18"/>
              </w:rPr>
            </w:pPr>
            <w:r>
              <w:rPr>
                <w:rFonts w:ascii="Arial" w:hAnsi="Arial" w:cs="Arial"/>
                <w:sz w:val="18"/>
                <w:lang w:val="en-US" w:eastAsia="zh-CN"/>
              </w:rPr>
              <w:t>N/A</w:t>
            </w:r>
          </w:p>
        </w:tc>
        <w:tc>
          <w:tcPr>
            <w:tcW w:w="1148" w:type="dxa"/>
            <w:tcBorders>
              <w:top w:val="single" w:sz="4" w:space="0" w:color="auto"/>
              <w:left w:val="single" w:sz="4" w:space="0" w:color="auto"/>
              <w:bottom w:val="single" w:sz="4" w:space="0" w:color="auto"/>
              <w:right w:val="single" w:sz="4" w:space="0" w:color="auto"/>
            </w:tcBorders>
          </w:tcPr>
          <w:p w14:paraId="5231F85F" w14:textId="77777777" w:rsidR="00A8185D" w:rsidRPr="00050EB8" w:rsidRDefault="00A8185D" w:rsidP="00494BB2">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6212376A" w14:textId="77777777" w:rsidR="00A8185D" w:rsidRPr="00050EB8" w:rsidRDefault="00A8185D" w:rsidP="00494BB2">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783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FE4D4B7" w14:textId="77777777" w:rsidR="00A8185D" w:rsidRDefault="00A8185D" w:rsidP="00494BB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8C1704F" w14:textId="77777777" w:rsidR="00A8185D" w:rsidRPr="00050EB8" w:rsidRDefault="00A8185D" w:rsidP="00494BB2">
            <w:pPr>
              <w:keepNext/>
              <w:keepLines/>
              <w:spacing w:after="0"/>
              <w:rPr>
                <w:rFonts w:ascii="Arial" w:hAnsi="Arial" w:cs="Arial"/>
                <w:color w:val="000000"/>
                <w:sz w:val="18"/>
                <w:lang w:eastAsia="zh-CN"/>
              </w:rPr>
            </w:pPr>
            <w:r>
              <w:rPr>
                <w:rFonts w:ascii="Arial" w:eastAsia="宋体" w:hAnsi="Arial" w:cs="Arial"/>
                <w:sz w:val="18"/>
                <w:lang w:eastAsia="zh-CN"/>
              </w:rPr>
              <w:t xml:space="preserve">758 </w:t>
            </w:r>
            <w:r w:rsidRPr="004B5957">
              <w:rPr>
                <w:rFonts w:ascii="Arial" w:eastAsia="宋体" w:hAnsi="Arial" w:cs="Arial"/>
                <w:sz w:val="18"/>
                <w:lang w:eastAsia="zh-CN"/>
              </w:rPr>
              <w:t>MHz</w:t>
            </w:r>
          </w:p>
        </w:tc>
        <w:tc>
          <w:tcPr>
            <w:tcW w:w="937" w:type="dxa"/>
            <w:tcBorders>
              <w:top w:val="single" w:sz="4" w:space="0" w:color="auto"/>
              <w:left w:val="single" w:sz="4" w:space="0" w:color="auto"/>
              <w:bottom w:val="single" w:sz="4" w:space="0" w:color="auto"/>
              <w:right w:val="single" w:sz="4" w:space="0" w:color="auto"/>
            </w:tcBorders>
            <w:vAlign w:val="center"/>
          </w:tcPr>
          <w:p w14:paraId="6FFE5C0A" w14:textId="77777777" w:rsidR="00A8185D" w:rsidRPr="00050EB8" w:rsidRDefault="00A8185D" w:rsidP="00494BB2">
            <w:pPr>
              <w:keepNext/>
              <w:keepLines/>
              <w:spacing w:after="0"/>
              <w:jc w:val="center"/>
              <w:rPr>
                <w:rFonts w:ascii="Arial" w:hAnsi="Arial"/>
                <w:color w:val="000000"/>
                <w:sz w:val="18"/>
                <w:lang w:eastAsia="zh-CN"/>
              </w:rPr>
            </w:pPr>
            <w:r>
              <w:rPr>
                <w:rFonts w:ascii="Arial" w:hAnsi="Arial" w:cs="Arial"/>
                <w:sz w:val="18"/>
                <w:lang w:eastAsia="ja-JP"/>
              </w:rPr>
              <w:t>SDL</w:t>
            </w:r>
          </w:p>
        </w:tc>
      </w:tr>
      <w:tr w:rsidR="00A8185D" w14:paraId="77A82F17" w14:textId="77777777" w:rsidTr="00494BB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969EF" w14:textId="77777777" w:rsidR="00A8185D" w:rsidRPr="00050EB8" w:rsidRDefault="00A8185D" w:rsidP="00494BB2">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571E1E0" w14:textId="77777777" w:rsidR="00A8185D" w:rsidRPr="00050EB8" w:rsidRDefault="00A8185D" w:rsidP="00494BB2">
            <w:pPr>
              <w:keepNext/>
              <w:keepLines/>
              <w:spacing w:after="0"/>
              <w:jc w:val="center"/>
              <w:rPr>
                <w:rFonts w:ascii="Arial" w:hAnsi="Arial"/>
                <w:color w:val="000000"/>
                <w:sz w:val="18"/>
                <w:lang w:eastAsia="zh-CN"/>
              </w:rPr>
            </w:pPr>
            <w:r>
              <w:rPr>
                <w:rFonts w:ascii="Arial" w:eastAsia="宋体" w:hAnsi="Arial"/>
                <w:color w:val="000000"/>
                <w:sz w:val="18"/>
                <w:lang w:eastAsia="zh-CN"/>
              </w:rPr>
              <w:t>n78</w:t>
            </w:r>
          </w:p>
        </w:tc>
        <w:tc>
          <w:tcPr>
            <w:tcW w:w="1167" w:type="dxa"/>
            <w:tcBorders>
              <w:top w:val="single" w:sz="4" w:space="0" w:color="auto"/>
              <w:left w:val="single" w:sz="4" w:space="0" w:color="auto"/>
              <w:bottom w:val="single" w:sz="4" w:space="0" w:color="auto"/>
              <w:right w:val="single" w:sz="4" w:space="0" w:color="auto"/>
            </w:tcBorders>
            <w:hideMark/>
          </w:tcPr>
          <w:p w14:paraId="7CF2FF26" w14:textId="77777777" w:rsidR="00A8185D" w:rsidRPr="00050EB8" w:rsidRDefault="00A8185D" w:rsidP="00494BB2">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617" w:type="dxa"/>
            <w:tcBorders>
              <w:top w:val="single" w:sz="4" w:space="0" w:color="auto"/>
              <w:left w:val="single" w:sz="4" w:space="0" w:color="auto"/>
              <w:bottom w:val="single" w:sz="4" w:space="0" w:color="auto"/>
              <w:right w:val="single" w:sz="4" w:space="0" w:color="auto"/>
            </w:tcBorders>
            <w:hideMark/>
          </w:tcPr>
          <w:p w14:paraId="11335E87" w14:textId="77777777" w:rsidR="00A8185D" w:rsidRDefault="00A8185D" w:rsidP="00494BB2">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7ABE0F1F" w14:textId="77777777" w:rsidR="00A8185D" w:rsidRPr="00050EB8" w:rsidRDefault="00A8185D" w:rsidP="00494BB2">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68570D4C" w14:textId="77777777" w:rsidR="00A8185D" w:rsidRPr="00050EB8" w:rsidRDefault="00A8185D" w:rsidP="00494BB2">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EA61252" w14:textId="77777777" w:rsidR="00A8185D" w:rsidRDefault="00A8185D" w:rsidP="00494BB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419BB56" w14:textId="77777777" w:rsidR="00A8185D" w:rsidRPr="00050EB8" w:rsidRDefault="00A8185D" w:rsidP="00494BB2">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34D3A5" w14:textId="77777777" w:rsidR="00A8185D" w:rsidRPr="00050EB8" w:rsidRDefault="00A8185D" w:rsidP="00494BB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0A237082" w14:textId="77777777" w:rsidR="00A8185D" w:rsidRDefault="00A8185D" w:rsidP="00A8185D">
      <w:pPr>
        <w:rPr>
          <w:lang w:eastAsia="ko-KR"/>
        </w:rPr>
      </w:pPr>
    </w:p>
    <w:p w14:paraId="0C9FD51D" w14:textId="42ECBBC6" w:rsidR="00A8185D" w:rsidRDefault="00A8185D" w:rsidP="00A8185D">
      <w:pPr>
        <w:pStyle w:val="41"/>
      </w:pPr>
      <w:bookmarkStart w:id="360" w:name="_Toc129109131"/>
      <w:r>
        <w:rPr>
          <w:rFonts w:hint="eastAsia"/>
        </w:rPr>
        <w:t>5.34.</w:t>
      </w:r>
      <w:r>
        <w:t>1.2</w:t>
      </w:r>
      <w:r>
        <w:tab/>
        <w:t xml:space="preserve">Channel bandwidths per operating band for </w:t>
      </w:r>
      <w:r>
        <w:rPr>
          <w:rFonts w:hint="eastAsia"/>
        </w:rPr>
        <w:t>CA</w:t>
      </w:r>
      <w:bookmarkEnd w:id="360"/>
    </w:p>
    <w:p w14:paraId="6ABF819D" w14:textId="7D2CBD4E" w:rsidR="00A8185D" w:rsidRDefault="00A8185D" w:rsidP="00A8185D">
      <w:pPr>
        <w:pStyle w:val="TH"/>
        <w:rPr>
          <w:rFonts w:cs="Arial"/>
        </w:rPr>
      </w:pPr>
      <w:r>
        <w:rPr>
          <w:rFonts w:cs="Arial"/>
        </w:rPr>
        <w:t>Table 5.34.1.2-1: Supported bandwidths per CA band combination of band n3-n67-n78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185D" w14:paraId="5EF0937A" w14:textId="77777777" w:rsidTr="00494BB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FDC5A32" w14:textId="77777777" w:rsidR="00A8185D" w:rsidRDefault="00A8185D" w:rsidP="00494BB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7D1B29" w14:textId="77777777" w:rsidR="00A8185D" w:rsidRDefault="00A8185D" w:rsidP="00494BB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87DC6C" w14:textId="77777777" w:rsidR="00A8185D" w:rsidRDefault="00A8185D" w:rsidP="00494BB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1FDD9F" w14:textId="77777777" w:rsidR="00A8185D" w:rsidRDefault="00A8185D" w:rsidP="00494BB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585F40D" w14:textId="77777777" w:rsidR="00A8185D" w:rsidRDefault="00A8185D" w:rsidP="00494BB2">
            <w:pPr>
              <w:pStyle w:val="TAH"/>
              <w:overflowPunct w:val="0"/>
              <w:autoSpaceDE w:val="0"/>
              <w:autoSpaceDN w:val="0"/>
              <w:adjustRightInd w:val="0"/>
              <w:rPr>
                <w:lang w:eastAsia="zh-CN"/>
              </w:rPr>
            </w:pPr>
            <w:r>
              <w:t>Bandwidth combination set</w:t>
            </w:r>
          </w:p>
        </w:tc>
      </w:tr>
      <w:tr w:rsidR="00A8185D" w14:paraId="6FE5A210" w14:textId="77777777" w:rsidTr="00494BB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699B8" w14:textId="77777777" w:rsidR="00A8185D" w:rsidRDefault="00A8185D" w:rsidP="00494BB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3FEFC" w14:textId="77777777" w:rsidR="00A8185D" w:rsidRDefault="00A8185D" w:rsidP="00494BB2">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1069ECE8" w14:textId="77777777" w:rsidR="00A8185D" w:rsidRDefault="00A8185D" w:rsidP="00494BB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B22E5D" w14:textId="77777777" w:rsidR="00A8185D" w:rsidRDefault="00A8185D" w:rsidP="00494BB2">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30A97476" w14:textId="77777777" w:rsidR="00A8185D" w:rsidRDefault="00A8185D" w:rsidP="00494BB2">
            <w:pPr>
              <w:pStyle w:val="TAC"/>
              <w:overflowPunct w:val="0"/>
              <w:autoSpaceDE w:val="0"/>
              <w:autoSpaceDN w:val="0"/>
              <w:adjustRightInd w:val="0"/>
              <w:rPr>
                <w:lang w:eastAsia="zh-CN"/>
              </w:rPr>
            </w:pPr>
            <w:r>
              <w:rPr>
                <w:rFonts w:hint="eastAsia"/>
                <w:lang w:eastAsia="zh-CN"/>
              </w:rPr>
              <w:t>0</w:t>
            </w:r>
          </w:p>
        </w:tc>
      </w:tr>
      <w:tr w:rsidR="00A8185D" w14:paraId="42AA13A4" w14:textId="77777777" w:rsidTr="00494BB2">
        <w:trPr>
          <w:trHeight w:val="187"/>
        </w:trPr>
        <w:tc>
          <w:tcPr>
            <w:tcW w:w="1983" w:type="dxa"/>
            <w:tcBorders>
              <w:top w:val="nil"/>
              <w:left w:val="single" w:sz="4" w:space="0" w:color="auto"/>
              <w:bottom w:val="nil"/>
              <w:right w:val="single" w:sz="4" w:space="0" w:color="auto"/>
            </w:tcBorders>
            <w:shd w:val="clear" w:color="auto" w:fill="auto"/>
            <w:vAlign w:val="center"/>
          </w:tcPr>
          <w:p w14:paraId="57873FCA" w14:textId="77777777" w:rsidR="00A8185D" w:rsidRDefault="00A8185D" w:rsidP="00494BB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A70B82" w14:textId="77777777" w:rsidR="00A8185D" w:rsidRDefault="00A8185D" w:rsidP="00494BB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5718657" w14:textId="77777777" w:rsidR="00A8185D" w:rsidRDefault="00A8185D" w:rsidP="00494BB2">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1F3BAB39" w14:textId="77777777" w:rsidR="00A8185D" w:rsidRDefault="00A8185D" w:rsidP="00494BB2">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F2467AC" w14:textId="77777777" w:rsidR="00A8185D" w:rsidRDefault="00A8185D" w:rsidP="00494BB2">
            <w:pPr>
              <w:pStyle w:val="TAC"/>
              <w:overflowPunct w:val="0"/>
              <w:autoSpaceDE w:val="0"/>
              <w:autoSpaceDN w:val="0"/>
              <w:adjustRightInd w:val="0"/>
              <w:rPr>
                <w:lang w:eastAsia="zh-CN"/>
              </w:rPr>
            </w:pPr>
          </w:p>
        </w:tc>
      </w:tr>
      <w:tr w:rsidR="00A8185D" w14:paraId="3BBFE47F" w14:textId="77777777" w:rsidTr="00494BB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5279" w14:textId="77777777" w:rsidR="00A8185D" w:rsidRDefault="00A8185D" w:rsidP="00494BB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8A1E8" w14:textId="77777777" w:rsidR="00A8185D" w:rsidRDefault="00A8185D" w:rsidP="00494BB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3D812BB" w14:textId="77777777" w:rsidR="00A8185D" w:rsidRDefault="00A8185D" w:rsidP="00494BB2">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353546B" w14:textId="77777777" w:rsidR="00A8185D" w:rsidRPr="00C85666" w:rsidRDefault="00A8185D" w:rsidP="00494BB2">
            <w:pPr>
              <w:pStyle w:val="TAC"/>
              <w:rPr>
                <w:rFonts w:eastAsia="宋体"/>
                <w:lang w:eastAsia="zh-CN" w:bidi="ar"/>
              </w:rPr>
            </w:pPr>
            <w:r>
              <w:rPr>
                <w:rFonts w:hint="eastAsia"/>
              </w:rPr>
              <w:t>1</w:t>
            </w:r>
            <w: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6776" w14:textId="77777777" w:rsidR="00A8185D" w:rsidRDefault="00A8185D" w:rsidP="00494BB2">
            <w:pPr>
              <w:pStyle w:val="TAC"/>
              <w:overflowPunct w:val="0"/>
              <w:autoSpaceDE w:val="0"/>
              <w:autoSpaceDN w:val="0"/>
              <w:adjustRightInd w:val="0"/>
              <w:rPr>
                <w:lang w:eastAsia="zh-CN"/>
              </w:rPr>
            </w:pPr>
          </w:p>
        </w:tc>
      </w:tr>
      <w:tr w:rsidR="00A8185D" w14:paraId="4EF5E6DD" w14:textId="77777777" w:rsidTr="00494BB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DB2AE" w14:textId="77777777" w:rsidR="00A8185D" w:rsidRDefault="00A8185D" w:rsidP="00494BB2">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宋体" w:hint="eastAsia"/>
                <w:lang w:eastAsia="zh-CN"/>
              </w:rPr>
              <w:t>-n</w:t>
            </w:r>
            <w:r>
              <w:rPr>
                <w:rFonts w:eastAsia="宋体"/>
                <w:lang w:eastAsia="zh-CN"/>
              </w:rPr>
              <w:t>78(2</w:t>
            </w:r>
            <w:r>
              <w:rPr>
                <w:rFonts w:eastAsia="宋体" w:hint="eastAsia"/>
                <w:lang w:eastAsia="zh-CN"/>
              </w:rPr>
              <w:t>A</w:t>
            </w:r>
            <w:r>
              <w:rPr>
                <w:rFonts w:eastAsia="宋体"/>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C8F2E" w14:textId="77777777" w:rsidR="00A8185D" w:rsidRDefault="00A8185D" w:rsidP="00494BB2">
            <w:pPr>
              <w:pStyle w:val="TAC"/>
              <w:overflowPunct w:val="0"/>
              <w:autoSpaceDE w:val="0"/>
              <w:autoSpaceDN w:val="0"/>
              <w:adjustRightInd w:val="0"/>
              <w:rPr>
                <w:lang w:eastAsia="zh-CN"/>
              </w:rPr>
            </w:pPr>
            <w:r>
              <w:rPr>
                <w:lang w:eastAsia="zh-CN"/>
              </w:rPr>
              <w:t>CA_n78(2A)</w:t>
            </w:r>
          </w:p>
          <w:p w14:paraId="33FDCCFA" w14:textId="77777777" w:rsidR="00A8185D" w:rsidRDefault="00A8185D" w:rsidP="00494BB2">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2AAD5090" w14:textId="77777777" w:rsidR="00A8185D" w:rsidRDefault="00A8185D" w:rsidP="00494BB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F87190" w14:textId="77777777" w:rsidR="00A8185D" w:rsidRDefault="00A8185D" w:rsidP="00494BB2">
            <w:pPr>
              <w:pStyle w:val="TAC"/>
            </w:pPr>
            <w:r>
              <w:t xml:space="preserve">5, </w:t>
            </w:r>
            <w:r>
              <w:rPr>
                <w:rFonts w:hint="eastAsia"/>
              </w:rPr>
              <w:t>1</w:t>
            </w:r>
            <w:r>
              <w:t>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8591" w14:textId="77777777" w:rsidR="00A8185D" w:rsidRDefault="00A8185D" w:rsidP="00494BB2">
            <w:pPr>
              <w:pStyle w:val="TAC"/>
              <w:overflowPunct w:val="0"/>
              <w:autoSpaceDE w:val="0"/>
              <w:autoSpaceDN w:val="0"/>
              <w:adjustRightInd w:val="0"/>
              <w:rPr>
                <w:lang w:eastAsia="zh-CN"/>
              </w:rPr>
            </w:pPr>
            <w:r>
              <w:rPr>
                <w:rFonts w:hint="eastAsia"/>
                <w:lang w:eastAsia="zh-CN"/>
              </w:rPr>
              <w:t>0</w:t>
            </w:r>
          </w:p>
        </w:tc>
      </w:tr>
      <w:tr w:rsidR="00A8185D" w14:paraId="1DE808B3" w14:textId="77777777" w:rsidTr="00494BB2">
        <w:trPr>
          <w:trHeight w:val="187"/>
        </w:trPr>
        <w:tc>
          <w:tcPr>
            <w:tcW w:w="1983" w:type="dxa"/>
            <w:tcBorders>
              <w:top w:val="nil"/>
              <w:left w:val="single" w:sz="4" w:space="0" w:color="auto"/>
              <w:bottom w:val="nil"/>
              <w:right w:val="single" w:sz="4" w:space="0" w:color="auto"/>
            </w:tcBorders>
            <w:shd w:val="clear" w:color="auto" w:fill="auto"/>
            <w:vAlign w:val="center"/>
          </w:tcPr>
          <w:p w14:paraId="4AA6884C" w14:textId="77777777" w:rsidR="00A8185D" w:rsidRDefault="00A8185D" w:rsidP="00494BB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7A78B" w14:textId="77777777" w:rsidR="00A8185D" w:rsidRDefault="00A8185D" w:rsidP="00494BB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3737AD5" w14:textId="77777777" w:rsidR="00A8185D" w:rsidRDefault="00A8185D" w:rsidP="00494BB2">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503BF041" w14:textId="77777777" w:rsidR="00A8185D" w:rsidRDefault="00A8185D" w:rsidP="00494BB2">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67CD444" w14:textId="77777777" w:rsidR="00A8185D" w:rsidRDefault="00A8185D" w:rsidP="00494BB2">
            <w:pPr>
              <w:pStyle w:val="TAC"/>
              <w:overflowPunct w:val="0"/>
              <w:autoSpaceDE w:val="0"/>
              <w:autoSpaceDN w:val="0"/>
              <w:adjustRightInd w:val="0"/>
              <w:rPr>
                <w:lang w:eastAsia="zh-CN"/>
              </w:rPr>
            </w:pPr>
          </w:p>
        </w:tc>
      </w:tr>
      <w:tr w:rsidR="00A8185D" w14:paraId="7531D7C6" w14:textId="77777777" w:rsidTr="00494BB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28641" w14:textId="77777777" w:rsidR="00A8185D" w:rsidRDefault="00A8185D" w:rsidP="00494BB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5538B" w14:textId="77777777" w:rsidR="00A8185D" w:rsidRDefault="00A8185D" w:rsidP="00494BB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662AC80" w14:textId="77777777" w:rsidR="00A8185D" w:rsidRDefault="00A8185D" w:rsidP="00494BB2">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2807C67" w14:textId="77777777" w:rsidR="00A8185D" w:rsidRDefault="00A8185D" w:rsidP="00494BB2">
            <w:pPr>
              <w:pStyle w:val="TAC"/>
            </w:pPr>
            <w: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11CFD" w14:textId="77777777" w:rsidR="00A8185D" w:rsidRDefault="00A8185D" w:rsidP="00494BB2">
            <w:pPr>
              <w:pStyle w:val="TAC"/>
              <w:overflowPunct w:val="0"/>
              <w:autoSpaceDE w:val="0"/>
              <w:autoSpaceDN w:val="0"/>
              <w:adjustRightInd w:val="0"/>
              <w:rPr>
                <w:lang w:eastAsia="zh-CN"/>
              </w:rPr>
            </w:pPr>
          </w:p>
        </w:tc>
      </w:tr>
    </w:tbl>
    <w:p w14:paraId="142FAAD0" w14:textId="77777777" w:rsidR="00A8185D" w:rsidRDefault="00A8185D" w:rsidP="00A8185D">
      <w:pPr>
        <w:pStyle w:val="TH"/>
        <w:sectPr w:rsidR="00A8185D">
          <w:pgSz w:w="11906" w:h="16838"/>
          <w:pgMar w:top="567" w:right="1134" w:bottom="709" w:left="1134" w:header="720" w:footer="720" w:gutter="0"/>
          <w:cols w:space="720"/>
          <w:docGrid w:linePitch="272"/>
        </w:sectPr>
      </w:pPr>
    </w:p>
    <w:p w14:paraId="03B8A5FD" w14:textId="4EA52EA8" w:rsidR="00A8185D" w:rsidRDefault="00A8185D" w:rsidP="00A8185D">
      <w:pPr>
        <w:pStyle w:val="41"/>
      </w:pPr>
      <w:bookmarkStart w:id="361" w:name="_Toc129109132"/>
      <w:r>
        <w:rPr>
          <w:rFonts w:hint="eastAsia"/>
        </w:rPr>
        <w:t>5.34.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1"/>
    </w:p>
    <w:p w14:paraId="5DC485C5" w14:textId="77777777" w:rsidR="00A8185D" w:rsidRDefault="00A8185D" w:rsidP="00A8185D">
      <w:r>
        <w:t xml:space="preserve">For </w:t>
      </w:r>
      <w:r>
        <w:rPr>
          <w:lang w:eastAsia="zh-CN"/>
        </w:rPr>
        <w:t>CA_n3</w:t>
      </w:r>
      <w:r>
        <w:t>-n67</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w:t>
      </w:r>
      <w:r w:rsidRPr="00CC7DF2">
        <w:t>_</w:t>
      </w:r>
      <w:r>
        <w:t>n3</w:t>
      </w:r>
      <w:r w:rsidRPr="00CC7DF2">
        <w:t>-</w:t>
      </w:r>
      <w:r>
        <w:t>n28-</w:t>
      </w:r>
      <w:r w:rsidRPr="00CC7DF2">
        <w:t>n</w:t>
      </w:r>
      <w:r>
        <w:t>78 and are given in the tables below.</w:t>
      </w:r>
    </w:p>
    <w:p w14:paraId="574CAC82" w14:textId="33F4FDDB" w:rsidR="00A8185D" w:rsidRDefault="00A8185D" w:rsidP="00A8185D">
      <w:pPr>
        <w:pStyle w:val="TH"/>
        <w:rPr>
          <w:rFonts w:cs="Arial"/>
        </w:rPr>
      </w:pPr>
      <w:r>
        <w:rPr>
          <w:rFonts w:cs="Arial"/>
        </w:rPr>
        <w:t xml:space="preserve">Table </w:t>
      </w:r>
      <w:r>
        <w:rPr>
          <w:rFonts w:cs="Arial" w:hint="eastAsia"/>
        </w:rPr>
        <w:t>5.34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8185D" w14:paraId="0EB5A317" w14:textId="77777777" w:rsidTr="00494BB2">
        <w:trPr>
          <w:jc w:val="center"/>
        </w:trPr>
        <w:tc>
          <w:tcPr>
            <w:tcW w:w="2336" w:type="dxa"/>
            <w:vMerge w:val="restart"/>
            <w:tcBorders>
              <w:top w:val="single" w:sz="4" w:space="0" w:color="auto"/>
              <w:left w:val="single" w:sz="4" w:space="0" w:color="auto"/>
              <w:right w:val="single" w:sz="4" w:space="0" w:color="auto"/>
            </w:tcBorders>
          </w:tcPr>
          <w:p w14:paraId="3382DE2E" w14:textId="77777777" w:rsidR="00A8185D" w:rsidRDefault="00A8185D" w:rsidP="00494BB2">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925437" w14:textId="77777777" w:rsidR="00A8185D" w:rsidRDefault="00A8185D" w:rsidP="00494BB2">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A8185D" w14:paraId="0775BA60" w14:textId="77777777" w:rsidTr="00494BB2">
        <w:trPr>
          <w:jc w:val="center"/>
        </w:trPr>
        <w:tc>
          <w:tcPr>
            <w:tcW w:w="2336" w:type="dxa"/>
            <w:vMerge/>
            <w:tcBorders>
              <w:left w:val="single" w:sz="4" w:space="0" w:color="auto"/>
              <w:bottom w:val="single" w:sz="4" w:space="0" w:color="auto"/>
              <w:right w:val="single" w:sz="4" w:space="0" w:color="auto"/>
            </w:tcBorders>
          </w:tcPr>
          <w:p w14:paraId="693E6C6A" w14:textId="77777777" w:rsidR="00A8185D" w:rsidRDefault="00A8185D" w:rsidP="00494BB2">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AD20E27" w14:textId="77777777" w:rsidR="00A8185D" w:rsidRDefault="00A8185D" w:rsidP="00494BB2">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A8185D" w14:paraId="3EF005E2" w14:textId="77777777" w:rsidTr="00494BB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7B9DEF" w14:textId="77777777" w:rsidR="00A8185D" w:rsidRDefault="00A8185D" w:rsidP="00494BB2">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n67</w:t>
            </w:r>
            <w:r>
              <w:rPr>
                <w:rFonts w:ascii="Arial" w:eastAsia="等线"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366C859" w14:textId="77777777" w:rsidR="00A8185D" w:rsidRPr="00CC7DF2" w:rsidRDefault="00A8185D" w:rsidP="00494BB2">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20AEBD" w14:textId="77777777" w:rsidR="00A8185D" w:rsidRDefault="00A8185D" w:rsidP="00494BB2">
            <w:pPr>
              <w:keepNext/>
              <w:keepLines/>
              <w:spacing w:after="0"/>
              <w:jc w:val="center"/>
              <w:rPr>
                <w:rFonts w:ascii="Arial" w:eastAsia="宋体" w:hAnsi="Arial"/>
                <w:sz w:val="18"/>
                <w:lang w:val="en-US" w:eastAsia="zh-CN"/>
              </w:rPr>
            </w:pPr>
            <w:r>
              <w:rPr>
                <w:rFonts w:cs="Arial"/>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5DC492D" w14:textId="77777777" w:rsidR="00A8185D" w:rsidRDefault="00A8185D" w:rsidP="00494BB2">
            <w:pPr>
              <w:keepNext/>
              <w:keepLines/>
              <w:spacing w:after="0"/>
              <w:jc w:val="center"/>
              <w:rPr>
                <w:rFonts w:ascii="Arial" w:eastAsia="宋体" w:hAnsi="Arial"/>
                <w:sz w:val="18"/>
                <w:lang w:val="en-US" w:eastAsia="zh-CN"/>
              </w:rPr>
            </w:pPr>
            <w:r>
              <w:rPr>
                <w:rFonts w:cs="Arial"/>
              </w:rPr>
              <w:t>0.8</w:t>
            </w:r>
          </w:p>
        </w:tc>
      </w:tr>
      <w:tr w:rsidR="00A8185D" w14:paraId="7485DE79" w14:textId="77777777" w:rsidTr="00494BB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E9455" w14:textId="77777777" w:rsidR="00A8185D" w:rsidRPr="00901DE9" w:rsidRDefault="00A8185D" w:rsidP="00494BB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52D4391" w14:textId="77777777" w:rsidR="00A8185D" w:rsidRDefault="00A8185D" w:rsidP="00494BB2">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4EB4CF21" w14:textId="77777777" w:rsidR="00A8185D" w:rsidRDefault="00A8185D" w:rsidP="00A8185D">
      <w:pPr>
        <w:rPr>
          <w:lang w:eastAsia="ko-KR"/>
        </w:rPr>
      </w:pPr>
    </w:p>
    <w:p w14:paraId="097AF28B" w14:textId="53B2DC14" w:rsidR="00A8185D" w:rsidRDefault="00A8185D" w:rsidP="00A8185D">
      <w:pPr>
        <w:pStyle w:val="TH"/>
      </w:pPr>
      <w:r>
        <w:rPr>
          <w:rFonts w:cs="Arial"/>
        </w:rPr>
        <w:t>Table 5.34.1.3-2: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8185D" w:rsidRPr="00F92868" w14:paraId="7882747C" w14:textId="77777777" w:rsidTr="00494BB2">
        <w:trPr>
          <w:trHeight w:val="187"/>
          <w:jc w:val="center"/>
        </w:trPr>
        <w:tc>
          <w:tcPr>
            <w:tcW w:w="1594" w:type="dxa"/>
            <w:vMerge w:val="restart"/>
          </w:tcPr>
          <w:p w14:paraId="4CB771E5" w14:textId="77777777" w:rsidR="00A8185D" w:rsidRPr="00F92868" w:rsidRDefault="00A8185D" w:rsidP="00494BB2">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34994F42" w14:textId="77777777" w:rsidR="00A8185D" w:rsidRPr="00F92868" w:rsidRDefault="00A8185D" w:rsidP="00494BB2">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A8185D" w:rsidRPr="00F92868" w14:paraId="02BDF17E" w14:textId="77777777" w:rsidTr="00494BB2">
        <w:trPr>
          <w:trHeight w:val="187"/>
          <w:jc w:val="center"/>
        </w:trPr>
        <w:tc>
          <w:tcPr>
            <w:tcW w:w="1594" w:type="dxa"/>
            <w:vMerge/>
            <w:tcBorders>
              <w:bottom w:val="single" w:sz="4" w:space="0" w:color="auto"/>
            </w:tcBorders>
          </w:tcPr>
          <w:p w14:paraId="3FBBAD43" w14:textId="77777777" w:rsidR="00A8185D" w:rsidRPr="00F92868" w:rsidRDefault="00A8185D" w:rsidP="00494BB2">
            <w:pPr>
              <w:keepNext/>
              <w:keepLines/>
              <w:spacing w:after="0"/>
              <w:jc w:val="center"/>
              <w:rPr>
                <w:rFonts w:ascii="Arial" w:eastAsia="等线" w:hAnsi="Arial"/>
                <w:b/>
                <w:sz w:val="18"/>
              </w:rPr>
            </w:pPr>
          </w:p>
        </w:tc>
        <w:tc>
          <w:tcPr>
            <w:tcW w:w="5845" w:type="dxa"/>
            <w:gridSpan w:val="3"/>
            <w:vAlign w:val="center"/>
          </w:tcPr>
          <w:p w14:paraId="1DF2B2B1" w14:textId="77777777" w:rsidR="00A8185D" w:rsidRPr="00F92868" w:rsidRDefault="00A8185D" w:rsidP="00494BB2">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A8185D" w:rsidRPr="00F92868" w14:paraId="323AC88C" w14:textId="77777777" w:rsidTr="00494BB2">
        <w:trPr>
          <w:trHeight w:val="187"/>
          <w:jc w:val="center"/>
        </w:trPr>
        <w:tc>
          <w:tcPr>
            <w:tcW w:w="1594" w:type="dxa"/>
            <w:shd w:val="clear" w:color="auto" w:fill="auto"/>
          </w:tcPr>
          <w:p w14:paraId="4BE6234C" w14:textId="77777777" w:rsidR="00A8185D" w:rsidRPr="00F92868" w:rsidRDefault="00A8185D" w:rsidP="00494BB2">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n67</w:t>
            </w:r>
            <w:r>
              <w:rPr>
                <w:rFonts w:ascii="Arial" w:eastAsia="等线" w:hAnsi="Arial"/>
                <w:sz w:val="18"/>
                <w:lang w:val="sv-SE" w:eastAsia="zh-CN"/>
              </w:rPr>
              <w:t>-n78</w:t>
            </w:r>
          </w:p>
        </w:tc>
        <w:tc>
          <w:tcPr>
            <w:tcW w:w="1948" w:type="dxa"/>
            <w:vAlign w:val="center"/>
          </w:tcPr>
          <w:p w14:paraId="56E5011D" w14:textId="77777777" w:rsidR="00A8185D" w:rsidRPr="00405830" w:rsidRDefault="00A8185D" w:rsidP="00494BB2">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A689299" w14:textId="77777777" w:rsidR="00A8185D" w:rsidRPr="00405830" w:rsidRDefault="00A8185D" w:rsidP="00494BB2">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0.2</w:t>
            </w:r>
          </w:p>
        </w:tc>
        <w:tc>
          <w:tcPr>
            <w:tcW w:w="1949" w:type="dxa"/>
            <w:vAlign w:val="center"/>
          </w:tcPr>
          <w:p w14:paraId="08CCC1FD" w14:textId="77777777" w:rsidR="00A8185D" w:rsidRPr="00405830" w:rsidRDefault="00A8185D" w:rsidP="00494BB2">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0.5</w:t>
            </w:r>
          </w:p>
        </w:tc>
      </w:tr>
      <w:tr w:rsidR="00A8185D" w:rsidRPr="00F92868" w14:paraId="65E06DDB" w14:textId="77777777" w:rsidTr="00494BB2">
        <w:trPr>
          <w:trHeight w:val="187"/>
          <w:jc w:val="center"/>
        </w:trPr>
        <w:tc>
          <w:tcPr>
            <w:tcW w:w="7439" w:type="dxa"/>
            <w:gridSpan w:val="4"/>
            <w:tcBorders>
              <w:bottom w:val="single" w:sz="4" w:space="0" w:color="auto"/>
            </w:tcBorders>
            <w:shd w:val="clear" w:color="auto" w:fill="auto"/>
          </w:tcPr>
          <w:p w14:paraId="142C8132" w14:textId="77777777" w:rsidR="00A8185D" w:rsidRPr="00901DE9" w:rsidRDefault="00A8185D" w:rsidP="00494BB2">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0A6528F1" w14:textId="77777777" w:rsidR="00A8185D" w:rsidRDefault="00A8185D" w:rsidP="00494BB2">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6DE34F42" w14:textId="77777777" w:rsidR="00A8185D" w:rsidRDefault="00A8185D" w:rsidP="00A8185D"/>
    <w:p w14:paraId="44649BF9" w14:textId="0D3BD970" w:rsidR="00A8185D" w:rsidRPr="00A20126" w:rsidRDefault="00A8185D" w:rsidP="00A8185D">
      <w:pPr>
        <w:pStyle w:val="31"/>
      </w:pPr>
      <w:bookmarkStart w:id="362" w:name="_Toc129109133"/>
      <w:r>
        <w:t>5.34.2</w:t>
      </w:r>
      <w:r>
        <w:tab/>
      </w:r>
      <w:r w:rsidRPr="00A20126">
        <w:t>Specific for 2 bands UL CA</w:t>
      </w:r>
      <w:bookmarkEnd w:id="362"/>
    </w:p>
    <w:p w14:paraId="62C0892E" w14:textId="5604E3D1" w:rsidR="00A8185D" w:rsidRPr="00A20126" w:rsidRDefault="00A8185D" w:rsidP="00A8185D">
      <w:pPr>
        <w:pStyle w:val="41"/>
      </w:pPr>
      <w:bookmarkStart w:id="363" w:name="_Toc129109134"/>
      <w:r>
        <w:rPr>
          <w:rFonts w:hint="eastAsia"/>
        </w:rPr>
        <w:t>5.34.2</w:t>
      </w:r>
      <w:r>
        <w:t>.1</w:t>
      </w:r>
      <w:r>
        <w:tab/>
      </w:r>
      <w:r>
        <w:rPr>
          <w:rFonts w:hint="eastAsia"/>
        </w:rPr>
        <w:t>UE co-existence studies</w:t>
      </w:r>
      <w:bookmarkEnd w:id="363"/>
    </w:p>
    <w:p w14:paraId="0F5B8EDE" w14:textId="77777777" w:rsidR="00A8185D" w:rsidRDefault="00A8185D" w:rsidP="00A8185D">
      <w:r>
        <w:rPr>
          <w:lang w:eastAsia="zh-CN"/>
        </w:rPr>
        <w:t xml:space="preserve">Table </w:t>
      </w:r>
      <w:r>
        <w:rPr>
          <w:rFonts w:hint="eastAsia"/>
          <w:lang w:val="en-US" w:eastAsia="zh-CN"/>
        </w:rPr>
        <w:t>5.x</w:t>
      </w:r>
      <w:r>
        <w:rPr>
          <w:lang w:eastAsia="zh-CN"/>
        </w:rPr>
        <w:t>.</w:t>
      </w:r>
      <w:r>
        <w:rPr>
          <w:lang w:val="en-US" w:eastAsia="zh-CN"/>
        </w:rPr>
        <w:t>2.1</w:t>
      </w:r>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UE-to-UE coexistence analysis</w:t>
      </w:r>
      <w:r>
        <w:t xml:space="preserve"> </w:t>
      </w:r>
    </w:p>
    <w:p w14:paraId="4684965E" w14:textId="6F772D13" w:rsidR="00A8185D" w:rsidRDefault="00A8185D" w:rsidP="00A8185D">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5.34</w:t>
      </w:r>
      <w:r>
        <w:rPr>
          <w:rFonts w:ascii="Arial" w:hAnsi="Arial" w:cs="Arial"/>
          <w:b/>
          <w:lang w:eastAsia="zh-CN"/>
        </w:rPr>
        <w:t>.</w:t>
      </w:r>
      <w:r>
        <w:rPr>
          <w:rFonts w:ascii="Arial" w:hAnsi="Arial" w:cs="Arial"/>
          <w:b/>
          <w:lang w:val="en-US" w:eastAsia="zh-CN"/>
        </w:rPr>
        <w:t>2.1</w:t>
      </w:r>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A8185D" w14:paraId="605DE475" w14:textId="77777777" w:rsidTr="00494BB2">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7896512" w14:textId="77777777" w:rsidR="00A8185D" w:rsidRPr="00D8524A" w:rsidRDefault="00A8185D" w:rsidP="00494BB2">
            <w:pPr>
              <w:jc w:val="center"/>
              <w:rPr>
                <w:rFonts w:ascii="Arial" w:hAnsi="Arial" w:cs="Arial"/>
                <w:sz w:val="18"/>
                <w:szCs w:val="18"/>
                <w:lang w:val="aa-ET"/>
              </w:rPr>
            </w:pPr>
            <w:r w:rsidRPr="00D8524A">
              <w:rPr>
                <w:rFonts w:ascii="Arial" w:hAnsi="Arial" w:cs="Arial"/>
                <w:color w:val="000000"/>
                <w:sz w:val="18"/>
                <w:szCs w:val="18"/>
              </w:rPr>
              <w:t>CC location</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CF743F9"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fU1L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F77887"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fU2L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4D7C16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23C856"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fU1H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C97A5C"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fU2H</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680392"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fU3H</w:t>
            </w:r>
          </w:p>
        </w:tc>
      </w:tr>
      <w:tr w:rsidR="00A8185D" w14:paraId="4D6EA574"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12566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Frequency</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89E84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3300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A1392C"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3320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1B221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3780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F8267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3800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8C06F"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3780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2B191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3320</w:t>
            </w:r>
          </w:p>
        </w:tc>
      </w:tr>
      <w:tr w:rsidR="00A8185D" w14:paraId="4D6FEDB2"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CE3706"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2nd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21998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I fU1L-fU2L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0B9A4C"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I fU1L-fU3L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2B2FAC"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0C011" w14:textId="77777777" w:rsidR="00A8185D" w:rsidRPr="00D8524A" w:rsidRDefault="00A8185D" w:rsidP="00494BB2">
            <w:pPr>
              <w:jc w:val="center"/>
              <w:rPr>
                <w:rFonts w:ascii="Arial" w:hAnsi="Arial" w:cs="Arial"/>
                <w:sz w:val="18"/>
                <w:szCs w:val="18"/>
              </w:rPr>
            </w:pPr>
            <w:r>
              <w:rPr>
                <w:rFonts w:ascii="Arial" w:hAnsi="Arial" w:cs="Arial"/>
                <w:color w:val="000000"/>
                <w:sz w:val="18"/>
                <w:szCs w:val="18"/>
              </w:rPr>
              <w:t xml:space="preserve">  </w:t>
            </w:r>
            <w:r w:rsidRPr="00D8524A">
              <w:rPr>
                <w:rFonts w:ascii="Arial" w:hAnsi="Arial" w:cs="Arial"/>
                <w:color w:val="000000"/>
                <w:sz w:val="18"/>
                <w:szCs w:val="18"/>
              </w:rPr>
              <w:t>fU1H+fU2H</w:t>
            </w:r>
          </w:p>
        </w:tc>
        <w:tc>
          <w:tcPr>
            <w:tcW w:w="1559" w:type="dxa"/>
            <w:shd w:val="clear" w:color="auto" w:fill="D9D9D9"/>
            <w:noWrap/>
            <w:tcMar>
              <w:top w:w="0" w:type="dxa"/>
              <w:left w:w="108" w:type="dxa"/>
              <w:bottom w:w="0" w:type="dxa"/>
              <w:right w:w="108" w:type="dxa"/>
            </w:tcMar>
            <w:vAlign w:val="bottom"/>
          </w:tcPr>
          <w:p w14:paraId="4064F2D7" w14:textId="77777777" w:rsidR="00A8185D" w:rsidRPr="00D8524A" w:rsidRDefault="00A8185D" w:rsidP="00494BB2">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BC4F174" w14:textId="77777777" w:rsidR="00A8185D" w:rsidRPr="00D8524A" w:rsidRDefault="00A8185D" w:rsidP="00494BB2">
            <w:pPr>
              <w:rPr>
                <w:rFonts w:ascii="Arial" w:hAnsi="Arial" w:cs="Arial"/>
                <w:sz w:val="18"/>
                <w:szCs w:val="18"/>
              </w:rPr>
            </w:pPr>
          </w:p>
        </w:tc>
      </w:tr>
      <w:tr w:rsidR="00A8185D" w14:paraId="240E7824"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FE978F"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09373F"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992DBF"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7CEBA1"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6620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6840E7"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7580</w:t>
            </w:r>
          </w:p>
        </w:tc>
        <w:tc>
          <w:tcPr>
            <w:tcW w:w="1559" w:type="dxa"/>
            <w:shd w:val="clear" w:color="auto" w:fill="D9D9D9"/>
            <w:noWrap/>
            <w:tcMar>
              <w:top w:w="0" w:type="dxa"/>
              <w:left w:w="108" w:type="dxa"/>
              <w:bottom w:w="0" w:type="dxa"/>
              <w:right w:w="108" w:type="dxa"/>
            </w:tcMar>
            <w:vAlign w:val="bottom"/>
          </w:tcPr>
          <w:p w14:paraId="5B8EA759" w14:textId="77777777" w:rsidR="00A8185D" w:rsidRPr="00D8524A" w:rsidRDefault="00A8185D" w:rsidP="00494BB2">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AB6DB79" w14:textId="77777777" w:rsidR="00A8185D" w:rsidRPr="00D8524A" w:rsidRDefault="00A8185D" w:rsidP="00494BB2">
            <w:pPr>
              <w:rPr>
                <w:rFonts w:ascii="Arial" w:hAnsi="Arial" w:cs="Arial"/>
                <w:sz w:val="18"/>
                <w:szCs w:val="18"/>
              </w:rPr>
            </w:pPr>
          </w:p>
        </w:tc>
      </w:tr>
      <w:tr w:rsidR="00A8185D" w14:paraId="22DCAB24"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23C5F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3rd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6F2446"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2*fU1L-fU3L</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CF4F19"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2*fU1H-fU3H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1A385D"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F1302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2*fU1H + fU2H</w:t>
            </w:r>
          </w:p>
        </w:tc>
        <w:tc>
          <w:tcPr>
            <w:tcW w:w="1559" w:type="dxa"/>
            <w:shd w:val="clear" w:color="auto" w:fill="D9D9D9"/>
            <w:noWrap/>
            <w:tcMar>
              <w:top w:w="0" w:type="dxa"/>
              <w:left w:w="108" w:type="dxa"/>
              <w:bottom w:w="0" w:type="dxa"/>
              <w:right w:w="108" w:type="dxa"/>
            </w:tcMar>
            <w:vAlign w:val="bottom"/>
          </w:tcPr>
          <w:p w14:paraId="76D16FB4" w14:textId="77777777" w:rsidR="00A8185D" w:rsidRPr="00D8524A" w:rsidRDefault="00A8185D" w:rsidP="00494BB2">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BB75249" w14:textId="77777777" w:rsidR="00A8185D" w:rsidRPr="00D8524A" w:rsidRDefault="00A8185D" w:rsidP="00494BB2">
            <w:pPr>
              <w:rPr>
                <w:rFonts w:ascii="Arial" w:hAnsi="Arial" w:cs="Arial"/>
                <w:sz w:val="18"/>
                <w:szCs w:val="18"/>
              </w:rPr>
            </w:pPr>
          </w:p>
        </w:tc>
      </w:tr>
      <w:tr w:rsidR="00A8185D" w14:paraId="1E3E94D3" w14:textId="77777777" w:rsidTr="00494BB2">
        <w:trPr>
          <w:trHeight w:val="270"/>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069E37C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ECEB3DE"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2820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5AD73F09"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4280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0E9A31FC"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9920</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4C7C51BC"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11380</w:t>
            </w:r>
          </w:p>
        </w:tc>
        <w:tc>
          <w:tcPr>
            <w:tcW w:w="1559" w:type="dxa"/>
            <w:shd w:val="clear" w:color="auto" w:fill="D9D9D9"/>
            <w:noWrap/>
            <w:tcMar>
              <w:top w:w="0" w:type="dxa"/>
              <w:left w:w="108" w:type="dxa"/>
              <w:bottom w:w="0" w:type="dxa"/>
              <w:right w:w="108" w:type="dxa"/>
            </w:tcMar>
            <w:vAlign w:val="bottom"/>
          </w:tcPr>
          <w:p w14:paraId="5858742F" w14:textId="77777777" w:rsidR="00A8185D" w:rsidRPr="00D8524A" w:rsidRDefault="00A8185D" w:rsidP="00494BB2">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46E1593" w14:textId="77777777" w:rsidR="00A8185D" w:rsidRPr="00D8524A" w:rsidRDefault="00A8185D" w:rsidP="00494BB2">
            <w:pPr>
              <w:rPr>
                <w:rFonts w:ascii="Arial" w:hAnsi="Arial" w:cs="Arial"/>
                <w:sz w:val="18"/>
                <w:szCs w:val="18"/>
              </w:rPr>
            </w:pPr>
          </w:p>
        </w:tc>
      </w:tr>
      <w:tr w:rsidR="00A8185D" w14:paraId="14CB9B48" w14:textId="77777777" w:rsidTr="00494BB2">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1E0361F"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4th</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1892A6F"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I 2*fU1L - 2*fU2L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62DE919"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I 2*fU1H - 2*fU3H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A5438D4"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3*fU1L - 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C14E134"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3*fU1H - fU3H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810469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3*fU1L + fU2L</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71836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3*fU1H + fU2H</w:t>
            </w:r>
          </w:p>
        </w:tc>
      </w:tr>
      <w:tr w:rsidR="00A8185D" w14:paraId="2D8C0550"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10D2D9"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75C9CA"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CB26FE"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960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3CB9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6120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66095"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8080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74103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13220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9EF0E3"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15180</w:t>
            </w:r>
          </w:p>
        </w:tc>
      </w:tr>
      <w:tr w:rsidR="00A8185D" w14:paraId="788F6AB6"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B4A786"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5th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8BBB3E"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I 3*fUL1-2*fU3L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9ADADF"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I 3*fUH1-2*fU3H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CB49F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4*fUL1-fU3L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E193D5"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4*fUH1-fU3H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147B7"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4*fUL1+fU2L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59228D"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4*fUH1+fU2H</w:t>
            </w:r>
          </w:p>
        </w:tc>
      </w:tr>
      <w:tr w:rsidR="00A8185D" w14:paraId="2E78EF37"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FDD31C"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98B0E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2340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C7CF62"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4760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6BBC4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9420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234CF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11880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4D1AD0"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16520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0A916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18980</w:t>
            </w:r>
          </w:p>
        </w:tc>
      </w:tr>
      <w:tr w:rsidR="00A8185D" w14:paraId="292135D8"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7DDFCD"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6th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FFBEF9"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I 3*fUL1-3*fU2L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4E27E8"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I 3*fUH1-3*fU3H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5DB3C4"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C640C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4*fUH1-2*fU3H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B07660"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5*fUL1-fU3L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BA176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5*fUH1-fU3H</w:t>
            </w:r>
          </w:p>
        </w:tc>
      </w:tr>
      <w:tr w:rsidR="00A8185D" w14:paraId="46764D01"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1B6E5D"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65F042"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BEBADE" w14:textId="77777777" w:rsidR="00A8185D" w:rsidRPr="00E31B3E" w:rsidRDefault="00A8185D" w:rsidP="00494BB2">
            <w:pPr>
              <w:jc w:val="center"/>
              <w:rPr>
                <w:rFonts w:ascii="Arial" w:hAnsi="Arial" w:cs="Arial"/>
                <w:sz w:val="18"/>
                <w:szCs w:val="18"/>
                <w:highlight w:val="yellow"/>
              </w:rPr>
            </w:pPr>
            <w:r w:rsidRPr="00E31B3E">
              <w:rPr>
                <w:rFonts w:ascii="Arial" w:hAnsi="Arial" w:cs="Arial"/>
                <w:color w:val="000000"/>
                <w:sz w:val="18"/>
                <w:szCs w:val="18"/>
                <w:highlight w:val="yellow"/>
              </w:rPr>
              <w:t>1440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139489"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5640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364D52"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8560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411EE0"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12720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4A5A48"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15680</w:t>
            </w:r>
          </w:p>
        </w:tc>
      </w:tr>
      <w:tr w:rsidR="00A8185D" w14:paraId="756D9A41"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74F8D4"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7th</w:t>
            </w:r>
          </w:p>
        </w:tc>
        <w:tc>
          <w:tcPr>
            <w:tcW w:w="1418" w:type="dxa"/>
            <w:noWrap/>
            <w:tcMar>
              <w:top w:w="0" w:type="dxa"/>
              <w:left w:w="108" w:type="dxa"/>
              <w:bottom w:w="0" w:type="dxa"/>
              <w:right w:w="108" w:type="dxa"/>
            </w:tcMar>
            <w:vAlign w:val="bottom"/>
            <w:hideMark/>
          </w:tcPr>
          <w:p w14:paraId="797AB235"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I 4*fUL1-3*fU3L I</w:t>
            </w:r>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13893F"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I 4*fUH1-3*fU3H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85289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5*fUL1-2*fU3L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737962"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5*fUH1-2*fU3H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46B7B"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6*fUL1-fU3L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9C4771"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6*fUH1-fU3H</w:t>
            </w:r>
          </w:p>
        </w:tc>
      </w:tr>
      <w:tr w:rsidR="00A8185D" w14:paraId="54EE4AC9" w14:textId="77777777" w:rsidTr="00494BB2">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C3B883"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78A27AB" w14:textId="77777777" w:rsidR="00A8185D" w:rsidRPr="00D8524A" w:rsidRDefault="00A8185D" w:rsidP="00494BB2">
            <w:pPr>
              <w:jc w:val="center"/>
              <w:rPr>
                <w:rFonts w:ascii="Arial" w:hAnsi="Arial" w:cs="Arial"/>
                <w:sz w:val="18"/>
                <w:szCs w:val="18"/>
              </w:rPr>
            </w:pPr>
            <w:r w:rsidRPr="00EA3B90">
              <w:rPr>
                <w:rFonts w:ascii="Arial" w:hAnsi="Arial" w:cs="Arial"/>
                <w:color w:val="000000"/>
                <w:sz w:val="18"/>
                <w:szCs w:val="18"/>
                <w:highlight w:val="yellow"/>
              </w:rPr>
              <w:t>1860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20C028" w14:textId="77777777" w:rsidR="00A8185D" w:rsidRPr="00D8524A" w:rsidRDefault="00A8185D" w:rsidP="00494BB2">
            <w:pPr>
              <w:jc w:val="center"/>
              <w:rPr>
                <w:rFonts w:ascii="Arial" w:hAnsi="Arial" w:cs="Arial"/>
                <w:sz w:val="18"/>
                <w:szCs w:val="18"/>
              </w:rPr>
            </w:pPr>
            <w:r w:rsidRPr="00EA3B90">
              <w:rPr>
                <w:rFonts w:ascii="Arial" w:hAnsi="Arial" w:cs="Arial"/>
                <w:color w:val="000000"/>
                <w:sz w:val="18"/>
                <w:szCs w:val="18"/>
                <w:highlight w:val="yellow"/>
              </w:rPr>
              <w:t>5240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8B419"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8940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A1D656"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12360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A85E03"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16020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2B587A" w14:textId="77777777" w:rsidR="00A8185D" w:rsidRPr="00D8524A" w:rsidRDefault="00A8185D" w:rsidP="00494BB2">
            <w:pPr>
              <w:jc w:val="center"/>
              <w:rPr>
                <w:rFonts w:ascii="Arial" w:hAnsi="Arial" w:cs="Arial"/>
                <w:sz w:val="18"/>
                <w:szCs w:val="18"/>
              </w:rPr>
            </w:pPr>
            <w:r w:rsidRPr="00D8524A">
              <w:rPr>
                <w:rFonts w:ascii="Arial" w:hAnsi="Arial" w:cs="Arial"/>
                <w:color w:val="000000"/>
                <w:sz w:val="18"/>
                <w:szCs w:val="18"/>
              </w:rPr>
              <w:t>19480</w:t>
            </w:r>
          </w:p>
        </w:tc>
      </w:tr>
    </w:tbl>
    <w:p w14:paraId="54B7F4A2" w14:textId="77777777" w:rsidR="00A8185D" w:rsidRDefault="00A8185D" w:rsidP="00A8185D">
      <w:pPr>
        <w:rPr>
          <w:sz w:val="22"/>
          <w:szCs w:val="22"/>
        </w:rPr>
      </w:pPr>
    </w:p>
    <w:p w14:paraId="3030CF1B" w14:textId="77777777" w:rsidR="00A8185D" w:rsidRPr="00C9290C" w:rsidRDefault="00A8185D" w:rsidP="00A8185D">
      <w:pPr>
        <w:rPr>
          <w:rFonts w:ascii="Calibri" w:eastAsia="MS PGothic" w:hAnsi="Calibri" w:cs="Calibri"/>
          <w:lang w:val="en-US" w:eastAsia="ja-JP"/>
        </w:rPr>
      </w:pPr>
      <w:r>
        <w:rPr>
          <w:sz w:val="22"/>
          <w:szCs w:val="22"/>
        </w:rPr>
        <w:t>As can be seen in the co-existence analysis above</w:t>
      </w:r>
      <w:r>
        <w:rPr>
          <w:rFonts w:ascii="Calibri" w:eastAsia="MS PGothic" w:hAnsi="Calibri" w:cs="Calibri"/>
          <w:lang w:val="en-US" w:eastAsia="ja-JP"/>
        </w:rPr>
        <w:t xml:space="preserve"> there are IMD4 and IMD6 products from CA_n78(2A) affecting band n67 DL and IMD7 product from CA_n78(2A) affecting band n3 DL.</w:t>
      </w:r>
    </w:p>
    <w:p w14:paraId="5B8619FF" w14:textId="550C95FD" w:rsidR="00A8185D" w:rsidRPr="00A20126" w:rsidRDefault="00A8185D" w:rsidP="00A8185D">
      <w:pPr>
        <w:pStyle w:val="41"/>
      </w:pPr>
      <w:bookmarkStart w:id="364" w:name="_Toc129109135"/>
      <w:r>
        <w:rPr>
          <w:rFonts w:hint="eastAsia"/>
        </w:rPr>
        <w:t>5.34.2</w:t>
      </w:r>
      <w:r w:rsidRPr="00A20126">
        <w:t>.2</w:t>
      </w:r>
      <w:r w:rsidRPr="00A20126">
        <w:tab/>
        <w:t>REFSENS requirements</w:t>
      </w:r>
      <w:bookmarkEnd w:id="364"/>
    </w:p>
    <w:p w14:paraId="42A027A6" w14:textId="77777777" w:rsidR="00A8185D" w:rsidRDefault="00A8185D" w:rsidP="00A8185D">
      <w:pPr>
        <w:pStyle w:val="Guidance"/>
        <w:rPr>
          <w:i w:val="0"/>
          <w:color w:val="auto"/>
          <w:lang w:val="en-US" w:eastAsia="zh-CN"/>
        </w:rPr>
      </w:pPr>
      <w:r w:rsidRPr="00E144D1">
        <w:rPr>
          <w:i w:val="0"/>
          <w:color w:val="auto"/>
          <w:lang w:val="en-US" w:eastAsia="zh-CN"/>
        </w:rPr>
        <w:t xml:space="preserve">The MSD value </w:t>
      </w:r>
      <w:r>
        <w:rPr>
          <w:i w:val="0"/>
          <w:color w:val="auto"/>
          <w:lang w:val="en-US" w:eastAsia="zh-CN"/>
        </w:rPr>
        <w:t>due to IMD4 and 6 is defined in CA_n67-n78(2A)</w:t>
      </w:r>
    </w:p>
    <w:p w14:paraId="151DE73F" w14:textId="77777777" w:rsidR="00A8185D" w:rsidRDefault="00A8185D" w:rsidP="00A8185D">
      <w:pPr>
        <w:pStyle w:val="Guidance"/>
        <w:rPr>
          <w:i w:val="0"/>
          <w:color w:val="auto"/>
          <w:lang w:val="en-US" w:eastAsia="zh-CN"/>
        </w:rPr>
      </w:pPr>
      <w:r w:rsidRPr="00E144D1">
        <w:rPr>
          <w:i w:val="0"/>
          <w:color w:val="auto"/>
          <w:lang w:val="en-US" w:eastAsia="zh-CN"/>
        </w:rPr>
        <w:t xml:space="preserve">Table </w:t>
      </w:r>
      <w:r w:rsidRPr="00E144D1">
        <w:rPr>
          <w:rFonts w:hint="eastAsia"/>
          <w:i w:val="0"/>
          <w:color w:val="auto"/>
          <w:lang w:val="en-US" w:eastAsia="zh-CN"/>
        </w:rPr>
        <w:t>5.</w:t>
      </w:r>
      <w:r w:rsidRPr="00E144D1">
        <w:rPr>
          <w:i w:val="0"/>
          <w:color w:val="auto"/>
          <w:lang w:val="en-US" w:eastAsia="zh-CN"/>
        </w:rPr>
        <w:t>x.</w:t>
      </w:r>
      <w:r>
        <w:rPr>
          <w:i w:val="0"/>
          <w:color w:val="auto"/>
          <w:lang w:val="en-US" w:eastAsia="zh-CN"/>
        </w:rPr>
        <w:t>2</w:t>
      </w:r>
      <w:r w:rsidRPr="00E144D1">
        <w:rPr>
          <w:i w:val="0"/>
          <w:color w:val="auto"/>
          <w:lang w:val="en-US" w:eastAsia="zh-CN"/>
        </w:rPr>
        <w:t>.</w:t>
      </w:r>
      <w:r>
        <w:rPr>
          <w:i w:val="0"/>
          <w:color w:val="auto"/>
          <w:lang w:val="en-US" w:eastAsia="zh-CN"/>
        </w:rPr>
        <w:t>2</w:t>
      </w:r>
      <w:r w:rsidRPr="00E144D1">
        <w:rPr>
          <w:i w:val="0"/>
          <w:color w:val="auto"/>
          <w:lang w:val="en-US" w:eastAsia="zh-CN"/>
        </w:rPr>
        <w:t>-</w:t>
      </w:r>
      <w:r>
        <w:rPr>
          <w:i w:val="0"/>
          <w:color w:val="auto"/>
          <w:lang w:val="en-US" w:eastAsia="zh-CN"/>
        </w:rPr>
        <w:t>1</w:t>
      </w:r>
      <w:r w:rsidRPr="00E144D1">
        <w:rPr>
          <w:i w:val="0"/>
          <w:color w:val="auto"/>
          <w:lang w:val="en-US" w:eastAsia="zh-CN"/>
        </w:rPr>
        <w:t xml:space="preserve"> lists the MSD required due to IMD</w:t>
      </w:r>
      <w:r>
        <w:rPr>
          <w:i w:val="0"/>
          <w:color w:val="auto"/>
          <w:lang w:val="en-US" w:eastAsia="zh-CN"/>
        </w:rPr>
        <w:t>7</w:t>
      </w:r>
      <w:r w:rsidRPr="00E144D1">
        <w:rPr>
          <w:i w:val="0"/>
          <w:color w:val="auto"/>
          <w:lang w:val="en-US" w:eastAsia="zh-CN"/>
        </w:rPr>
        <w:t xml:space="preserve"> for the dual uplink configuration. </w:t>
      </w:r>
    </w:p>
    <w:p w14:paraId="373D0A7E" w14:textId="301F9D8C" w:rsidR="00A8185D" w:rsidRDefault="00A8185D" w:rsidP="00A8185D">
      <w:pPr>
        <w:jc w:val="center"/>
        <w:rPr>
          <w:rFonts w:ascii="Arial" w:hAnsi="Arial" w:cs="Arial"/>
          <w:b/>
          <w:bCs/>
          <w:lang w:val="en-US" w:eastAsia="zh-CN"/>
        </w:rPr>
      </w:pPr>
      <w:r>
        <w:rPr>
          <w:rFonts w:ascii="Arial" w:hAnsi="Arial" w:cs="Arial"/>
          <w:b/>
          <w:bCs/>
          <w:lang w:val="en-US" w:eastAsia="zh-CN"/>
        </w:rPr>
        <w:t>Table 5.34</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 xml:space="preserve">1: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A8185D" w14:paraId="4DA5D33C" w14:textId="77777777" w:rsidTr="00494BB2">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BC85CDD" w14:textId="77777777" w:rsidR="00A8185D" w:rsidRDefault="00A8185D" w:rsidP="00494BB2">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09F6301" w14:textId="77777777" w:rsidR="00A8185D" w:rsidRDefault="00A8185D" w:rsidP="00494BB2">
            <w:pPr>
              <w:pStyle w:val="TAH"/>
            </w:pPr>
            <w:r>
              <w:t>Source of IMD</w:t>
            </w:r>
          </w:p>
        </w:tc>
      </w:tr>
      <w:tr w:rsidR="00A8185D" w14:paraId="7D04D523" w14:textId="77777777" w:rsidTr="00494BB2">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A595A3" w14:textId="77777777" w:rsidR="00A8185D" w:rsidRDefault="00A8185D" w:rsidP="00494BB2">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46A7D30" w14:textId="77777777" w:rsidR="00A8185D" w:rsidRDefault="00A8185D" w:rsidP="00494BB2">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04514E5E" w14:textId="77777777" w:rsidR="00A8185D" w:rsidRDefault="00A8185D" w:rsidP="00494BB2">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3E381AE7" w14:textId="77777777" w:rsidR="00A8185D" w:rsidRDefault="00A8185D" w:rsidP="00494BB2">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96CF6F3" w14:textId="77777777" w:rsidR="00A8185D" w:rsidRDefault="00A8185D" w:rsidP="00494BB2">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44A7263" w14:textId="77777777" w:rsidR="00A8185D" w:rsidRDefault="00A8185D" w:rsidP="00494BB2">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7131CF4" w14:textId="77777777" w:rsidR="00A8185D" w:rsidRDefault="00A8185D" w:rsidP="00494BB2">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234A8014" w14:textId="77777777" w:rsidR="00A8185D" w:rsidRDefault="00A8185D" w:rsidP="00494BB2">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7C204505" w14:textId="77777777" w:rsidR="00A8185D" w:rsidRDefault="00A8185D" w:rsidP="00494BB2">
            <w:pPr>
              <w:pStyle w:val="TAH"/>
            </w:pPr>
          </w:p>
        </w:tc>
      </w:tr>
      <w:tr w:rsidR="00A8185D" w14:paraId="301962FA" w14:textId="77777777" w:rsidTr="00EA3B90">
        <w:trPr>
          <w:trHeight w:val="98"/>
          <w:jc w:val="center"/>
        </w:trPr>
        <w:tc>
          <w:tcPr>
            <w:tcW w:w="1696" w:type="dxa"/>
            <w:tcBorders>
              <w:top w:val="single" w:sz="4" w:space="0" w:color="auto"/>
              <w:left w:val="single" w:sz="4" w:space="0" w:color="auto"/>
              <w:bottom w:val="nil"/>
              <w:right w:val="single" w:sz="4" w:space="0" w:color="auto"/>
            </w:tcBorders>
            <w:vAlign w:val="center"/>
          </w:tcPr>
          <w:p w14:paraId="3D719787" w14:textId="77777777" w:rsidR="00A8185D" w:rsidRDefault="00A8185D" w:rsidP="00494BB2">
            <w:pPr>
              <w:pStyle w:val="TAC"/>
              <w:rPr>
                <w:lang w:val="en-US" w:eastAsia="zh-CN"/>
              </w:rPr>
            </w:pPr>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34" w:type="dxa"/>
            <w:tcBorders>
              <w:top w:val="single" w:sz="4" w:space="0" w:color="auto"/>
              <w:left w:val="single" w:sz="4" w:space="0" w:color="auto"/>
              <w:bottom w:val="single" w:sz="4" w:space="0" w:color="auto"/>
              <w:right w:val="single" w:sz="4" w:space="0" w:color="auto"/>
            </w:tcBorders>
            <w:vAlign w:val="center"/>
          </w:tcPr>
          <w:p w14:paraId="49CEDA9A" w14:textId="77777777" w:rsidR="00A8185D" w:rsidRDefault="00A8185D" w:rsidP="00494BB2">
            <w:pPr>
              <w:pStyle w:val="TAC"/>
              <w:rPr>
                <w:lang w:val="en-US" w:eastAsia="zh-CN"/>
              </w:rPr>
            </w:pPr>
            <w:r>
              <w:rPr>
                <w:lang w:val="en-US" w:eastAsia="zh-CN"/>
              </w:rPr>
              <w:t>n3</w:t>
            </w:r>
          </w:p>
        </w:tc>
        <w:tc>
          <w:tcPr>
            <w:tcW w:w="1134" w:type="dxa"/>
            <w:tcBorders>
              <w:top w:val="single" w:sz="4" w:space="0" w:color="auto"/>
              <w:left w:val="single" w:sz="4" w:space="0" w:color="auto"/>
              <w:bottom w:val="single" w:sz="4" w:space="0" w:color="auto"/>
              <w:right w:val="single" w:sz="4" w:space="0" w:color="auto"/>
            </w:tcBorders>
            <w:vAlign w:val="center"/>
          </w:tcPr>
          <w:p w14:paraId="1FA52781" w14:textId="77777777" w:rsidR="00A8185D" w:rsidRDefault="00A8185D" w:rsidP="00494BB2">
            <w:pPr>
              <w:pStyle w:val="TAC"/>
              <w:rPr>
                <w:rFonts w:cs="Arial"/>
                <w:color w:val="000000"/>
                <w:szCs w:val="18"/>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E94660" w14:textId="77777777" w:rsidR="00A8185D" w:rsidRDefault="00A8185D" w:rsidP="00494BB2">
            <w:pPr>
              <w:pStyle w:val="TAC"/>
              <w:rPr>
                <w:rFonts w:cs="Arial"/>
                <w:color w:val="000000"/>
                <w:szCs w:val="18"/>
              </w:rPr>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193D816E" w14:textId="77777777" w:rsidR="00A8185D" w:rsidRDefault="00A8185D" w:rsidP="00494BB2">
            <w:pPr>
              <w:pStyle w:val="TAC"/>
              <w:rPr>
                <w:rFonts w:cs="Arial"/>
                <w:color w:val="000000"/>
                <w:szCs w:val="18"/>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79B2769" w14:textId="77777777" w:rsidR="00A8185D" w:rsidRDefault="00A8185D" w:rsidP="00494BB2">
            <w:pPr>
              <w:pStyle w:val="TAC"/>
              <w:rPr>
                <w:rFonts w:cs="Arial"/>
                <w:color w:val="000000"/>
                <w:szCs w:val="18"/>
              </w:rPr>
            </w:pPr>
            <w:r>
              <w:rPr>
                <w:lang w:eastAsia="ja-JP"/>
              </w:rPr>
              <w:t>1877.5</w:t>
            </w:r>
          </w:p>
        </w:tc>
        <w:tc>
          <w:tcPr>
            <w:tcW w:w="911" w:type="dxa"/>
            <w:tcBorders>
              <w:top w:val="single" w:sz="4" w:space="0" w:color="auto"/>
              <w:left w:val="single" w:sz="4" w:space="0" w:color="auto"/>
              <w:bottom w:val="single" w:sz="4" w:space="0" w:color="auto"/>
              <w:right w:val="single" w:sz="4" w:space="0" w:color="auto"/>
            </w:tcBorders>
          </w:tcPr>
          <w:p w14:paraId="4643C7CD" w14:textId="77777777" w:rsidR="00A8185D" w:rsidRDefault="00A8185D" w:rsidP="00494BB2">
            <w:pPr>
              <w:pStyle w:val="TAC"/>
              <w:rPr>
                <w:rFonts w:cs="Arial"/>
                <w:color w:val="000000"/>
                <w:szCs w:val="18"/>
              </w:rPr>
            </w:pPr>
            <w:r>
              <w:rPr>
                <w:lang w:eastAsia="ja-JP"/>
              </w:rPr>
              <w:t>2.2</w:t>
            </w:r>
          </w:p>
        </w:tc>
        <w:tc>
          <w:tcPr>
            <w:tcW w:w="830" w:type="dxa"/>
            <w:tcBorders>
              <w:top w:val="single" w:sz="4" w:space="0" w:color="auto"/>
              <w:left w:val="single" w:sz="4" w:space="0" w:color="auto"/>
              <w:bottom w:val="single" w:sz="4" w:space="0" w:color="auto"/>
              <w:right w:val="single" w:sz="4" w:space="0" w:color="auto"/>
            </w:tcBorders>
          </w:tcPr>
          <w:p w14:paraId="3154E974" w14:textId="77777777" w:rsidR="00A8185D" w:rsidRDefault="00A8185D" w:rsidP="00494BB2">
            <w:pPr>
              <w:pStyle w:val="TAC"/>
              <w:rPr>
                <w:rFonts w:cs="Arial"/>
                <w:color w:val="000000"/>
                <w:szCs w:val="18"/>
              </w:rPr>
            </w:pPr>
            <w:r>
              <w:rPr>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218CC2C9" w14:textId="77777777" w:rsidR="00A8185D" w:rsidRDefault="00A8185D" w:rsidP="00494BB2">
            <w:pPr>
              <w:pStyle w:val="TAC"/>
              <w:rPr>
                <w:rFonts w:cs="Arial"/>
                <w:lang w:eastAsia="ko-KR"/>
              </w:rPr>
            </w:pPr>
            <w:r>
              <w:rPr>
                <w:lang w:eastAsia="ja-JP"/>
              </w:rPr>
              <w:t>IMD7</w:t>
            </w:r>
          </w:p>
        </w:tc>
      </w:tr>
      <w:tr w:rsidR="00A8185D" w14:paraId="3F3485C5" w14:textId="77777777" w:rsidTr="00EA3B90">
        <w:trPr>
          <w:trHeight w:val="98"/>
          <w:jc w:val="center"/>
        </w:trPr>
        <w:tc>
          <w:tcPr>
            <w:tcW w:w="1696" w:type="dxa"/>
            <w:vMerge w:val="restart"/>
            <w:tcBorders>
              <w:top w:val="nil"/>
              <w:left w:val="single" w:sz="4" w:space="0" w:color="auto"/>
              <w:bottom w:val="nil"/>
              <w:right w:val="single" w:sz="4" w:space="0" w:color="auto"/>
            </w:tcBorders>
            <w:vAlign w:val="center"/>
          </w:tcPr>
          <w:p w14:paraId="58F6CF02" w14:textId="77777777" w:rsidR="00A8185D" w:rsidRDefault="00A8185D" w:rsidP="00494BB2">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7076CA" w14:textId="77777777" w:rsidR="00A8185D" w:rsidRDefault="00A8185D" w:rsidP="00494BB2">
            <w:pPr>
              <w:pStyle w:val="TAC"/>
              <w:rPr>
                <w:lang w:eastAsia="zh-CN"/>
              </w:rPr>
            </w:pPr>
            <w:r>
              <w:rPr>
                <w:lang w:val="en-US" w:eastAsia="zh-CN"/>
              </w:rPr>
              <w:t>n67</w:t>
            </w:r>
          </w:p>
        </w:tc>
        <w:tc>
          <w:tcPr>
            <w:tcW w:w="1134" w:type="dxa"/>
            <w:tcBorders>
              <w:top w:val="single" w:sz="4" w:space="0" w:color="auto"/>
              <w:left w:val="single" w:sz="4" w:space="0" w:color="auto"/>
              <w:bottom w:val="single" w:sz="4" w:space="0" w:color="auto"/>
              <w:right w:val="single" w:sz="4" w:space="0" w:color="auto"/>
            </w:tcBorders>
            <w:vAlign w:val="center"/>
          </w:tcPr>
          <w:p w14:paraId="6889EEE9" w14:textId="77777777" w:rsidR="00A8185D" w:rsidRDefault="00A8185D" w:rsidP="00494BB2">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E9F3E15" w14:textId="77777777" w:rsidR="00A8185D" w:rsidRDefault="00A8185D" w:rsidP="00494BB2">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0E1D7284" w14:textId="77777777" w:rsidR="00A8185D" w:rsidRDefault="00A8185D" w:rsidP="00494BB2">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BEDEFD" w14:textId="77777777" w:rsidR="00A8185D" w:rsidRDefault="00A8185D" w:rsidP="00494BB2">
            <w:pPr>
              <w:pStyle w:val="TAC"/>
              <w:rPr>
                <w:lang w:val="en-US" w:eastAsia="zh-CN"/>
              </w:rPr>
            </w:pPr>
            <w:r>
              <w:rPr>
                <w:lang w:val="en-US" w:eastAsia="zh-CN"/>
              </w:rPr>
              <w:t>N/A</w:t>
            </w:r>
          </w:p>
        </w:tc>
        <w:tc>
          <w:tcPr>
            <w:tcW w:w="911" w:type="dxa"/>
            <w:tcBorders>
              <w:top w:val="single" w:sz="4" w:space="0" w:color="auto"/>
              <w:left w:val="single" w:sz="4" w:space="0" w:color="auto"/>
              <w:bottom w:val="single" w:sz="4" w:space="0" w:color="auto"/>
              <w:right w:val="single" w:sz="4" w:space="0" w:color="auto"/>
            </w:tcBorders>
            <w:vAlign w:val="center"/>
          </w:tcPr>
          <w:p w14:paraId="277D49C2" w14:textId="77777777" w:rsidR="00A8185D" w:rsidRDefault="00A8185D" w:rsidP="00494BB2">
            <w:pPr>
              <w:pStyle w:val="TAC"/>
              <w:rPr>
                <w:lang w:eastAsia="zh-CN"/>
              </w:rPr>
            </w:pPr>
            <w:r>
              <w:rPr>
                <w:rFonts w:cs="Arial"/>
                <w:color w:val="000000"/>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0C8353A6" w14:textId="77777777" w:rsidR="00A8185D" w:rsidRDefault="00A8185D" w:rsidP="00494BB2">
            <w:pPr>
              <w:pStyle w:val="TAC"/>
            </w:pPr>
            <w:r>
              <w:rPr>
                <w:rFonts w:cs="Arial"/>
                <w:color w:val="000000"/>
                <w:szCs w:val="18"/>
              </w:rPr>
              <w:t>SDL</w:t>
            </w:r>
          </w:p>
        </w:tc>
        <w:tc>
          <w:tcPr>
            <w:tcW w:w="1095" w:type="dxa"/>
            <w:tcBorders>
              <w:top w:val="single" w:sz="4" w:space="0" w:color="auto"/>
              <w:left w:val="single" w:sz="4" w:space="0" w:color="auto"/>
              <w:bottom w:val="single" w:sz="4" w:space="0" w:color="auto"/>
              <w:right w:val="single" w:sz="4" w:space="0" w:color="auto"/>
            </w:tcBorders>
          </w:tcPr>
          <w:p w14:paraId="252CB550" w14:textId="77777777" w:rsidR="00A8185D" w:rsidRDefault="00A8185D" w:rsidP="00494BB2">
            <w:pPr>
              <w:pStyle w:val="TAC"/>
              <w:rPr>
                <w:lang w:eastAsia="zh-CN"/>
              </w:rPr>
            </w:pPr>
            <w:r>
              <w:rPr>
                <w:rFonts w:cs="Arial"/>
                <w:lang w:eastAsia="ko-KR"/>
              </w:rPr>
              <w:t>N/A</w:t>
            </w:r>
          </w:p>
        </w:tc>
      </w:tr>
      <w:tr w:rsidR="00A8185D" w14:paraId="7C500A4C" w14:textId="77777777" w:rsidTr="00494BB2">
        <w:trPr>
          <w:trHeight w:val="70"/>
          <w:jc w:val="center"/>
        </w:trPr>
        <w:tc>
          <w:tcPr>
            <w:tcW w:w="1696" w:type="dxa"/>
            <w:vMerge/>
            <w:tcBorders>
              <w:top w:val="nil"/>
              <w:left w:val="single" w:sz="4" w:space="0" w:color="auto"/>
              <w:bottom w:val="nil"/>
              <w:right w:val="single" w:sz="4" w:space="0" w:color="auto"/>
            </w:tcBorders>
            <w:vAlign w:val="center"/>
          </w:tcPr>
          <w:p w14:paraId="5CFCA9E3" w14:textId="77777777" w:rsidR="00A8185D" w:rsidRDefault="00A8185D" w:rsidP="00494BB2">
            <w:pPr>
              <w:pStyle w:val="TAC"/>
            </w:pPr>
          </w:p>
        </w:tc>
        <w:tc>
          <w:tcPr>
            <w:tcW w:w="1134" w:type="dxa"/>
            <w:tcBorders>
              <w:top w:val="single" w:sz="4" w:space="0" w:color="auto"/>
              <w:left w:val="single" w:sz="4" w:space="0" w:color="auto"/>
              <w:bottom w:val="nil"/>
              <w:right w:val="single" w:sz="4" w:space="0" w:color="auto"/>
            </w:tcBorders>
            <w:vAlign w:val="center"/>
          </w:tcPr>
          <w:p w14:paraId="640E42B4" w14:textId="77777777" w:rsidR="00A8185D" w:rsidRDefault="00A8185D" w:rsidP="00494BB2">
            <w:pPr>
              <w:pStyle w:val="TAC"/>
              <w:rPr>
                <w:lang w:eastAsia="zh-CN"/>
              </w:rPr>
            </w:pPr>
            <w:r>
              <w:rPr>
                <w:lang w:eastAsia="zh-CN"/>
              </w:rPr>
              <w:t>n78</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21DA0C" w14:textId="77777777" w:rsidR="00A8185D" w:rsidRDefault="00A8185D" w:rsidP="00494BB2">
            <w:pPr>
              <w:pStyle w:val="TAC"/>
              <w:rPr>
                <w:lang w:val="en-US" w:eastAsia="zh-CN"/>
              </w:rPr>
            </w:pPr>
            <w:r>
              <w:rPr>
                <w:rFonts w:cs="Arial"/>
                <w:color w:val="000000"/>
                <w:szCs w:val="18"/>
              </w:rPr>
              <w:t>3305</w:t>
            </w:r>
          </w:p>
        </w:tc>
        <w:tc>
          <w:tcPr>
            <w:tcW w:w="993" w:type="dxa"/>
            <w:tcBorders>
              <w:top w:val="single" w:sz="4" w:space="0" w:color="auto"/>
              <w:left w:val="single" w:sz="4" w:space="0" w:color="auto"/>
              <w:bottom w:val="single" w:sz="4" w:space="0" w:color="auto"/>
              <w:right w:val="single" w:sz="4" w:space="0" w:color="auto"/>
            </w:tcBorders>
            <w:vAlign w:val="center"/>
          </w:tcPr>
          <w:p w14:paraId="37B6ABFE" w14:textId="77777777" w:rsidR="00A8185D" w:rsidRDefault="00A8185D" w:rsidP="00494BB2">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5F0FA80" w14:textId="77777777" w:rsidR="00A8185D" w:rsidRDefault="00A8185D" w:rsidP="00494BB2">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C6E86D" w14:textId="77777777" w:rsidR="00A8185D" w:rsidRDefault="00A8185D" w:rsidP="00494BB2">
            <w:pPr>
              <w:pStyle w:val="TAC"/>
              <w:rPr>
                <w:lang w:eastAsia="zh-CN"/>
              </w:rPr>
            </w:pPr>
            <w:r>
              <w:rPr>
                <w:rFonts w:cs="Arial"/>
                <w:color w:val="000000"/>
                <w:szCs w:val="18"/>
              </w:rPr>
              <w:t>3305</w:t>
            </w:r>
          </w:p>
        </w:tc>
        <w:tc>
          <w:tcPr>
            <w:tcW w:w="911" w:type="dxa"/>
            <w:tcBorders>
              <w:top w:val="single" w:sz="4" w:space="0" w:color="auto"/>
              <w:left w:val="single" w:sz="4" w:space="0" w:color="auto"/>
              <w:bottom w:val="nil"/>
              <w:right w:val="single" w:sz="4" w:space="0" w:color="auto"/>
            </w:tcBorders>
            <w:vAlign w:val="center"/>
          </w:tcPr>
          <w:p w14:paraId="41CF750A" w14:textId="77777777" w:rsidR="00A8185D" w:rsidRDefault="00A8185D" w:rsidP="00494BB2">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4EC9D97F" w14:textId="77777777" w:rsidR="00A8185D" w:rsidRDefault="00A8185D" w:rsidP="00494BB2">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30A9C750" w14:textId="77777777" w:rsidR="00A8185D" w:rsidRDefault="00A8185D" w:rsidP="00494BB2">
            <w:pPr>
              <w:pStyle w:val="TAC"/>
            </w:pPr>
            <w:r>
              <w:rPr>
                <w:rFonts w:cs="Arial"/>
                <w:lang w:eastAsia="ko-KR"/>
              </w:rPr>
              <w:t>N/A</w:t>
            </w:r>
          </w:p>
        </w:tc>
      </w:tr>
      <w:tr w:rsidR="00A8185D" w14:paraId="0B5228BA" w14:textId="77777777" w:rsidTr="00494BB2">
        <w:trPr>
          <w:trHeight w:val="70"/>
          <w:jc w:val="center"/>
        </w:trPr>
        <w:tc>
          <w:tcPr>
            <w:tcW w:w="1696" w:type="dxa"/>
            <w:tcBorders>
              <w:top w:val="nil"/>
              <w:left w:val="single" w:sz="4" w:space="0" w:color="auto"/>
              <w:bottom w:val="single" w:sz="4" w:space="0" w:color="auto"/>
              <w:right w:val="single" w:sz="4" w:space="0" w:color="auto"/>
            </w:tcBorders>
            <w:vAlign w:val="center"/>
          </w:tcPr>
          <w:p w14:paraId="25A7F554" w14:textId="77777777" w:rsidR="00A8185D" w:rsidRDefault="00A8185D" w:rsidP="00494BB2">
            <w:pPr>
              <w:pStyle w:val="TAC"/>
            </w:pPr>
          </w:p>
        </w:tc>
        <w:tc>
          <w:tcPr>
            <w:tcW w:w="1134" w:type="dxa"/>
            <w:tcBorders>
              <w:top w:val="nil"/>
              <w:left w:val="single" w:sz="4" w:space="0" w:color="auto"/>
              <w:bottom w:val="single" w:sz="4" w:space="0" w:color="auto"/>
              <w:right w:val="single" w:sz="4" w:space="0" w:color="auto"/>
            </w:tcBorders>
            <w:vAlign w:val="center"/>
          </w:tcPr>
          <w:p w14:paraId="377B6AC3" w14:textId="77777777" w:rsidR="00A8185D" w:rsidRDefault="00A8185D" w:rsidP="00494BB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4BB8D1D" w14:textId="77777777" w:rsidR="00A8185D" w:rsidRDefault="00A8185D" w:rsidP="00494BB2">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93" w:type="dxa"/>
            <w:tcBorders>
              <w:top w:val="single" w:sz="4" w:space="0" w:color="auto"/>
              <w:left w:val="single" w:sz="4" w:space="0" w:color="auto"/>
              <w:bottom w:val="single" w:sz="4" w:space="0" w:color="auto"/>
              <w:right w:val="single" w:sz="4" w:space="0" w:color="auto"/>
            </w:tcBorders>
            <w:vAlign w:val="center"/>
          </w:tcPr>
          <w:p w14:paraId="7A2155F1" w14:textId="77777777" w:rsidR="00A8185D" w:rsidRDefault="00A8185D" w:rsidP="00494BB2">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BEAF888" w14:textId="77777777" w:rsidR="00A8185D" w:rsidRDefault="00A8185D" w:rsidP="00494BB2">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D6E85" w14:textId="77777777" w:rsidR="00A8185D" w:rsidRDefault="00A8185D" w:rsidP="00494BB2">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11" w:type="dxa"/>
            <w:tcBorders>
              <w:top w:val="nil"/>
              <w:left w:val="single" w:sz="4" w:space="0" w:color="auto"/>
              <w:bottom w:val="single" w:sz="4" w:space="0" w:color="auto"/>
              <w:right w:val="single" w:sz="4" w:space="0" w:color="auto"/>
            </w:tcBorders>
            <w:vAlign w:val="center"/>
          </w:tcPr>
          <w:p w14:paraId="2595BA90" w14:textId="77777777" w:rsidR="00A8185D" w:rsidRDefault="00A8185D" w:rsidP="00494BB2">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7C22DC68" w14:textId="77777777" w:rsidR="00A8185D" w:rsidRDefault="00A8185D" w:rsidP="00494BB2">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606E8787" w14:textId="77777777" w:rsidR="00A8185D" w:rsidRDefault="00A8185D" w:rsidP="00494BB2">
            <w:pPr>
              <w:pStyle w:val="TAC"/>
              <w:rPr>
                <w:rFonts w:cs="Arial"/>
                <w:lang w:eastAsia="ko-KR"/>
              </w:rPr>
            </w:pPr>
          </w:p>
        </w:tc>
      </w:tr>
      <w:tr w:rsidR="00A8185D" w14:paraId="62EC3E6A" w14:textId="77777777" w:rsidTr="00494BB2">
        <w:trPr>
          <w:trHeight w:val="7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69F12383" w14:textId="77777777" w:rsidR="00A8185D" w:rsidRPr="00EA3B90" w:rsidRDefault="00A8185D" w:rsidP="00494BB2">
            <w:pPr>
              <w:pStyle w:val="TAC"/>
              <w:jc w:val="left"/>
            </w:pPr>
            <w:r>
              <w:t>NOTE 12:</w:t>
            </w:r>
            <w:r>
              <w:tab/>
              <w:t>This band supports intra-band non-contiguous uplink configuration</w:t>
            </w:r>
          </w:p>
        </w:tc>
      </w:tr>
    </w:tbl>
    <w:p w14:paraId="1C2362F1" w14:textId="77777777" w:rsidR="00A8185D" w:rsidRDefault="00A8185D" w:rsidP="00A8185D">
      <w:pPr>
        <w:rPr>
          <w:rFonts w:ascii="Arial" w:hAnsi="Arial" w:cs="Arial"/>
          <w:color w:val="0000FF"/>
          <w:sz w:val="32"/>
          <w:szCs w:val="32"/>
          <w:lang w:eastAsia="ja-JP"/>
        </w:rPr>
      </w:pPr>
    </w:p>
    <w:p w14:paraId="05D50235" w14:textId="286FF70C" w:rsidR="006F4A4A" w:rsidRDefault="006F4A4A" w:rsidP="006F4A4A">
      <w:pPr>
        <w:pStyle w:val="21"/>
      </w:pPr>
      <w:bookmarkStart w:id="365" w:name="_Toc129109136"/>
      <w:r>
        <w:rPr>
          <w:rFonts w:hint="eastAsia"/>
        </w:rPr>
        <w:t>5.35</w:t>
      </w:r>
      <w:r w:rsidRPr="000469EC">
        <w:tab/>
      </w:r>
      <w:r>
        <w:rPr>
          <w:rFonts w:hint="eastAsia"/>
        </w:rPr>
        <w:t>CA_n</w:t>
      </w:r>
      <w:r>
        <w:t>3</w:t>
      </w:r>
      <w:r>
        <w:rPr>
          <w:rFonts w:hint="eastAsia"/>
        </w:rPr>
        <w:t>-n</w:t>
      </w:r>
      <w:r>
        <w:t>20</w:t>
      </w:r>
      <w:r>
        <w:rPr>
          <w:rFonts w:hint="eastAsia"/>
        </w:rPr>
        <w:t>-n</w:t>
      </w:r>
      <w:r>
        <w:t>28</w:t>
      </w:r>
      <w:bookmarkEnd w:id="365"/>
    </w:p>
    <w:p w14:paraId="57C24F71" w14:textId="3F321D23" w:rsidR="006F4A4A" w:rsidRPr="00A20126" w:rsidRDefault="006F4A4A" w:rsidP="006F4A4A">
      <w:pPr>
        <w:pStyle w:val="31"/>
      </w:pPr>
      <w:bookmarkStart w:id="366" w:name="_Toc129109137"/>
      <w:r>
        <w:t>5.35.1</w:t>
      </w:r>
      <w:r>
        <w:tab/>
        <w:t>Common for 1 band UL and 2 bands UL CA</w:t>
      </w:r>
      <w:bookmarkEnd w:id="366"/>
    </w:p>
    <w:p w14:paraId="546E97FD" w14:textId="6DD3EA1E" w:rsidR="006F4A4A" w:rsidRDefault="006F4A4A" w:rsidP="006F4A4A">
      <w:pPr>
        <w:pStyle w:val="41"/>
      </w:pPr>
      <w:bookmarkStart w:id="367" w:name="_Toc129109138"/>
      <w:r>
        <w:rPr>
          <w:rFonts w:hint="eastAsia"/>
        </w:rPr>
        <w:t>5.35.1</w:t>
      </w:r>
      <w:r>
        <w:t>.1</w:t>
      </w:r>
      <w:r>
        <w:tab/>
        <w:t xml:space="preserve">Operating bands for </w:t>
      </w:r>
      <w:r>
        <w:rPr>
          <w:rFonts w:hint="eastAsia"/>
        </w:rPr>
        <w:t>CA</w:t>
      </w:r>
      <w:bookmarkEnd w:id="367"/>
    </w:p>
    <w:p w14:paraId="31C99B01" w14:textId="03343761" w:rsidR="006F4A4A" w:rsidRPr="000469EC" w:rsidRDefault="006F4A4A" w:rsidP="006F4A4A">
      <w:pPr>
        <w:pStyle w:val="TH"/>
        <w:rPr>
          <w:rFonts w:cs="Arial"/>
        </w:rPr>
      </w:pPr>
      <w:r>
        <w:rPr>
          <w:rFonts w:cs="Arial"/>
        </w:rPr>
        <w:t>Table 5.35.1.1-1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75"/>
        <w:gridCol w:w="1192"/>
        <w:gridCol w:w="517"/>
        <w:gridCol w:w="1167"/>
        <w:gridCol w:w="1210"/>
        <w:gridCol w:w="317"/>
        <w:gridCol w:w="1401"/>
        <w:gridCol w:w="937"/>
      </w:tblGrid>
      <w:tr w:rsidR="006F4A4A" w14:paraId="25BED50E" w14:textId="77777777" w:rsidTr="008C32C0">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hideMark/>
          </w:tcPr>
          <w:p w14:paraId="1E4C43E4"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75" w:type="dxa"/>
            <w:vMerge w:val="restart"/>
            <w:tcBorders>
              <w:top w:val="single" w:sz="4" w:space="0" w:color="auto"/>
              <w:left w:val="single" w:sz="4" w:space="0" w:color="auto"/>
              <w:bottom w:val="single" w:sz="4" w:space="0" w:color="auto"/>
              <w:right w:val="single" w:sz="4" w:space="0" w:color="auto"/>
            </w:tcBorders>
            <w:hideMark/>
          </w:tcPr>
          <w:p w14:paraId="6ED54317"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067BAB37"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41926"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08259B2D"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rPr>
              <w:t>Duplex Mode</w:t>
            </w:r>
          </w:p>
        </w:tc>
      </w:tr>
      <w:tr w:rsidR="006F4A4A" w14:paraId="79A0F68D" w14:textId="77777777" w:rsidTr="008C32C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04D68" w14:textId="77777777" w:rsidR="006F4A4A" w:rsidRDefault="006F4A4A" w:rsidP="008C32C0">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6806" w14:textId="77777777" w:rsidR="006F4A4A" w:rsidRDefault="006F4A4A" w:rsidP="008C32C0">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65F16E77"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27C596"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FD15" w14:textId="77777777" w:rsidR="006F4A4A" w:rsidRDefault="006F4A4A" w:rsidP="008C32C0">
            <w:pPr>
              <w:spacing w:after="0"/>
              <w:rPr>
                <w:rFonts w:ascii="Arial" w:hAnsi="Arial"/>
                <w:b/>
                <w:color w:val="000000"/>
                <w:sz w:val="18"/>
              </w:rPr>
            </w:pPr>
          </w:p>
        </w:tc>
      </w:tr>
      <w:tr w:rsidR="006F4A4A" w14:paraId="204207BE" w14:textId="77777777" w:rsidTr="008C32C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F7CF4" w14:textId="77777777" w:rsidR="006F4A4A" w:rsidRDefault="006F4A4A" w:rsidP="008C32C0">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6EAF" w14:textId="77777777" w:rsidR="006F4A4A" w:rsidRDefault="006F4A4A" w:rsidP="008C32C0">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hideMark/>
          </w:tcPr>
          <w:p w14:paraId="12E82BCF"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E55DD1" w14:textId="77777777" w:rsidR="006F4A4A" w:rsidRDefault="006F4A4A" w:rsidP="008C32C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0EEA" w14:textId="77777777" w:rsidR="006F4A4A" w:rsidRDefault="006F4A4A" w:rsidP="008C32C0">
            <w:pPr>
              <w:spacing w:after="0"/>
              <w:rPr>
                <w:rFonts w:ascii="Arial" w:hAnsi="Arial"/>
                <w:b/>
                <w:color w:val="000000"/>
                <w:sz w:val="18"/>
              </w:rPr>
            </w:pPr>
          </w:p>
        </w:tc>
      </w:tr>
      <w:tr w:rsidR="006F4A4A" w14:paraId="74CF9B67" w14:textId="77777777" w:rsidTr="008C32C0">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202FCA9C" w14:textId="77777777" w:rsidR="006F4A4A" w:rsidRPr="00050EB8" w:rsidRDefault="006F4A4A" w:rsidP="008C32C0">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20</w:t>
            </w:r>
            <w:r w:rsidRPr="009B4792">
              <w:rPr>
                <w:rFonts w:ascii="Arial" w:eastAsia="宋体" w:hAnsi="Arial"/>
                <w:color w:val="000000"/>
                <w:sz w:val="18"/>
                <w:lang w:eastAsia="zh-CN"/>
              </w:rPr>
              <w:t>-</w:t>
            </w:r>
            <w:r>
              <w:rPr>
                <w:rFonts w:ascii="Arial" w:eastAsia="宋体" w:hAnsi="Arial"/>
                <w:color w:val="000000"/>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7C7A31" w14:textId="77777777" w:rsidR="006F4A4A" w:rsidRPr="00050EB8" w:rsidRDefault="006F4A4A" w:rsidP="008C32C0">
            <w:pPr>
              <w:keepNext/>
              <w:keepLines/>
              <w:spacing w:after="0"/>
              <w:jc w:val="center"/>
              <w:rPr>
                <w:rFonts w:ascii="Arial" w:hAnsi="Arial"/>
                <w:color w:val="000000"/>
                <w:sz w:val="18"/>
              </w:rPr>
            </w:pPr>
            <w:r>
              <w:rPr>
                <w:rFonts w:ascii="Arial" w:hAnsi="Arial"/>
                <w:color w:val="000000"/>
                <w:sz w:val="18"/>
              </w:rPr>
              <w:t>n3</w:t>
            </w:r>
          </w:p>
        </w:tc>
        <w:tc>
          <w:tcPr>
            <w:tcW w:w="1192" w:type="dxa"/>
            <w:tcBorders>
              <w:top w:val="single" w:sz="4" w:space="0" w:color="auto"/>
              <w:left w:val="single" w:sz="4" w:space="0" w:color="auto"/>
              <w:bottom w:val="single" w:sz="4" w:space="0" w:color="auto"/>
              <w:right w:val="single" w:sz="4" w:space="0" w:color="auto"/>
            </w:tcBorders>
            <w:hideMark/>
          </w:tcPr>
          <w:p w14:paraId="16689A7F" w14:textId="77777777" w:rsidR="006F4A4A" w:rsidRPr="00050EB8" w:rsidRDefault="006F4A4A" w:rsidP="008C32C0">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517" w:type="dxa"/>
            <w:tcBorders>
              <w:top w:val="single" w:sz="4" w:space="0" w:color="auto"/>
              <w:left w:val="single" w:sz="4" w:space="0" w:color="auto"/>
              <w:bottom w:val="single" w:sz="4" w:space="0" w:color="auto"/>
              <w:right w:val="single" w:sz="4" w:space="0" w:color="auto"/>
            </w:tcBorders>
            <w:hideMark/>
          </w:tcPr>
          <w:p w14:paraId="45FBB4CE" w14:textId="77777777" w:rsidR="006F4A4A" w:rsidRDefault="006F4A4A" w:rsidP="008C32C0">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6454254A" w14:textId="77777777" w:rsidR="006F4A4A" w:rsidRPr="00050EB8" w:rsidRDefault="006F4A4A" w:rsidP="008C32C0">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B277BA7" w14:textId="77777777" w:rsidR="006F4A4A" w:rsidRPr="00050EB8" w:rsidRDefault="006F4A4A" w:rsidP="008C32C0">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4BF5B23" w14:textId="77777777" w:rsidR="006F4A4A" w:rsidRDefault="006F4A4A" w:rsidP="008C32C0">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17FA4C" w14:textId="77777777" w:rsidR="006F4A4A" w:rsidRPr="00050EB8" w:rsidRDefault="006F4A4A" w:rsidP="008C32C0">
            <w:pPr>
              <w:keepNext/>
              <w:keepLines/>
              <w:spacing w:after="0"/>
              <w:jc w:val="center"/>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EA125E" w14:textId="77777777" w:rsidR="006F4A4A" w:rsidRPr="00050EB8" w:rsidRDefault="006F4A4A" w:rsidP="008C32C0">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14AF035D" w14:textId="77777777" w:rsidTr="008C32C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9B6FA" w14:textId="77777777" w:rsidR="006F4A4A" w:rsidRPr="00050EB8" w:rsidRDefault="006F4A4A" w:rsidP="008C32C0">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3D78B3" w14:textId="77777777" w:rsidR="006F4A4A" w:rsidRPr="00050EB8" w:rsidRDefault="006F4A4A" w:rsidP="008C32C0">
            <w:pPr>
              <w:keepNext/>
              <w:keepLines/>
              <w:spacing w:after="0"/>
              <w:jc w:val="center"/>
              <w:rPr>
                <w:rFonts w:ascii="Arial" w:hAnsi="Arial"/>
                <w:color w:val="000000"/>
                <w:sz w:val="18"/>
              </w:rPr>
            </w:pPr>
            <w:r>
              <w:rPr>
                <w:rFonts w:ascii="Arial" w:hAnsi="Arial"/>
                <w:color w:val="000000"/>
                <w:sz w:val="18"/>
              </w:rPr>
              <w:t>n20</w:t>
            </w:r>
          </w:p>
        </w:tc>
        <w:tc>
          <w:tcPr>
            <w:tcW w:w="1192" w:type="dxa"/>
            <w:tcBorders>
              <w:top w:val="single" w:sz="4" w:space="0" w:color="auto"/>
              <w:left w:val="single" w:sz="4" w:space="0" w:color="auto"/>
              <w:bottom w:val="single" w:sz="4" w:space="0" w:color="auto"/>
              <w:right w:val="single" w:sz="4" w:space="0" w:color="auto"/>
            </w:tcBorders>
          </w:tcPr>
          <w:p w14:paraId="4A4C49BD" w14:textId="77777777" w:rsidR="006F4A4A" w:rsidRPr="00050EB8" w:rsidRDefault="006F4A4A" w:rsidP="008C32C0">
            <w:pPr>
              <w:keepNext/>
              <w:keepLines/>
              <w:spacing w:after="0"/>
              <w:jc w:val="right"/>
              <w:rPr>
                <w:rFonts w:ascii="Arial" w:hAnsi="Arial" w:cs="Arial"/>
                <w:color w:val="000000"/>
                <w:sz w:val="18"/>
                <w:lang w:eastAsia="zh-CN"/>
              </w:rPr>
            </w:pPr>
            <w:r>
              <w:rPr>
                <w:rFonts w:ascii="Arial" w:hAnsi="Arial" w:cs="Arial"/>
                <w:sz w:val="18"/>
                <w:lang w:val="en-US" w:eastAsia="zh-CN"/>
              </w:rPr>
              <w:t>832 MHz</w:t>
            </w:r>
          </w:p>
        </w:tc>
        <w:tc>
          <w:tcPr>
            <w:tcW w:w="517" w:type="dxa"/>
            <w:tcBorders>
              <w:top w:val="single" w:sz="4" w:space="0" w:color="auto"/>
              <w:left w:val="single" w:sz="4" w:space="0" w:color="auto"/>
              <w:bottom w:val="single" w:sz="4" w:space="0" w:color="auto"/>
              <w:right w:val="single" w:sz="4" w:space="0" w:color="auto"/>
            </w:tcBorders>
          </w:tcPr>
          <w:p w14:paraId="6BB5A1E9" w14:textId="77777777" w:rsidR="006F4A4A" w:rsidRDefault="006F4A4A" w:rsidP="008C32C0">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tcPr>
          <w:p w14:paraId="32116813" w14:textId="77777777" w:rsidR="006F4A4A" w:rsidRPr="00050EB8" w:rsidRDefault="006F4A4A" w:rsidP="008C32C0">
            <w:pPr>
              <w:keepNext/>
              <w:keepLines/>
              <w:spacing w:after="0"/>
              <w:jc w:val="center"/>
              <w:rPr>
                <w:rFonts w:ascii="Arial" w:hAnsi="Arial" w:cs="Arial"/>
                <w:color w:val="000000"/>
                <w:sz w:val="18"/>
                <w:lang w:eastAsia="zh-CN"/>
              </w:rPr>
            </w:pPr>
            <w:r>
              <w:rPr>
                <w:rFonts w:ascii="Arial" w:hAnsi="Arial" w:cs="Arial"/>
                <w:sz w:val="18"/>
                <w:lang w:val="en-US" w:eastAsia="zh-CN"/>
              </w:rPr>
              <w:t>862 MHz</w:t>
            </w:r>
          </w:p>
        </w:tc>
        <w:tc>
          <w:tcPr>
            <w:tcW w:w="1210" w:type="dxa"/>
            <w:tcBorders>
              <w:top w:val="single" w:sz="4" w:space="0" w:color="auto"/>
              <w:left w:val="single" w:sz="4" w:space="0" w:color="auto"/>
              <w:bottom w:val="single" w:sz="4" w:space="0" w:color="auto"/>
              <w:right w:val="single" w:sz="4" w:space="0" w:color="auto"/>
            </w:tcBorders>
          </w:tcPr>
          <w:p w14:paraId="60D26144" w14:textId="77777777" w:rsidR="006F4A4A" w:rsidRPr="00050EB8" w:rsidRDefault="006F4A4A" w:rsidP="008C32C0">
            <w:pPr>
              <w:keepNext/>
              <w:keepLines/>
              <w:spacing w:after="0"/>
              <w:jc w:val="right"/>
              <w:rPr>
                <w:rFonts w:ascii="Arial" w:hAnsi="Arial" w:cs="Arial"/>
                <w:color w:val="000000"/>
                <w:sz w:val="18"/>
                <w:lang w:eastAsia="zh-CN"/>
              </w:rPr>
            </w:pPr>
            <w:r>
              <w:rPr>
                <w:rFonts w:ascii="Arial" w:hAnsi="Arial" w:cs="Arial"/>
                <w:sz w:val="18"/>
                <w:lang w:val="en-US" w:eastAsia="zh-CN"/>
              </w:rPr>
              <w:t>791 MHz</w:t>
            </w:r>
          </w:p>
        </w:tc>
        <w:tc>
          <w:tcPr>
            <w:tcW w:w="317" w:type="dxa"/>
            <w:tcBorders>
              <w:top w:val="single" w:sz="4" w:space="0" w:color="auto"/>
              <w:left w:val="single" w:sz="4" w:space="0" w:color="auto"/>
              <w:bottom w:val="single" w:sz="4" w:space="0" w:color="auto"/>
              <w:right w:val="single" w:sz="4" w:space="0" w:color="auto"/>
            </w:tcBorders>
          </w:tcPr>
          <w:p w14:paraId="01EA48AC" w14:textId="77777777" w:rsidR="006F4A4A" w:rsidRDefault="006F4A4A" w:rsidP="008C32C0">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F28F3B" w14:textId="77777777" w:rsidR="006F4A4A" w:rsidRPr="00050EB8" w:rsidRDefault="006F4A4A" w:rsidP="008C32C0">
            <w:pPr>
              <w:keepNext/>
              <w:keepLines/>
              <w:spacing w:after="0"/>
              <w:jc w:val="center"/>
              <w:rPr>
                <w:rFonts w:ascii="Arial" w:hAnsi="Arial" w:cs="Arial"/>
                <w:color w:val="000000"/>
                <w:sz w:val="18"/>
                <w:lang w:eastAsia="zh-CN"/>
              </w:rPr>
            </w:pPr>
            <w:r>
              <w:rPr>
                <w:rFonts w:ascii="Arial" w:hAnsi="Arial" w:cs="Arial"/>
                <w:sz w:val="18"/>
                <w:lang w:val="en-US" w:eastAsia="zh-CN"/>
              </w:rPr>
              <w:t>821 MHz</w:t>
            </w:r>
          </w:p>
        </w:tc>
        <w:tc>
          <w:tcPr>
            <w:tcW w:w="937" w:type="dxa"/>
            <w:tcBorders>
              <w:top w:val="single" w:sz="4" w:space="0" w:color="auto"/>
              <w:left w:val="single" w:sz="4" w:space="0" w:color="auto"/>
              <w:bottom w:val="single" w:sz="4" w:space="0" w:color="auto"/>
              <w:right w:val="single" w:sz="4" w:space="0" w:color="auto"/>
            </w:tcBorders>
            <w:vAlign w:val="center"/>
          </w:tcPr>
          <w:p w14:paraId="5B6D8C5F" w14:textId="77777777" w:rsidR="006F4A4A" w:rsidRPr="00050EB8" w:rsidRDefault="006F4A4A" w:rsidP="008C32C0">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66680C25" w14:textId="77777777" w:rsidTr="008C32C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BB03" w14:textId="77777777" w:rsidR="006F4A4A" w:rsidRPr="00050EB8" w:rsidRDefault="006F4A4A" w:rsidP="008C32C0">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7B32CB9" w14:textId="77777777" w:rsidR="006F4A4A" w:rsidRPr="00050EB8" w:rsidRDefault="006F4A4A" w:rsidP="008C32C0">
            <w:pPr>
              <w:keepNext/>
              <w:keepLines/>
              <w:spacing w:after="0"/>
              <w:jc w:val="center"/>
              <w:rPr>
                <w:rFonts w:ascii="Arial" w:hAnsi="Arial"/>
                <w:color w:val="000000"/>
                <w:sz w:val="18"/>
                <w:lang w:eastAsia="zh-CN"/>
              </w:rPr>
            </w:pPr>
            <w:r>
              <w:rPr>
                <w:rFonts w:ascii="Arial" w:eastAsia="宋体" w:hAnsi="Arial"/>
                <w:color w:val="000000"/>
                <w:sz w:val="18"/>
                <w:lang w:eastAsia="zh-CN"/>
              </w:rPr>
              <w:t>n28</w:t>
            </w:r>
            <w:r w:rsidRPr="000B691F">
              <w:rPr>
                <w:rFonts w:ascii="Arial" w:eastAsia="宋体" w:hAnsi="Arial"/>
                <w:color w:val="000000"/>
                <w:sz w:val="18"/>
                <w:vertAlign w:val="superscript"/>
                <w:lang w:eastAsia="zh-CN"/>
              </w:rPr>
              <w:t>1</w:t>
            </w:r>
          </w:p>
        </w:tc>
        <w:tc>
          <w:tcPr>
            <w:tcW w:w="1192" w:type="dxa"/>
            <w:tcBorders>
              <w:top w:val="single" w:sz="4" w:space="0" w:color="auto"/>
              <w:left w:val="single" w:sz="4" w:space="0" w:color="auto"/>
              <w:bottom w:val="single" w:sz="4" w:space="0" w:color="auto"/>
              <w:right w:val="single" w:sz="4" w:space="0" w:color="auto"/>
            </w:tcBorders>
            <w:hideMark/>
          </w:tcPr>
          <w:p w14:paraId="4FC76563" w14:textId="77777777" w:rsidR="006F4A4A" w:rsidRPr="00050EB8" w:rsidRDefault="006F4A4A" w:rsidP="008C32C0">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517" w:type="dxa"/>
            <w:tcBorders>
              <w:top w:val="single" w:sz="4" w:space="0" w:color="auto"/>
              <w:left w:val="single" w:sz="4" w:space="0" w:color="auto"/>
              <w:bottom w:val="single" w:sz="4" w:space="0" w:color="auto"/>
              <w:right w:val="single" w:sz="4" w:space="0" w:color="auto"/>
            </w:tcBorders>
            <w:hideMark/>
          </w:tcPr>
          <w:p w14:paraId="2F8958F0" w14:textId="77777777" w:rsidR="006F4A4A" w:rsidRDefault="006F4A4A" w:rsidP="008C32C0">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4325BE16" w14:textId="77777777" w:rsidR="006F4A4A" w:rsidRPr="00050EB8" w:rsidRDefault="006F4A4A" w:rsidP="008C32C0">
            <w:pPr>
              <w:keepNext/>
              <w:keepLines/>
              <w:spacing w:after="0"/>
              <w:jc w:val="center"/>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19FA3619" w14:textId="77777777" w:rsidR="006F4A4A" w:rsidRPr="00050EB8" w:rsidRDefault="006F4A4A" w:rsidP="008C32C0">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2EFA2A56" w14:textId="77777777" w:rsidR="006F4A4A" w:rsidRDefault="006F4A4A" w:rsidP="008C32C0">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E36E322" w14:textId="77777777" w:rsidR="006F4A4A" w:rsidRPr="00050EB8" w:rsidRDefault="006F4A4A" w:rsidP="008C32C0">
            <w:pPr>
              <w:keepNext/>
              <w:keepLines/>
              <w:spacing w:after="0"/>
              <w:jc w:val="center"/>
              <w:rPr>
                <w:rFonts w:ascii="Arial" w:hAnsi="Arial" w:cs="Arial"/>
                <w:color w:val="000000"/>
                <w:sz w:val="18"/>
                <w:lang w:eastAsia="zh-CN"/>
              </w:rPr>
            </w:pPr>
            <w:r>
              <w:rPr>
                <w:rFonts w:ascii="Arial" w:hAnsi="Arial" w:cs="Arial"/>
                <w:sz w:val="18"/>
                <w:lang w:val="en-US" w:eastAsia="zh-CN"/>
              </w:rPr>
              <w:t>803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B46A8A" w14:textId="77777777" w:rsidR="006F4A4A" w:rsidRPr="00050EB8" w:rsidRDefault="006F4A4A" w:rsidP="008C32C0">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r w:rsidR="006F4A4A" w14:paraId="58A23535" w14:textId="77777777" w:rsidTr="008C32C0">
        <w:trPr>
          <w:trHeight w:val="225"/>
          <w:jc w:val="center"/>
        </w:trPr>
        <w:tc>
          <w:tcPr>
            <w:tcW w:w="9042" w:type="dxa"/>
            <w:gridSpan w:val="9"/>
            <w:tcBorders>
              <w:top w:val="single" w:sz="4" w:space="0" w:color="auto"/>
              <w:left w:val="single" w:sz="4" w:space="0" w:color="auto"/>
              <w:bottom w:val="single" w:sz="4" w:space="0" w:color="auto"/>
              <w:right w:val="single" w:sz="4" w:space="0" w:color="auto"/>
            </w:tcBorders>
            <w:vAlign w:val="center"/>
          </w:tcPr>
          <w:p w14:paraId="40A6C361" w14:textId="77777777" w:rsidR="006F4A4A" w:rsidRDefault="006F4A4A" w:rsidP="008C32C0">
            <w:pPr>
              <w:keepNext/>
              <w:keepLines/>
              <w:spacing w:after="0"/>
              <w:rPr>
                <w:rFonts w:ascii="Arial" w:hAnsi="Arial" w:cs="Arial"/>
                <w:sz w:val="18"/>
                <w:lang w:eastAsia="ja-JP"/>
              </w:rPr>
            </w:pPr>
            <w:r>
              <w:rPr>
                <w:rFonts w:ascii="Arial" w:hAnsi="Arial" w:cs="Arial"/>
                <w:sz w:val="18"/>
                <w:lang w:eastAsia="ja-JP"/>
              </w:rPr>
              <w:t>NOTE1: For this band combination the band n28 spectrum is restricted to the lower 30 MHz of the band</w:t>
            </w:r>
          </w:p>
        </w:tc>
      </w:tr>
    </w:tbl>
    <w:p w14:paraId="61E00B58" w14:textId="77777777" w:rsidR="006F4A4A" w:rsidRDefault="006F4A4A" w:rsidP="006F4A4A">
      <w:pPr>
        <w:rPr>
          <w:lang w:eastAsia="ko-KR"/>
        </w:rPr>
      </w:pPr>
    </w:p>
    <w:p w14:paraId="6B2007AE" w14:textId="45ECF6AE" w:rsidR="006F4A4A" w:rsidRDefault="006F4A4A" w:rsidP="006F4A4A">
      <w:pPr>
        <w:pStyle w:val="41"/>
      </w:pPr>
      <w:bookmarkStart w:id="368" w:name="_Toc129109139"/>
      <w:r>
        <w:rPr>
          <w:rFonts w:hint="eastAsia"/>
        </w:rPr>
        <w:t>5.35.</w:t>
      </w:r>
      <w:r>
        <w:t>1.2</w:t>
      </w:r>
      <w:r>
        <w:tab/>
        <w:t xml:space="preserve">Channel bandwidths per operating band for </w:t>
      </w:r>
      <w:r>
        <w:rPr>
          <w:rFonts w:hint="eastAsia"/>
        </w:rPr>
        <w:t>CA</w:t>
      </w:r>
      <w:bookmarkEnd w:id="368"/>
    </w:p>
    <w:p w14:paraId="46D3A0D0" w14:textId="396D4C32" w:rsidR="006F4A4A" w:rsidRPr="00623AB7" w:rsidRDefault="006F4A4A" w:rsidP="006F4A4A">
      <w:pPr>
        <w:pStyle w:val="TH"/>
        <w:rPr>
          <w:rFonts w:cs="Arial"/>
          <w:lang w:val="en-US"/>
        </w:rPr>
      </w:pPr>
      <w:r>
        <w:rPr>
          <w:rFonts w:cs="Arial"/>
        </w:rPr>
        <w:t>Table 5.35.1.2-1: Supported bandwidths per CA band combination of band n3-n20-n28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A4A" w14:paraId="7743E871" w14:textId="77777777" w:rsidTr="008C32C0">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FCD161E" w14:textId="77777777" w:rsidR="006F4A4A" w:rsidRDefault="006F4A4A" w:rsidP="008C32C0">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D64C79" w14:textId="77777777" w:rsidR="006F4A4A" w:rsidRDefault="006F4A4A" w:rsidP="008C32C0">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40940C" w14:textId="77777777" w:rsidR="006F4A4A" w:rsidRDefault="006F4A4A" w:rsidP="008C32C0">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7C853F" w14:textId="77777777" w:rsidR="006F4A4A" w:rsidRDefault="006F4A4A" w:rsidP="008C32C0">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110A984" w14:textId="77777777" w:rsidR="006F4A4A" w:rsidRDefault="006F4A4A" w:rsidP="008C32C0">
            <w:pPr>
              <w:pStyle w:val="TAH"/>
              <w:overflowPunct w:val="0"/>
              <w:autoSpaceDE w:val="0"/>
              <w:autoSpaceDN w:val="0"/>
              <w:adjustRightInd w:val="0"/>
              <w:rPr>
                <w:lang w:eastAsia="zh-CN"/>
              </w:rPr>
            </w:pPr>
            <w:r>
              <w:t>Bandwidth combination set</w:t>
            </w:r>
          </w:p>
        </w:tc>
      </w:tr>
      <w:tr w:rsidR="006F4A4A" w14:paraId="720EB08E" w14:textId="77777777" w:rsidTr="008C32C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93FCD" w14:textId="77777777" w:rsidR="006F4A4A" w:rsidRDefault="006F4A4A" w:rsidP="008C32C0">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宋体" w:hint="eastAsia"/>
                <w:lang w:eastAsia="zh-CN"/>
              </w:rPr>
              <w:t>-n</w:t>
            </w:r>
            <w:r>
              <w:rPr>
                <w:rFonts w:eastAsia="宋体"/>
                <w:lang w:eastAsia="zh-CN"/>
              </w:rPr>
              <w:t>28</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14728" w14:textId="77777777" w:rsidR="006F4A4A" w:rsidRDefault="006F4A4A" w:rsidP="008C32C0">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37239F67" w14:textId="77777777" w:rsidR="006F4A4A" w:rsidRDefault="006F4A4A" w:rsidP="008C32C0">
            <w:pPr>
              <w:pStyle w:val="TAC"/>
              <w:overflowPunct w:val="0"/>
              <w:autoSpaceDE w:val="0"/>
              <w:autoSpaceDN w:val="0"/>
              <w:adjustRightInd w:val="0"/>
              <w:rPr>
                <w:rFonts w:eastAsia="宋体"/>
                <w:lang w:eastAsia="zh-CN"/>
              </w:rPr>
            </w:pPr>
            <w:r>
              <w:rPr>
                <w:lang w:eastAsia="zh-CN"/>
              </w:rPr>
              <w:t>CA_n3A-n28A</w:t>
            </w:r>
          </w:p>
          <w:p w14:paraId="6CA7030A" w14:textId="77777777" w:rsidR="006F4A4A" w:rsidRDefault="006F4A4A" w:rsidP="008C32C0">
            <w:pPr>
              <w:pStyle w:val="TAC"/>
              <w:overflowPunct w:val="0"/>
              <w:autoSpaceDE w:val="0"/>
              <w:autoSpaceDN w:val="0"/>
              <w:adjustRightInd w:val="0"/>
              <w:rPr>
                <w:rFonts w:eastAsia="宋体"/>
                <w:lang w:eastAsia="zh-CN"/>
              </w:rPr>
            </w:pPr>
            <w:r>
              <w:rPr>
                <w:lang w:eastAsia="zh-CN"/>
              </w:rPr>
              <w:t>CA_n20A-n28A</w:t>
            </w:r>
          </w:p>
          <w:p w14:paraId="5E2C818E" w14:textId="77777777" w:rsidR="006F4A4A" w:rsidRDefault="006F4A4A" w:rsidP="008C32C0">
            <w:pPr>
              <w:pStyle w:val="TAC"/>
              <w:overflowPunct w:val="0"/>
              <w:autoSpaceDE w:val="0"/>
              <w:autoSpaceDN w:val="0"/>
              <w:adjustRightInd w:val="0"/>
              <w:rPr>
                <w:rFonts w:eastAsia="宋体"/>
                <w:lang w:eastAsia="zh-CN"/>
              </w:rPr>
            </w:pPr>
          </w:p>
        </w:tc>
        <w:tc>
          <w:tcPr>
            <w:tcW w:w="730" w:type="dxa"/>
            <w:tcBorders>
              <w:left w:val="single" w:sz="4" w:space="0" w:color="auto"/>
              <w:right w:val="single" w:sz="4" w:space="0" w:color="auto"/>
            </w:tcBorders>
            <w:vAlign w:val="center"/>
          </w:tcPr>
          <w:p w14:paraId="6C730637" w14:textId="77777777" w:rsidR="006F4A4A" w:rsidRDefault="006F4A4A" w:rsidP="008C32C0">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C25FD3" w14:textId="77777777" w:rsidR="006F4A4A" w:rsidRDefault="006F4A4A" w:rsidP="008C32C0">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22E2CE3D" w14:textId="77777777" w:rsidR="006F4A4A" w:rsidRDefault="006F4A4A" w:rsidP="008C32C0">
            <w:pPr>
              <w:pStyle w:val="TAC"/>
              <w:overflowPunct w:val="0"/>
              <w:autoSpaceDE w:val="0"/>
              <w:autoSpaceDN w:val="0"/>
              <w:adjustRightInd w:val="0"/>
              <w:rPr>
                <w:lang w:eastAsia="zh-CN"/>
              </w:rPr>
            </w:pPr>
            <w:r>
              <w:rPr>
                <w:rFonts w:hint="eastAsia"/>
                <w:lang w:eastAsia="zh-CN"/>
              </w:rPr>
              <w:t>0</w:t>
            </w:r>
          </w:p>
        </w:tc>
      </w:tr>
      <w:tr w:rsidR="006F4A4A" w14:paraId="1CCF8A8F" w14:textId="77777777" w:rsidTr="008C32C0">
        <w:trPr>
          <w:trHeight w:val="187"/>
        </w:trPr>
        <w:tc>
          <w:tcPr>
            <w:tcW w:w="1983" w:type="dxa"/>
            <w:tcBorders>
              <w:top w:val="nil"/>
              <w:left w:val="single" w:sz="4" w:space="0" w:color="auto"/>
              <w:bottom w:val="nil"/>
              <w:right w:val="single" w:sz="4" w:space="0" w:color="auto"/>
            </w:tcBorders>
            <w:shd w:val="clear" w:color="auto" w:fill="auto"/>
            <w:vAlign w:val="center"/>
          </w:tcPr>
          <w:p w14:paraId="389832D8" w14:textId="77777777" w:rsidR="006F4A4A" w:rsidRDefault="006F4A4A" w:rsidP="008C32C0">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35AAA" w14:textId="77777777" w:rsidR="006F4A4A" w:rsidRDefault="006F4A4A" w:rsidP="008C32C0">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A1A0F90" w14:textId="77777777" w:rsidR="006F4A4A" w:rsidRDefault="006F4A4A" w:rsidP="008C32C0">
            <w:pPr>
              <w:pStyle w:val="TAC"/>
              <w:overflowPunct w:val="0"/>
              <w:autoSpaceDE w:val="0"/>
              <w:autoSpaceDN w:val="0"/>
              <w:adjustRightInd w:val="0"/>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4D3DF0D" w14:textId="77777777" w:rsidR="006F4A4A" w:rsidRDefault="006F4A4A" w:rsidP="008C32C0">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F20EA76" w14:textId="77777777" w:rsidR="006F4A4A" w:rsidRDefault="006F4A4A" w:rsidP="008C32C0">
            <w:pPr>
              <w:pStyle w:val="TAC"/>
              <w:overflowPunct w:val="0"/>
              <w:autoSpaceDE w:val="0"/>
              <w:autoSpaceDN w:val="0"/>
              <w:adjustRightInd w:val="0"/>
              <w:rPr>
                <w:lang w:eastAsia="zh-CN"/>
              </w:rPr>
            </w:pPr>
          </w:p>
        </w:tc>
      </w:tr>
      <w:tr w:rsidR="006F4A4A" w14:paraId="72AA239C" w14:textId="77777777" w:rsidTr="008C32C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353AF" w14:textId="77777777" w:rsidR="006F4A4A" w:rsidRDefault="006F4A4A" w:rsidP="008C32C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E4234" w14:textId="77777777" w:rsidR="006F4A4A" w:rsidRDefault="006F4A4A" w:rsidP="008C32C0">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32EB8BB" w14:textId="77777777" w:rsidR="006F4A4A" w:rsidRDefault="006F4A4A" w:rsidP="008C32C0">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271B0BB" w14:textId="77777777" w:rsidR="006F4A4A" w:rsidRPr="00C85666" w:rsidRDefault="006F4A4A" w:rsidP="008C32C0">
            <w:pPr>
              <w:pStyle w:val="TAC"/>
              <w:rPr>
                <w:rFonts w:eastAsia="宋体"/>
                <w:lang w:eastAsia="zh-CN" w:bidi="ar"/>
              </w:rPr>
            </w:pPr>
            <w:r>
              <w:t xml:space="preserve">5, </w:t>
            </w:r>
            <w:r>
              <w:rPr>
                <w:rFonts w:hint="eastAsia"/>
              </w:rPr>
              <w:t>1</w:t>
            </w:r>
            <w:r>
              <w:t>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5C4C3" w14:textId="77777777" w:rsidR="006F4A4A" w:rsidRDefault="006F4A4A" w:rsidP="008C32C0">
            <w:pPr>
              <w:pStyle w:val="TAC"/>
              <w:overflowPunct w:val="0"/>
              <w:autoSpaceDE w:val="0"/>
              <w:autoSpaceDN w:val="0"/>
              <w:adjustRightInd w:val="0"/>
              <w:rPr>
                <w:lang w:eastAsia="zh-CN"/>
              </w:rPr>
            </w:pPr>
          </w:p>
        </w:tc>
      </w:tr>
    </w:tbl>
    <w:p w14:paraId="04250F69" w14:textId="77777777" w:rsidR="006F4A4A" w:rsidRDefault="006F4A4A" w:rsidP="006F4A4A">
      <w:pPr>
        <w:pStyle w:val="TH"/>
        <w:sectPr w:rsidR="006F4A4A">
          <w:pgSz w:w="11906" w:h="16838"/>
          <w:pgMar w:top="567" w:right="1134" w:bottom="709" w:left="1134" w:header="720" w:footer="720" w:gutter="0"/>
          <w:cols w:space="720"/>
          <w:docGrid w:linePitch="272"/>
        </w:sectPr>
      </w:pPr>
    </w:p>
    <w:p w14:paraId="1CCCECD0" w14:textId="41677852" w:rsidR="006F4A4A" w:rsidRDefault="006F4A4A" w:rsidP="006F4A4A">
      <w:pPr>
        <w:pStyle w:val="41"/>
      </w:pPr>
      <w:bookmarkStart w:id="369" w:name="_Toc129109140"/>
      <w:r>
        <w:rPr>
          <w:rFonts w:hint="eastAsia"/>
        </w:rPr>
        <w:t>5.35.</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9"/>
    </w:p>
    <w:p w14:paraId="7CA5ADD8" w14:textId="77777777" w:rsidR="006F4A4A" w:rsidRDefault="006F4A4A" w:rsidP="006F4A4A">
      <w:r>
        <w:t xml:space="preserve">For </w:t>
      </w:r>
      <w:r>
        <w:rPr>
          <w:lang w:eastAsia="zh-CN"/>
        </w:rPr>
        <w:t>CA_n3</w:t>
      </w:r>
      <w:r>
        <w:t>-n20</w:t>
      </w:r>
      <w:r>
        <w:rPr>
          <w:lang w:eastAsia="zh-CN"/>
        </w:rPr>
        <w:t>-</w:t>
      </w:r>
      <w:r>
        <w:rPr>
          <w:rFonts w:hint="eastAsia"/>
          <w:lang w:eastAsia="zh-CN"/>
        </w:rPr>
        <w:t>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w:t>
      </w:r>
      <w:r>
        <w:t>3</w:t>
      </w:r>
      <w:r w:rsidRPr="00CC7DF2">
        <w:t>-</w:t>
      </w:r>
      <w:r>
        <w:t>20</w:t>
      </w:r>
      <w:r w:rsidRPr="00CC7DF2">
        <w:t>_</w:t>
      </w:r>
      <w:r>
        <w:t>n28 and are given in the tables below.</w:t>
      </w:r>
    </w:p>
    <w:p w14:paraId="7B0B1FD7" w14:textId="56C6BB8D" w:rsidR="006F4A4A" w:rsidRDefault="006F4A4A" w:rsidP="006F4A4A">
      <w:pPr>
        <w:pStyle w:val="TH"/>
        <w:rPr>
          <w:rFonts w:cs="Arial"/>
        </w:rPr>
      </w:pPr>
      <w:r>
        <w:rPr>
          <w:rFonts w:cs="Arial"/>
        </w:rPr>
        <w:t xml:space="preserve">Table </w:t>
      </w:r>
      <w:r>
        <w:rPr>
          <w:rFonts w:cs="Arial" w:hint="eastAsia"/>
        </w:rPr>
        <w:t>5.35</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4A4A" w14:paraId="49255B51" w14:textId="77777777" w:rsidTr="008C32C0">
        <w:trPr>
          <w:jc w:val="center"/>
        </w:trPr>
        <w:tc>
          <w:tcPr>
            <w:tcW w:w="2336" w:type="dxa"/>
            <w:vMerge w:val="restart"/>
            <w:tcBorders>
              <w:top w:val="single" w:sz="4" w:space="0" w:color="auto"/>
              <w:left w:val="single" w:sz="4" w:space="0" w:color="auto"/>
              <w:right w:val="single" w:sz="4" w:space="0" w:color="auto"/>
            </w:tcBorders>
          </w:tcPr>
          <w:p w14:paraId="74D17C5B" w14:textId="77777777" w:rsidR="006F4A4A" w:rsidRDefault="006F4A4A" w:rsidP="008C32C0">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9C95A3" w14:textId="77777777" w:rsidR="006F4A4A" w:rsidRDefault="006F4A4A" w:rsidP="008C32C0">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6F4A4A" w14:paraId="380FF167" w14:textId="77777777" w:rsidTr="008C32C0">
        <w:trPr>
          <w:jc w:val="center"/>
        </w:trPr>
        <w:tc>
          <w:tcPr>
            <w:tcW w:w="2336" w:type="dxa"/>
            <w:vMerge/>
            <w:tcBorders>
              <w:left w:val="single" w:sz="4" w:space="0" w:color="auto"/>
              <w:bottom w:val="single" w:sz="4" w:space="0" w:color="auto"/>
              <w:right w:val="single" w:sz="4" w:space="0" w:color="auto"/>
            </w:tcBorders>
          </w:tcPr>
          <w:p w14:paraId="392D08BE" w14:textId="77777777" w:rsidR="006F4A4A" w:rsidRDefault="006F4A4A" w:rsidP="008C32C0">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B54475" w14:textId="77777777" w:rsidR="006F4A4A" w:rsidRDefault="006F4A4A" w:rsidP="008C32C0">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6F4A4A" w14:paraId="2F8A6B99" w14:textId="77777777" w:rsidTr="008C32C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ACDF66" w14:textId="77777777" w:rsidR="006F4A4A" w:rsidRDefault="006F4A4A" w:rsidP="008C32C0">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n20</w:t>
            </w:r>
            <w:r>
              <w:rPr>
                <w:rFonts w:ascii="Arial" w:eastAsia="等线" w:hAnsi="Arial"/>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10323DF" w14:textId="77777777" w:rsidR="006F4A4A" w:rsidRPr="00CC7DF2" w:rsidRDefault="006F4A4A" w:rsidP="008C32C0">
            <w:pPr>
              <w:keepNext/>
              <w:keepLines/>
              <w:spacing w:after="0"/>
              <w:jc w:val="center"/>
              <w:rPr>
                <w:rFonts w:ascii="Arial" w:eastAsia="等线" w:hAnsi="Arial"/>
                <w:sz w:val="18"/>
                <w:lang w:val="sv-SE" w:eastAsia="zh-CN"/>
              </w:rPr>
            </w:pPr>
            <w:r>
              <w:rPr>
                <w:rFonts w:ascii="Arial" w:eastAsia="等线" w:hAnsi="Arial"/>
                <w:sz w:val="18"/>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83F75B" w14:textId="77777777" w:rsidR="006F4A4A" w:rsidRDefault="006F4A4A" w:rsidP="008C32C0">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B533A0" w14:textId="77777777" w:rsidR="006F4A4A" w:rsidRDefault="006F4A4A" w:rsidP="008C32C0">
            <w:pPr>
              <w:keepNext/>
              <w:keepLines/>
              <w:spacing w:after="0"/>
              <w:jc w:val="center"/>
              <w:rPr>
                <w:rFonts w:ascii="Arial" w:eastAsia="宋体" w:hAnsi="Arial"/>
                <w:sz w:val="18"/>
                <w:lang w:val="en-US" w:eastAsia="zh-CN"/>
              </w:rPr>
            </w:pPr>
            <w:r>
              <w:rPr>
                <w:rFonts w:cs="Arial"/>
              </w:rPr>
              <w:t>0.5</w:t>
            </w:r>
          </w:p>
        </w:tc>
      </w:tr>
      <w:tr w:rsidR="006F4A4A" w14:paraId="44B48783" w14:textId="77777777" w:rsidTr="008C32C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C4EAAB1" w14:textId="77777777" w:rsidR="006F4A4A" w:rsidRPr="00901DE9" w:rsidRDefault="006F4A4A" w:rsidP="008C32C0">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0F72789" w14:textId="77777777" w:rsidR="006F4A4A" w:rsidRDefault="006F4A4A" w:rsidP="008C32C0">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5CBF9723" w14:textId="77777777" w:rsidR="006F4A4A" w:rsidRDefault="006F4A4A" w:rsidP="006F4A4A">
      <w:pPr>
        <w:rPr>
          <w:lang w:eastAsia="ko-KR"/>
        </w:rPr>
      </w:pPr>
    </w:p>
    <w:p w14:paraId="3D15FECB" w14:textId="2FD18C4F" w:rsidR="006F4A4A" w:rsidRDefault="006F4A4A" w:rsidP="006F4A4A">
      <w:pPr>
        <w:pStyle w:val="TH"/>
      </w:pPr>
      <w:r>
        <w:rPr>
          <w:rFonts w:cs="Arial"/>
        </w:rPr>
        <w:t>Table 5.35.1.3-2: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4A4A" w:rsidRPr="00F92868" w14:paraId="02A2EBCB" w14:textId="77777777" w:rsidTr="008C32C0">
        <w:trPr>
          <w:trHeight w:val="187"/>
          <w:jc w:val="center"/>
        </w:trPr>
        <w:tc>
          <w:tcPr>
            <w:tcW w:w="1594" w:type="dxa"/>
            <w:vMerge w:val="restart"/>
          </w:tcPr>
          <w:p w14:paraId="0FDC8CDD" w14:textId="77777777" w:rsidR="006F4A4A" w:rsidRPr="00F92868" w:rsidRDefault="006F4A4A" w:rsidP="008C32C0">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B14A8F8" w14:textId="77777777" w:rsidR="006F4A4A" w:rsidRPr="00F92868" w:rsidRDefault="006F4A4A" w:rsidP="008C32C0">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6F4A4A" w:rsidRPr="00F92868" w14:paraId="47C9DF49" w14:textId="77777777" w:rsidTr="008C32C0">
        <w:trPr>
          <w:trHeight w:val="187"/>
          <w:jc w:val="center"/>
        </w:trPr>
        <w:tc>
          <w:tcPr>
            <w:tcW w:w="1594" w:type="dxa"/>
            <w:vMerge/>
            <w:tcBorders>
              <w:bottom w:val="single" w:sz="4" w:space="0" w:color="auto"/>
            </w:tcBorders>
          </w:tcPr>
          <w:p w14:paraId="3F3C78FA" w14:textId="77777777" w:rsidR="006F4A4A" w:rsidRPr="00F92868" w:rsidRDefault="006F4A4A" w:rsidP="008C32C0">
            <w:pPr>
              <w:keepNext/>
              <w:keepLines/>
              <w:spacing w:after="0"/>
              <w:jc w:val="center"/>
              <w:rPr>
                <w:rFonts w:ascii="Arial" w:eastAsia="等线" w:hAnsi="Arial"/>
                <w:b/>
                <w:sz w:val="18"/>
              </w:rPr>
            </w:pPr>
          </w:p>
        </w:tc>
        <w:tc>
          <w:tcPr>
            <w:tcW w:w="5845" w:type="dxa"/>
            <w:gridSpan w:val="3"/>
            <w:vAlign w:val="center"/>
          </w:tcPr>
          <w:p w14:paraId="0DF9EB70" w14:textId="77777777" w:rsidR="006F4A4A" w:rsidRPr="00F92868" w:rsidRDefault="006F4A4A" w:rsidP="008C32C0">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6F4A4A" w:rsidRPr="00F92868" w14:paraId="3EB312BE" w14:textId="77777777" w:rsidTr="008C32C0">
        <w:trPr>
          <w:trHeight w:val="187"/>
          <w:jc w:val="center"/>
        </w:trPr>
        <w:tc>
          <w:tcPr>
            <w:tcW w:w="1594" w:type="dxa"/>
            <w:shd w:val="clear" w:color="auto" w:fill="auto"/>
          </w:tcPr>
          <w:p w14:paraId="2687C4D2" w14:textId="77777777" w:rsidR="006F4A4A" w:rsidRPr="00F92868" w:rsidRDefault="006F4A4A" w:rsidP="008C32C0">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n20</w:t>
            </w:r>
            <w:r>
              <w:rPr>
                <w:rFonts w:ascii="Arial" w:eastAsia="等线" w:hAnsi="Arial"/>
                <w:sz w:val="18"/>
                <w:lang w:val="sv-SE" w:eastAsia="zh-CN"/>
              </w:rPr>
              <w:t>-n28</w:t>
            </w:r>
          </w:p>
        </w:tc>
        <w:tc>
          <w:tcPr>
            <w:tcW w:w="1948" w:type="dxa"/>
            <w:vAlign w:val="center"/>
          </w:tcPr>
          <w:p w14:paraId="419662D6" w14:textId="77777777" w:rsidR="006F4A4A" w:rsidRPr="00405830" w:rsidRDefault="006F4A4A" w:rsidP="008C32C0">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415A8E93" w14:textId="77777777" w:rsidR="006F4A4A" w:rsidRPr="00405830" w:rsidRDefault="006F4A4A" w:rsidP="008C32C0">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0.1</w:t>
            </w:r>
          </w:p>
        </w:tc>
        <w:tc>
          <w:tcPr>
            <w:tcW w:w="1949" w:type="dxa"/>
            <w:vAlign w:val="center"/>
          </w:tcPr>
          <w:p w14:paraId="4A1C6748" w14:textId="77777777" w:rsidR="006F4A4A" w:rsidRPr="00405830" w:rsidRDefault="006F4A4A" w:rsidP="008C32C0">
            <w:pPr>
              <w:keepNext/>
              <w:keepLines/>
              <w:spacing w:after="0"/>
              <w:jc w:val="center"/>
              <w:rPr>
                <w:rFonts w:ascii="Arial" w:eastAsia="等线" w:hAnsi="Arial"/>
                <w:color w:val="000000"/>
                <w:sz w:val="18"/>
                <w:lang w:val="en-US" w:eastAsia="zh-CN"/>
              </w:rPr>
            </w:pPr>
            <w:r>
              <w:rPr>
                <w:rFonts w:ascii="Arial" w:eastAsia="等线" w:hAnsi="Arial"/>
                <w:color w:val="000000"/>
                <w:sz w:val="18"/>
                <w:lang w:val="en-US" w:eastAsia="zh-CN"/>
              </w:rPr>
              <w:t>0.1</w:t>
            </w:r>
          </w:p>
        </w:tc>
      </w:tr>
      <w:tr w:rsidR="006F4A4A" w:rsidRPr="00F92868" w14:paraId="687868CB" w14:textId="77777777" w:rsidTr="008C32C0">
        <w:trPr>
          <w:trHeight w:val="187"/>
          <w:jc w:val="center"/>
        </w:trPr>
        <w:tc>
          <w:tcPr>
            <w:tcW w:w="7439" w:type="dxa"/>
            <w:gridSpan w:val="4"/>
            <w:tcBorders>
              <w:bottom w:val="single" w:sz="4" w:space="0" w:color="auto"/>
            </w:tcBorders>
            <w:shd w:val="clear" w:color="auto" w:fill="auto"/>
          </w:tcPr>
          <w:p w14:paraId="76E2D7D7" w14:textId="77777777" w:rsidR="006F4A4A" w:rsidRPr="00901DE9" w:rsidRDefault="006F4A4A" w:rsidP="008C32C0">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777F449E" w14:textId="77777777" w:rsidR="006F4A4A" w:rsidRDefault="006F4A4A" w:rsidP="008C32C0">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6E591646" w14:textId="77777777" w:rsidR="006F4A4A" w:rsidRDefault="006F4A4A" w:rsidP="006F4A4A"/>
    <w:p w14:paraId="6AB87629" w14:textId="3D504642" w:rsidR="006F4A4A" w:rsidRPr="00A20126" w:rsidRDefault="006F4A4A" w:rsidP="006F4A4A">
      <w:pPr>
        <w:pStyle w:val="31"/>
      </w:pPr>
      <w:bookmarkStart w:id="370" w:name="_Toc129109141"/>
      <w:r>
        <w:t>5.35.2</w:t>
      </w:r>
      <w:r>
        <w:tab/>
      </w:r>
      <w:r w:rsidRPr="00A20126">
        <w:t>Specific for 2 bands UL CA</w:t>
      </w:r>
      <w:bookmarkEnd w:id="370"/>
    </w:p>
    <w:p w14:paraId="4199F11D" w14:textId="69F72530" w:rsidR="006F4A4A" w:rsidRPr="00A20126" w:rsidRDefault="006F4A4A" w:rsidP="006F4A4A">
      <w:pPr>
        <w:pStyle w:val="41"/>
      </w:pPr>
      <w:bookmarkStart w:id="371" w:name="_Toc129109142"/>
      <w:r>
        <w:rPr>
          <w:rFonts w:hint="eastAsia"/>
        </w:rPr>
        <w:t>5.35.2</w:t>
      </w:r>
      <w:r>
        <w:t>.1</w:t>
      </w:r>
      <w:r>
        <w:tab/>
      </w:r>
      <w:r>
        <w:rPr>
          <w:rFonts w:hint="eastAsia"/>
        </w:rPr>
        <w:t>UE co-existence studies</w:t>
      </w:r>
      <w:bookmarkEnd w:id="371"/>
    </w:p>
    <w:p w14:paraId="49C3C6CB" w14:textId="77777777" w:rsidR="006F4A4A" w:rsidRDefault="006F4A4A" w:rsidP="006F4A4A">
      <w:pPr>
        <w:pStyle w:val="Guidance"/>
        <w:rPr>
          <w:rFonts w:eastAsia="宋体"/>
          <w:i w:val="0"/>
          <w:color w:val="auto"/>
          <w:szCs w:val="22"/>
          <w:lang w:val="en-US" w:eastAsia="zh-CN"/>
        </w:rPr>
      </w:pPr>
      <w:r>
        <w:rPr>
          <w:rFonts w:eastAsia="宋体"/>
          <w:i w:val="0"/>
          <w:color w:val="auto"/>
          <w:szCs w:val="22"/>
          <w:lang w:val="en-US" w:eastAsia="zh-CN"/>
        </w:rPr>
        <w:t>UL n3-n20 gives IMD4 into DL n28.</w:t>
      </w:r>
    </w:p>
    <w:p w14:paraId="76AE2ABE" w14:textId="77777777" w:rsidR="006F4A4A" w:rsidRDefault="006F4A4A" w:rsidP="006F4A4A">
      <w:pPr>
        <w:pStyle w:val="Guidance"/>
        <w:rPr>
          <w:rFonts w:eastAsia="宋体"/>
          <w:i w:val="0"/>
          <w:color w:val="auto"/>
          <w:szCs w:val="22"/>
          <w:lang w:val="en-US" w:eastAsia="zh-CN"/>
        </w:rPr>
      </w:pPr>
      <w:r>
        <w:rPr>
          <w:rFonts w:eastAsia="宋体"/>
          <w:i w:val="0"/>
          <w:color w:val="auto"/>
          <w:szCs w:val="22"/>
          <w:lang w:val="en-US" w:eastAsia="zh-CN"/>
        </w:rPr>
        <w:t>UL n20-n28 gives IMD4 into DL n3.</w:t>
      </w:r>
    </w:p>
    <w:p w14:paraId="12AAA26D" w14:textId="77777777" w:rsidR="006F4A4A" w:rsidRDefault="006F4A4A" w:rsidP="006F4A4A">
      <w:pPr>
        <w:pStyle w:val="Guidance"/>
        <w:rPr>
          <w:rFonts w:eastAsia="宋体"/>
          <w:i w:val="0"/>
          <w:color w:val="auto"/>
          <w:szCs w:val="22"/>
          <w:lang w:val="en-US" w:eastAsia="zh-CN"/>
        </w:rPr>
      </w:pPr>
    </w:p>
    <w:p w14:paraId="3725FC8D" w14:textId="25393F04" w:rsidR="006F4A4A" w:rsidRPr="00A20126" w:rsidRDefault="006F4A4A" w:rsidP="006F4A4A">
      <w:pPr>
        <w:pStyle w:val="41"/>
      </w:pPr>
      <w:bookmarkStart w:id="372" w:name="_Toc129109143"/>
      <w:r>
        <w:rPr>
          <w:rFonts w:hint="eastAsia"/>
        </w:rPr>
        <w:t>5.35.2</w:t>
      </w:r>
      <w:r w:rsidRPr="00A20126">
        <w:t>.2</w:t>
      </w:r>
      <w:r w:rsidRPr="00A20126">
        <w:tab/>
        <w:t>REFSENS requirements</w:t>
      </w:r>
      <w:bookmarkEnd w:id="372"/>
    </w:p>
    <w:p w14:paraId="4756759A" w14:textId="77777777" w:rsidR="006F4A4A" w:rsidRDefault="006F4A4A" w:rsidP="006F4A4A">
      <w:r>
        <w:t>Based on the co-existence studies there is a need to define MSD values. MSD value of n3 from DC_3-20-n28 is reused. MSD value of n28 from CA_n3-n20-n67 is reused.</w:t>
      </w:r>
    </w:p>
    <w:p w14:paraId="5AEA809E" w14:textId="5C1C9DC6" w:rsidR="006F4A4A" w:rsidRDefault="006F4A4A" w:rsidP="006F4A4A">
      <w:pPr>
        <w:pStyle w:val="TH"/>
        <w:rPr>
          <w:rFonts w:cs="Arial"/>
        </w:rPr>
      </w:pPr>
      <w:r>
        <w:rPr>
          <w:rFonts w:cs="Arial"/>
        </w:rPr>
        <w:t>Table 5.35.2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4A4A" w14:paraId="0FEBFDDD" w14:textId="77777777" w:rsidTr="008C32C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5507E9" w14:textId="77777777" w:rsidR="006F4A4A" w:rsidRDefault="006F4A4A" w:rsidP="008C32C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1D5FAB" w14:textId="77777777" w:rsidR="006F4A4A" w:rsidRDefault="006F4A4A" w:rsidP="008C32C0">
            <w:pPr>
              <w:pStyle w:val="TAH"/>
            </w:pPr>
            <w:r>
              <w:t>Source of IMD</w:t>
            </w:r>
          </w:p>
        </w:tc>
      </w:tr>
      <w:tr w:rsidR="006F4A4A" w14:paraId="131366BC" w14:textId="77777777" w:rsidTr="008C32C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76B97C" w14:textId="77777777" w:rsidR="006F4A4A" w:rsidRDefault="006F4A4A" w:rsidP="008C32C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B6BEB6" w14:textId="77777777" w:rsidR="006F4A4A" w:rsidRDefault="006F4A4A" w:rsidP="008C32C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1BF1EEA" w14:textId="77777777" w:rsidR="006F4A4A" w:rsidRDefault="006F4A4A" w:rsidP="008C32C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C11C5D6" w14:textId="77777777" w:rsidR="006F4A4A" w:rsidRDefault="006F4A4A" w:rsidP="008C32C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0DF5984" w14:textId="77777777" w:rsidR="006F4A4A" w:rsidRDefault="006F4A4A" w:rsidP="008C32C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379EE54" w14:textId="77777777" w:rsidR="006F4A4A" w:rsidRDefault="006F4A4A" w:rsidP="008C32C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7B8CA08" w14:textId="77777777" w:rsidR="006F4A4A" w:rsidRDefault="006F4A4A" w:rsidP="008C32C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2B739E" w14:textId="77777777" w:rsidR="006F4A4A" w:rsidRDefault="006F4A4A" w:rsidP="008C32C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FF3EA8" w14:textId="77777777" w:rsidR="006F4A4A" w:rsidRDefault="006F4A4A" w:rsidP="008C32C0">
            <w:pPr>
              <w:pStyle w:val="TAH"/>
            </w:pPr>
          </w:p>
        </w:tc>
      </w:tr>
      <w:tr w:rsidR="006F4A4A" w14:paraId="1E2ACA50" w14:textId="77777777" w:rsidTr="008C32C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8FA82" w14:textId="77777777" w:rsidR="006F4A4A" w:rsidRDefault="006F4A4A" w:rsidP="008C32C0">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right w:val="single" w:sz="4" w:space="0" w:color="auto"/>
            </w:tcBorders>
            <w:vAlign w:val="center"/>
          </w:tcPr>
          <w:p w14:paraId="728F409D" w14:textId="77777777" w:rsidR="006F4A4A" w:rsidRDefault="006F4A4A" w:rsidP="008C32C0">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CAEBCBE" w14:textId="77777777" w:rsidR="006F4A4A" w:rsidRDefault="006F4A4A" w:rsidP="008C32C0">
            <w:pPr>
              <w:pStyle w:val="TAC"/>
              <w:rPr>
                <w:lang w:val="en-US" w:eastAsia="ko-KR"/>
              </w:rPr>
            </w:pPr>
            <w:r w:rsidRPr="001D386E">
              <w:rPr>
                <w:rFonts w:cs="Arial" w:hint="eastAsia"/>
                <w:lang w:val="en-US"/>
              </w:rPr>
              <w:t>17</w:t>
            </w:r>
            <w:r w:rsidRPr="001D386E">
              <w:rPr>
                <w:rFonts w:cs="Arial"/>
                <w:lang w:val="en-US"/>
              </w:rPr>
              <w:t>3</w:t>
            </w:r>
            <w:r>
              <w:rPr>
                <w:rFonts w:cs="Arial"/>
                <w:lang w:val="en-US"/>
              </w:rPr>
              <w:t>3</w:t>
            </w:r>
          </w:p>
        </w:tc>
        <w:tc>
          <w:tcPr>
            <w:tcW w:w="964" w:type="dxa"/>
            <w:tcBorders>
              <w:top w:val="single" w:sz="4" w:space="0" w:color="auto"/>
              <w:left w:val="single" w:sz="4" w:space="0" w:color="auto"/>
              <w:right w:val="single" w:sz="4" w:space="0" w:color="auto"/>
            </w:tcBorders>
          </w:tcPr>
          <w:p w14:paraId="568BD303" w14:textId="77777777" w:rsidR="006F4A4A" w:rsidRDefault="006F4A4A" w:rsidP="008C32C0">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D2AFC05" w14:textId="77777777" w:rsidR="006F4A4A" w:rsidRDefault="006F4A4A" w:rsidP="008C32C0">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513352B" w14:textId="77777777" w:rsidR="006F4A4A" w:rsidRDefault="006F4A4A" w:rsidP="008C32C0">
            <w:pPr>
              <w:pStyle w:val="TAC"/>
              <w:rPr>
                <w:lang w:val="en-US" w:eastAsia="ko-KR"/>
              </w:rPr>
            </w:pPr>
            <w:r w:rsidRPr="001D386E">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CEB74EF" w14:textId="77777777" w:rsidR="006F4A4A" w:rsidRDefault="006F4A4A" w:rsidP="008C32C0">
            <w:pPr>
              <w:pStyle w:val="TAC"/>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FF1C525" w14:textId="77777777" w:rsidR="006F4A4A" w:rsidRDefault="006F4A4A" w:rsidP="008C32C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92511DA" w14:textId="77777777" w:rsidR="006F4A4A" w:rsidRDefault="006F4A4A" w:rsidP="008C32C0">
            <w:pPr>
              <w:pStyle w:val="TAC"/>
            </w:pPr>
            <w:r>
              <w:rPr>
                <w:lang w:val="en-US" w:eastAsia="zh-CN"/>
              </w:rPr>
              <w:t>IMD4</w:t>
            </w:r>
          </w:p>
        </w:tc>
      </w:tr>
      <w:tr w:rsidR="006F4A4A" w14:paraId="2EF9054F" w14:textId="77777777" w:rsidTr="008C32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02B1D" w14:textId="77777777" w:rsidR="006F4A4A" w:rsidRDefault="006F4A4A" w:rsidP="008C32C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A2DF63" w14:textId="77777777" w:rsidR="006F4A4A" w:rsidRPr="00390D4C" w:rsidRDefault="006F4A4A" w:rsidP="008C32C0">
            <w:pPr>
              <w:pStyle w:val="TAC"/>
              <w:rPr>
                <w:lang w:val="en-US" w:eastAsia="ko-KR"/>
              </w:rPr>
            </w:pPr>
            <w:r>
              <w:rPr>
                <w:rFonts w:hint="eastAsia"/>
                <w:lang w:val="en-US" w:eastAsia="zh-CN"/>
              </w:rPr>
              <w:t>n</w:t>
            </w:r>
            <w:r>
              <w:rPr>
                <w:lang w:val="en-US" w:eastAsia="zh-CN"/>
              </w:rPr>
              <w:t>20</w:t>
            </w:r>
          </w:p>
        </w:tc>
        <w:tc>
          <w:tcPr>
            <w:tcW w:w="960" w:type="dxa"/>
            <w:tcBorders>
              <w:top w:val="single" w:sz="4" w:space="0" w:color="auto"/>
              <w:left w:val="single" w:sz="4" w:space="0" w:color="auto"/>
              <w:right w:val="single" w:sz="4" w:space="0" w:color="auto"/>
            </w:tcBorders>
          </w:tcPr>
          <w:p w14:paraId="0C60A95E" w14:textId="77777777" w:rsidR="006F4A4A" w:rsidRDefault="006F4A4A" w:rsidP="008C32C0">
            <w:pPr>
              <w:pStyle w:val="TAC"/>
              <w:rPr>
                <w:lang w:val="en-US" w:eastAsia="ko-KR"/>
              </w:rPr>
            </w:pPr>
            <w:r>
              <w:rPr>
                <w:rFonts w:cs="Arial"/>
                <w:lang w:val="en-US"/>
              </w:rPr>
              <w:t>852</w:t>
            </w:r>
          </w:p>
        </w:tc>
        <w:tc>
          <w:tcPr>
            <w:tcW w:w="964" w:type="dxa"/>
            <w:tcBorders>
              <w:top w:val="single" w:sz="4" w:space="0" w:color="auto"/>
              <w:left w:val="single" w:sz="4" w:space="0" w:color="auto"/>
              <w:right w:val="single" w:sz="4" w:space="0" w:color="auto"/>
            </w:tcBorders>
          </w:tcPr>
          <w:p w14:paraId="734E2ACD" w14:textId="77777777" w:rsidR="006F4A4A" w:rsidRDefault="006F4A4A" w:rsidP="008C32C0">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8CCE865" w14:textId="77777777" w:rsidR="006F4A4A" w:rsidRDefault="006F4A4A" w:rsidP="008C32C0">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7FC3027" w14:textId="77777777" w:rsidR="006F4A4A" w:rsidRDefault="006F4A4A" w:rsidP="008C32C0">
            <w:pPr>
              <w:pStyle w:val="TAC"/>
              <w:rPr>
                <w:lang w:val="en-US" w:eastAsia="ko-KR"/>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0D00A41" w14:textId="77777777" w:rsidR="006F4A4A" w:rsidRDefault="006F4A4A" w:rsidP="008C32C0">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8264164" w14:textId="77777777" w:rsidR="006F4A4A" w:rsidRDefault="006F4A4A" w:rsidP="008C32C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EA79B2D" w14:textId="77777777" w:rsidR="006F4A4A" w:rsidRDefault="006F4A4A" w:rsidP="008C32C0">
            <w:pPr>
              <w:pStyle w:val="TAC"/>
            </w:pPr>
            <w:r>
              <w:rPr>
                <w:lang w:val="en-US" w:eastAsia="zh-CN"/>
              </w:rPr>
              <w:t>N/A</w:t>
            </w:r>
          </w:p>
        </w:tc>
      </w:tr>
      <w:tr w:rsidR="006F4A4A" w14:paraId="2B2A3E78" w14:textId="77777777" w:rsidTr="008C32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D7A33" w14:textId="77777777" w:rsidR="006F4A4A" w:rsidRDefault="006F4A4A" w:rsidP="008C32C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5A97B" w14:textId="77777777" w:rsidR="006F4A4A" w:rsidRDefault="006F4A4A" w:rsidP="008C32C0">
            <w:pPr>
              <w:pStyle w:val="TAC"/>
              <w:rPr>
                <w:lang w:val="en-US" w:eastAsia="ko-KR"/>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E539AF1" w14:textId="77777777" w:rsidR="006F4A4A" w:rsidRDefault="006F4A4A" w:rsidP="008C32C0">
            <w:pPr>
              <w:pStyle w:val="TAC"/>
              <w:rPr>
                <w:lang w:val="en-US" w:eastAsia="ko-KR"/>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086BDF6E" w14:textId="77777777" w:rsidR="006F4A4A" w:rsidRDefault="006F4A4A" w:rsidP="008C32C0">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72434" w14:textId="77777777" w:rsidR="006F4A4A" w:rsidRDefault="006F4A4A" w:rsidP="008C32C0">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E49CEE" w14:textId="77777777" w:rsidR="006F4A4A" w:rsidRDefault="006F4A4A" w:rsidP="008C32C0">
            <w:pPr>
              <w:pStyle w:val="TAC"/>
              <w:rPr>
                <w:lang w:val="en-US" w:eastAsia="ko-KR"/>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25653F96" w14:textId="77777777" w:rsidR="006F4A4A" w:rsidRDefault="006F4A4A" w:rsidP="008C32C0">
            <w:pPr>
              <w:pStyle w:val="TAC"/>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53143" w14:textId="77777777" w:rsidR="006F4A4A" w:rsidRDefault="006F4A4A" w:rsidP="008C32C0">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FB407" w14:textId="77777777" w:rsidR="006F4A4A" w:rsidRDefault="006F4A4A" w:rsidP="008C32C0">
            <w:pPr>
              <w:pStyle w:val="TAC"/>
            </w:pPr>
            <w:r>
              <w:rPr>
                <w:lang w:val="en-US" w:eastAsia="zh-CN"/>
              </w:rPr>
              <w:t>N/A</w:t>
            </w:r>
          </w:p>
        </w:tc>
      </w:tr>
      <w:tr w:rsidR="006F4A4A" w14:paraId="1B83626D" w14:textId="77777777" w:rsidTr="008C32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B57D7" w14:textId="77777777" w:rsidR="006F4A4A" w:rsidRDefault="006F4A4A" w:rsidP="008C32C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58934" w14:textId="77777777" w:rsidR="006F4A4A" w:rsidRDefault="006F4A4A" w:rsidP="008C32C0">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27D6F47" w14:textId="77777777" w:rsidR="006F4A4A" w:rsidRDefault="006F4A4A" w:rsidP="008C32C0">
            <w:pPr>
              <w:pStyle w:val="TAC"/>
              <w:rPr>
                <w:rFonts w:cs="Arial"/>
                <w:lang w:val="en-US"/>
              </w:rPr>
            </w:pPr>
            <w:r w:rsidRPr="001D386E">
              <w:rPr>
                <w:rFonts w:cs="Arial" w:hint="eastAsia"/>
                <w:lang w:val="en-US"/>
              </w:rPr>
              <w:t>17</w:t>
            </w:r>
            <w:r>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7122B308" w14:textId="77777777" w:rsidR="006F4A4A" w:rsidRDefault="006F4A4A" w:rsidP="008C32C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3B3B9B" w14:textId="77777777" w:rsidR="006F4A4A" w:rsidRDefault="006F4A4A" w:rsidP="008C32C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6A9356" w14:textId="77777777" w:rsidR="006F4A4A" w:rsidRDefault="006F4A4A" w:rsidP="008C32C0">
            <w:pPr>
              <w:pStyle w:val="TAC"/>
              <w:rPr>
                <w:rFonts w:cs="Arial"/>
                <w:lang w:val="en-US"/>
              </w:rPr>
            </w:pPr>
            <w:r w:rsidRPr="001D386E">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35A2FE8B" w14:textId="77777777" w:rsidR="006F4A4A" w:rsidRDefault="006F4A4A" w:rsidP="008C32C0">
            <w:pPr>
              <w:pStyle w:val="TAC"/>
              <w:rPr>
                <w:rFonts w:cs="Arial"/>
                <w:lang w:val="en-US"/>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BEC18" w14:textId="77777777" w:rsidR="006F4A4A" w:rsidRDefault="006F4A4A" w:rsidP="008C32C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D2723" w14:textId="77777777" w:rsidR="006F4A4A" w:rsidRDefault="006F4A4A" w:rsidP="008C32C0">
            <w:pPr>
              <w:pStyle w:val="TAC"/>
              <w:rPr>
                <w:lang w:val="en-US" w:eastAsia="zh-CN"/>
              </w:rPr>
            </w:pPr>
            <w:r>
              <w:rPr>
                <w:lang w:val="en-US" w:eastAsia="zh-CN"/>
              </w:rPr>
              <w:t>N/A</w:t>
            </w:r>
          </w:p>
        </w:tc>
      </w:tr>
      <w:tr w:rsidR="006F4A4A" w14:paraId="738FE87A" w14:textId="77777777" w:rsidTr="008C32C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3BAFA" w14:textId="77777777" w:rsidR="006F4A4A" w:rsidRDefault="006F4A4A" w:rsidP="008C32C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8D851" w14:textId="77777777" w:rsidR="006F4A4A" w:rsidRDefault="006F4A4A" w:rsidP="008C32C0">
            <w:pPr>
              <w:pStyle w:val="TAC"/>
              <w:rPr>
                <w:lang w:val="en-US" w:eastAsia="zh-CN"/>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15F90EB" w14:textId="77777777" w:rsidR="006F4A4A" w:rsidRDefault="006F4A4A" w:rsidP="008C32C0">
            <w:pPr>
              <w:pStyle w:val="TAC"/>
              <w:rPr>
                <w:rFonts w:cs="Arial"/>
                <w:lang w:val="en-US"/>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A4733A8" w14:textId="77777777" w:rsidR="006F4A4A" w:rsidRDefault="006F4A4A" w:rsidP="008C32C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574EC" w14:textId="77777777" w:rsidR="006F4A4A" w:rsidRDefault="006F4A4A" w:rsidP="008C32C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340BF" w14:textId="77777777" w:rsidR="006F4A4A" w:rsidRDefault="006F4A4A" w:rsidP="008C32C0">
            <w:pPr>
              <w:pStyle w:val="TAC"/>
              <w:rPr>
                <w:rFonts w:cs="Arial"/>
                <w:lang w:val="en-US"/>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FC7D65F" w14:textId="77777777" w:rsidR="006F4A4A" w:rsidRDefault="006F4A4A" w:rsidP="008C32C0">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077E56F" w14:textId="77777777" w:rsidR="006F4A4A" w:rsidRDefault="006F4A4A" w:rsidP="008C32C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9B4F4" w14:textId="77777777" w:rsidR="006F4A4A" w:rsidRDefault="006F4A4A" w:rsidP="008C32C0">
            <w:pPr>
              <w:pStyle w:val="TAC"/>
              <w:rPr>
                <w:lang w:val="en-US" w:eastAsia="zh-CN"/>
              </w:rPr>
            </w:pPr>
            <w:r>
              <w:rPr>
                <w:lang w:val="en-US" w:eastAsia="zh-CN"/>
              </w:rPr>
              <w:t>N/A</w:t>
            </w:r>
          </w:p>
        </w:tc>
      </w:tr>
      <w:tr w:rsidR="006F4A4A" w14:paraId="17638D2B" w14:textId="77777777" w:rsidTr="008C32C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D689A0" w14:textId="77777777" w:rsidR="006F4A4A" w:rsidRDefault="006F4A4A" w:rsidP="008C32C0">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6AC253" w14:textId="77777777" w:rsidR="006F4A4A" w:rsidRDefault="006F4A4A" w:rsidP="008C32C0">
            <w:pPr>
              <w:pStyle w:val="TAC"/>
              <w:rPr>
                <w:lang w:val="en-US" w:eastAsia="zh-CN"/>
              </w:rPr>
            </w:pPr>
            <w:r>
              <w:rPr>
                <w:rFonts w:hint="eastAsia"/>
                <w:lang w:val="en-US" w:eastAsia="zh-CN"/>
              </w:rPr>
              <w:t>n</w:t>
            </w:r>
            <w:r>
              <w:rPr>
                <w:lang w:val="en-US" w:eastAsia="zh-CN"/>
              </w:rPr>
              <w:t>28</w:t>
            </w:r>
          </w:p>
        </w:tc>
        <w:tc>
          <w:tcPr>
            <w:tcW w:w="960" w:type="dxa"/>
            <w:tcBorders>
              <w:top w:val="single" w:sz="4" w:space="0" w:color="auto"/>
              <w:left w:val="single" w:sz="4" w:space="0" w:color="auto"/>
              <w:right w:val="single" w:sz="4" w:space="0" w:color="auto"/>
            </w:tcBorders>
          </w:tcPr>
          <w:p w14:paraId="39ADC617" w14:textId="77777777" w:rsidR="006F4A4A" w:rsidRDefault="006F4A4A" w:rsidP="008C32C0">
            <w:pPr>
              <w:pStyle w:val="TAC"/>
              <w:rPr>
                <w:rFonts w:cs="Arial"/>
                <w:lang w:val="en-US"/>
              </w:rPr>
            </w:pPr>
            <w:r>
              <w:rPr>
                <w:rFonts w:cs="Arial"/>
                <w:lang w:val="en-US"/>
              </w:rPr>
              <w:t>738</w:t>
            </w:r>
          </w:p>
        </w:tc>
        <w:tc>
          <w:tcPr>
            <w:tcW w:w="964" w:type="dxa"/>
            <w:tcBorders>
              <w:top w:val="single" w:sz="4" w:space="0" w:color="auto"/>
              <w:left w:val="single" w:sz="4" w:space="0" w:color="auto"/>
              <w:right w:val="single" w:sz="4" w:space="0" w:color="auto"/>
            </w:tcBorders>
          </w:tcPr>
          <w:p w14:paraId="5A953553" w14:textId="77777777" w:rsidR="006F4A4A" w:rsidRDefault="006F4A4A" w:rsidP="008C32C0">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2B8A3E" w14:textId="77777777" w:rsidR="006F4A4A" w:rsidRDefault="006F4A4A" w:rsidP="008C32C0">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663453E" w14:textId="77777777" w:rsidR="006F4A4A" w:rsidRDefault="006F4A4A" w:rsidP="008C32C0">
            <w:pPr>
              <w:pStyle w:val="TAC"/>
              <w:rPr>
                <w:rFonts w:cs="Arial"/>
                <w:lang w:val="en-US"/>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29641166" w14:textId="77777777" w:rsidR="006F4A4A" w:rsidRDefault="006F4A4A" w:rsidP="008C32C0">
            <w:pPr>
              <w:pStyle w:val="TAC"/>
              <w:rPr>
                <w:rFonts w:cs="Arial"/>
                <w:lang w:val="en-US"/>
              </w:rPr>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EFC4088" w14:textId="77777777" w:rsidR="006F4A4A" w:rsidRDefault="006F4A4A" w:rsidP="008C32C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449060" w14:textId="77777777" w:rsidR="006F4A4A" w:rsidRDefault="006F4A4A" w:rsidP="008C32C0">
            <w:pPr>
              <w:pStyle w:val="TAC"/>
              <w:rPr>
                <w:lang w:val="en-US" w:eastAsia="zh-CN"/>
              </w:rPr>
            </w:pPr>
            <w:r>
              <w:rPr>
                <w:lang w:val="en-US" w:eastAsia="zh-CN"/>
              </w:rPr>
              <w:t>IMD4</w:t>
            </w:r>
          </w:p>
        </w:tc>
      </w:tr>
    </w:tbl>
    <w:p w14:paraId="612B5960" w14:textId="77777777" w:rsidR="006F4A4A" w:rsidRDefault="006F4A4A" w:rsidP="006F4A4A">
      <w:pPr>
        <w:rPr>
          <w:rFonts w:ascii="Arial" w:hAnsi="Arial" w:cs="Arial"/>
          <w:color w:val="0000FF"/>
          <w:sz w:val="32"/>
          <w:szCs w:val="32"/>
          <w:lang w:eastAsia="ja-JP"/>
        </w:rPr>
      </w:pPr>
    </w:p>
    <w:p w14:paraId="58DA6118" w14:textId="6AD4F9A9" w:rsidR="00473507" w:rsidRDefault="00473507" w:rsidP="00473507">
      <w:pPr>
        <w:pStyle w:val="21"/>
      </w:pPr>
      <w:bookmarkStart w:id="373" w:name="_Toc79401455"/>
      <w:bookmarkStart w:id="374" w:name="_Toc129109144"/>
      <w:r>
        <w:t xml:space="preserve">5.36 </w:t>
      </w:r>
      <w:r>
        <w:rPr>
          <w:lang w:eastAsia="zh-CN"/>
        </w:rPr>
        <w:tab/>
      </w:r>
      <w:r>
        <w:t>CA_n3-n7-n79</w:t>
      </w:r>
      <w:bookmarkEnd w:id="373"/>
      <w:bookmarkEnd w:id="374"/>
    </w:p>
    <w:p w14:paraId="4CCBCAFB" w14:textId="7B3E1BA5" w:rsidR="00473507" w:rsidRDefault="00473507" w:rsidP="00473507">
      <w:pPr>
        <w:pStyle w:val="31"/>
        <w:rPr>
          <w:rFonts w:cs="Arial"/>
          <w:szCs w:val="28"/>
          <w:lang w:val="en-US" w:eastAsia="zh-CN"/>
        </w:rPr>
      </w:pPr>
      <w:bookmarkStart w:id="375" w:name="_Toc129109145"/>
      <w:r>
        <w:t>5.36.1</w:t>
      </w:r>
      <w:r>
        <w:tab/>
      </w:r>
      <w:r>
        <w:rPr>
          <w:rFonts w:cs="Arial"/>
          <w:szCs w:val="28"/>
          <w:lang w:val="en-US" w:eastAsia="zh-CN"/>
        </w:rPr>
        <w:t>Common for 1 band UL and 2 bands UL CA</w:t>
      </w:r>
      <w:bookmarkEnd w:id="375"/>
    </w:p>
    <w:p w14:paraId="4136E34A" w14:textId="2D1FF42E" w:rsidR="00473507" w:rsidRDefault="00473507" w:rsidP="00473507">
      <w:pPr>
        <w:pStyle w:val="41"/>
      </w:pPr>
      <w:bookmarkStart w:id="376" w:name="_Toc129109146"/>
      <w:r>
        <w:t>5.36.1.1</w:t>
      </w:r>
      <w:r>
        <w:tab/>
      </w:r>
      <w:r>
        <w:rPr>
          <w:rFonts w:cs="Arial"/>
          <w:lang w:eastAsia="zh-CN"/>
        </w:rPr>
        <w:t>Operating bands for CA</w:t>
      </w:r>
      <w:bookmarkEnd w:id="376"/>
    </w:p>
    <w:p w14:paraId="71BA5B22" w14:textId="4882AA70" w:rsidR="00473507" w:rsidRDefault="00473507" w:rsidP="00473507">
      <w:pPr>
        <w:keepNext/>
        <w:keepLines/>
        <w:spacing w:before="60"/>
        <w:jc w:val="center"/>
        <w:rPr>
          <w:rFonts w:ascii="Arial" w:hAnsi="Arial" w:cs="Arial"/>
          <w:b/>
          <w:color w:val="000000"/>
        </w:rPr>
      </w:pPr>
      <w:r>
        <w:rPr>
          <w:rFonts w:ascii="Arial" w:hAnsi="Arial" w:cs="Arial"/>
          <w:b/>
          <w:color w:val="000000"/>
        </w:rPr>
        <w:t>Table 5.36.1.1-1: 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473507" w14:paraId="520E0E1A" w14:textId="77777777" w:rsidTr="008C32C0">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15470B9C"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619514A5"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45E7E4"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7DDE986"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548F67"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Duplex Mode</w:t>
            </w:r>
          </w:p>
        </w:tc>
      </w:tr>
      <w:tr w:rsidR="00473507" w14:paraId="3157968E" w14:textId="77777777" w:rsidTr="008C32C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FD151" w14:textId="77777777" w:rsidR="00473507" w:rsidRDefault="00473507" w:rsidP="008C32C0">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CA0C" w14:textId="77777777" w:rsidR="00473507" w:rsidRDefault="00473507" w:rsidP="008C32C0">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24CFBFC"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6BE1AA"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1EE8" w14:textId="77777777" w:rsidR="00473507" w:rsidRDefault="00473507" w:rsidP="008C32C0">
            <w:pPr>
              <w:spacing w:after="0"/>
              <w:rPr>
                <w:rFonts w:ascii="Arial" w:eastAsia="Times New Roman" w:hAnsi="Arial"/>
                <w:b/>
                <w:color w:val="000000"/>
                <w:sz w:val="18"/>
              </w:rPr>
            </w:pPr>
          </w:p>
        </w:tc>
      </w:tr>
      <w:tr w:rsidR="00473507" w14:paraId="36C3C545" w14:textId="77777777" w:rsidTr="008C32C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78B20" w14:textId="77777777" w:rsidR="00473507" w:rsidRDefault="00473507" w:rsidP="008C32C0">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D51" w14:textId="77777777" w:rsidR="00473507" w:rsidRDefault="00473507" w:rsidP="008C32C0">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FD1A16"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8DE99C7" w14:textId="77777777" w:rsidR="00473507" w:rsidRDefault="00473507" w:rsidP="008C32C0">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54B1" w14:textId="77777777" w:rsidR="00473507" w:rsidRDefault="00473507" w:rsidP="008C32C0">
            <w:pPr>
              <w:spacing w:after="0"/>
              <w:rPr>
                <w:rFonts w:ascii="Arial" w:eastAsia="Times New Roman" w:hAnsi="Arial"/>
                <w:b/>
                <w:color w:val="000000"/>
                <w:sz w:val="18"/>
              </w:rPr>
            </w:pPr>
          </w:p>
        </w:tc>
      </w:tr>
      <w:tr w:rsidR="00473507" w14:paraId="6C8879CF" w14:textId="77777777" w:rsidTr="008C32C0">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F73C009" w14:textId="77777777" w:rsidR="00473507" w:rsidRDefault="00473507" w:rsidP="008C32C0">
            <w:pPr>
              <w:keepNext/>
              <w:keepLines/>
              <w:spacing w:after="0"/>
              <w:jc w:val="center"/>
              <w:rPr>
                <w:rFonts w:ascii="Arial" w:hAnsi="Arial"/>
                <w:color w:val="000000"/>
                <w:sz w:val="18"/>
              </w:rPr>
            </w:pPr>
            <w:r>
              <w:rPr>
                <w:rFonts w:ascii="Arial" w:hAnsi="Arial"/>
                <w:color w:val="000000"/>
                <w:sz w:val="18"/>
              </w:rPr>
              <w:t>CA_n3-n7-n79</w:t>
            </w:r>
          </w:p>
        </w:tc>
        <w:tc>
          <w:tcPr>
            <w:tcW w:w="697" w:type="dxa"/>
            <w:tcBorders>
              <w:top w:val="single" w:sz="4" w:space="0" w:color="auto"/>
              <w:left w:val="single" w:sz="4" w:space="0" w:color="auto"/>
              <w:bottom w:val="single" w:sz="4" w:space="0" w:color="auto"/>
              <w:right w:val="single" w:sz="4" w:space="0" w:color="auto"/>
            </w:tcBorders>
            <w:vAlign w:val="center"/>
            <w:hideMark/>
          </w:tcPr>
          <w:p w14:paraId="669AD62F" w14:textId="77777777" w:rsidR="00473507" w:rsidRDefault="00473507" w:rsidP="008C32C0">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D17BCC3" w14:textId="77777777" w:rsidR="00473507" w:rsidRDefault="00473507" w:rsidP="008C32C0">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72B1700F" w14:textId="77777777" w:rsidR="00473507" w:rsidRDefault="00473507" w:rsidP="008C32C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C24ECE2" w14:textId="77777777" w:rsidR="00473507" w:rsidRDefault="00473507" w:rsidP="008C32C0">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4FA05046" w14:textId="77777777" w:rsidR="00473507" w:rsidRDefault="00473507" w:rsidP="008C32C0">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543473C8" w14:textId="77777777" w:rsidR="00473507" w:rsidRDefault="00473507" w:rsidP="008C32C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B4A9E23" w14:textId="77777777" w:rsidR="00473507" w:rsidRDefault="00473507" w:rsidP="008C32C0">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A1A6CA" w14:textId="77777777" w:rsidR="00473507" w:rsidRDefault="00473507" w:rsidP="008C32C0">
            <w:pPr>
              <w:keepNext/>
              <w:keepLines/>
              <w:spacing w:after="0"/>
              <w:jc w:val="center"/>
              <w:rPr>
                <w:rFonts w:ascii="Arial" w:hAnsi="Arial"/>
                <w:color w:val="000000"/>
                <w:sz w:val="18"/>
              </w:rPr>
            </w:pPr>
            <w:r>
              <w:rPr>
                <w:rFonts w:ascii="Arial" w:hAnsi="Arial"/>
                <w:color w:val="000000"/>
                <w:sz w:val="18"/>
              </w:rPr>
              <w:t>FDD</w:t>
            </w:r>
          </w:p>
        </w:tc>
      </w:tr>
      <w:tr w:rsidR="00473507" w14:paraId="6F084D85" w14:textId="77777777" w:rsidTr="008C32C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5DFBA" w14:textId="77777777" w:rsidR="00473507" w:rsidRDefault="00473507" w:rsidP="008C32C0">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E54C135" w14:textId="77777777" w:rsidR="00473507" w:rsidRDefault="00473507" w:rsidP="008C32C0">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5484D18A" w14:textId="77777777" w:rsidR="00473507" w:rsidRDefault="00473507" w:rsidP="008C32C0">
            <w:pPr>
              <w:keepNext/>
              <w:keepLines/>
              <w:spacing w:after="0"/>
              <w:jc w:val="right"/>
              <w:rPr>
                <w:rFonts w:ascii="Arial" w:hAnsi="Arial" w:cs="Arial"/>
                <w:color w:val="000000"/>
                <w:sz w:val="18"/>
              </w:rPr>
            </w:pPr>
            <w:r>
              <w:rPr>
                <w:rFonts w:ascii="Arial" w:hAnsi="Arial" w:cs="Arial"/>
                <w:color w:val="000000"/>
                <w:sz w:val="18"/>
              </w:rPr>
              <w:t>2500 MHz</w:t>
            </w:r>
          </w:p>
        </w:tc>
        <w:tc>
          <w:tcPr>
            <w:tcW w:w="317" w:type="dxa"/>
            <w:tcBorders>
              <w:top w:val="single" w:sz="4" w:space="0" w:color="auto"/>
              <w:left w:val="single" w:sz="4" w:space="0" w:color="auto"/>
              <w:bottom w:val="single" w:sz="4" w:space="0" w:color="auto"/>
              <w:right w:val="single" w:sz="4" w:space="0" w:color="auto"/>
            </w:tcBorders>
            <w:hideMark/>
          </w:tcPr>
          <w:p w14:paraId="06677952" w14:textId="77777777" w:rsidR="00473507" w:rsidRDefault="00473507" w:rsidP="008C32C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AA5FEA1" w14:textId="77777777" w:rsidR="00473507" w:rsidRDefault="00473507" w:rsidP="008C32C0">
            <w:pPr>
              <w:keepNext/>
              <w:keepLines/>
              <w:spacing w:after="0"/>
              <w:rPr>
                <w:rFonts w:ascii="Arial" w:hAnsi="Arial" w:cs="Arial"/>
                <w:color w:val="000000"/>
                <w:sz w:val="18"/>
              </w:rPr>
            </w:pPr>
            <w:r>
              <w:rPr>
                <w:rFonts w:ascii="Arial" w:hAnsi="Arial" w:cs="Arial"/>
                <w:color w:val="000000"/>
                <w:sz w:val="18"/>
              </w:rPr>
              <w:t>2570 MHz</w:t>
            </w:r>
          </w:p>
        </w:tc>
        <w:tc>
          <w:tcPr>
            <w:tcW w:w="1210" w:type="dxa"/>
            <w:tcBorders>
              <w:top w:val="single" w:sz="4" w:space="0" w:color="auto"/>
              <w:left w:val="single" w:sz="4" w:space="0" w:color="auto"/>
              <w:bottom w:val="single" w:sz="4" w:space="0" w:color="auto"/>
              <w:right w:val="single" w:sz="4" w:space="0" w:color="auto"/>
            </w:tcBorders>
            <w:hideMark/>
          </w:tcPr>
          <w:p w14:paraId="5D263709" w14:textId="77777777" w:rsidR="00473507" w:rsidRDefault="00473507" w:rsidP="008C32C0">
            <w:pPr>
              <w:keepNext/>
              <w:keepLines/>
              <w:spacing w:after="0"/>
              <w:jc w:val="right"/>
              <w:rPr>
                <w:rFonts w:ascii="Arial" w:hAnsi="Arial" w:cs="Arial"/>
                <w:color w:val="000000"/>
                <w:sz w:val="18"/>
              </w:rPr>
            </w:pPr>
            <w:r>
              <w:rPr>
                <w:rFonts w:ascii="Arial" w:hAnsi="Arial" w:cs="Arial"/>
                <w:color w:val="000000"/>
                <w:sz w:val="18"/>
              </w:rPr>
              <w:t>2620 MHz</w:t>
            </w:r>
          </w:p>
        </w:tc>
        <w:tc>
          <w:tcPr>
            <w:tcW w:w="317" w:type="dxa"/>
            <w:tcBorders>
              <w:top w:val="single" w:sz="4" w:space="0" w:color="auto"/>
              <w:left w:val="single" w:sz="4" w:space="0" w:color="auto"/>
              <w:bottom w:val="single" w:sz="4" w:space="0" w:color="auto"/>
              <w:right w:val="single" w:sz="4" w:space="0" w:color="auto"/>
            </w:tcBorders>
            <w:hideMark/>
          </w:tcPr>
          <w:p w14:paraId="1E1A383A" w14:textId="77777777" w:rsidR="00473507" w:rsidRDefault="00473507" w:rsidP="008C32C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EEBC862" w14:textId="77777777" w:rsidR="00473507" w:rsidRDefault="00473507" w:rsidP="008C32C0">
            <w:pPr>
              <w:keepNext/>
              <w:keepLines/>
              <w:spacing w:after="0"/>
              <w:rPr>
                <w:rFonts w:ascii="Arial" w:hAnsi="Arial" w:cs="Arial"/>
                <w:color w:val="000000"/>
                <w:sz w:val="18"/>
              </w:rPr>
            </w:pPr>
            <w:r>
              <w:rPr>
                <w:rFonts w:ascii="Arial" w:hAnsi="Arial" w:cs="Arial"/>
                <w:color w:val="000000"/>
                <w:sz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34419" w14:textId="77777777" w:rsidR="00473507" w:rsidRDefault="00473507" w:rsidP="008C32C0">
            <w:pPr>
              <w:keepNext/>
              <w:keepLines/>
              <w:spacing w:after="0"/>
              <w:jc w:val="center"/>
              <w:rPr>
                <w:rFonts w:ascii="Arial" w:hAnsi="Arial"/>
                <w:color w:val="000000"/>
                <w:sz w:val="18"/>
              </w:rPr>
            </w:pPr>
            <w:r>
              <w:rPr>
                <w:rFonts w:ascii="Arial" w:hAnsi="Arial"/>
                <w:color w:val="000000"/>
                <w:sz w:val="18"/>
              </w:rPr>
              <w:t>FDD</w:t>
            </w:r>
          </w:p>
        </w:tc>
      </w:tr>
      <w:tr w:rsidR="00473507" w14:paraId="12836F48" w14:textId="77777777" w:rsidTr="008C32C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CA60" w14:textId="77777777" w:rsidR="00473507" w:rsidRDefault="00473507" w:rsidP="008C32C0">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166A7D73" w14:textId="77777777" w:rsidR="00473507" w:rsidRDefault="00473507" w:rsidP="008C32C0">
            <w:pPr>
              <w:keepNext/>
              <w:keepLines/>
              <w:spacing w:after="0"/>
              <w:jc w:val="center"/>
              <w:rPr>
                <w:rFonts w:ascii="Arial" w:hAnsi="Arial"/>
                <w:color w:val="000000"/>
                <w:sz w:val="18"/>
              </w:rPr>
            </w:pPr>
            <w:r>
              <w:rPr>
                <w:rFonts w:ascii="Arial" w:hAnsi="Arial"/>
                <w:color w:val="000000"/>
                <w:sz w:val="18"/>
              </w:rPr>
              <w:t>n79</w:t>
            </w:r>
          </w:p>
        </w:tc>
        <w:tc>
          <w:tcPr>
            <w:tcW w:w="1212" w:type="dxa"/>
            <w:tcBorders>
              <w:top w:val="single" w:sz="4" w:space="0" w:color="auto"/>
              <w:left w:val="single" w:sz="4" w:space="0" w:color="auto"/>
              <w:bottom w:val="single" w:sz="4" w:space="0" w:color="auto"/>
              <w:right w:val="single" w:sz="4" w:space="0" w:color="auto"/>
            </w:tcBorders>
            <w:hideMark/>
          </w:tcPr>
          <w:p w14:paraId="0E5B5D94" w14:textId="77777777" w:rsidR="00473507" w:rsidRDefault="00473507" w:rsidP="008C32C0">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62219E1A" w14:textId="77777777" w:rsidR="00473507" w:rsidRDefault="00473507" w:rsidP="008C32C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BB3325" w14:textId="77777777" w:rsidR="00473507" w:rsidRDefault="00473507" w:rsidP="008C32C0">
            <w:pPr>
              <w:keepNext/>
              <w:keepLines/>
              <w:spacing w:after="0"/>
              <w:rPr>
                <w:rFonts w:ascii="Arial" w:hAnsi="Arial" w:cs="Arial"/>
                <w:color w:val="000000"/>
                <w:sz w:val="18"/>
              </w:rPr>
            </w:pPr>
            <w:r>
              <w:rPr>
                <w:rFonts w:ascii="Arial" w:hAnsi="Arial" w:cs="Arial"/>
                <w:color w:val="000000"/>
                <w:sz w:val="18"/>
              </w:rPr>
              <w:t>5000 MHz</w:t>
            </w:r>
          </w:p>
        </w:tc>
        <w:tc>
          <w:tcPr>
            <w:tcW w:w="1210" w:type="dxa"/>
            <w:tcBorders>
              <w:top w:val="single" w:sz="4" w:space="0" w:color="auto"/>
              <w:left w:val="single" w:sz="4" w:space="0" w:color="auto"/>
              <w:bottom w:val="single" w:sz="4" w:space="0" w:color="auto"/>
              <w:right w:val="single" w:sz="4" w:space="0" w:color="auto"/>
            </w:tcBorders>
            <w:hideMark/>
          </w:tcPr>
          <w:p w14:paraId="2EA5FB44" w14:textId="77777777" w:rsidR="00473507" w:rsidRDefault="00473507" w:rsidP="008C32C0">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30A53DF7" w14:textId="77777777" w:rsidR="00473507" w:rsidRDefault="00473507" w:rsidP="008C32C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E46F38A" w14:textId="77777777" w:rsidR="00473507" w:rsidRDefault="00473507" w:rsidP="008C32C0">
            <w:pPr>
              <w:keepNext/>
              <w:keepLines/>
              <w:spacing w:after="0"/>
              <w:rPr>
                <w:rFonts w:ascii="Arial" w:hAnsi="Arial" w:cs="Arial"/>
                <w:color w:val="000000"/>
                <w:sz w:val="18"/>
              </w:rPr>
            </w:pPr>
            <w:r>
              <w:rPr>
                <w:rFonts w:ascii="Arial" w:hAnsi="Arial" w:cs="Arial"/>
                <w:color w:val="000000"/>
                <w:sz w:val="18"/>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9C190" w14:textId="77777777" w:rsidR="00473507" w:rsidRDefault="00473507" w:rsidP="008C32C0">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5750D8F3" w14:textId="77777777" w:rsidR="00473507" w:rsidRDefault="00473507" w:rsidP="00473507">
      <w:pPr>
        <w:rPr>
          <w:rFonts w:eastAsia="Times New Roman"/>
          <w:lang w:eastAsia="ko-KR"/>
        </w:rPr>
      </w:pPr>
    </w:p>
    <w:p w14:paraId="539FBA2B" w14:textId="1C168DF2" w:rsidR="00473507" w:rsidRDefault="00473507" w:rsidP="00473507">
      <w:pPr>
        <w:pStyle w:val="41"/>
      </w:pPr>
      <w:bookmarkStart w:id="377" w:name="_Toc129109147"/>
      <w:r>
        <w:t>5.36.1.2</w:t>
      </w:r>
      <w:r>
        <w:tab/>
      </w:r>
      <w:r>
        <w:rPr>
          <w:rFonts w:cs="Arial"/>
          <w:lang w:eastAsia="zh-CN"/>
        </w:rPr>
        <w:t>Channel bandwidths per operating band for CA</w:t>
      </w:r>
      <w:bookmarkEnd w:id="377"/>
    </w:p>
    <w:p w14:paraId="31B5DFEF" w14:textId="77777777" w:rsidR="00473507" w:rsidRDefault="00473507" w:rsidP="00473507">
      <w:pPr>
        <w:keepNext/>
        <w:keepLines/>
        <w:spacing w:before="60"/>
        <w:jc w:val="center"/>
        <w:rPr>
          <w:rFonts w:ascii="Arial" w:hAnsi="Arial" w:cs="Arial"/>
          <w:b/>
          <w:color w:val="000000"/>
        </w:rPr>
      </w:pPr>
      <w:r>
        <w:rPr>
          <w:rFonts w:ascii="Arial" w:hAnsi="Arial" w:cs="Arial"/>
          <w:b/>
          <w:color w:val="000000"/>
        </w:rPr>
        <w:t>Table 5.X.1.2-1: Supported channel bandwidths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877"/>
        <w:gridCol w:w="849"/>
        <w:gridCol w:w="3436"/>
        <w:gridCol w:w="1653"/>
      </w:tblGrid>
      <w:tr w:rsidR="00473507" w:rsidRPr="001E32DC" w14:paraId="5B380C8C" w14:textId="77777777" w:rsidTr="008C32C0">
        <w:trPr>
          <w:trHeight w:val="29"/>
        </w:trPr>
        <w:tc>
          <w:tcPr>
            <w:tcW w:w="1799" w:type="dxa"/>
            <w:tcBorders>
              <w:top w:val="single" w:sz="4" w:space="0" w:color="auto"/>
              <w:left w:val="single" w:sz="4" w:space="0" w:color="auto"/>
              <w:bottom w:val="single" w:sz="4" w:space="0" w:color="auto"/>
              <w:right w:val="single" w:sz="4" w:space="0" w:color="auto"/>
            </w:tcBorders>
            <w:vAlign w:val="center"/>
          </w:tcPr>
          <w:p w14:paraId="295CA546" w14:textId="77777777" w:rsidR="00473507" w:rsidRPr="001E32DC" w:rsidRDefault="00473507" w:rsidP="008C32C0">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623D32EA" w14:textId="77777777" w:rsidR="00473507" w:rsidRPr="001E32DC" w:rsidRDefault="00473507" w:rsidP="008C32C0">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60D71598" w14:textId="77777777" w:rsidR="00473507" w:rsidRPr="001E32DC" w:rsidRDefault="00473507" w:rsidP="008C32C0">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6645936" w14:textId="77777777" w:rsidR="00473507" w:rsidRPr="001E32DC" w:rsidRDefault="00473507" w:rsidP="008C32C0">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8" w:type="dxa"/>
            <w:tcBorders>
              <w:top w:val="single" w:sz="4" w:space="0" w:color="auto"/>
              <w:left w:val="single" w:sz="4" w:space="0" w:color="auto"/>
              <w:bottom w:val="single" w:sz="4" w:space="0" w:color="auto"/>
              <w:right w:val="single" w:sz="4" w:space="0" w:color="auto"/>
            </w:tcBorders>
            <w:vAlign w:val="center"/>
          </w:tcPr>
          <w:p w14:paraId="42BF4329" w14:textId="77777777" w:rsidR="00473507" w:rsidRPr="001E32DC" w:rsidRDefault="00473507" w:rsidP="008C32C0">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3E804DDE" w14:textId="77777777" w:rsidR="00473507" w:rsidRPr="001E32DC" w:rsidRDefault="00473507" w:rsidP="008C32C0">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473507" w:rsidRPr="001E32DC" w14:paraId="220B20AF" w14:textId="77777777" w:rsidTr="008C32C0">
        <w:trPr>
          <w:trHeight w:val="29"/>
        </w:trPr>
        <w:tc>
          <w:tcPr>
            <w:tcW w:w="1799" w:type="dxa"/>
            <w:tcBorders>
              <w:top w:val="single" w:sz="4" w:space="0" w:color="auto"/>
              <w:left w:val="single" w:sz="4" w:space="0" w:color="auto"/>
              <w:bottom w:val="nil"/>
              <w:right w:val="single" w:sz="4" w:space="0" w:color="auto"/>
            </w:tcBorders>
            <w:vAlign w:val="center"/>
          </w:tcPr>
          <w:p w14:paraId="10463AF8" w14:textId="77777777" w:rsidR="00473507" w:rsidRPr="001E32DC" w:rsidRDefault="00473507" w:rsidP="008C32C0">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CA_n3A-n7A-n79A</w:t>
            </w:r>
          </w:p>
        </w:tc>
        <w:tc>
          <w:tcPr>
            <w:tcW w:w="1877" w:type="dxa"/>
            <w:tcBorders>
              <w:top w:val="single" w:sz="4" w:space="0" w:color="auto"/>
              <w:left w:val="single" w:sz="4" w:space="0" w:color="auto"/>
              <w:bottom w:val="nil"/>
              <w:right w:val="single" w:sz="4" w:space="0" w:color="auto"/>
            </w:tcBorders>
            <w:vAlign w:val="center"/>
          </w:tcPr>
          <w:p w14:paraId="7150E2FB" w14:textId="77777777" w:rsidR="00473507" w:rsidRPr="001E32DC" w:rsidRDefault="00473507" w:rsidP="008C32C0">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09B70" w14:textId="77777777" w:rsidR="00473507" w:rsidRPr="001E32DC" w:rsidRDefault="00473507" w:rsidP="008C32C0">
            <w:pPr>
              <w:keepNext/>
              <w:keepLines/>
              <w:widowControl w:val="0"/>
              <w:spacing w:after="0"/>
              <w:jc w:val="center"/>
              <w:rPr>
                <w:rFonts w:ascii="Arial" w:hAnsi="Arial"/>
                <w:kern w:val="2"/>
                <w:sz w:val="18"/>
                <w:szCs w:val="18"/>
                <w:lang w:val="en-US" w:eastAsia="zh-CN"/>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48F7F306" w14:textId="77777777" w:rsidR="00473507" w:rsidRPr="001E32DC" w:rsidRDefault="00473507" w:rsidP="008C32C0">
            <w:pPr>
              <w:pStyle w:val="TAC"/>
              <w:rPr>
                <w:rFonts w:ascii="Calibri" w:hAnsi="Calibri"/>
                <w:kern w:val="2"/>
                <w:sz w:val="21"/>
                <w:lang w:val="en-US" w:eastAsia="zh-CN"/>
              </w:rPr>
            </w:pPr>
            <w:r w:rsidRPr="000D40BE">
              <w:rPr>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331720" w14:textId="77777777" w:rsidR="00473507" w:rsidRPr="001E32DC" w:rsidRDefault="00473507" w:rsidP="008C32C0">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473507" w:rsidRPr="001E32DC" w14:paraId="065AC945" w14:textId="77777777" w:rsidTr="008C32C0">
        <w:trPr>
          <w:trHeight w:val="29"/>
        </w:trPr>
        <w:tc>
          <w:tcPr>
            <w:tcW w:w="1799" w:type="dxa"/>
            <w:tcBorders>
              <w:top w:val="nil"/>
              <w:left w:val="single" w:sz="4" w:space="0" w:color="auto"/>
              <w:bottom w:val="nil"/>
              <w:right w:val="single" w:sz="4" w:space="0" w:color="auto"/>
            </w:tcBorders>
            <w:vAlign w:val="center"/>
          </w:tcPr>
          <w:p w14:paraId="1FF1AF5F" w14:textId="77777777" w:rsidR="00473507" w:rsidRPr="001E32DC" w:rsidRDefault="00473507" w:rsidP="008C32C0">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1822B" w14:textId="77777777" w:rsidR="00473507" w:rsidRPr="001E32DC" w:rsidRDefault="00473507" w:rsidP="008C32C0">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B5702" w14:textId="77777777" w:rsidR="00473507" w:rsidRPr="001E32DC" w:rsidRDefault="00473507" w:rsidP="008C32C0">
            <w:pPr>
              <w:keepNext/>
              <w:keepLines/>
              <w:widowControl w:val="0"/>
              <w:spacing w:after="0"/>
              <w:jc w:val="center"/>
              <w:rPr>
                <w:rFonts w:ascii="Arial" w:hAnsi="Arial"/>
                <w:kern w:val="2"/>
                <w:sz w:val="18"/>
                <w:szCs w:val="18"/>
                <w:lang w:val="en-US" w:eastAsia="zh-CN"/>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055A1B8" w14:textId="77777777" w:rsidR="00473507" w:rsidRPr="001E32DC" w:rsidRDefault="00473507" w:rsidP="008C32C0">
            <w:pPr>
              <w:pStyle w:val="TAC"/>
              <w:rPr>
                <w:rFonts w:ascii="Calibri" w:hAnsi="Calibri"/>
                <w:kern w:val="2"/>
                <w:sz w:val="21"/>
                <w:lang w:val="en-US" w:eastAsia="zh-CN"/>
              </w:rPr>
            </w:pPr>
            <w:r w:rsidRPr="000D40BE">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02A0050" w14:textId="77777777" w:rsidR="00473507" w:rsidRPr="001E32DC" w:rsidRDefault="00473507" w:rsidP="008C32C0">
            <w:pPr>
              <w:keepNext/>
              <w:keepLines/>
              <w:widowControl w:val="0"/>
              <w:spacing w:after="0"/>
              <w:jc w:val="center"/>
              <w:rPr>
                <w:rFonts w:ascii="Arial" w:hAnsi="Arial"/>
                <w:kern w:val="2"/>
                <w:sz w:val="18"/>
                <w:szCs w:val="22"/>
                <w:lang w:val="en-US" w:eastAsia="zh-CN"/>
              </w:rPr>
            </w:pPr>
          </w:p>
        </w:tc>
      </w:tr>
      <w:tr w:rsidR="00473507" w:rsidRPr="001E32DC" w14:paraId="529018B1" w14:textId="77777777" w:rsidTr="008C32C0">
        <w:trPr>
          <w:trHeight w:val="29"/>
        </w:trPr>
        <w:tc>
          <w:tcPr>
            <w:tcW w:w="1799" w:type="dxa"/>
            <w:tcBorders>
              <w:top w:val="nil"/>
              <w:left w:val="single" w:sz="4" w:space="0" w:color="auto"/>
              <w:bottom w:val="single" w:sz="4" w:space="0" w:color="auto"/>
              <w:right w:val="single" w:sz="4" w:space="0" w:color="auto"/>
            </w:tcBorders>
            <w:vAlign w:val="center"/>
          </w:tcPr>
          <w:p w14:paraId="63E80520" w14:textId="77777777" w:rsidR="00473507" w:rsidRPr="001E32DC" w:rsidRDefault="00473507" w:rsidP="008C32C0">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98B25" w14:textId="77777777" w:rsidR="00473507" w:rsidRPr="001E32DC" w:rsidRDefault="00473507" w:rsidP="008C32C0">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BE136" w14:textId="77777777" w:rsidR="00473507" w:rsidRPr="001E32DC" w:rsidRDefault="00473507" w:rsidP="008C32C0">
            <w:pPr>
              <w:keepNext/>
              <w:keepLines/>
              <w:widowControl w:val="0"/>
              <w:spacing w:after="0"/>
              <w:jc w:val="center"/>
              <w:rPr>
                <w:rFonts w:ascii="Arial" w:hAnsi="Arial"/>
                <w:kern w:val="2"/>
                <w:sz w:val="18"/>
                <w:szCs w:val="18"/>
                <w:lang w:val="en-US" w:eastAsia="zh-CN"/>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1EFB9522" w14:textId="77777777" w:rsidR="00473507" w:rsidRPr="001E32DC" w:rsidRDefault="00473507" w:rsidP="008C32C0">
            <w:pPr>
              <w:pStyle w:val="TAC"/>
              <w:rPr>
                <w:rFonts w:ascii="Calibri" w:hAnsi="Calibri"/>
                <w:kern w:val="2"/>
                <w:sz w:val="21"/>
                <w:lang w:val="en-US" w:eastAsia="zh-CN"/>
              </w:rPr>
            </w:pPr>
            <w:r w:rsidRPr="000D40BE">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3494FBE4" w14:textId="77777777" w:rsidR="00473507" w:rsidRPr="001E32DC" w:rsidRDefault="00473507" w:rsidP="008C32C0">
            <w:pPr>
              <w:keepNext/>
              <w:keepLines/>
              <w:widowControl w:val="0"/>
              <w:spacing w:after="0"/>
              <w:jc w:val="center"/>
              <w:rPr>
                <w:rFonts w:ascii="Arial" w:hAnsi="Arial"/>
                <w:kern w:val="2"/>
                <w:sz w:val="18"/>
                <w:szCs w:val="22"/>
                <w:lang w:val="en-US" w:eastAsia="zh-CN"/>
              </w:rPr>
            </w:pPr>
          </w:p>
        </w:tc>
      </w:tr>
    </w:tbl>
    <w:p w14:paraId="7D102759" w14:textId="77777777" w:rsidR="00473507" w:rsidRDefault="00473507" w:rsidP="00473507">
      <w:pPr>
        <w:rPr>
          <w:rFonts w:eastAsia="Malgun Gothic"/>
          <w:lang w:eastAsia="ko-KR"/>
        </w:rPr>
      </w:pPr>
    </w:p>
    <w:p w14:paraId="6FC2747F" w14:textId="534054DF" w:rsidR="00473507" w:rsidRDefault="00473507" w:rsidP="00473507">
      <w:pPr>
        <w:pStyle w:val="41"/>
      </w:pPr>
      <w:bookmarkStart w:id="378" w:name="_Toc129109148"/>
      <w:r>
        <w:t>5.36.1.3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378"/>
    </w:p>
    <w:p w14:paraId="11FC0D06" w14:textId="77777777" w:rsidR="00473507" w:rsidRDefault="00473507" w:rsidP="00473507">
      <w:r>
        <w:t xml:space="preserve">For </w:t>
      </w:r>
      <w:r>
        <w:rPr>
          <w:lang w:val="en-US" w:eastAsia="zh-CN"/>
        </w:rPr>
        <w:t>CA</w:t>
      </w:r>
      <w:r>
        <w:rPr>
          <w:lang w:eastAsia="zh-CN"/>
        </w:rPr>
        <w:t>_</w:t>
      </w:r>
      <w:r>
        <w:rPr>
          <w:lang w:val="en-US" w:eastAsia="zh-CN"/>
        </w:rPr>
        <w:t>n3</w:t>
      </w:r>
      <w:r>
        <w:rPr>
          <w:lang w:eastAsia="ja-JP"/>
        </w:rPr>
        <w:t>-n</w:t>
      </w:r>
      <w:r>
        <w:rPr>
          <w:lang w:val="en-US" w:eastAsia="zh-CN"/>
        </w:rPr>
        <w:t>7-n79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D8C4D6A" w14:textId="557DAFC4" w:rsidR="00473507" w:rsidRDefault="00473507" w:rsidP="00473507">
      <w:pPr>
        <w:pStyle w:val="TH"/>
        <w:rPr>
          <w:rFonts w:cs="Arial"/>
        </w:rPr>
      </w:pPr>
      <w:r>
        <w:rPr>
          <w:rFonts w:cs="Arial"/>
        </w:rPr>
        <w:t xml:space="preserve">Table </w:t>
      </w:r>
      <w:r>
        <w:rPr>
          <w:rFonts w:cs="Arial"/>
          <w:lang w:val="en-US" w:eastAsia="zh-CN"/>
        </w:rPr>
        <w:t>5.36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p w14:paraId="5A8291C1" w14:textId="77777777" w:rsidR="00473507" w:rsidRDefault="00473507" w:rsidP="00473507">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73507" w14:paraId="3E2A7E06" w14:textId="77777777" w:rsidTr="008C32C0">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E1E866F" w14:textId="77777777" w:rsidR="00473507" w:rsidRDefault="00473507" w:rsidP="008C32C0">
            <w:pPr>
              <w:keepNext/>
              <w:keepLines/>
              <w:spacing w:after="0"/>
              <w:jc w:val="center"/>
              <w:rPr>
                <w:rFonts w:ascii="Arial" w:hAnsi="Arial"/>
                <w:b/>
                <w:color w:val="000000" w:themeColor="text1"/>
                <w:sz w:val="18"/>
              </w:rPr>
            </w:pPr>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4182AB0" w14:textId="77777777" w:rsidR="00473507" w:rsidRDefault="00473507" w:rsidP="008C32C0">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473507" w14:paraId="79AB84A4" w14:textId="77777777" w:rsidTr="008C32C0">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F318F15" w14:textId="77777777" w:rsidR="00473507" w:rsidRDefault="00473507" w:rsidP="008C32C0">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2B4B0FD7" w14:textId="77777777" w:rsidR="00473507" w:rsidRDefault="00473507" w:rsidP="008C32C0">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473507" w14:paraId="2A4355D3" w14:textId="77777777" w:rsidTr="008C32C0">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0C8A1A" w14:textId="77777777" w:rsidR="00473507" w:rsidRDefault="00473507" w:rsidP="008C32C0">
            <w:pPr>
              <w:keepNext/>
              <w:keepLines/>
              <w:spacing w:after="0"/>
              <w:jc w:val="center"/>
              <w:rPr>
                <w:rFonts w:ascii="Arial" w:hAnsi="Arial"/>
                <w:color w:val="000000" w:themeColor="text1"/>
                <w:sz w:val="18"/>
                <w:lang w:val="en-US" w:eastAsia="zh-CN"/>
              </w:rPr>
            </w:pPr>
            <w:r>
              <w:rPr>
                <w:lang w:val="en-US" w:eastAsia="zh-CN"/>
              </w:rPr>
              <w:t>CA</w:t>
            </w:r>
            <w:r>
              <w:rPr>
                <w:lang w:eastAsia="zh-CN"/>
              </w:rPr>
              <w:t>_</w:t>
            </w:r>
            <w:r>
              <w:rPr>
                <w:lang w:val="en-US" w:eastAsia="zh-CN"/>
              </w:rPr>
              <w:t>n3</w:t>
            </w:r>
            <w:r>
              <w:rPr>
                <w:lang w:eastAsia="ja-JP"/>
              </w:rPr>
              <w:t>-n</w:t>
            </w:r>
            <w:r>
              <w:rPr>
                <w:lang w:val="en-US" w:eastAsia="zh-CN"/>
              </w:rPr>
              <w:t>7-n79</w:t>
            </w:r>
          </w:p>
        </w:tc>
        <w:tc>
          <w:tcPr>
            <w:tcW w:w="1968" w:type="dxa"/>
            <w:tcBorders>
              <w:top w:val="single" w:sz="4" w:space="0" w:color="auto"/>
              <w:left w:val="single" w:sz="4" w:space="0" w:color="auto"/>
              <w:bottom w:val="single" w:sz="4" w:space="0" w:color="auto"/>
              <w:right w:val="single" w:sz="4" w:space="0" w:color="auto"/>
            </w:tcBorders>
            <w:vAlign w:val="center"/>
          </w:tcPr>
          <w:p w14:paraId="301AF178" w14:textId="77777777" w:rsidR="00473507" w:rsidRDefault="00473507" w:rsidP="008C32C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E6343" w14:textId="77777777" w:rsidR="00473507" w:rsidRDefault="00473507" w:rsidP="008C32C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22AC94" w14:textId="77777777" w:rsidR="00473507" w:rsidRDefault="00473507" w:rsidP="008C32C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r>
      <w:tr w:rsidR="00473507" w14:paraId="47A6B5EC" w14:textId="77777777" w:rsidTr="008C32C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744051FF" w14:textId="77777777" w:rsidR="00473507" w:rsidRDefault="00473507" w:rsidP="008C32C0">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296A0E1" w14:textId="77777777" w:rsidR="00473507" w:rsidRDefault="00473507" w:rsidP="008C32C0">
            <w:pPr>
              <w:keepNext/>
              <w:keepLines/>
              <w:spacing w:after="0"/>
              <w:ind w:left="851" w:hanging="851"/>
              <w:rPr>
                <w:rFonts w:ascii="Arial" w:hAnsi="Arial" w:cs="Arial"/>
                <w:color w:val="000000" w:themeColor="text1"/>
                <w:sz w:val="18"/>
                <w:szCs w:val="22"/>
                <w:lang w:val="en-US" w:eastAsia="zh-CN"/>
              </w:rPr>
            </w:pPr>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19E04EF" w14:textId="77777777" w:rsidR="00473507" w:rsidRDefault="00473507" w:rsidP="00473507">
      <w:pPr>
        <w:keepNext/>
        <w:keepLines/>
        <w:rPr>
          <w:rFonts w:ascii="Arial" w:hAnsi="Arial" w:cs="Arial"/>
        </w:rPr>
      </w:pPr>
    </w:p>
    <w:p w14:paraId="06303BBD" w14:textId="56E70B8F" w:rsidR="00473507" w:rsidRDefault="00473507" w:rsidP="004735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36.1.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473507" w14:paraId="4ADA3398" w14:textId="77777777" w:rsidTr="008C32C0">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3707F41" w14:textId="77777777" w:rsidR="00473507" w:rsidRDefault="00473507" w:rsidP="008C32C0">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DCE9FEE" w14:textId="77777777" w:rsidR="00473507" w:rsidRDefault="00473507" w:rsidP="008C32C0">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ΔR</w:t>
            </w:r>
            <w:r>
              <w:rPr>
                <w:rFonts w:ascii="Arial" w:eastAsia="等线" w:hAnsi="Arial"/>
                <w:b/>
                <w:color w:val="000000" w:themeColor="text1"/>
                <w:sz w:val="18"/>
                <w:vertAlign w:val="subscript"/>
              </w:rPr>
              <w:t>IB,c</w:t>
            </w:r>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473507" w14:paraId="513562C7" w14:textId="77777777" w:rsidTr="008C32C0">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2FFA28A9" w14:textId="77777777" w:rsidR="00473507" w:rsidRDefault="00473507" w:rsidP="008C32C0">
            <w:pPr>
              <w:spacing w:after="0"/>
              <w:rPr>
                <w:rFonts w:ascii="Arial" w:eastAsia="等线"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2AF69817" w14:textId="77777777" w:rsidR="00473507" w:rsidRDefault="00473507" w:rsidP="008C32C0">
            <w:pPr>
              <w:keepNext/>
              <w:keepLines/>
              <w:spacing w:after="0"/>
              <w:jc w:val="center"/>
              <w:rPr>
                <w:rFonts w:ascii="Arial" w:eastAsia="等线" w:hAnsi="Arial"/>
                <w:b/>
                <w:color w:val="000000" w:themeColor="text1"/>
                <w:sz w:val="18"/>
              </w:rPr>
            </w:pPr>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473507" w14:paraId="42CF7F05" w14:textId="77777777" w:rsidTr="008C32C0">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081B3D85" w14:textId="77777777" w:rsidR="00473507" w:rsidRDefault="00473507" w:rsidP="008C32C0">
            <w:pPr>
              <w:keepNext/>
              <w:keepLines/>
              <w:spacing w:after="0"/>
              <w:jc w:val="center"/>
              <w:rPr>
                <w:rFonts w:ascii="Arial" w:eastAsia="等线" w:hAnsi="Arial"/>
                <w:color w:val="000000" w:themeColor="text1"/>
                <w:sz w:val="18"/>
              </w:rPr>
            </w:pPr>
            <w:r w:rsidRPr="00AE62D0">
              <w:rPr>
                <w:rFonts w:ascii="Arial" w:eastAsia="等线" w:hAnsi="Arial"/>
                <w:color w:val="000000" w:themeColor="text1"/>
                <w:sz w:val="18"/>
                <w:lang w:eastAsia="zh-CN"/>
              </w:rPr>
              <w:t>CA_n3-n7-n79</w:t>
            </w:r>
          </w:p>
        </w:tc>
        <w:tc>
          <w:tcPr>
            <w:tcW w:w="1948" w:type="dxa"/>
            <w:tcBorders>
              <w:top w:val="single" w:sz="4" w:space="0" w:color="auto"/>
              <w:left w:val="single" w:sz="4" w:space="0" w:color="auto"/>
              <w:bottom w:val="single" w:sz="4" w:space="0" w:color="auto"/>
              <w:right w:val="single" w:sz="4" w:space="0" w:color="auto"/>
            </w:tcBorders>
            <w:vAlign w:val="center"/>
          </w:tcPr>
          <w:p w14:paraId="1813C6E6" w14:textId="77777777" w:rsidR="00473507" w:rsidRDefault="00473507" w:rsidP="008C32C0">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C22625" w14:textId="77777777" w:rsidR="00473507" w:rsidRDefault="00473507" w:rsidP="008C32C0">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3E22F2" w14:textId="77777777" w:rsidR="00473507" w:rsidRDefault="00473507" w:rsidP="008C32C0">
            <w:pPr>
              <w:keepNext/>
              <w:keepLines/>
              <w:spacing w:after="0"/>
              <w:jc w:val="center"/>
              <w:rPr>
                <w:rFonts w:ascii="Arial" w:eastAsia="等线" w:hAnsi="Arial"/>
                <w:color w:val="000000" w:themeColor="text1"/>
                <w:sz w:val="18"/>
                <w:lang w:eastAsia="zh-CN"/>
              </w:rPr>
            </w:pPr>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.5</w:t>
            </w:r>
          </w:p>
        </w:tc>
      </w:tr>
      <w:tr w:rsidR="00473507" w14:paraId="39C6BE0A" w14:textId="77777777" w:rsidTr="008C32C0">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D48CC3E" w14:textId="77777777" w:rsidR="00473507" w:rsidRDefault="00473507" w:rsidP="008C32C0">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ΔR</w:t>
            </w:r>
            <w:r>
              <w:rPr>
                <w:rFonts w:ascii="Arial" w:eastAsia="等线" w:hAnsi="Arial" w:cs="Arial"/>
                <w:color w:val="000000" w:themeColor="text1"/>
                <w:sz w:val="18"/>
                <w:vertAlign w:val="subscript"/>
                <w:lang w:eastAsia="ja-JP"/>
              </w:rPr>
              <w:t>IB,c</w:t>
            </w:r>
            <w:r>
              <w:rPr>
                <w:rFonts w:ascii="Arial" w:eastAsia="等线" w:hAnsi="Arial" w:cs="Arial"/>
                <w:color w:val="000000" w:themeColor="text1"/>
                <w:sz w:val="18"/>
                <w:lang w:eastAsia="ja-JP"/>
              </w:rPr>
              <w:t xml:space="preserve"> = 0.</w:t>
            </w:r>
          </w:p>
          <w:p w14:paraId="5CD02FCD" w14:textId="77777777" w:rsidR="00473507" w:rsidRDefault="00473507" w:rsidP="008C32C0">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875550F" w14:textId="4F88E93B" w:rsidR="00473507" w:rsidRDefault="00473507" w:rsidP="00473507">
      <w:pPr>
        <w:pStyle w:val="41"/>
      </w:pPr>
      <w:bookmarkStart w:id="379" w:name="_Toc129109149"/>
      <w:r>
        <w:t>5.36.1.4</w:t>
      </w:r>
      <w:r>
        <w:tab/>
      </w:r>
      <w:r>
        <w:rPr>
          <w:rFonts w:cs="Arial"/>
          <w:szCs w:val="22"/>
          <w:lang w:val="en-US" w:eastAsia="zh-CN"/>
        </w:rPr>
        <w:t>MSD requirement</w:t>
      </w:r>
      <w:bookmarkEnd w:id="379"/>
    </w:p>
    <w:p w14:paraId="684CE89A" w14:textId="77777777" w:rsidR="00473507" w:rsidRDefault="00473507" w:rsidP="00473507">
      <w:r w:rsidRPr="00E970ED">
        <w:rPr>
          <w:rFonts w:hint="eastAsia"/>
        </w:rPr>
        <w:t>S</w:t>
      </w:r>
      <w:r w:rsidRPr="00E970ED">
        <w:t>in</w:t>
      </w:r>
      <w:r>
        <w:t>ce CA_n7-n79 is a fallback combination of CA_n3-n7-n79, and the MSD due to near-miss 2</w:t>
      </w:r>
      <w:r w:rsidRPr="00E970ED">
        <w:rPr>
          <w:vertAlign w:val="superscript"/>
        </w:rPr>
        <w:t>nd</w:t>
      </w:r>
      <w:r>
        <w:t xml:space="preserve"> harmonic interference for CA_n7-n79 can be specified as below referring to DC_7_n79 in TS 38.101-3.</w:t>
      </w:r>
    </w:p>
    <w:p w14:paraId="69845913" w14:textId="06105555" w:rsidR="00473507" w:rsidRDefault="00473507" w:rsidP="00473507">
      <w:pPr>
        <w:pStyle w:val="TH"/>
      </w:pPr>
      <w:r>
        <w:t>Table 5.36</w:t>
      </w:r>
      <w:r w:rsidRPr="00E970ED">
        <w:t>.1.4</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473507" w14:paraId="4530F316" w14:textId="77777777" w:rsidTr="008C32C0">
        <w:trPr>
          <w:trHeight w:val="732"/>
          <w:jc w:val="center"/>
        </w:trPr>
        <w:tc>
          <w:tcPr>
            <w:tcW w:w="902" w:type="dxa"/>
            <w:vMerge w:val="restart"/>
            <w:vAlign w:val="center"/>
          </w:tcPr>
          <w:p w14:paraId="155A14C8" w14:textId="77777777" w:rsidR="00473507" w:rsidRDefault="00473507" w:rsidP="008C32C0">
            <w:pPr>
              <w:pStyle w:val="TAH"/>
            </w:pPr>
            <w:r>
              <w:t>UL band</w:t>
            </w:r>
          </w:p>
        </w:tc>
        <w:tc>
          <w:tcPr>
            <w:tcW w:w="766" w:type="dxa"/>
            <w:vMerge w:val="restart"/>
            <w:vAlign w:val="center"/>
          </w:tcPr>
          <w:p w14:paraId="3BDBFF31" w14:textId="77777777" w:rsidR="00473507" w:rsidRDefault="00473507" w:rsidP="008C32C0">
            <w:pPr>
              <w:pStyle w:val="TAH"/>
            </w:pPr>
            <w:r>
              <w:t>DL band</w:t>
            </w:r>
          </w:p>
        </w:tc>
        <w:tc>
          <w:tcPr>
            <w:tcW w:w="1104" w:type="dxa"/>
            <w:vAlign w:val="center"/>
          </w:tcPr>
          <w:p w14:paraId="01D9E008" w14:textId="77777777" w:rsidR="00473507" w:rsidRDefault="00473507" w:rsidP="008C32C0">
            <w:pPr>
              <w:pStyle w:val="TAH"/>
            </w:pPr>
            <w:r>
              <w:t>UL BW</w:t>
            </w:r>
          </w:p>
        </w:tc>
        <w:tc>
          <w:tcPr>
            <w:tcW w:w="1134" w:type="dxa"/>
            <w:vAlign w:val="center"/>
          </w:tcPr>
          <w:p w14:paraId="1E745598" w14:textId="77777777" w:rsidR="00473507" w:rsidRDefault="00473507" w:rsidP="008C32C0">
            <w:pPr>
              <w:pStyle w:val="TAH"/>
              <w:rPr>
                <w:lang w:eastAsia="zh-CN"/>
              </w:rPr>
            </w:pPr>
            <w:r>
              <w:rPr>
                <w:lang w:eastAsia="zh-CN"/>
              </w:rPr>
              <w:t>SCS of UL band</w:t>
            </w:r>
          </w:p>
        </w:tc>
        <w:tc>
          <w:tcPr>
            <w:tcW w:w="2068" w:type="dxa"/>
            <w:vAlign w:val="center"/>
          </w:tcPr>
          <w:p w14:paraId="70047505" w14:textId="77777777" w:rsidR="00473507" w:rsidRDefault="00473507" w:rsidP="008C32C0">
            <w:pPr>
              <w:pStyle w:val="TAH"/>
            </w:pPr>
            <w:r>
              <w:t>UL RB Allocation</w:t>
            </w:r>
          </w:p>
        </w:tc>
        <w:tc>
          <w:tcPr>
            <w:tcW w:w="1128" w:type="dxa"/>
            <w:vAlign w:val="center"/>
          </w:tcPr>
          <w:p w14:paraId="760A38A0" w14:textId="77777777" w:rsidR="00473507" w:rsidRDefault="00473507" w:rsidP="008C32C0">
            <w:pPr>
              <w:pStyle w:val="TAH"/>
            </w:pPr>
            <w:r>
              <w:t>DL BW</w:t>
            </w:r>
          </w:p>
        </w:tc>
        <w:tc>
          <w:tcPr>
            <w:tcW w:w="788" w:type="dxa"/>
            <w:vAlign w:val="center"/>
          </w:tcPr>
          <w:p w14:paraId="012B3D0D" w14:textId="77777777" w:rsidR="00473507" w:rsidRDefault="00473507" w:rsidP="008C32C0">
            <w:pPr>
              <w:pStyle w:val="TAH"/>
            </w:pPr>
            <w:r>
              <w:t>MSD</w:t>
            </w:r>
          </w:p>
        </w:tc>
        <w:tc>
          <w:tcPr>
            <w:tcW w:w="1026" w:type="dxa"/>
            <w:vMerge w:val="restart"/>
            <w:vAlign w:val="center"/>
          </w:tcPr>
          <w:p w14:paraId="72D1D6FD" w14:textId="77777777" w:rsidR="00473507" w:rsidRDefault="00473507" w:rsidP="008C32C0">
            <w:pPr>
              <w:pStyle w:val="TAH"/>
              <w:rPr>
                <w:lang w:eastAsia="zh-CN"/>
              </w:rPr>
            </w:pPr>
            <w:r>
              <w:rPr>
                <w:lang w:eastAsia="zh-CN"/>
              </w:rPr>
              <w:t>UL/DL fc condition</w:t>
            </w:r>
          </w:p>
        </w:tc>
        <w:tc>
          <w:tcPr>
            <w:tcW w:w="1027" w:type="dxa"/>
            <w:vMerge w:val="restart"/>
            <w:vAlign w:val="center"/>
          </w:tcPr>
          <w:p w14:paraId="77319BBF" w14:textId="77777777" w:rsidR="00473507" w:rsidRDefault="00473507" w:rsidP="008C32C0">
            <w:pPr>
              <w:pStyle w:val="TAH"/>
              <w:rPr>
                <w:lang w:eastAsia="zh-CN"/>
              </w:rPr>
            </w:pPr>
            <w:r>
              <w:rPr>
                <w:lang w:eastAsia="zh-CN"/>
              </w:rPr>
              <w:t>UL/DL harmonic order</w:t>
            </w:r>
          </w:p>
        </w:tc>
      </w:tr>
      <w:tr w:rsidR="00473507" w14:paraId="389D9408" w14:textId="77777777" w:rsidTr="008C32C0">
        <w:trPr>
          <w:trHeight w:val="492"/>
          <w:jc w:val="center"/>
        </w:trPr>
        <w:tc>
          <w:tcPr>
            <w:tcW w:w="902" w:type="dxa"/>
            <w:vMerge/>
            <w:vAlign w:val="center"/>
          </w:tcPr>
          <w:p w14:paraId="01EA60D9" w14:textId="77777777" w:rsidR="00473507" w:rsidRDefault="00473507" w:rsidP="008C32C0">
            <w:pPr>
              <w:spacing w:after="0"/>
              <w:rPr>
                <w:rFonts w:ascii="Arial" w:hAnsi="Arial" w:cs="Arial"/>
                <w:b/>
                <w:bCs/>
                <w:sz w:val="18"/>
                <w:szCs w:val="18"/>
              </w:rPr>
            </w:pPr>
          </w:p>
        </w:tc>
        <w:tc>
          <w:tcPr>
            <w:tcW w:w="766" w:type="dxa"/>
            <w:vMerge/>
            <w:vAlign w:val="center"/>
          </w:tcPr>
          <w:p w14:paraId="17920DBF" w14:textId="77777777" w:rsidR="00473507" w:rsidRDefault="00473507" w:rsidP="008C32C0">
            <w:pPr>
              <w:spacing w:after="0"/>
              <w:rPr>
                <w:rFonts w:ascii="Arial" w:hAnsi="Arial" w:cs="Arial"/>
                <w:b/>
                <w:bCs/>
                <w:sz w:val="18"/>
                <w:szCs w:val="18"/>
              </w:rPr>
            </w:pPr>
          </w:p>
        </w:tc>
        <w:tc>
          <w:tcPr>
            <w:tcW w:w="1104" w:type="dxa"/>
            <w:vAlign w:val="center"/>
          </w:tcPr>
          <w:p w14:paraId="5926129B" w14:textId="77777777" w:rsidR="00473507" w:rsidRDefault="00473507" w:rsidP="008C32C0">
            <w:pPr>
              <w:pStyle w:val="TAH"/>
            </w:pPr>
            <w:r>
              <w:t>(MHz)</w:t>
            </w:r>
          </w:p>
        </w:tc>
        <w:tc>
          <w:tcPr>
            <w:tcW w:w="1134" w:type="dxa"/>
            <w:vAlign w:val="center"/>
          </w:tcPr>
          <w:p w14:paraId="24A4BA53" w14:textId="77777777" w:rsidR="00473507" w:rsidRDefault="00473507" w:rsidP="008C32C0">
            <w:pPr>
              <w:pStyle w:val="TAH"/>
              <w:rPr>
                <w:lang w:eastAsia="zh-CN"/>
              </w:rPr>
            </w:pPr>
            <w:r>
              <w:rPr>
                <w:lang w:eastAsia="zh-CN"/>
              </w:rPr>
              <w:t>(kHz)</w:t>
            </w:r>
          </w:p>
        </w:tc>
        <w:tc>
          <w:tcPr>
            <w:tcW w:w="2068" w:type="dxa"/>
            <w:vAlign w:val="center"/>
          </w:tcPr>
          <w:p w14:paraId="5E8CB8D9" w14:textId="77777777" w:rsidR="00473507" w:rsidRDefault="00473507" w:rsidP="008C32C0">
            <w:pPr>
              <w:pStyle w:val="TAH"/>
            </w:pPr>
            <w:r>
              <w:t>L</w:t>
            </w:r>
            <w:r>
              <w:rPr>
                <w:vertAlign w:val="subscript"/>
              </w:rPr>
              <w:t>CRB</w:t>
            </w:r>
          </w:p>
        </w:tc>
        <w:tc>
          <w:tcPr>
            <w:tcW w:w="1128" w:type="dxa"/>
            <w:vAlign w:val="center"/>
          </w:tcPr>
          <w:p w14:paraId="579C4D99" w14:textId="77777777" w:rsidR="00473507" w:rsidRDefault="00473507" w:rsidP="008C32C0">
            <w:pPr>
              <w:pStyle w:val="TAH"/>
            </w:pPr>
            <w:r>
              <w:t>(MHz)</w:t>
            </w:r>
          </w:p>
        </w:tc>
        <w:tc>
          <w:tcPr>
            <w:tcW w:w="788" w:type="dxa"/>
            <w:vAlign w:val="center"/>
          </w:tcPr>
          <w:p w14:paraId="2259CE96" w14:textId="77777777" w:rsidR="00473507" w:rsidRDefault="00473507" w:rsidP="008C32C0">
            <w:pPr>
              <w:pStyle w:val="TAH"/>
            </w:pPr>
            <w:r>
              <w:t>(dB)</w:t>
            </w:r>
          </w:p>
        </w:tc>
        <w:tc>
          <w:tcPr>
            <w:tcW w:w="1026" w:type="dxa"/>
            <w:vMerge/>
            <w:vAlign w:val="center"/>
          </w:tcPr>
          <w:p w14:paraId="6A570876" w14:textId="77777777" w:rsidR="00473507" w:rsidRDefault="00473507" w:rsidP="008C32C0">
            <w:pPr>
              <w:spacing w:after="0"/>
              <w:rPr>
                <w:rFonts w:ascii="Arial" w:hAnsi="Arial" w:cs="Arial"/>
                <w:b/>
                <w:bCs/>
                <w:sz w:val="18"/>
                <w:szCs w:val="18"/>
                <w:lang w:eastAsia="zh-CN"/>
              </w:rPr>
            </w:pPr>
          </w:p>
        </w:tc>
        <w:tc>
          <w:tcPr>
            <w:tcW w:w="1027" w:type="dxa"/>
            <w:vMerge/>
            <w:vAlign w:val="center"/>
          </w:tcPr>
          <w:p w14:paraId="27EC8B02" w14:textId="77777777" w:rsidR="00473507" w:rsidRDefault="00473507" w:rsidP="008C32C0">
            <w:pPr>
              <w:spacing w:after="0"/>
              <w:rPr>
                <w:rFonts w:ascii="Arial" w:hAnsi="Arial" w:cs="Arial"/>
                <w:b/>
                <w:bCs/>
                <w:sz w:val="18"/>
                <w:szCs w:val="18"/>
                <w:lang w:eastAsia="zh-CN"/>
              </w:rPr>
            </w:pPr>
          </w:p>
        </w:tc>
      </w:tr>
      <w:tr w:rsidR="00473507" w14:paraId="097FA012" w14:textId="77777777" w:rsidTr="008C32C0">
        <w:trPr>
          <w:trHeight w:val="300"/>
          <w:jc w:val="center"/>
        </w:trPr>
        <w:tc>
          <w:tcPr>
            <w:tcW w:w="902" w:type="dxa"/>
            <w:vAlign w:val="center"/>
          </w:tcPr>
          <w:p w14:paraId="1044DB9D" w14:textId="77777777" w:rsidR="00473507" w:rsidRDefault="00473507" w:rsidP="008C32C0">
            <w:pPr>
              <w:pStyle w:val="TAC"/>
              <w:rPr>
                <w:lang w:eastAsia="zh-CN"/>
              </w:rPr>
            </w:pPr>
            <w:r>
              <w:rPr>
                <w:rFonts w:hint="eastAsia"/>
                <w:lang w:eastAsia="zh-CN"/>
              </w:rPr>
              <w:t>n</w:t>
            </w:r>
            <w:r>
              <w:rPr>
                <w:lang w:eastAsia="zh-CN"/>
              </w:rPr>
              <w:t>7</w:t>
            </w:r>
          </w:p>
        </w:tc>
        <w:tc>
          <w:tcPr>
            <w:tcW w:w="766" w:type="dxa"/>
            <w:vAlign w:val="center"/>
          </w:tcPr>
          <w:p w14:paraId="3CA9CE4F" w14:textId="77777777" w:rsidR="00473507" w:rsidRDefault="00473507" w:rsidP="008C32C0">
            <w:pPr>
              <w:pStyle w:val="TAC"/>
              <w:rPr>
                <w:lang w:eastAsia="zh-CN"/>
              </w:rPr>
            </w:pPr>
            <w:r>
              <w:rPr>
                <w:rFonts w:hint="eastAsia"/>
                <w:lang w:eastAsia="zh-CN"/>
              </w:rPr>
              <w:t>n</w:t>
            </w:r>
            <w:r>
              <w:rPr>
                <w:lang w:eastAsia="zh-CN"/>
              </w:rPr>
              <w:t>79</w:t>
            </w:r>
          </w:p>
        </w:tc>
        <w:tc>
          <w:tcPr>
            <w:tcW w:w="1104" w:type="dxa"/>
            <w:noWrap/>
            <w:vAlign w:val="center"/>
          </w:tcPr>
          <w:p w14:paraId="595C6FFC" w14:textId="77777777" w:rsidR="00473507" w:rsidRDefault="00473507" w:rsidP="008C32C0">
            <w:pPr>
              <w:pStyle w:val="TAC"/>
              <w:rPr>
                <w:bCs/>
                <w:lang w:eastAsia="zh-CN"/>
              </w:rPr>
            </w:pPr>
            <w:r>
              <w:rPr>
                <w:bCs/>
                <w:lang w:eastAsia="zh-CN"/>
              </w:rPr>
              <w:t>5</w:t>
            </w:r>
          </w:p>
        </w:tc>
        <w:tc>
          <w:tcPr>
            <w:tcW w:w="1134" w:type="dxa"/>
            <w:vAlign w:val="center"/>
          </w:tcPr>
          <w:p w14:paraId="4A40F4BB" w14:textId="77777777" w:rsidR="00473507" w:rsidRDefault="00473507" w:rsidP="008C32C0">
            <w:pPr>
              <w:pStyle w:val="TAC"/>
              <w:rPr>
                <w:bCs/>
                <w:lang w:eastAsia="zh-CN"/>
              </w:rPr>
            </w:pPr>
            <w:r>
              <w:rPr>
                <w:bCs/>
                <w:lang w:eastAsia="zh-CN"/>
              </w:rPr>
              <w:t>15</w:t>
            </w:r>
          </w:p>
        </w:tc>
        <w:tc>
          <w:tcPr>
            <w:tcW w:w="2068" w:type="dxa"/>
            <w:noWrap/>
            <w:vAlign w:val="center"/>
          </w:tcPr>
          <w:p w14:paraId="38F99023" w14:textId="77777777" w:rsidR="00473507" w:rsidRDefault="00473507" w:rsidP="008C32C0">
            <w:pPr>
              <w:pStyle w:val="TAC"/>
              <w:rPr>
                <w:bCs/>
                <w:lang w:eastAsia="zh-CN"/>
              </w:rPr>
            </w:pPr>
            <w:r>
              <w:rPr>
                <w:bCs/>
                <w:lang w:eastAsia="zh-CN"/>
              </w:rPr>
              <w:t>25 (RBstart=0)</w:t>
            </w:r>
          </w:p>
        </w:tc>
        <w:tc>
          <w:tcPr>
            <w:tcW w:w="1128" w:type="dxa"/>
            <w:noWrap/>
            <w:vAlign w:val="center"/>
          </w:tcPr>
          <w:p w14:paraId="591B5F43" w14:textId="77777777" w:rsidR="00473507" w:rsidRDefault="00473507" w:rsidP="008C32C0">
            <w:pPr>
              <w:pStyle w:val="TAC"/>
              <w:rPr>
                <w:lang w:eastAsia="zh-CN"/>
              </w:rPr>
            </w:pPr>
            <w:r>
              <w:rPr>
                <w:lang w:eastAsia="zh-CN"/>
              </w:rPr>
              <w:t>10</w:t>
            </w:r>
          </w:p>
        </w:tc>
        <w:tc>
          <w:tcPr>
            <w:tcW w:w="788" w:type="dxa"/>
            <w:noWrap/>
            <w:vAlign w:val="center"/>
          </w:tcPr>
          <w:p w14:paraId="0A22714C" w14:textId="77777777" w:rsidR="00473507" w:rsidRDefault="00473507" w:rsidP="008C32C0">
            <w:pPr>
              <w:pStyle w:val="TAC"/>
              <w:rPr>
                <w:bCs/>
                <w:lang w:eastAsia="zh-CN"/>
              </w:rPr>
            </w:pPr>
            <w:r>
              <w:rPr>
                <w:bCs/>
                <w:lang w:eastAsia="zh-CN"/>
              </w:rPr>
              <w:t>1.1</w:t>
            </w:r>
          </w:p>
        </w:tc>
        <w:tc>
          <w:tcPr>
            <w:tcW w:w="1026" w:type="dxa"/>
            <w:vAlign w:val="center"/>
          </w:tcPr>
          <w:p w14:paraId="66612FEC" w14:textId="77777777" w:rsidR="00473507" w:rsidRDefault="00473507" w:rsidP="008C32C0">
            <w:pPr>
              <w:pStyle w:val="TAC"/>
              <w:rPr>
                <w:bCs/>
                <w:lang w:eastAsia="zh-CN"/>
              </w:rPr>
            </w:pPr>
            <w:r>
              <w:rPr>
                <w:bCs/>
                <w:lang w:eastAsia="zh-CN"/>
              </w:rPr>
              <w:t>NOTE 6</w:t>
            </w:r>
          </w:p>
        </w:tc>
        <w:tc>
          <w:tcPr>
            <w:tcW w:w="1027" w:type="dxa"/>
            <w:vAlign w:val="center"/>
          </w:tcPr>
          <w:p w14:paraId="39785D3B" w14:textId="77777777" w:rsidR="00473507" w:rsidRDefault="00473507" w:rsidP="008C32C0">
            <w:pPr>
              <w:pStyle w:val="TAC"/>
              <w:rPr>
                <w:bCs/>
                <w:lang w:eastAsia="zh-CN"/>
              </w:rPr>
            </w:pPr>
            <w:r>
              <w:rPr>
                <w:bCs/>
                <w:lang w:eastAsia="zh-CN"/>
              </w:rPr>
              <w:t>UL2/DL1</w:t>
            </w:r>
          </w:p>
          <w:p w14:paraId="599D7ADF" w14:textId="77777777" w:rsidR="00473507" w:rsidRDefault="00473507" w:rsidP="008C32C0">
            <w:pPr>
              <w:pStyle w:val="TAC"/>
              <w:rPr>
                <w:bCs/>
                <w:lang w:eastAsia="zh-CN"/>
              </w:rPr>
            </w:pPr>
            <w:r>
              <w:rPr>
                <w:bCs/>
                <w:lang w:eastAsia="zh-CN"/>
              </w:rPr>
              <w:t>near-miss</w:t>
            </w:r>
          </w:p>
        </w:tc>
      </w:tr>
      <w:tr w:rsidR="00473507" w14:paraId="47DBD097" w14:textId="77777777" w:rsidTr="008C32C0">
        <w:trPr>
          <w:trHeight w:val="300"/>
          <w:jc w:val="center"/>
        </w:trPr>
        <w:tc>
          <w:tcPr>
            <w:tcW w:w="9943" w:type="dxa"/>
            <w:gridSpan w:val="9"/>
            <w:vAlign w:val="center"/>
          </w:tcPr>
          <w:p w14:paraId="002C8AF7" w14:textId="77777777" w:rsidR="00473507" w:rsidRPr="00E970ED" w:rsidRDefault="00473507" w:rsidP="008C32C0">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62418C35">
                <v:shape id="_x0000_i1027" type="#_x0000_t75" style="width:77.5pt;height:11.5pt" o:ole="">
                  <v:imagedata r:id="rId14" o:title=""/>
                </v:shape>
                <o:OLEObject Type="Embed" ProgID="Equation.3" ShapeID="_x0000_i1027" DrawAspect="Content" ObjectID="_1739910094" r:id="rId15"/>
              </w:object>
            </w:r>
            <w:r>
              <w:rPr>
                <w:rFonts w:hint="eastAsia"/>
              </w:rPr>
              <w:t xml:space="preserve"> MHz offset from</w:t>
            </w:r>
            <w:r>
              <w:t xml:space="preserve"> </w:t>
            </w:r>
            <w:r>
              <w:object w:dxaOrig="491" w:dyaOrig="233" w14:anchorId="07ACA7D9">
                <v:shape id="_x0000_i1028" type="#_x0000_t75" style="width:24.5pt;height:11.5pt" o:ole="">
                  <v:imagedata r:id="rId16" o:title=""/>
                </v:shape>
                <o:OLEObject Type="Embed" ProgID="Equation.3" ShapeID="_x0000_i1028" DrawAspect="Content" ObjectID="_1739910095" r:id="rId17"/>
              </w:object>
            </w:r>
            <w:r>
              <w:t xml:space="preserve"> in the victim (higher band) with </w:t>
            </w:r>
            <w:r>
              <w:object w:dxaOrig="4079" w:dyaOrig="233" w14:anchorId="05AFD41A">
                <v:shape id="_x0000_i1029" type="#_x0000_t75" style="width:204.5pt;height:11.5pt" o:ole="">
                  <v:imagedata r:id="rId18" o:title=""/>
                </v:shape>
                <o:OLEObject Type="Embed" ProgID="Equation.DSMT4" ShapeID="_x0000_i1029" DrawAspect="Content" ObjectID="_1739910096" r:id="rId19"/>
              </w:object>
            </w:r>
            <w:r>
              <w:t>, where</w:t>
            </w:r>
            <w:r>
              <w:rPr>
                <w:noProof/>
                <w:lang w:val="en-US" w:eastAsia="zh-CN"/>
              </w:rPr>
              <w:drawing>
                <wp:inline distT="0" distB="0" distL="0" distR="0" wp14:anchorId="08B8C17E" wp14:editId="32E3A18B">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456899A0">
                <v:shape id="_x0000_i1030" type="#_x0000_t75" style="width:37pt;height:11.5pt" o:ole="">
                  <v:imagedata r:id="rId21" o:title=""/>
                </v:shape>
                <o:OLEObject Type="Embed" ProgID="Equation.3" ShapeID="_x0000_i1030" DrawAspect="Content" ObjectID="_1739910097" r:id="rId22"/>
              </w:object>
            </w:r>
            <w:r>
              <w:t>are the channel bandwidths configured in the aggressor (lower) and victim (higher) bands in MHz, respectively.</w:t>
            </w:r>
          </w:p>
        </w:tc>
      </w:tr>
    </w:tbl>
    <w:p w14:paraId="56DE06CC" w14:textId="77777777" w:rsidR="00473507" w:rsidRDefault="00473507" w:rsidP="00473507"/>
    <w:p w14:paraId="1EB7B573" w14:textId="77777777" w:rsidR="00473507" w:rsidRPr="006B59DB" w:rsidRDefault="00473507" w:rsidP="00473507"/>
    <w:p w14:paraId="02CA76EB" w14:textId="05DF0619" w:rsidR="004D1635" w:rsidRDefault="004D1635" w:rsidP="004D1635">
      <w:pPr>
        <w:pStyle w:val="21"/>
      </w:pPr>
      <w:r>
        <w:rPr>
          <w:rFonts w:hint="eastAsia"/>
        </w:rPr>
        <w:t>5.</w:t>
      </w:r>
      <w:r>
        <w:t>37</w:t>
      </w:r>
      <w:r w:rsidRPr="000469EC">
        <w:tab/>
      </w:r>
      <w:r>
        <w:rPr>
          <w:rFonts w:hint="eastAsia"/>
        </w:rPr>
        <w:t>CA_n</w:t>
      </w:r>
      <w:r>
        <w:t>3</w:t>
      </w:r>
      <w:r>
        <w:rPr>
          <w:rFonts w:hint="eastAsia"/>
        </w:rPr>
        <w:t>-n</w:t>
      </w:r>
      <w:r>
        <w:t>7</w:t>
      </w:r>
      <w:r>
        <w:rPr>
          <w:rFonts w:hint="eastAsia"/>
        </w:rPr>
        <w:t>-n</w:t>
      </w:r>
      <w:r>
        <w:t>67</w:t>
      </w:r>
    </w:p>
    <w:p w14:paraId="2C40C028" w14:textId="56131A11" w:rsidR="004D1635" w:rsidRPr="00A20126" w:rsidRDefault="004D1635" w:rsidP="004D1635">
      <w:pPr>
        <w:pStyle w:val="31"/>
      </w:pPr>
      <w:r>
        <w:t>5.37.1</w:t>
      </w:r>
      <w:r>
        <w:tab/>
        <w:t>Common for 1 band UL and 2 bands UL CA</w:t>
      </w:r>
    </w:p>
    <w:p w14:paraId="4B188D82" w14:textId="3E062097" w:rsidR="004D1635" w:rsidRDefault="004D1635" w:rsidP="004D1635">
      <w:pPr>
        <w:pStyle w:val="41"/>
      </w:pPr>
      <w:r>
        <w:rPr>
          <w:rFonts w:hint="eastAsia"/>
        </w:rPr>
        <w:t>5.</w:t>
      </w:r>
      <w:r>
        <w:t>37</w:t>
      </w:r>
      <w:r>
        <w:rPr>
          <w:rFonts w:hint="eastAsia"/>
        </w:rPr>
        <w:t>.1</w:t>
      </w:r>
      <w:r>
        <w:t>.1</w:t>
      </w:r>
      <w:r>
        <w:tab/>
        <w:t xml:space="preserve">Operating bands for </w:t>
      </w:r>
      <w:r>
        <w:rPr>
          <w:rFonts w:hint="eastAsia"/>
        </w:rPr>
        <w:t>CA</w:t>
      </w:r>
    </w:p>
    <w:p w14:paraId="07F98FF1" w14:textId="24AA8E66" w:rsidR="004D1635" w:rsidRPr="000469EC" w:rsidRDefault="004D1635" w:rsidP="004D1635">
      <w:pPr>
        <w:pStyle w:val="TH"/>
        <w:rPr>
          <w:rFonts w:cs="Arial"/>
        </w:rPr>
      </w:pPr>
      <w:r>
        <w:rPr>
          <w:rFonts w:cs="Arial"/>
        </w:rPr>
        <w:t>Table 5.37.1.1-1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04"/>
        <w:gridCol w:w="1212"/>
        <w:gridCol w:w="517"/>
        <w:gridCol w:w="1169"/>
        <w:gridCol w:w="1210"/>
        <w:gridCol w:w="317"/>
        <w:gridCol w:w="1401"/>
        <w:gridCol w:w="845"/>
      </w:tblGrid>
      <w:tr w:rsidR="004D1635" w14:paraId="04C1E5A9" w14:textId="77777777" w:rsidTr="00270EC4">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C13D09E"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F36FC7C"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B811F01"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38F29E1"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465F46"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rPr>
              <w:t>Duplex Mode</w:t>
            </w:r>
          </w:p>
        </w:tc>
      </w:tr>
      <w:tr w:rsidR="004D1635" w14:paraId="62AAC35E" w14:textId="77777777" w:rsidTr="00270EC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44728" w14:textId="77777777" w:rsidR="004D1635" w:rsidRDefault="004D1635" w:rsidP="00270EC4">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9D4D" w14:textId="77777777" w:rsidR="004D1635" w:rsidRDefault="004D1635" w:rsidP="00270EC4">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6F16FA8"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557452"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4409" w14:textId="77777777" w:rsidR="004D1635" w:rsidRDefault="004D1635" w:rsidP="00270EC4">
            <w:pPr>
              <w:spacing w:after="0"/>
              <w:rPr>
                <w:rFonts w:ascii="Arial" w:hAnsi="Arial"/>
                <w:b/>
                <w:color w:val="000000"/>
                <w:sz w:val="18"/>
              </w:rPr>
            </w:pPr>
          </w:p>
        </w:tc>
      </w:tr>
      <w:tr w:rsidR="004D1635" w14:paraId="24759A11" w14:textId="77777777" w:rsidTr="00270EC4">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5CC88" w14:textId="77777777" w:rsidR="004D1635" w:rsidRDefault="004D1635" w:rsidP="00270EC4">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002" w14:textId="77777777" w:rsidR="004D1635" w:rsidRDefault="004D1635" w:rsidP="00270EC4">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EF42E6D"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8A5F59F" w14:textId="77777777" w:rsidR="004D1635" w:rsidRDefault="004D1635" w:rsidP="00270EC4">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AF81" w14:textId="77777777" w:rsidR="004D1635" w:rsidRDefault="004D1635" w:rsidP="00270EC4">
            <w:pPr>
              <w:spacing w:after="0"/>
              <w:rPr>
                <w:rFonts w:ascii="Arial" w:hAnsi="Arial"/>
                <w:b/>
                <w:color w:val="000000"/>
                <w:sz w:val="18"/>
              </w:rPr>
            </w:pPr>
          </w:p>
        </w:tc>
      </w:tr>
      <w:tr w:rsidR="004D1635" w14:paraId="7CFA4159" w14:textId="77777777" w:rsidTr="00270EC4">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A44C7A" w14:textId="77777777" w:rsidR="004D1635" w:rsidRPr="00050EB8" w:rsidRDefault="004D1635" w:rsidP="00270EC4">
            <w:pPr>
              <w:keepNext/>
              <w:keepLines/>
              <w:spacing w:after="0"/>
              <w:jc w:val="center"/>
              <w:rPr>
                <w:rFonts w:ascii="Arial" w:hAnsi="Arial"/>
                <w:color w:val="000000"/>
                <w:sz w:val="18"/>
                <w:lang w:eastAsia="zh-CN"/>
              </w:rPr>
            </w:pPr>
            <w:r w:rsidRPr="009B4792">
              <w:rPr>
                <w:rFonts w:ascii="Arial" w:eastAsia="宋体" w:hAnsi="Arial"/>
                <w:color w:val="000000"/>
                <w:sz w:val="18"/>
                <w:lang w:eastAsia="zh-CN"/>
              </w:rPr>
              <w:t>CA_n</w:t>
            </w:r>
            <w:r>
              <w:rPr>
                <w:rFonts w:ascii="Arial" w:eastAsia="宋体" w:hAnsi="Arial"/>
                <w:color w:val="000000"/>
                <w:sz w:val="18"/>
                <w:lang w:eastAsia="zh-CN"/>
              </w:rPr>
              <w:t>3</w:t>
            </w:r>
            <w:r w:rsidRPr="009B4792">
              <w:rPr>
                <w:rFonts w:ascii="Arial" w:eastAsia="宋体" w:hAnsi="Arial"/>
                <w:color w:val="000000"/>
                <w:sz w:val="18"/>
                <w:lang w:eastAsia="zh-CN"/>
              </w:rPr>
              <w:t>-n</w:t>
            </w:r>
            <w:r>
              <w:rPr>
                <w:rFonts w:ascii="Arial" w:eastAsia="宋体" w:hAnsi="Arial"/>
                <w:color w:val="000000"/>
                <w:sz w:val="18"/>
                <w:lang w:eastAsia="zh-CN"/>
              </w:rPr>
              <w:t>7</w:t>
            </w:r>
            <w:r w:rsidRPr="009B4792">
              <w:rPr>
                <w:rFonts w:ascii="Arial" w:eastAsia="宋体" w:hAnsi="Arial"/>
                <w:color w:val="000000"/>
                <w:sz w:val="18"/>
                <w:lang w:eastAsia="zh-CN"/>
              </w:rPr>
              <w:t>-</w:t>
            </w:r>
            <w:r>
              <w:rPr>
                <w:rFonts w:ascii="Arial" w:eastAsia="宋体" w:hAnsi="Arial"/>
                <w:color w:val="000000"/>
                <w:sz w:val="18"/>
                <w:lang w:eastAsia="zh-CN"/>
              </w:rPr>
              <w:t>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16CE0C" w14:textId="77777777" w:rsidR="004D1635" w:rsidRPr="00050EB8" w:rsidRDefault="004D1635" w:rsidP="00270EC4">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5EB6126" w14:textId="77777777" w:rsidR="004D1635" w:rsidRPr="00050EB8" w:rsidRDefault="004D1635" w:rsidP="00270EC4">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41FAD0E3" w14:textId="77777777" w:rsidR="004D1635" w:rsidRDefault="004D1635" w:rsidP="00270EC4">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E2C6563" w14:textId="77777777" w:rsidR="004D1635" w:rsidRPr="00050EB8" w:rsidRDefault="004D1635" w:rsidP="00270EC4">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83A6766" w14:textId="77777777" w:rsidR="004D1635" w:rsidRPr="00050EB8" w:rsidRDefault="004D1635" w:rsidP="00270EC4">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139D8521" w14:textId="77777777" w:rsidR="004D1635" w:rsidRDefault="004D1635" w:rsidP="00270EC4">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090AFF" w14:textId="77777777" w:rsidR="004D1635" w:rsidRPr="00050EB8" w:rsidRDefault="004D1635" w:rsidP="00270EC4">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7A177" w14:textId="77777777" w:rsidR="004D1635" w:rsidRPr="00050EB8" w:rsidRDefault="004D1635" w:rsidP="00270EC4">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15A2738" w14:textId="77777777" w:rsidTr="00270EC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DB8F" w14:textId="77777777" w:rsidR="004D1635" w:rsidRPr="00050EB8" w:rsidRDefault="004D1635" w:rsidP="00270EC4">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A58C9E7" w14:textId="77777777" w:rsidR="004D1635" w:rsidRPr="00050EB8" w:rsidRDefault="004D1635" w:rsidP="00270EC4">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7B466B4C" w14:textId="77777777" w:rsidR="004D1635" w:rsidRPr="00050EB8" w:rsidRDefault="004D1635" w:rsidP="00270EC4">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578F2E48" w14:textId="77777777" w:rsidR="004D1635" w:rsidRDefault="004D1635" w:rsidP="00270EC4">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AEF5ABF" w14:textId="77777777" w:rsidR="004D1635" w:rsidRPr="00050EB8" w:rsidRDefault="004D1635" w:rsidP="00270EC4">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B791C04" w14:textId="77777777" w:rsidR="004D1635" w:rsidRPr="00050EB8" w:rsidRDefault="004D1635" w:rsidP="00270EC4">
            <w:pPr>
              <w:keepNext/>
              <w:keepLines/>
              <w:spacing w:after="0"/>
              <w:jc w:val="right"/>
              <w:rPr>
                <w:rFonts w:ascii="Arial" w:hAnsi="Arial" w:cs="Arial"/>
                <w:color w:val="000000"/>
                <w:sz w:val="18"/>
                <w:lang w:eastAsia="zh-CN"/>
              </w:rPr>
            </w:pPr>
            <w:r>
              <w:rPr>
                <w:rFonts w:ascii="Arial" w:hAnsi="Arial" w:cs="Arial"/>
                <w:sz w:val="18"/>
                <w:lang w:val="en-US" w:eastAsia="zh-CN"/>
              </w:rPr>
              <w:t>12620MHz</w:t>
            </w:r>
          </w:p>
        </w:tc>
        <w:tc>
          <w:tcPr>
            <w:tcW w:w="317" w:type="dxa"/>
            <w:tcBorders>
              <w:top w:val="single" w:sz="4" w:space="0" w:color="auto"/>
              <w:left w:val="single" w:sz="4" w:space="0" w:color="auto"/>
              <w:bottom w:val="single" w:sz="4" w:space="0" w:color="auto"/>
              <w:right w:val="single" w:sz="4" w:space="0" w:color="auto"/>
            </w:tcBorders>
          </w:tcPr>
          <w:p w14:paraId="30349BFF" w14:textId="77777777" w:rsidR="004D1635" w:rsidRDefault="004D1635" w:rsidP="00270EC4">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D51579B" w14:textId="77777777" w:rsidR="004D1635" w:rsidRPr="00050EB8" w:rsidRDefault="004D1635" w:rsidP="00270EC4">
            <w:pPr>
              <w:keepNext/>
              <w:keepLines/>
              <w:spacing w:after="0"/>
              <w:rPr>
                <w:rFonts w:ascii="Arial" w:hAnsi="Arial" w:cs="Arial"/>
                <w:color w:val="000000"/>
                <w:sz w:val="18"/>
                <w:lang w:eastAsia="zh-CN"/>
              </w:rPr>
            </w:pPr>
            <w:r>
              <w:rPr>
                <w:rFonts w:ascii="Arial" w:hAnsi="Arial" w:cs="Arial"/>
                <w:sz w:val="18"/>
                <w:lang w:val="en-US" w:eastAsia="zh-CN"/>
              </w:rPr>
              <w:t>2690MHz</w:t>
            </w:r>
          </w:p>
        </w:tc>
        <w:tc>
          <w:tcPr>
            <w:tcW w:w="850" w:type="dxa"/>
            <w:tcBorders>
              <w:top w:val="single" w:sz="4" w:space="0" w:color="auto"/>
              <w:left w:val="single" w:sz="4" w:space="0" w:color="auto"/>
              <w:bottom w:val="single" w:sz="4" w:space="0" w:color="auto"/>
              <w:right w:val="single" w:sz="4" w:space="0" w:color="auto"/>
            </w:tcBorders>
            <w:vAlign w:val="center"/>
          </w:tcPr>
          <w:p w14:paraId="649ACA92" w14:textId="77777777" w:rsidR="004D1635" w:rsidRPr="00050EB8" w:rsidRDefault="004D1635" w:rsidP="00270EC4">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8723148" w14:textId="77777777" w:rsidTr="00270EC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6391" w14:textId="77777777" w:rsidR="004D1635" w:rsidRPr="00050EB8" w:rsidRDefault="004D1635" w:rsidP="00270EC4">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BB6B71" w14:textId="77777777" w:rsidR="004D1635" w:rsidRPr="00050EB8" w:rsidRDefault="004D1635" w:rsidP="00270EC4">
            <w:pPr>
              <w:keepNext/>
              <w:keepLines/>
              <w:spacing w:after="0"/>
              <w:jc w:val="center"/>
              <w:rPr>
                <w:rFonts w:ascii="Arial" w:hAnsi="Arial"/>
                <w:color w:val="000000"/>
                <w:sz w:val="18"/>
                <w:lang w:eastAsia="zh-CN"/>
              </w:rPr>
            </w:pPr>
            <w:r>
              <w:rPr>
                <w:rFonts w:ascii="Arial" w:eastAsia="宋体" w:hAnsi="Arial"/>
                <w:color w:val="000000"/>
                <w:sz w:val="18"/>
                <w:lang w:eastAsia="zh-CN"/>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415CFFB" w14:textId="77777777" w:rsidR="004D1635" w:rsidRPr="00050EB8" w:rsidRDefault="004D1635" w:rsidP="00270EC4">
            <w:pPr>
              <w:keepNext/>
              <w:keepLines/>
              <w:spacing w:after="0"/>
              <w:jc w:val="right"/>
              <w:rPr>
                <w:rFonts w:ascii="Arial" w:hAnsi="Arial" w:cs="Arial"/>
                <w:color w:val="000000"/>
                <w:sz w:val="18"/>
                <w:lang w:eastAsia="zh-CN"/>
              </w:rPr>
            </w:pPr>
          </w:p>
        </w:tc>
        <w:tc>
          <w:tcPr>
            <w:tcW w:w="317" w:type="dxa"/>
            <w:tcBorders>
              <w:top w:val="single" w:sz="4" w:space="0" w:color="auto"/>
              <w:left w:val="single" w:sz="4" w:space="0" w:color="auto"/>
              <w:bottom w:val="single" w:sz="4" w:space="0" w:color="auto"/>
              <w:right w:val="single" w:sz="4" w:space="0" w:color="auto"/>
            </w:tcBorders>
            <w:vAlign w:val="center"/>
            <w:hideMark/>
          </w:tcPr>
          <w:p w14:paraId="53D88276" w14:textId="77777777" w:rsidR="004D1635" w:rsidRDefault="004D1635" w:rsidP="00270EC4">
            <w:pPr>
              <w:keepNext/>
              <w:keepLines/>
              <w:spacing w:after="0"/>
              <w:jc w:val="center"/>
              <w:rPr>
                <w:rFonts w:ascii="Arial" w:hAnsi="Arial" w:cs="Arial"/>
                <w:color w:val="000000"/>
                <w:sz w:val="18"/>
              </w:rPr>
            </w:pPr>
            <w:r>
              <w:rPr>
                <w:rFonts w:ascii="Arial" w:hAnsi="Arial" w:cs="Arial"/>
                <w:sz w:val="18"/>
                <w:lang w:val="en-US" w:eastAsia="zh-CN"/>
              </w:rPr>
              <w:t>N/A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411BE23" w14:textId="77777777" w:rsidR="004D1635" w:rsidRPr="00050EB8" w:rsidRDefault="004D1635" w:rsidP="00270EC4">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27B81351" w14:textId="77777777" w:rsidR="004D1635" w:rsidRPr="00050EB8" w:rsidRDefault="004D1635" w:rsidP="00270EC4">
            <w:pPr>
              <w:keepNext/>
              <w:keepLines/>
              <w:spacing w:after="0"/>
              <w:jc w:val="right"/>
              <w:rPr>
                <w:rFonts w:ascii="Arial" w:hAnsi="Arial" w:cs="Arial"/>
                <w:color w:val="000000"/>
                <w:sz w:val="18"/>
                <w:lang w:eastAsia="zh-CN"/>
              </w:rPr>
            </w:pPr>
            <w:r>
              <w:rPr>
                <w:rFonts w:ascii="Arial" w:eastAsia="宋体" w:hAnsi="Arial" w:cs="Arial"/>
                <w:sz w:val="18"/>
                <w:lang w:eastAsia="zh-CN"/>
              </w:rPr>
              <w:t xml:space="preserve">783 </w:t>
            </w:r>
            <w:r w:rsidRPr="004B5957">
              <w:rPr>
                <w:rFonts w:ascii="Arial" w:eastAsia="宋体"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C9D2A8" w14:textId="77777777" w:rsidR="004D1635" w:rsidRDefault="004D1635" w:rsidP="00270EC4">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A354C4" w14:textId="77777777" w:rsidR="004D1635" w:rsidRPr="00050EB8" w:rsidRDefault="004D1635" w:rsidP="00270EC4">
            <w:pPr>
              <w:keepNext/>
              <w:keepLines/>
              <w:spacing w:after="0"/>
              <w:rPr>
                <w:rFonts w:ascii="Arial" w:hAnsi="Arial" w:cs="Arial"/>
                <w:color w:val="000000"/>
                <w:sz w:val="18"/>
                <w:lang w:eastAsia="zh-CN"/>
              </w:rPr>
            </w:pPr>
            <w:r>
              <w:rPr>
                <w:rFonts w:ascii="Arial" w:eastAsia="宋体" w:hAnsi="Arial" w:cs="Arial"/>
                <w:sz w:val="18"/>
                <w:lang w:eastAsia="zh-CN"/>
              </w:rPr>
              <w:t xml:space="preserve">758 </w:t>
            </w:r>
            <w:r w:rsidRPr="004B5957">
              <w:rPr>
                <w:rFonts w:ascii="Arial" w:eastAsia="宋体"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7C5F5" w14:textId="77777777" w:rsidR="004D1635" w:rsidRPr="00050EB8" w:rsidRDefault="004D1635" w:rsidP="00270EC4">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FD95280" w14:textId="77777777" w:rsidR="004D1635" w:rsidRDefault="004D1635" w:rsidP="004D1635">
      <w:pPr>
        <w:rPr>
          <w:lang w:eastAsia="ko-KR"/>
        </w:rPr>
      </w:pPr>
    </w:p>
    <w:p w14:paraId="0F3ECCF3" w14:textId="3687D570" w:rsidR="004D1635" w:rsidRDefault="004D1635" w:rsidP="004D1635">
      <w:pPr>
        <w:pStyle w:val="41"/>
      </w:pPr>
      <w:r>
        <w:rPr>
          <w:rFonts w:hint="eastAsia"/>
        </w:rPr>
        <w:t>5.</w:t>
      </w:r>
      <w:r>
        <w:t>37</w:t>
      </w:r>
      <w:r>
        <w:rPr>
          <w:rFonts w:hint="eastAsia"/>
        </w:rPr>
        <w:t>.</w:t>
      </w:r>
      <w:r>
        <w:t>1.2</w:t>
      </w:r>
      <w:r>
        <w:tab/>
        <w:t xml:space="preserve">Channel bandwidths per operating band for </w:t>
      </w:r>
      <w:r>
        <w:rPr>
          <w:rFonts w:hint="eastAsia"/>
        </w:rPr>
        <w:t>CA</w:t>
      </w:r>
    </w:p>
    <w:p w14:paraId="77492E96" w14:textId="2EFD02BA" w:rsidR="004D1635" w:rsidRDefault="004D1635" w:rsidP="004D1635">
      <w:pPr>
        <w:pStyle w:val="TH"/>
        <w:rPr>
          <w:rFonts w:cs="Arial"/>
        </w:rPr>
      </w:pPr>
      <w:r>
        <w:rPr>
          <w:rFonts w:cs="Arial"/>
        </w:rPr>
        <w:t>Table 5.37.1.2-1: Supported bandwidths per CA band combination of band n3-n7-n67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D1635" w14:paraId="01B87C74" w14:textId="77777777" w:rsidTr="00270EC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D8D260E" w14:textId="77777777" w:rsidR="004D1635" w:rsidRDefault="004D1635" w:rsidP="00270EC4">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AF9C0C7" w14:textId="77777777" w:rsidR="004D1635" w:rsidRDefault="004D1635" w:rsidP="00270EC4">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655608" w14:textId="77777777" w:rsidR="004D1635" w:rsidRDefault="004D1635" w:rsidP="00270EC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A22C2D" w14:textId="77777777" w:rsidR="004D1635" w:rsidRDefault="004D1635" w:rsidP="00270EC4">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48587D3" w14:textId="77777777" w:rsidR="004D1635" w:rsidRDefault="004D1635" w:rsidP="00270EC4">
            <w:pPr>
              <w:pStyle w:val="TAH"/>
              <w:overflowPunct w:val="0"/>
              <w:autoSpaceDE w:val="0"/>
              <w:autoSpaceDN w:val="0"/>
              <w:adjustRightInd w:val="0"/>
              <w:rPr>
                <w:lang w:eastAsia="zh-CN"/>
              </w:rPr>
            </w:pPr>
            <w:r>
              <w:t>Bandwidth combination set</w:t>
            </w:r>
          </w:p>
        </w:tc>
      </w:tr>
      <w:tr w:rsidR="004D1635" w14:paraId="2B50492C" w14:textId="77777777" w:rsidTr="00270EC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169B" w14:textId="77777777" w:rsidR="004D1635" w:rsidRDefault="004D1635" w:rsidP="00270EC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宋体" w:hint="eastAsia"/>
                <w:lang w:eastAsia="zh-CN"/>
              </w:rPr>
              <w:t>-n</w:t>
            </w:r>
            <w:r>
              <w:rPr>
                <w:rFonts w:eastAsia="宋体"/>
                <w:lang w:eastAsia="zh-CN"/>
              </w:rPr>
              <w:t>67</w:t>
            </w:r>
            <w:r>
              <w:rPr>
                <w:rFonts w:eastAsia="宋体"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EEF15" w14:textId="77777777" w:rsidR="004D1635" w:rsidRDefault="004D1635" w:rsidP="00270EC4">
            <w:pPr>
              <w:pStyle w:val="TAC"/>
              <w:overflowPunct w:val="0"/>
              <w:autoSpaceDE w:val="0"/>
              <w:autoSpaceDN w:val="0"/>
              <w:adjustRightInd w:val="0"/>
              <w:rPr>
                <w:rFonts w:eastAsia="宋体"/>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730" w:type="dxa"/>
            <w:tcBorders>
              <w:left w:val="single" w:sz="4" w:space="0" w:color="auto"/>
              <w:right w:val="single" w:sz="4" w:space="0" w:color="auto"/>
            </w:tcBorders>
            <w:vAlign w:val="center"/>
          </w:tcPr>
          <w:p w14:paraId="1856E102" w14:textId="77777777" w:rsidR="004D1635" w:rsidRDefault="004D1635" w:rsidP="00270EC4">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02BE40" w14:textId="77777777" w:rsidR="004D1635" w:rsidRDefault="004D1635" w:rsidP="00270EC4">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7C4983C0" w14:textId="77777777" w:rsidR="004D1635" w:rsidRDefault="004D1635" w:rsidP="00270EC4">
            <w:pPr>
              <w:pStyle w:val="TAC"/>
              <w:overflowPunct w:val="0"/>
              <w:autoSpaceDE w:val="0"/>
              <w:autoSpaceDN w:val="0"/>
              <w:adjustRightInd w:val="0"/>
              <w:rPr>
                <w:lang w:eastAsia="zh-CN"/>
              </w:rPr>
            </w:pPr>
            <w:r>
              <w:rPr>
                <w:rFonts w:hint="eastAsia"/>
                <w:lang w:eastAsia="zh-CN"/>
              </w:rPr>
              <w:t>0</w:t>
            </w:r>
          </w:p>
        </w:tc>
      </w:tr>
      <w:tr w:rsidR="004D1635" w14:paraId="47F67647" w14:textId="77777777" w:rsidTr="00270EC4">
        <w:trPr>
          <w:trHeight w:val="187"/>
        </w:trPr>
        <w:tc>
          <w:tcPr>
            <w:tcW w:w="1983" w:type="dxa"/>
            <w:tcBorders>
              <w:top w:val="nil"/>
              <w:left w:val="single" w:sz="4" w:space="0" w:color="auto"/>
              <w:bottom w:val="nil"/>
              <w:right w:val="single" w:sz="4" w:space="0" w:color="auto"/>
            </w:tcBorders>
            <w:shd w:val="clear" w:color="auto" w:fill="auto"/>
            <w:vAlign w:val="center"/>
          </w:tcPr>
          <w:p w14:paraId="4213F088" w14:textId="77777777" w:rsidR="004D1635" w:rsidRDefault="004D1635" w:rsidP="00270EC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FF5931" w14:textId="77777777" w:rsidR="004D1635" w:rsidRDefault="004D1635" w:rsidP="00270EC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C0D60BB" w14:textId="77777777" w:rsidR="004D1635" w:rsidRDefault="004D1635" w:rsidP="00270EC4">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4494B0" w14:textId="77777777" w:rsidR="004D1635" w:rsidRDefault="004D1635" w:rsidP="00270EC4">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7A090AF6" w14:textId="77777777" w:rsidR="004D1635" w:rsidRDefault="004D1635" w:rsidP="00270EC4">
            <w:pPr>
              <w:pStyle w:val="TAC"/>
              <w:overflowPunct w:val="0"/>
              <w:autoSpaceDE w:val="0"/>
              <w:autoSpaceDN w:val="0"/>
              <w:adjustRightInd w:val="0"/>
              <w:rPr>
                <w:lang w:eastAsia="zh-CN"/>
              </w:rPr>
            </w:pPr>
          </w:p>
        </w:tc>
      </w:tr>
      <w:tr w:rsidR="004D1635" w14:paraId="3205B726" w14:textId="77777777" w:rsidTr="00270EC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465D2" w14:textId="77777777" w:rsidR="004D1635" w:rsidRDefault="004D1635" w:rsidP="00270EC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315EF" w14:textId="77777777" w:rsidR="004D1635" w:rsidRDefault="004D1635" w:rsidP="00270EC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44D5A34" w14:textId="77777777" w:rsidR="004D1635" w:rsidRDefault="004D1635" w:rsidP="00270EC4">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468A316A" w14:textId="77777777" w:rsidR="004D1635" w:rsidRPr="00C85666" w:rsidRDefault="004D1635" w:rsidP="00270EC4">
            <w:pPr>
              <w:pStyle w:val="TAC"/>
              <w:rPr>
                <w:rFonts w:eastAsia="宋体"/>
                <w:lang w:eastAsia="zh-CN" w:bidi="ar"/>
              </w:rPr>
            </w:pPr>
            <w:r>
              <w:t xml:space="preserve">5, </w:t>
            </w:r>
            <w:r>
              <w:rPr>
                <w:rFonts w:hint="eastAsia"/>
              </w:rPr>
              <w:t>1</w:t>
            </w:r>
            <w:r>
              <w:t>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69603" w14:textId="77777777" w:rsidR="004D1635" w:rsidRDefault="004D1635" w:rsidP="00270EC4">
            <w:pPr>
              <w:pStyle w:val="TAC"/>
              <w:overflowPunct w:val="0"/>
              <w:autoSpaceDE w:val="0"/>
              <w:autoSpaceDN w:val="0"/>
              <w:adjustRightInd w:val="0"/>
              <w:rPr>
                <w:lang w:eastAsia="zh-CN"/>
              </w:rPr>
            </w:pPr>
          </w:p>
        </w:tc>
      </w:tr>
    </w:tbl>
    <w:p w14:paraId="20500047" w14:textId="77777777" w:rsidR="004D1635" w:rsidRDefault="004D1635" w:rsidP="004D1635">
      <w:pPr>
        <w:pStyle w:val="TH"/>
        <w:sectPr w:rsidR="004D1635">
          <w:pgSz w:w="11906" w:h="16838"/>
          <w:pgMar w:top="567" w:right="1134" w:bottom="709" w:left="1134" w:header="720" w:footer="720" w:gutter="0"/>
          <w:cols w:space="720"/>
          <w:docGrid w:linePitch="272"/>
        </w:sectPr>
      </w:pPr>
    </w:p>
    <w:p w14:paraId="3827649B" w14:textId="5150778D" w:rsidR="004D1635" w:rsidRDefault="004D1635" w:rsidP="004D1635">
      <w:pPr>
        <w:pStyle w:val="41"/>
      </w:pPr>
      <w:r>
        <w:rPr>
          <w:rFonts w:hint="eastAsia"/>
        </w:rPr>
        <w:t>5.</w:t>
      </w:r>
      <w:r>
        <w:t>37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p>
    <w:p w14:paraId="5A4B6CB8" w14:textId="77777777" w:rsidR="004D1635" w:rsidRDefault="004D1635" w:rsidP="004D1635">
      <w:r>
        <w:t xml:space="preserve">For </w:t>
      </w:r>
      <w:r>
        <w:rPr>
          <w:lang w:eastAsia="zh-CN"/>
        </w:rPr>
        <w:t>CA_n3</w:t>
      </w:r>
      <w:r>
        <w:t>-n7</w:t>
      </w:r>
      <w:r>
        <w:rPr>
          <w:lang w:eastAsia="zh-CN"/>
        </w:rPr>
        <w:t>-</w:t>
      </w:r>
      <w:r>
        <w:rPr>
          <w:rFonts w:hint="eastAsia"/>
          <w:lang w:eastAsia="zh-CN"/>
        </w:rPr>
        <w:t>n</w:t>
      </w:r>
      <w:r>
        <w:rPr>
          <w:lang w:eastAsia="zh-CN"/>
        </w:rPr>
        <w:t>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_3_n</w:t>
      </w:r>
      <w:r>
        <w:t>7-n28 and are given in the tables below.</w:t>
      </w:r>
    </w:p>
    <w:p w14:paraId="1A96A397" w14:textId="37EBBBA4" w:rsidR="004D1635" w:rsidRDefault="004D1635" w:rsidP="004D1635">
      <w:pPr>
        <w:pStyle w:val="TH"/>
        <w:rPr>
          <w:rFonts w:cs="Arial"/>
        </w:rPr>
      </w:pPr>
      <w:r>
        <w:rPr>
          <w:rFonts w:cs="Arial"/>
        </w:rPr>
        <w:t xml:space="preserve">Table </w:t>
      </w:r>
      <w:r>
        <w:rPr>
          <w:rFonts w:cs="Arial" w:hint="eastAsia"/>
        </w:rPr>
        <w:t>5.</w:t>
      </w:r>
      <w:r>
        <w:rPr>
          <w:rFonts w:cs="Arial"/>
        </w:rPr>
        <w:t>37.1.3-1: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D1635" w14:paraId="6ADEF13A" w14:textId="77777777" w:rsidTr="00270EC4">
        <w:trPr>
          <w:jc w:val="center"/>
        </w:trPr>
        <w:tc>
          <w:tcPr>
            <w:tcW w:w="2336" w:type="dxa"/>
            <w:vMerge w:val="restart"/>
            <w:tcBorders>
              <w:top w:val="single" w:sz="4" w:space="0" w:color="auto"/>
              <w:left w:val="single" w:sz="4" w:space="0" w:color="auto"/>
              <w:right w:val="single" w:sz="4" w:space="0" w:color="auto"/>
            </w:tcBorders>
          </w:tcPr>
          <w:p w14:paraId="200E9C0B" w14:textId="77777777" w:rsidR="004D1635" w:rsidRDefault="004D1635" w:rsidP="00270EC4">
            <w:pPr>
              <w:keepNext/>
              <w:keepLines/>
              <w:spacing w:after="0"/>
              <w:jc w:val="center"/>
              <w:rPr>
                <w:rFonts w:ascii="Arial" w:eastAsia="宋体" w:hAnsi="Arial"/>
                <w:b/>
                <w:sz w:val="18"/>
              </w:rPr>
            </w:pPr>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8510B5" w14:textId="77777777" w:rsidR="004D1635" w:rsidRDefault="004D1635" w:rsidP="00270EC4">
            <w:pPr>
              <w:keepNext/>
              <w:keepLines/>
              <w:spacing w:after="0"/>
              <w:jc w:val="center"/>
              <w:rPr>
                <w:rFonts w:ascii="Arial" w:eastAsia="宋体" w:hAnsi="Arial"/>
                <w:b/>
                <w:sz w:val="18"/>
              </w:rPr>
            </w:pPr>
            <w:r w:rsidRPr="00901DE9">
              <w:rPr>
                <w:rFonts w:ascii="Arial" w:eastAsia="宋体" w:hAnsi="Arial"/>
                <w:b/>
                <w:sz w:val="18"/>
              </w:rPr>
              <w:t>ΔT</w:t>
            </w:r>
            <w:r w:rsidRPr="00901DE9">
              <w:rPr>
                <w:rFonts w:ascii="Arial" w:eastAsia="宋体" w:hAnsi="Arial"/>
                <w:b/>
                <w:sz w:val="18"/>
                <w:vertAlign w:val="subscript"/>
              </w:rPr>
              <w:t>IB,c</w:t>
            </w:r>
            <w:r w:rsidRPr="00901DE9">
              <w:rPr>
                <w:rFonts w:ascii="Arial" w:eastAsia="宋体" w:hAnsi="Arial"/>
                <w:b/>
                <w:sz w:val="18"/>
              </w:rPr>
              <w:t xml:space="preserve"> for NR bands (dB)</w:t>
            </w:r>
            <w:r w:rsidRPr="00901DE9">
              <w:rPr>
                <w:rFonts w:ascii="Arial" w:eastAsia="宋体" w:hAnsi="Arial"/>
                <w:b/>
                <w:sz w:val="18"/>
                <w:vertAlign w:val="superscript"/>
              </w:rPr>
              <w:t>8</w:t>
            </w:r>
          </w:p>
        </w:tc>
      </w:tr>
      <w:tr w:rsidR="004D1635" w14:paraId="130286B5" w14:textId="77777777" w:rsidTr="00270EC4">
        <w:trPr>
          <w:jc w:val="center"/>
        </w:trPr>
        <w:tc>
          <w:tcPr>
            <w:tcW w:w="2336" w:type="dxa"/>
            <w:vMerge/>
            <w:tcBorders>
              <w:left w:val="single" w:sz="4" w:space="0" w:color="auto"/>
              <w:bottom w:val="single" w:sz="4" w:space="0" w:color="auto"/>
              <w:right w:val="single" w:sz="4" w:space="0" w:color="auto"/>
            </w:tcBorders>
          </w:tcPr>
          <w:p w14:paraId="05D9397B" w14:textId="77777777" w:rsidR="004D1635" w:rsidRDefault="004D1635" w:rsidP="00270EC4">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7EDD73" w14:textId="77777777" w:rsidR="004D1635" w:rsidRDefault="004D1635" w:rsidP="00270EC4">
            <w:pPr>
              <w:keepNext/>
              <w:keepLines/>
              <w:spacing w:after="0"/>
              <w:jc w:val="center"/>
              <w:rPr>
                <w:rFonts w:ascii="Arial" w:eastAsia="宋体" w:hAnsi="Arial"/>
                <w:b/>
                <w:sz w:val="18"/>
              </w:rPr>
            </w:pPr>
            <w:r w:rsidRPr="00901DE9">
              <w:rPr>
                <w:rFonts w:ascii="Arial" w:eastAsia="宋体" w:hAnsi="Arial"/>
                <w:b/>
                <w:sz w:val="18"/>
              </w:rPr>
              <w:t>Component band in order of bands in configuration</w:t>
            </w:r>
            <w:r w:rsidRPr="00901DE9">
              <w:rPr>
                <w:rFonts w:ascii="Arial" w:eastAsia="宋体" w:hAnsi="Arial"/>
                <w:b/>
                <w:sz w:val="18"/>
                <w:vertAlign w:val="superscript"/>
              </w:rPr>
              <w:t>9</w:t>
            </w:r>
          </w:p>
        </w:tc>
      </w:tr>
      <w:tr w:rsidR="004D1635" w14:paraId="7C6516F5" w14:textId="77777777" w:rsidTr="00270EC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68007" w14:textId="77777777" w:rsidR="004D1635" w:rsidRDefault="004D1635" w:rsidP="00270EC4">
            <w:pPr>
              <w:keepNext/>
              <w:keepLines/>
              <w:spacing w:after="0"/>
              <w:jc w:val="center"/>
              <w:rPr>
                <w:rFonts w:ascii="Arial" w:eastAsia="宋体"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259A882D" w14:textId="77777777" w:rsidR="004D1635" w:rsidRPr="00CC7DF2" w:rsidRDefault="004D1635" w:rsidP="00270EC4">
            <w:pPr>
              <w:keepNext/>
              <w:keepLines/>
              <w:spacing w:after="0"/>
              <w:jc w:val="center"/>
              <w:rPr>
                <w:rFonts w:ascii="Arial" w:eastAsia="等线" w:hAnsi="Arial"/>
                <w:sz w:val="18"/>
                <w:lang w:val="sv-SE" w:eastAsia="zh-CN"/>
              </w:rPr>
            </w:pPr>
            <w:r w:rsidRPr="00CC7DF2">
              <w:rPr>
                <w:rFonts w:ascii="Arial" w:eastAsia="等线"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66F4F3" w14:textId="77777777" w:rsidR="004D1635" w:rsidRDefault="004D1635" w:rsidP="00270EC4">
            <w:pPr>
              <w:keepNext/>
              <w:keepLines/>
              <w:spacing w:after="0"/>
              <w:jc w:val="center"/>
              <w:rPr>
                <w:rFonts w:ascii="Arial" w:eastAsia="宋体"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CFD681" w14:textId="77777777" w:rsidR="004D1635" w:rsidRDefault="004D1635" w:rsidP="00270EC4">
            <w:pPr>
              <w:keepNext/>
              <w:keepLines/>
              <w:spacing w:after="0"/>
              <w:jc w:val="center"/>
              <w:rPr>
                <w:rFonts w:ascii="Arial" w:eastAsia="宋体" w:hAnsi="Arial"/>
                <w:sz w:val="18"/>
                <w:lang w:val="en-US" w:eastAsia="zh-CN"/>
              </w:rPr>
            </w:pPr>
            <w:r>
              <w:rPr>
                <w:rFonts w:cs="Arial"/>
              </w:rPr>
              <w:t>-</w:t>
            </w:r>
          </w:p>
        </w:tc>
      </w:tr>
      <w:tr w:rsidR="004D1635" w14:paraId="57D8773C" w14:textId="77777777" w:rsidTr="00270EC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D2EBE32" w14:textId="77777777" w:rsidR="004D1635" w:rsidRPr="00901DE9" w:rsidRDefault="004D1635" w:rsidP="00270EC4">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543747C" w14:textId="77777777" w:rsidR="004D1635" w:rsidRDefault="004D1635" w:rsidP="00270EC4">
            <w:pPr>
              <w:keepNext/>
              <w:keepLines/>
              <w:spacing w:after="0"/>
              <w:ind w:left="851" w:hanging="851"/>
              <w:rPr>
                <w:rFonts w:ascii="Arial" w:eastAsia="宋体" w:hAnsi="Arial"/>
                <w:sz w:val="18"/>
                <w:lang w:val="en-US" w:eastAsia="zh-CN"/>
              </w:rPr>
            </w:pPr>
            <w:r w:rsidRPr="006C36CE">
              <w:rPr>
                <w:rFonts w:ascii="Arial" w:eastAsia="等线" w:hAnsi="Arial"/>
                <w:sz w:val="18"/>
              </w:rPr>
              <w:t xml:space="preserve">NOTE </w:t>
            </w:r>
            <w:r>
              <w:rPr>
                <w:rFonts w:ascii="Arial" w:eastAsia="等线" w:hAnsi="Arial"/>
                <w:sz w:val="18"/>
              </w:rPr>
              <w:t>9</w:t>
            </w:r>
            <w:r w:rsidRPr="00901DE9">
              <w:rPr>
                <w:rFonts w:ascii="Arial" w:eastAsia="等线" w:hAnsi="Arial"/>
                <w:sz w:val="18"/>
              </w:rPr>
              <w:t>:</w:t>
            </w:r>
            <w:r w:rsidRPr="00901DE9">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901DE9">
              <w:rPr>
                <w:rFonts w:ascii="Arial" w:eastAsia="等线" w:hAnsi="Arial"/>
                <w:sz w:val="18"/>
              </w:rPr>
              <w:t xml:space="preserve"> the band order from left to right is n1</w:t>
            </w:r>
            <w:r>
              <w:rPr>
                <w:rFonts w:ascii="Arial" w:eastAsia="等线" w:hAnsi="Arial"/>
                <w:sz w:val="18"/>
              </w:rPr>
              <w:t>, n3</w:t>
            </w:r>
            <w:r w:rsidRPr="00901DE9">
              <w:rPr>
                <w:rFonts w:ascii="Arial" w:eastAsia="等线" w:hAnsi="Arial"/>
                <w:sz w:val="18"/>
              </w:rPr>
              <w:t xml:space="preserve"> and n</w:t>
            </w:r>
            <w:r>
              <w:rPr>
                <w:rFonts w:ascii="Arial" w:eastAsia="等线" w:hAnsi="Arial"/>
                <w:sz w:val="18"/>
              </w:rPr>
              <w:t>5</w:t>
            </w:r>
            <w:r w:rsidRPr="00901DE9">
              <w:rPr>
                <w:rFonts w:ascii="Arial" w:eastAsia="等线" w:hAnsi="Arial"/>
                <w:sz w:val="18"/>
              </w:rPr>
              <w:t>.</w:t>
            </w:r>
          </w:p>
        </w:tc>
      </w:tr>
    </w:tbl>
    <w:p w14:paraId="26632FDC" w14:textId="77777777" w:rsidR="004D1635" w:rsidRDefault="004D1635" w:rsidP="004D1635">
      <w:pPr>
        <w:rPr>
          <w:lang w:eastAsia="ko-KR"/>
        </w:rPr>
      </w:pPr>
    </w:p>
    <w:p w14:paraId="462FD673" w14:textId="46C89BDC" w:rsidR="004D1635" w:rsidRDefault="004D1635" w:rsidP="004D1635">
      <w:pPr>
        <w:pStyle w:val="TH"/>
      </w:pPr>
      <w:r>
        <w:rPr>
          <w:rFonts w:cs="Arial"/>
        </w:rPr>
        <w:t>Table 5.37.1.3-2: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D1635" w:rsidRPr="00F92868" w14:paraId="5A9E34AE" w14:textId="77777777" w:rsidTr="00270EC4">
        <w:trPr>
          <w:trHeight w:val="187"/>
          <w:jc w:val="center"/>
        </w:trPr>
        <w:tc>
          <w:tcPr>
            <w:tcW w:w="1594" w:type="dxa"/>
            <w:vMerge w:val="restart"/>
          </w:tcPr>
          <w:p w14:paraId="3442D737" w14:textId="77777777" w:rsidR="004D1635" w:rsidRPr="00F92868" w:rsidRDefault="004D1635" w:rsidP="00270EC4">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03471FDE" w14:textId="77777777" w:rsidR="004D1635" w:rsidRPr="00F92868" w:rsidRDefault="004D1635" w:rsidP="00270EC4">
            <w:pPr>
              <w:keepNext/>
              <w:keepLines/>
              <w:spacing w:after="0"/>
              <w:jc w:val="center"/>
              <w:rPr>
                <w:rFonts w:ascii="Arial" w:eastAsia="等线" w:hAnsi="Arial"/>
                <w:b/>
                <w:sz w:val="18"/>
              </w:rPr>
            </w:pPr>
            <w:r w:rsidRPr="00901DE9">
              <w:rPr>
                <w:rFonts w:ascii="Arial" w:eastAsia="等线" w:hAnsi="Arial"/>
                <w:b/>
                <w:sz w:val="18"/>
              </w:rPr>
              <w:t>ΔR</w:t>
            </w:r>
            <w:r w:rsidRPr="00901DE9">
              <w:rPr>
                <w:rFonts w:ascii="Arial" w:eastAsia="等线" w:hAnsi="Arial"/>
                <w:b/>
                <w:sz w:val="18"/>
                <w:vertAlign w:val="subscript"/>
              </w:rPr>
              <w:t>IB,c</w:t>
            </w:r>
            <w:r w:rsidRPr="00901DE9">
              <w:rPr>
                <w:rFonts w:ascii="Arial" w:eastAsia="等线" w:hAnsi="Arial"/>
                <w:b/>
                <w:sz w:val="18"/>
              </w:rPr>
              <w:t xml:space="preserve"> for NR bands (dB)</w:t>
            </w:r>
            <w:r w:rsidRPr="00901DE9">
              <w:rPr>
                <w:rFonts w:ascii="Arial" w:eastAsia="等线" w:hAnsi="Arial"/>
                <w:b/>
                <w:sz w:val="18"/>
                <w:vertAlign w:val="superscript"/>
              </w:rPr>
              <w:t>9</w:t>
            </w:r>
          </w:p>
        </w:tc>
      </w:tr>
      <w:tr w:rsidR="004D1635" w:rsidRPr="00F92868" w14:paraId="5CA4EA16" w14:textId="77777777" w:rsidTr="00270EC4">
        <w:trPr>
          <w:trHeight w:val="187"/>
          <w:jc w:val="center"/>
        </w:trPr>
        <w:tc>
          <w:tcPr>
            <w:tcW w:w="1594" w:type="dxa"/>
            <w:vMerge/>
            <w:tcBorders>
              <w:bottom w:val="single" w:sz="4" w:space="0" w:color="auto"/>
            </w:tcBorders>
          </w:tcPr>
          <w:p w14:paraId="0257D76D" w14:textId="77777777" w:rsidR="004D1635" w:rsidRPr="00F92868" w:rsidRDefault="004D1635" w:rsidP="00270EC4">
            <w:pPr>
              <w:keepNext/>
              <w:keepLines/>
              <w:spacing w:after="0"/>
              <w:jc w:val="center"/>
              <w:rPr>
                <w:rFonts w:ascii="Arial" w:eastAsia="等线" w:hAnsi="Arial"/>
                <w:b/>
                <w:sz w:val="18"/>
              </w:rPr>
            </w:pPr>
          </w:p>
        </w:tc>
        <w:tc>
          <w:tcPr>
            <w:tcW w:w="5845" w:type="dxa"/>
            <w:gridSpan w:val="3"/>
            <w:vAlign w:val="center"/>
          </w:tcPr>
          <w:p w14:paraId="7EF01D67" w14:textId="77777777" w:rsidR="004D1635" w:rsidRPr="00F92868" w:rsidRDefault="004D1635" w:rsidP="00270EC4">
            <w:pPr>
              <w:keepNext/>
              <w:keepLines/>
              <w:spacing w:after="0"/>
              <w:jc w:val="center"/>
              <w:rPr>
                <w:rFonts w:ascii="Arial" w:eastAsia="等线" w:hAnsi="Arial"/>
                <w:b/>
                <w:sz w:val="18"/>
              </w:rPr>
            </w:pPr>
            <w:r w:rsidRPr="00901DE9">
              <w:rPr>
                <w:rFonts w:ascii="Arial" w:eastAsia="等线" w:hAnsi="Arial"/>
                <w:b/>
                <w:sz w:val="18"/>
              </w:rPr>
              <w:t>Component band in order of bands in configuration</w:t>
            </w:r>
            <w:r w:rsidRPr="00901DE9">
              <w:rPr>
                <w:rFonts w:ascii="Arial" w:eastAsia="等线" w:hAnsi="Arial"/>
                <w:b/>
                <w:sz w:val="18"/>
                <w:vertAlign w:val="superscript"/>
              </w:rPr>
              <w:t>10</w:t>
            </w:r>
          </w:p>
        </w:tc>
      </w:tr>
      <w:tr w:rsidR="004D1635" w:rsidRPr="00F92868" w14:paraId="392076A3" w14:textId="77777777" w:rsidTr="00270EC4">
        <w:trPr>
          <w:trHeight w:val="187"/>
          <w:jc w:val="center"/>
        </w:trPr>
        <w:tc>
          <w:tcPr>
            <w:tcW w:w="1594" w:type="dxa"/>
            <w:shd w:val="clear" w:color="auto" w:fill="auto"/>
          </w:tcPr>
          <w:p w14:paraId="3DB52D87" w14:textId="77777777" w:rsidR="004D1635" w:rsidRPr="00F92868" w:rsidRDefault="004D1635" w:rsidP="00270EC4">
            <w:pPr>
              <w:keepNext/>
              <w:keepLines/>
              <w:spacing w:after="0"/>
              <w:jc w:val="center"/>
              <w:rPr>
                <w:rFonts w:ascii="Arial" w:eastAsia="等线" w:hAnsi="Arial"/>
                <w:sz w:val="18"/>
              </w:rPr>
            </w:pPr>
            <w:r>
              <w:rPr>
                <w:rFonts w:ascii="Arial" w:eastAsia="等线" w:hAnsi="Arial"/>
                <w:sz w:val="18"/>
                <w:lang w:eastAsia="zh-CN"/>
              </w:rPr>
              <w:t>CA</w:t>
            </w:r>
            <w:r>
              <w:rPr>
                <w:rFonts w:ascii="Arial" w:eastAsia="等线" w:hAnsi="Arial"/>
                <w:sz w:val="18"/>
              </w:rPr>
              <w:t>_</w:t>
            </w:r>
            <w:r>
              <w:rPr>
                <w:rFonts w:ascii="Arial" w:eastAsia="等线" w:hAnsi="Arial"/>
                <w:sz w:val="18"/>
                <w:lang w:eastAsia="zh-CN"/>
              </w:rPr>
              <w:t>n3</w:t>
            </w:r>
            <w:r>
              <w:rPr>
                <w:rFonts w:ascii="Arial" w:eastAsia="等线" w:hAnsi="Arial"/>
                <w:sz w:val="18"/>
                <w:lang w:val="sv-SE" w:eastAsia="ja-JP"/>
              </w:rPr>
              <w:t>-</w:t>
            </w:r>
            <w:r>
              <w:rPr>
                <w:rFonts w:ascii="Arial" w:eastAsia="等线" w:hAnsi="Arial"/>
                <w:sz w:val="18"/>
                <w:lang w:val="en-US" w:eastAsia="zh-CN"/>
              </w:rPr>
              <w:t>n7</w:t>
            </w:r>
            <w:r>
              <w:rPr>
                <w:rFonts w:ascii="Arial" w:eastAsia="等线" w:hAnsi="Arial"/>
                <w:sz w:val="18"/>
                <w:lang w:val="sv-SE" w:eastAsia="zh-CN"/>
              </w:rPr>
              <w:t>-n67</w:t>
            </w:r>
          </w:p>
        </w:tc>
        <w:tc>
          <w:tcPr>
            <w:tcW w:w="1948" w:type="dxa"/>
            <w:vAlign w:val="center"/>
          </w:tcPr>
          <w:p w14:paraId="6AA05E38" w14:textId="77777777" w:rsidR="004D1635" w:rsidRPr="00405830" w:rsidRDefault="004D1635" w:rsidP="00270EC4">
            <w:pPr>
              <w:keepNext/>
              <w:keepLines/>
              <w:spacing w:after="0"/>
              <w:jc w:val="center"/>
              <w:rPr>
                <w:rFonts w:ascii="Arial" w:eastAsia="等线" w:hAnsi="Arial"/>
                <w:color w:val="000000"/>
                <w:sz w:val="18"/>
                <w:lang w:val="en-US" w:eastAsia="zh-CN"/>
              </w:rPr>
            </w:pPr>
            <w:r w:rsidRPr="00405830">
              <w:rPr>
                <w:rFonts w:ascii="Arial" w:eastAsia="等线" w:hAnsi="Arial"/>
                <w:color w:val="000000"/>
                <w:sz w:val="18"/>
                <w:lang w:val="en-US" w:eastAsia="zh-CN"/>
              </w:rPr>
              <w:t>-</w:t>
            </w:r>
          </w:p>
        </w:tc>
        <w:tc>
          <w:tcPr>
            <w:tcW w:w="1948" w:type="dxa"/>
            <w:vAlign w:val="center"/>
          </w:tcPr>
          <w:p w14:paraId="254B83CE" w14:textId="77777777" w:rsidR="004D1635" w:rsidRPr="00405830" w:rsidRDefault="004D1635" w:rsidP="00270EC4">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c>
          <w:tcPr>
            <w:tcW w:w="1949" w:type="dxa"/>
            <w:vAlign w:val="center"/>
          </w:tcPr>
          <w:p w14:paraId="5D0C3A2B" w14:textId="77777777" w:rsidR="004D1635" w:rsidRPr="00405830" w:rsidRDefault="004D1635" w:rsidP="00270EC4">
            <w:pPr>
              <w:keepNext/>
              <w:keepLines/>
              <w:spacing w:after="0"/>
              <w:jc w:val="center"/>
              <w:rPr>
                <w:rFonts w:ascii="Arial" w:eastAsia="等线" w:hAnsi="Arial"/>
                <w:color w:val="000000"/>
                <w:sz w:val="18"/>
                <w:lang w:val="en-US" w:eastAsia="zh-CN"/>
              </w:rPr>
            </w:pPr>
            <w:r w:rsidRPr="00405830">
              <w:rPr>
                <w:rFonts w:ascii="Arial" w:eastAsia="等线" w:hAnsi="Arial" w:hint="eastAsia"/>
                <w:color w:val="000000"/>
                <w:sz w:val="18"/>
                <w:lang w:val="en-US" w:eastAsia="zh-CN"/>
              </w:rPr>
              <w:t>-</w:t>
            </w:r>
          </w:p>
        </w:tc>
      </w:tr>
      <w:tr w:rsidR="004D1635" w:rsidRPr="00F92868" w14:paraId="213E8309" w14:textId="77777777" w:rsidTr="00270EC4">
        <w:trPr>
          <w:trHeight w:val="187"/>
          <w:jc w:val="center"/>
        </w:trPr>
        <w:tc>
          <w:tcPr>
            <w:tcW w:w="7439" w:type="dxa"/>
            <w:gridSpan w:val="4"/>
            <w:tcBorders>
              <w:bottom w:val="single" w:sz="4" w:space="0" w:color="auto"/>
            </w:tcBorders>
            <w:shd w:val="clear" w:color="auto" w:fill="auto"/>
          </w:tcPr>
          <w:p w14:paraId="2D741E16" w14:textId="77777777" w:rsidR="004D1635" w:rsidRPr="00901DE9" w:rsidRDefault="004D1635" w:rsidP="00270EC4">
            <w:pPr>
              <w:keepLines/>
              <w:spacing w:after="0"/>
              <w:ind w:left="870" w:hanging="870"/>
              <w:rPr>
                <w:rFonts w:eastAsia="等线" w:cs="Arial"/>
                <w:lang w:eastAsia="ja-JP"/>
              </w:rPr>
            </w:pPr>
            <w:r w:rsidRPr="00901DE9">
              <w:rPr>
                <w:rFonts w:ascii="Arial" w:eastAsia="等线" w:hAnsi="Arial" w:cs="Arial"/>
                <w:sz w:val="18"/>
                <w:lang w:eastAsia="ja-JP"/>
              </w:rPr>
              <w:t>NOTE 9:</w:t>
            </w:r>
            <w:r w:rsidRPr="00901DE9">
              <w:rPr>
                <w:rFonts w:ascii="Arial" w:eastAsia="等线" w:hAnsi="Arial" w:cs="Arial"/>
                <w:sz w:val="18"/>
                <w:lang w:eastAsia="ja-JP"/>
              </w:rPr>
              <w:tab/>
              <w:t xml:space="preserve"> “-” denotes ΔR</w:t>
            </w:r>
            <w:r w:rsidRPr="00901DE9">
              <w:rPr>
                <w:rFonts w:ascii="Arial" w:eastAsia="等线" w:hAnsi="Arial" w:cs="Arial"/>
                <w:sz w:val="18"/>
                <w:vertAlign w:val="subscript"/>
                <w:lang w:eastAsia="ja-JP"/>
              </w:rPr>
              <w:t>IB,c</w:t>
            </w:r>
            <w:r w:rsidRPr="00901DE9">
              <w:rPr>
                <w:rFonts w:ascii="Arial" w:eastAsia="等线" w:hAnsi="Arial" w:cs="Arial"/>
                <w:sz w:val="18"/>
                <w:lang w:eastAsia="ja-JP"/>
              </w:rPr>
              <w:t xml:space="preserve"> = 0.</w:t>
            </w:r>
          </w:p>
          <w:p w14:paraId="5AB307C9" w14:textId="77777777" w:rsidR="004D1635" w:rsidRDefault="004D1635" w:rsidP="00270EC4">
            <w:pPr>
              <w:keepLines/>
              <w:spacing w:after="0"/>
              <w:ind w:left="870" w:hanging="870"/>
              <w:rPr>
                <w:rFonts w:ascii="Arial" w:eastAsia="等线" w:hAnsi="Arial"/>
                <w:color w:val="000000"/>
                <w:sz w:val="18"/>
                <w:lang w:val="en-US" w:eastAsia="zh-CN"/>
              </w:rPr>
            </w:pPr>
            <w:r w:rsidRPr="00901DE9">
              <w:rPr>
                <w:rFonts w:ascii="Arial" w:eastAsia="等线" w:hAnsi="Arial" w:cs="Arial"/>
                <w:sz w:val="18"/>
                <w:lang w:eastAsia="ja-JP"/>
              </w:rPr>
              <w:t>NOTE 10:</w:t>
            </w:r>
            <w:r w:rsidRPr="00901DE9">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901DE9">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901DE9">
              <w:rPr>
                <w:rFonts w:ascii="Arial" w:eastAsia="等线" w:hAnsi="Arial" w:cs="Arial"/>
                <w:sz w:val="18"/>
                <w:lang w:eastAsia="ja-JP"/>
              </w:rPr>
              <w:t>.</w:t>
            </w:r>
          </w:p>
        </w:tc>
      </w:tr>
    </w:tbl>
    <w:p w14:paraId="7635C203" w14:textId="77777777" w:rsidR="004D1635" w:rsidRDefault="004D1635" w:rsidP="004D1635">
      <w:bookmarkStart w:id="380" w:name="_Toc120865736"/>
    </w:p>
    <w:p w14:paraId="0760F3D1" w14:textId="344341AA" w:rsidR="004D1635" w:rsidRPr="00A20126" w:rsidRDefault="004D1635" w:rsidP="004D1635">
      <w:pPr>
        <w:pStyle w:val="31"/>
      </w:pPr>
      <w:r>
        <w:t>5.37.2</w:t>
      </w:r>
      <w:r>
        <w:tab/>
      </w:r>
      <w:r w:rsidRPr="00A20126">
        <w:t>Specific for 2 bands UL CA</w:t>
      </w:r>
      <w:bookmarkEnd w:id="380"/>
    </w:p>
    <w:p w14:paraId="2D763CD1" w14:textId="628D2C62" w:rsidR="004D1635" w:rsidRPr="00A20126" w:rsidRDefault="004D1635" w:rsidP="004D1635">
      <w:pPr>
        <w:pStyle w:val="41"/>
      </w:pPr>
      <w:bookmarkStart w:id="381" w:name="_Toc120865737"/>
      <w:r>
        <w:rPr>
          <w:rFonts w:hint="eastAsia"/>
        </w:rPr>
        <w:t>5.</w:t>
      </w:r>
      <w:r>
        <w:t>37</w:t>
      </w:r>
      <w:r>
        <w:rPr>
          <w:rFonts w:hint="eastAsia"/>
        </w:rPr>
        <w:t>.2</w:t>
      </w:r>
      <w:r>
        <w:t>.1</w:t>
      </w:r>
      <w:r>
        <w:tab/>
      </w:r>
      <w:r>
        <w:rPr>
          <w:rFonts w:hint="eastAsia"/>
        </w:rPr>
        <w:t>UE co-existence studies</w:t>
      </w:r>
      <w:bookmarkEnd w:id="381"/>
    </w:p>
    <w:p w14:paraId="2C07F7FE" w14:textId="77777777" w:rsidR="004D1635" w:rsidRDefault="004D1635" w:rsidP="004D1635">
      <w:pPr>
        <w:pStyle w:val="Guidance"/>
        <w:rPr>
          <w:rFonts w:eastAsia="宋体"/>
          <w:i w:val="0"/>
          <w:color w:val="auto"/>
          <w:szCs w:val="22"/>
          <w:lang w:val="en-US" w:eastAsia="zh-CN"/>
        </w:rPr>
      </w:pPr>
      <w:r>
        <w:rPr>
          <w:rFonts w:eastAsia="宋体"/>
          <w:i w:val="0"/>
          <w:color w:val="auto"/>
          <w:szCs w:val="22"/>
          <w:lang w:val="en-US" w:eastAsia="zh-CN"/>
        </w:rPr>
        <w:t>UL n3-n7 gives IMD2 into DL n67.</w:t>
      </w:r>
    </w:p>
    <w:p w14:paraId="48C18B7D" w14:textId="4386C683" w:rsidR="004D1635" w:rsidRPr="00A20126" w:rsidRDefault="004D1635" w:rsidP="004D1635">
      <w:pPr>
        <w:pStyle w:val="41"/>
      </w:pPr>
      <w:bookmarkStart w:id="382" w:name="_Toc120865738"/>
      <w:r>
        <w:rPr>
          <w:rFonts w:hint="eastAsia"/>
        </w:rPr>
        <w:t>5.</w:t>
      </w:r>
      <w:r>
        <w:t>37</w:t>
      </w:r>
      <w:r>
        <w:rPr>
          <w:rFonts w:hint="eastAsia"/>
        </w:rPr>
        <w:t>.2</w:t>
      </w:r>
      <w:r w:rsidRPr="00A20126">
        <w:t>.2</w:t>
      </w:r>
      <w:r w:rsidRPr="00A20126">
        <w:tab/>
        <w:t>REFSENS requirements</w:t>
      </w:r>
      <w:bookmarkEnd w:id="382"/>
    </w:p>
    <w:p w14:paraId="44110770" w14:textId="77777777" w:rsidR="004D1635" w:rsidRDefault="004D1635" w:rsidP="004D1635">
      <w:r>
        <w:t>Based on the co-existence studies there is a need to define MSD values. MSD value from CA_n3-n7-n28 is reused.</w:t>
      </w:r>
    </w:p>
    <w:p w14:paraId="5C572309" w14:textId="22A869A0" w:rsidR="004D1635" w:rsidRDefault="004D1635" w:rsidP="004D1635">
      <w:pPr>
        <w:pStyle w:val="TH"/>
        <w:rPr>
          <w:rFonts w:cs="Arial"/>
        </w:rPr>
      </w:pPr>
      <w:r>
        <w:rPr>
          <w:rFonts w:cs="Arial"/>
        </w:rPr>
        <w:t>Table 5.37.2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D1635" w14:paraId="4BFBBAD9" w14:textId="77777777" w:rsidTr="00270EC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7F7D3" w14:textId="77777777" w:rsidR="004D1635" w:rsidRDefault="004D1635" w:rsidP="00270EC4">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1B0E2C" w14:textId="77777777" w:rsidR="004D1635" w:rsidRDefault="004D1635" w:rsidP="00270EC4">
            <w:pPr>
              <w:pStyle w:val="TAH"/>
            </w:pPr>
            <w:r>
              <w:t>Source of IMD</w:t>
            </w:r>
          </w:p>
        </w:tc>
      </w:tr>
      <w:tr w:rsidR="004D1635" w14:paraId="574D3CAC" w14:textId="77777777" w:rsidTr="00270EC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3C0342" w14:textId="77777777" w:rsidR="004D1635" w:rsidRDefault="004D1635" w:rsidP="00270EC4">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55A816" w14:textId="77777777" w:rsidR="004D1635" w:rsidRDefault="004D1635" w:rsidP="00270EC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11E14CD" w14:textId="77777777" w:rsidR="004D1635" w:rsidRDefault="004D1635" w:rsidP="00270EC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110140" w14:textId="77777777" w:rsidR="004D1635" w:rsidRDefault="004D1635" w:rsidP="00270EC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69B104" w14:textId="77777777" w:rsidR="004D1635" w:rsidRDefault="004D1635" w:rsidP="00270EC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B8CC35" w14:textId="77777777" w:rsidR="004D1635" w:rsidRDefault="004D1635" w:rsidP="00270EC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A7EDA5B" w14:textId="77777777" w:rsidR="004D1635" w:rsidRDefault="004D1635" w:rsidP="00270EC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F8BAB5F" w14:textId="77777777" w:rsidR="004D1635" w:rsidRDefault="004D1635" w:rsidP="00270EC4">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3A654E" w14:textId="77777777" w:rsidR="004D1635" w:rsidRDefault="004D1635" w:rsidP="00270EC4">
            <w:pPr>
              <w:pStyle w:val="TAH"/>
            </w:pPr>
          </w:p>
        </w:tc>
      </w:tr>
      <w:tr w:rsidR="004D1635" w14:paraId="583746F4" w14:textId="77777777" w:rsidTr="00270EC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D7C6F" w14:textId="77777777" w:rsidR="004D1635" w:rsidRDefault="004D1635" w:rsidP="00270EC4">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14:paraId="0B3B8206" w14:textId="77777777" w:rsidR="004D1635" w:rsidRDefault="004D1635" w:rsidP="00270EC4">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4F7CF8A" w14:textId="77777777" w:rsidR="004D1635" w:rsidRDefault="004D1635" w:rsidP="00270EC4">
            <w:pPr>
              <w:pStyle w:val="TAC"/>
              <w:rPr>
                <w:lang w:val="en-US" w:eastAsia="ko-KR"/>
              </w:rPr>
            </w:pPr>
            <w:r w:rsidRPr="001D386E">
              <w:rPr>
                <w:rFonts w:cs="Arial" w:hint="eastAsia"/>
                <w:lang w:val="en-US"/>
              </w:rPr>
              <w:t>17</w:t>
            </w:r>
            <w:r>
              <w:rPr>
                <w:rFonts w:cs="Arial"/>
                <w:lang w:val="en-US"/>
              </w:rPr>
              <w:t>70</w:t>
            </w:r>
          </w:p>
        </w:tc>
        <w:tc>
          <w:tcPr>
            <w:tcW w:w="964" w:type="dxa"/>
            <w:tcBorders>
              <w:top w:val="single" w:sz="4" w:space="0" w:color="auto"/>
              <w:left w:val="single" w:sz="4" w:space="0" w:color="auto"/>
              <w:right w:val="single" w:sz="4" w:space="0" w:color="auto"/>
            </w:tcBorders>
          </w:tcPr>
          <w:p w14:paraId="31E18CD1" w14:textId="77777777" w:rsidR="004D1635" w:rsidRDefault="004D1635" w:rsidP="00270EC4">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34E403CB" w14:textId="77777777" w:rsidR="004D1635" w:rsidRDefault="004D1635" w:rsidP="00270EC4">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A7262BB" w14:textId="77777777" w:rsidR="004D1635" w:rsidRDefault="004D1635" w:rsidP="00270EC4">
            <w:pPr>
              <w:pStyle w:val="TAC"/>
              <w:rPr>
                <w:lang w:val="en-US" w:eastAsia="ko-KR"/>
              </w:rPr>
            </w:pPr>
            <w:r w:rsidRPr="001D386E">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01426D90" w14:textId="77777777" w:rsidR="004D1635" w:rsidRDefault="004D1635" w:rsidP="00270EC4">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C71E7AE" w14:textId="77777777" w:rsidR="004D1635" w:rsidRDefault="004D1635" w:rsidP="00270EC4">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D1EB28" w14:textId="77777777" w:rsidR="004D1635" w:rsidRDefault="004D1635" w:rsidP="00270EC4">
            <w:pPr>
              <w:pStyle w:val="TAC"/>
            </w:pPr>
            <w:r>
              <w:rPr>
                <w:lang w:val="en-US" w:eastAsia="zh-CN"/>
              </w:rPr>
              <w:t>N/A</w:t>
            </w:r>
          </w:p>
        </w:tc>
      </w:tr>
      <w:tr w:rsidR="004D1635" w14:paraId="605EC1FC" w14:textId="77777777" w:rsidTr="00270EC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9EE48" w14:textId="77777777" w:rsidR="004D1635" w:rsidRDefault="004D1635" w:rsidP="00270EC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2732B9" w14:textId="77777777" w:rsidR="004D1635" w:rsidRPr="00390D4C" w:rsidRDefault="004D1635" w:rsidP="00270EC4">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7D1B2A1" w14:textId="77777777" w:rsidR="004D1635" w:rsidRDefault="004D1635" w:rsidP="00270EC4">
            <w:pPr>
              <w:pStyle w:val="TAC"/>
              <w:rPr>
                <w:lang w:val="en-US" w:eastAsia="ko-KR"/>
              </w:rPr>
            </w:pPr>
            <w:r>
              <w:rPr>
                <w:rFonts w:cs="Arial"/>
                <w:lang w:val="en-US"/>
              </w:rPr>
              <w:t>2520</w:t>
            </w:r>
          </w:p>
        </w:tc>
        <w:tc>
          <w:tcPr>
            <w:tcW w:w="964" w:type="dxa"/>
            <w:tcBorders>
              <w:top w:val="single" w:sz="4" w:space="0" w:color="auto"/>
              <w:left w:val="single" w:sz="4" w:space="0" w:color="auto"/>
              <w:right w:val="single" w:sz="4" w:space="0" w:color="auto"/>
            </w:tcBorders>
          </w:tcPr>
          <w:p w14:paraId="42BEB902" w14:textId="77777777" w:rsidR="004D1635" w:rsidRDefault="004D1635" w:rsidP="00270EC4">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9CC5892" w14:textId="77777777" w:rsidR="004D1635" w:rsidRDefault="004D1635" w:rsidP="00270EC4">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1F6EA086" w14:textId="77777777" w:rsidR="004D1635" w:rsidRDefault="004D1635" w:rsidP="00270EC4">
            <w:pPr>
              <w:pStyle w:val="TAC"/>
              <w:rPr>
                <w:lang w:val="en-US" w:eastAsia="ko-KR"/>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210F318" w14:textId="77777777" w:rsidR="004D1635" w:rsidRDefault="004D1635" w:rsidP="00270EC4">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F4AC553" w14:textId="77777777" w:rsidR="004D1635" w:rsidRDefault="004D1635" w:rsidP="00270EC4">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80C051" w14:textId="77777777" w:rsidR="004D1635" w:rsidRDefault="004D1635" w:rsidP="00270EC4">
            <w:pPr>
              <w:pStyle w:val="TAC"/>
            </w:pPr>
            <w:r>
              <w:rPr>
                <w:lang w:val="en-US" w:eastAsia="zh-CN"/>
              </w:rPr>
              <w:t>N/A</w:t>
            </w:r>
          </w:p>
        </w:tc>
      </w:tr>
      <w:tr w:rsidR="004D1635" w14:paraId="732F1EDB" w14:textId="77777777" w:rsidTr="00270EC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4C33B" w14:textId="77777777" w:rsidR="004D1635" w:rsidRDefault="004D1635" w:rsidP="00270EC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026A61" w14:textId="77777777" w:rsidR="004D1635" w:rsidRDefault="004D1635" w:rsidP="00270EC4">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7CAB4" w14:textId="77777777" w:rsidR="004D1635" w:rsidRDefault="004D1635" w:rsidP="00270EC4">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37E82F76" w14:textId="77777777" w:rsidR="004D1635" w:rsidRDefault="004D1635" w:rsidP="00270EC4">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61719410" w14:textId="77777777" w:rsidR="004D1635" w:rsidRDefault="004D1635" w:rsidP="00270EC4">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D4A0D9E" w14:textId="77777777" w:rsidR="004D1635" w:rsidRDefault="004D1635" w:rsidP="00270EC4">
            <w:pPr>
              <w:pStyle w:val="TAC"/>
              <w:rPr>
                <w:lang w:val="en-US" w:eastAsia="ko-KR"/>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CF93E23" w14:textId="77777777" w:rsidR="004D1635" w:rsidRDefault="004D1635" w:rsidP="00270EC4">
            <w:pPr>
              <w:pStyle w:val="TAC"/>
            </w:pPr>
            <w:r>
              <w:rPr>
                <w:rFonts w:cs="Arial"/>
                <w:lang w:val="en-US"/>
              </w:rPr>
              <w:t>20</w:t>
            </w:r>
          </w:p>
        </w:tc>
        <w:tc>
          <w:tcPr>
            <w:tcW w:w="828" w:type="dxa"/>
            <w:tcBorders>
              <w:top w:val="single" w:sz="4" w:space="0" w:color="auto"/>
              <w:left w:val="single" w:sz="4" w:space="0" w:color="auto"/>
              <w:right w:val="single" w:sz="4" w:space="0" w:color="auto"/>
            </w:tcBorders>
            <w:vAlign w:val="center"/>
          </w:tcPr>
          <w:p w14:paraId="00D1B975" w14:textId="77777777" w:rsidR="004D1635" w:rsidRDefault="004D1635" w:rsidP="00270EC4">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8C470FC" w14:textId="77777777" w:rsidR="004D1635" w:rsidRDefault="004D1635" w:rsidP="00270EC4">
            <w:pPr>
              <w:pStyle w:val="TAC"/>
            </w:pPr>
            <w:r>
              <w:rPr>
                <w:lang w:val="en-US" w:eastAsia="zh-CN"/>
              </w:rPr>
              <w:t>IMD2</w:t>
            </w:r>
          </w:p>
        </w:tc>
      </w:tr>
    </w:tbl>
    <w:p w14:paraId="71BF9C72" w14:textId="77777777" w:rsidR="004D1635" w:rsidRDefault="004D1635" w:rsidP="004D1635">
      <w:pPr>
        <w:rPr>
          <w:rFonts w:ascii="Arial" w:hAnsi="Arial" w:cs="Arial"/>
          <w:color w:val="0000FF"/>
          <w:sz w:val="32"/>
          <w:szCs w:val="32"/>
          <w:lang w:eastAsia="ja-JP"/>
        </w:rPr>
      </w:pPr>
    </w:p>
    <w:p w14:paraId="5EE1C4C3" w14:textId="77777777" w:rsidR="004D1635" w:rsidRDefault="004D1635" w:rsidP="004D1635">
      <w:pPr>
        <w:rPr>
          <w:rFonts w:ascii="Arial" w:hAnsi="Arial" w:cs="Arial"/>
          <w:color w:val="0000FF"/>
          <w:sz w:val="32"/>
          <w:szCs w:val="32"/>
          <w:lang w:eastAsia="ja-JP"/>
        </w:rPr>
      </w:pPr>
    </w:p>
    <w:p w14:paraId="2B2CD05E" w14:textId="77777777" w:rsidR="000C7A57" w:rsidRPr="00473507" w:rsidRDefault="000C7A57" w:rsidP="00AC4AB0">
      <w:pPr>
        <w:rPr>
          <w:rFonts w:ascii="Arial" w:hAnsi="Arial" w:cs="Arial"/>
          <w:color w:val="0000FF"/>
          <w:sz w:val="32"/>
          <w:szCs w:val="32"/>
          <w:lang w:eastAsia="ja-JP"/>
        </w:rPr>
      </w:pPr>
    </w:p>
    <w:p w14:paraId="71426F0D" w14:textId="77777777" w:rsidR="000C7A57" w:rsidRPr="00AB6990" w:rsidRDefault="000C7A57" w:rsidP="00AC4AB0">
      <w:pPr>
        <w:rPr>
          <w:b/>
          <w:color w:val="0070C0"/>
          <w:sz w:val="32"/>
          <w:szCs w:val="32"/>
        </w:rPr>
      </w:pPr>
    </w:p>
    <w:p w14:paraId="463F6D00" w14:textId="77777777" w:rsidR="0086115F" w:rsidRDefault="0086115F" w:rsidP="00AC4AB0">
      <w:pPr>
        <w:rPr>
          <w:b/>
          <w:color w:val="0070C0"/>
          <w:sz w:val="32"/>
          <w:szCs w:val="32"/>
        </w:rPr>
      </w:pPr>
    </w:p>
    <w:p w14:paraId="0A45626F" w14:textId="77777777" w:rsidR="0086115F" w:rsidRPr="000469EC" w:rsidRDefault="0086115F" w:rsidP="00AC4AB0">
      <w:pPr>
        <w:rPr>
          <w:b/>
          <w:color w:val="0070C0"/>
          <w:sz w:val="32"/>
          <w:szCs w:val="32"/>
        </w:rPr>
      </w:pPr>
    </w:p>
    <w:p w14:paraId="72A9C680" w14:textId="77777777" w:rsidR="003468A1" w:rsidRPr="00A20126" w:rsidRDefault="003468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
        <w:rPr>
          <w:rFonts w:cs="Arial"/>
        </w:rPr>
      </w:pPr>
      <w:bookmarkStart w:id="383" w:name="_Toc129109150"/>
      <w:r>
        <w:t>6</w:t>
      </w:r>
      <w:r>
        <w:tab/>
      </w:r>
      <w:r>
        <w:rPr>
          <w:rFonts w:cs="Arial"/>
          <w:lang w:eastAsia="zh-CN"/>
        </w:rPr>
        <w:t>Dual Connectivity</w:t>
      </w:r>
      <w:r>
        <w:rPr>
          <w:rFonts w:cs="Arial"/>
        </w:rPr>
        <w:t>: Specific Band Combination Part</w:t>
      </w:r>
      <w:bookmarkEnd w:id="383"/>
    </w:p>
    <w:p w14:paraId="6FD7A09B" w14:textId="77777777" w:rsidR="00654648" w:rsidRDefault="00DF33FC">
      <w:pPr>
        <w:pStyle w:val="21"/>
      </w:pPr>
      <w:bookmarkStart w:id="384" w:name="_Toc129109151"/>
      <w:r>
        <w:t>6.</w:t>
      </w:r>
      <w:r>
        <w:rPr>
          <w:rFonts w:hint="eastAsia"/>
          <w:lang w:eastAsia="zh-CN"/>
        </w:rPr>
        <w:t>x</w:t>
      </w:r>
      <w:r>
        <w:tab/>
        <w:t>DC_nX-nY-nZ</w:t>
      </w:r>
      <w:bookmarkEnd w:id="384"/>
    </w:p>
    <w:p w14:paraId="3E394B9A" w14:textId="70250A6F" w:rsidR="00654648" w:rsidRDefault="00DF33FC">
      <w:pPr>
        <w:pStyle w:val="EditorsNote"/>
        <w:overflowPunct w:val="0"/>
        <w:autoSpaceDE w:val="0"/>
        <w:autoSpaceDN w:val="0"/>
        <w:adjustRightInd w:val="0"/>
        <w:ind w:left="284" w:firstLine="0"/>
        <w:textAlignment w:val="baseline"/>
        <w:rPr>
          <w:rFonts w:eastAsia="宋体"/>
          <w:lang w:val="en-US" w:eastAsia="zh-CN"/>
        </w:rPr>
      </w:pPr>
      <w:r>
        <w:rPr>
          <w:rFonts w:eastAsia="宋体"/>
          <w:lang w:val="en-US" w:eastAsia="zh-CN"/>
        </w:rPr>
        <w:t>Editor</w:t>
      </w:r>
      <w:r w:rsidR="00567377">
        <w:rPr>
          <w:rFonts w:eastAsia="宋体"/>
          <w:lang w:val="en-US" w:eastAsia="zh-CN"/>
        </w:rPr>
        <w:t>’</w:t>
      </w:r>
      <w:r>
        <w:rPr>
          <w:rFonts w:eastAsia="宋体"/>
          <w:lang w:val="en-US" w:eastAsia="zh-CN"/>
        </w:rPr>
        <w:t xml:space="preserve">s note: </w:t>
      </w:r>
      <w:r>
        <w:rPr>
          <w:rFonts w:eastAsia="宋体"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31"/>
        <w:rPr>
          <w:rFonts w:cs="Arial"/>
          <w:lang w:val="en-US" w:eastAsia="zh-CN"/>
        </w:rPr>
      </w:pPr>
      <w:bookmarkStart w:id="385" w:name="_Toc129109152"/>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385"/>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4561FC91" w14:textId="06B8CBE4" w:rsidR="00A8185D" w:rsidRDefault="00A8185D" w:rsidP="00A8185D">
      <w:pPr>
        <w:pStyle w:val="21"/>
      </w:pPr>
      <w:bookmarkStart w:id="386" w:name="_Toc129109153"/>
      <w:r>
        <w:t>6.</w:t>
      </w:r>
      <w:r>
        <w:rPr>
          <w:rFonts w:hint="eastAsia"/>
          <w:lang w:eastAsia="zh-CN"/>
        </w:rPr>
        <w:t>1</w:t>
      </w:r>
      <w:r>
        <w:tab/>
        <w:t>DC_n</w:t>
      </w:r>
      <w:r w:rsidR="004D1635">
        <w:t>3</w:t>
      </w:r>
      <w:r>
        <w:t>-n</w:t>
      </w:r>
      <w:r w:rsidR="004D1635">
        <w:t>67</w:t>
      </w:r>
      <w:r>
        <w:t>-n</w:t>
      </w:r>
      <w:bookmarkEnd w:id="386"/>
      <w:r w:rsidR="004D1635">
        <w:t>78</w:t>
      </w:r>
    </w:p>
    <w:p w14:paraId="5B23125A" w14:textId="7F88B3C4" w:rsidR="00A8185D" w:rsidRDefault="00A8185D" w:rsidP="00A8185D">
      <w:pPr>
        <w:pStyle w:val="31"/>
        <w:rPr>
          <w:rFonts w:cs="Arial"/>
          <w:lang w:val="en-US" w:eastAsia="zh-CN"/>
        </w:rPr>
      </w:pPr>
      <w:bookmarkStart w:id="387" w:name="_Toc129109154"/>
      <w:r>
        <w:t>6.1.1</w:t>
      </w:r>
      <w:r>
        <w:tab/>
      </w:r>
      <w:r>
        <w:rPr>
          <w:rFonts w:cs="Arial"/>
          <w:lang w:eastAsia="zh-CN"/>
        </w:rPr>
        <w:t>Configurations for DC_</w:t>
      </w:r>
      <w:r>
        <w:rPr>
          <w:rFonts w:cs="Arial"/>
          <w:lang w:val="en-US" w:eastAsia="zh-CN"/>
        </w:rPr>
        <w:t>n3-n67</w:t>
      </w:r>
      <w:r>
        <w:rPr>
          <w:rFonts w:cs="Arial" w:hint="eastAsia"/>
          <w:lang w:val="en-US" w:eastAsia="zh-CN"/>
        </w:rPr>
        <w:t>-n</w:t>
      </w:r>
      <w:r>
        <w:rPr>
          <w:rFonts w:cs="Arial"/>
          <w:lang w:val="en-US" w:eastAsia="zh-CN"/>
        </w:rPr>
        <w:t>78</w:t>
      </w:r>
      <w:bookmarkEnd w:id="387"/>
    </w:p>
    <w:p w14:paraId="6B83F211" w14:textId="2C2C669F" w:rsidR="00A8185D" w:rsidRDefault="00A8185D" w:rsidP="00A8185D">
      <w:pPr>
        <w:pStyle w:val="TH"/>
        <w:rPr>
          <w:rFonts w:cs="Arial"/>
        </w:rPr>
      </w:pPr>
      <w:r>
        <w:rPr>
          <w:rFonts w:cs="Arial"/>
        </w:rPr>
        <w:t xml:space="preserve">Table </w:t>
      </w:r>
      <w:r>
        <w:rPr>
          <w:rFonts w:cs="Arial"/>
          <w:lang w:val="en-US" w:eastAsia="zh-CN"/>
        </w:rPr>
        <w:t>6</w:t>
      </w:r>
      <w:r w:rsidR="004463B3">
        <w:rPr>
          <w:rFonts w:cs="Arial" w:hint="eastAsia"/>
          <w:lang w:val="en-US" w:eastAsia="zh-CN"/>
        </w:rPr>
        <w:t>.1</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8185D" w14:paraId="52EE9805" w14:textId="77777777" w:rsidTr="00494BB2">
        <w:trPr>
          <w:tblHeader/>
          <w:jc w:val="center"/>
        </w:trPr>
        <w:tc>
          <w:tcPr>
            <w:tcW w:w="2853" w:type="dxa"/>
            <w:vAlign w:val="center"/>
          </w:tcPr>
          <w:p w14:paraId="3FEA5B2E" w14:textId="77777777" w:rsidR="00A8185D" w:rsidRDefault="00A8185D" w:rsidP="00494BB2">
            <w:pPr>
              <w:pStyle w:val="TAH"/>
              <w:rPr>
                <w:rFonts w:cs="Arial"/>
                <w:lang w:val="en-US" w:eastAsia="fi-FI"/>
              </w:rPr>
            </w:pPr>
            <w:r>
              <w:rPr>
                <w:rFonts w:cs="Arial"/>
                <w:lang w:val="en-US" w:eastAsia="zh-CN"/>
              </w:rPr>
              <w:t>NR DC</w:t>
            </w:r>
          </w:p>
          <w:p w14:paraId="1CB8C7DC" w14:textId="77777777" w:rsidR="00A8185D" w:rsidRDefault="00A8185D" w:rsidP="00494BB2">
            <w:pPr>
              <w:pStyle w:val="TAH"/>
              <w:rPr>
                <w:rFonts w:cs="Arial"/>
                <w:lang w:val="en-US" w:eastAsia="fi-FI"/>
              </w:rPr>
            </w:pPr>
            <w:r>
              <w:rPr>
                <w:rFonts w:cs="Arial"/>
                <w:lang w:val="en-US" w:eastAsia="fi-FI"/>
              </w:rPr>
              <w:t>configuration</w:t>
            </w:r>
          </w:p>
        </w:tc>
        <w:tc>
          <w:tcPr>
            <w:tcW w:w="2892" w:type="dxa"/>
            <w:vAlign w:val="center"/>
          </w:tcPr>
          <w:p w14:paraId="77D7F5B8" w14:textId="77777777" w:rsidR="00A8185D" w:rsidRDefault="00A8185D" w:rsidP="00494BB2">
            <w:pPr>
              <w:pStyle w:val="TAH"/>
              <w:rPr>
                <w:rFonts w:cs="Arial"/>
                <w:lang w:val="en-US" w:eastAsia="fi-FI"/>
              </w:rPr>
            </w:pPr>
            <w:r>
              <w:rPr>
                <w:rFonts w:cs="Arial"/>
                <w:lang w:val="en-US" w:eastAsia="fi-FI"/>
              </w:rPr>
              <w:t xml:space="preserve">Uplink </w:t>
            </w:r>
            <w:r>
              <w:rPr>
                <w:rFonts w:cs="Arial"/>
                <w:lang w:val="en-US" w:eastAsia="zh-CN"/>
              </w:rPr>
              <w:t>NR DC</w:t>
            </w:r>
          </w:p>
          <w:p w14:paraId="32FA99E4" w14:textId="77777777" w:rsidR="00A8185D" w:rsidRDefault="00A8185D" w:rsidP="00494BB2">
            <w:pPr>
              <w:pStyle w:val="TAH"/>
              <w:rPr>
                <w:rFonts w:cs="Arial"/>
                <w:lang w:eastAsia="fi-FI"/>
              </w:rPr>
            </w:pPr>
            <w:r>
              <w:rPr>
                <w:rFonts w:cs="Arial"/>
                <w:lang w:val="en-US" w:eastAsia="fi-FI"/>
              </w:rPr>
              <w:t>configuration</w:t>
            </w:r>
          </w:p>
        </w:tc>
      </w:tr>
      <w:tr w:rsidR="00A8185D" w14:paraId="56010E2F" w14:textId="77777777" w:rsidTr="00494BB2">
        <w:trPr>
          <w:trHeight w:val="207"/>
          <w:jc w:val="center"/>
        </w:trPr>
        <w:tc>
          <w:tcPr>
            <w:tcW w:w="2853" w:type="dxa"/>
            <w:vAlign w:val="center"/>
          </w:tcPr>
          <w:p w14:paraId="264AC9A4" w14:textId="77777777" w:rsidR="00A8185D" w:rsidRDefault="00A8185D" w:rsidP="00494BB2">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A-n78A</w:t>
            </w:r>
          </w:p>
          <w:p w14:paraId="1E26598B" w14:textId="77777777" w:rsidR="00A8185D" w:rsidRPr="00396CCF" w:rsidRDefault="00A8185D" w:rsidP="00494BB2">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A-n78(2A)</w:t>
            </w:r>
          </w:p>
        </w:tc>
        <w:tc>
          <w:tcPr>
            <w:tcW w:w="2892" w:type="dxa"/>
            <w:vAlign w:val="center"/>
          </w:tcPr>
          <w:p w14:paraId="4045EF7B" w14:textId="77777777" w:rsidR="00A8185D" w:rsidRPr="00396CCF" w:rsidRDefault="00A8185D" w:rsidP="00494BB2">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78</w:t>
            </w:r>
            <w:r w:rsidRPr="00AB2570">
              <w:rPr>
                <w:rFonts w:cs="Arial"/>
                <w:lang w:val="sv-SE"/>
              </w:rPr>
              <w:t>A</w:t>
            </w:r>
          </w:p>
        </w:tc>
      </w:tr>
    </w:tbl>
    <w:p w14:paraId="018A0C60" w14:textId="77777777" w:rsidR="00A8185D" w:rsidRDefault="00A8185D" w:rsidP="00A8185D">
      <w:pPr>
        <w:rPr>
          <w:lang w:val="en-US" w:eastAsia="zh-CN"/>
        </w:rPr>
      </w:pPr>
    </w:p>
    <w:p w14:paraId="2F123BDF" w14:textId="4C3279E0" w:rsidR="004D1635" w:rsidRDefault="004D1635" w:rsidP="004D1635">
      <w:pPr>
        <w:pStyle w:val="21"/>
      </w:pPr>
      <w:bookmarkStart w:id="388" w:name="_Toc120865873"/>
      <w:r>
        <w:t>6.</w:t>
      </w:r>
      <w:r>
        <w:rPr>
          <w:lang w:eastAsia="zh-CN"/>
        </w:rPr>
        <w:t>2</w:t>
      </w:r>
      <w:r>
        <w:tab/>
        <w:t>DC_n3-n7-n</w:t>
      </w:r>
      <w:bookmarkEnd w:id="388"/>
      <w:r>
        <w:t>67</w:t>
      </w:r>
    </w:p>
    <w:p w14:paraId="698FB546" w14:textId="651B5BCA" w:rsidR="004D1635" w:rsidRDefault="004D1635" w:rsidP="004D1635">
      <w:pPr>
        <w:pStyle w:val="31"/>
        <w:rPr>
          <w:rFonts w:cs="Arial"/>
          <w:lang w:val="en-US" w:eastAsia="zh-CN"/>
        </w:rPr>
      </w:pPr>
      <w:bookmarkStart w:id="389" w:name="_Toc120865874"/>
      <w:r>
        <w:t>6.2.1</w:t>
      </w:r>
      <w:r>
        <w:tab/>
      </w:r>
      <w:r>
        <w:rPr>
          <w:rFonts w:cs="Arial"/>
          <w:lang w:eastAsia="zh-CN"/>
        </w:rPr>
        <w:t>Configurations for DC_</w:t>
      </w:r>
      <w:r>
        <w:rPr>
          <w:rFonts w:cs="Arial"/>
          <w:lang w:val="en-US" w:eastAsia="zh-CN"/>
        </w:rPr>
        <w:t>n3-n7</w:t>
      </w:r>
      <w:r>
        <w:rPr>
          <w:rFonts w:cs="Arial" w:hint="eastAsia"/>
          <w:lang w:val="en-US" w:eastAsia="zh-CN"/>
        </w:rPr>
        <w:t>-n</w:t>
      </w:r>
      <w:bookmarkEnd w:id="389"/>
      <w:r>
        <w:rPr>
          <w:rFonts w:cs="Arial"/>
          <w:lang w:val="en-US" w:eastAsia="zh-CN"/>
        </w:rPr>
        <w:t>67</w:t>
      </w:r>
    </w:p>
    <w:p w14:paraId="492A2169" w14:textId="32B4E343" w:rsidR="004D1635" w:rsidRDefault="004D1635" w:rsidP="004D1635">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2.1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D1635" w14:paraId="760F6582" w14:textId="77777777" w:rsidTr="00270EC4">
        <w:trPr>
          <w:tblHeader/>
          <w:jc w:val="center"/>
        </w:trPr>
        <w:tc>
          <w:tcPr>
            <w:tcW w:w="2853" w:type="dxa"/>
            <w:vAlign w:val="center"/>
          </w:tcPr>
          <w:p w14:paraId="705090F5" w14:textId="77777777" w:rsidR="004D1635" w:rsidRDefault="004D1635" w:rsidP="00270EC4">
            <w:pPr>
              <w:pStyle w:val="TAH"/>
              <w:rPr>
                <w:rFonts w:cs="Arial"/>
                <w:lang w:val="en-US" w:eastAsia="fi-FI"/>
              </w:rPr>
            </w:pPr>
            <w:r>
              <w:rPr>
                <w:rFonts w:cs="Arial"/>
                <w:lang w:val="en-US" w:eastAsia="zh-CN"/>
              </w:rPr>
              <w:t>NR DC</w:t>
            </w:r>
          </w:p>
          <w:p w14:paraId="5DD602B6" w14:textId="77777777" w:rsidR="004D1635" w:rsidRDefault="004D1635" w:rsidP="00270EC4">
            <w:pPr>
              <w:pStyle w:val="TAH"/>
              <w:rPr>
                <w:rFonts w:cs="Arial"/>
                <w:lang w:val="en-US" w:eastAsia="fi-FI"/>
              </w:rPr>
            </w:pPr>
            <w:r>
              <w:rPr>
                <w:rFonts w:cs="Arial"/>
                <w:lang w:val="en-US" w:eastAsia="fi-FI"/>
              </w:rPr>
              <w:t>configuration</w:t>
            </w:r>
          </w:p>
        </w:tc>
        <w:tc>
          <w:tcPr>
            <w:tcW w:w="2892" w:type="dxa"/>
            <w:vAlign w:val="center"/>
          </w:tcPr>
          <w:p w14:paraId="7632D5C2" w14:textId="77777777" w:rsidR="004D1635" w:rsidRDefault="004D1635" w:rsidP="00270EC4">
            <w:pPr>
              <w:pStyle w:val="TAH"/>
              <w:rPr>
                <w:rFonts w:cs="Arial"/>
                <w:lang w:val="en-US" w:eastAsia="fi-FI"/>
              </w:rPr>
            </w:pPr>
            <w:r>
              <w:rPr>
                <w:rFonts w:cs="Arial"/>
                <w:lang w:val="en-US" w:eastAsia="fi-FI"/>
              </w:rPr>
              <w:t xml:space="preserve">Uplink </w:t>
            </w:r>
            <w:r>
              <w:rPr>
                <w:rFonts w:cs="Arial"/>
                <w:lang w:val="en-US" w:eastAsia="zh-CN"/>
              </w:rPr>
              <w:t>NR DC</w:t>
            </w:r>
          </w:p>
          <w:p w14:paraId="173F64EC" w14:textId="77777777" w:rsidR="004D1635" w:rsidRDefault="004D1635" w:rsidP="00270EC4">
            <w:pPr>
              <w:pStyle w:val="TAH"/>
              <w:rPr>
                <w:rFonts w:cs="Arial"/>
                <w:lang w:eastAsia="fi-FI"/>
              </w:rPr>
            </w:pPr>
            <w:r>
              <w:rPr>
                <w:rFonts w:cs="Arial"/>
                <w:lang w:val="en-US" w:eastAsia="fi-FI"/>
              </w:rPr>
              <w:t>configuration</w:t>
            </w:r>
          </w:p>
        </w:tc>
      </w:tr>
      <w:tr w:rsidR="004D1635" w14:paraId="2C456635" w14:textId="77777777" w:rsidTr="00270EC4">
        <w:trPr>
          <w:trHeight w:val="207"/>
          <w:jc w:val="center"/>
        </w:trPr>
        <w:tc>
          <w:tcPr>
            <w:tcW w:w="2853" w:type="dxa"/>
            <w:vAlign w:val="center"/>
          </w:tcPr>
          <w:p w14:paraId="47B619C6" w14:textId="77777777" w:rsidR="004D1635" w:rsidRDefault="004D1635" w:rsidP="00270EC4">
            <w:pPr>
              <w:pStyle w:val="TAC"/>
              <w:rPr>
                <w:rFonts w:cs="Arial"/>
                <w:lang w:val="fi-FI" w:eastAsia="fi-FI"/>
              </w:rPr>
            </w:pPr>
            <w:r>
              <w:rPr>
                <w:rFonts w:cs="Arial"/>
                <w:lang w:eastAsia="zh-CN"/>
              </w:rPr>
              <w:t>DC</w:t>
            </w:r>
            <w:r>
              <w:rPr>
                <w:rFonts w:cs="Arial"/>
              </w:rPr>
              <w:t>_n</w:t>
            </w:r>
            <w:r>
              <w:rPr>
                <w:rFonts w:cs="Arial"/>
                <w:lang w:val="en-US" w:eastAsia="zh-CN"/>
              </w:rPr>
              <w:t>3</w:t>
            </w:r>
            <w:r>
              <w:rPr>
                <w:rFonts w:cs="Arial"/>
              </w:rPr>
              <w:t>A-n</w:t>
            </w:r>
            <w:r>
              <w:rPr>
                <w:rFonts w:cs="Arial"/>
                <w:lang w:val="en-US" w:eastAsia="zh-CN"/>
              </w:rPr>
              <w:t>7</w:t>
            </w:r>
            <w:r>
              <w:rPr>
                <w:rFonts w:cs="Arial"/>
              </w:rPr>
              <w:t>A-n67A</w:t>
            </w:r>
          </w:p>
        </w:tc>
        <w:tc>
          <w:tcPr>
            <w:tcW w:w="2892" w:type="dxa"/>
            <w:vAlign w:val="center"/>
          </w:tcPr>
          <w:p w14:paraId="300789FC" w14:textId="77777777" w:rsidR="004D1635" w:rsidRPr="00CD4E80" w:rsidRDefault="004D1635" w:rsidP="00270EC4">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w:t>
            </w:r>
            <w:r w:rsidRPr="00AB2570">
              <w:rPr>
                <w:rFonts w:cs="Arial"/>
                <w:lang w:val="sv-SE"/>
              </w:rPr>
              <w:t>A</w:t>
            </w:r>
          </w:p>
        </w:tc>
      </w:tr>
    </w:tbl>
    <w:p w14:paraId="7D6EDB0A" w14:textId="77777777" w:rsidR="004D1635" w:rsidRDefault="004D1635" w:rsidP="004D1635">
      <w:pPr>
        <w:rPr>
          <w:lang w:val="en-US" w:eastAsia="zh-CN"/>
        </w:rPr>
      </w:pPr>
    </w:p>
    <w:p w14:paraId="4E922CF5" w14:textId="77777777" w:rsidR="00A8185D" w:rsidRDefault="00A8185D">
      <w:pPr>
        <w:rPr>
          <w:lang w:val="en-US" w:eastAsia="zh-CN"/>
        </w:rPr>
      </w:pPr>
    </w:p>
    <w:p w14:paraId="58D38353" w14:textId="77777777" w:rsidR="00A8185D" w:rsidRDefault="00A8185D">
      <w:pPr>
        <w:rPr>
          <w:lang w:val="en-US" w:eastAsia="zh-CN"/>
        </w:rPr>
      </w:pPr>
    </w:p>
    <w:p w14:paraId="197763A1" w14:textId="77777777" w:rsidR="00654648" w:rsidRDefault="00DF33FC">
      <w:pPr>
        <w:pStyle w:val="8"/>
      </w:pPr>
      <w:r>
        <w:br w:type="page"/>
      </w:r>
      <w:bookmarkStart w:id="390" w:name="_Toc129109155"/>
      <w:r>
        <w:t>Annex &lt;X&gt; (informative):</w:t>
      </w:r>
      <w:r>
        <w:br/>
        <w:t>Change history</w:t>
      </w:r>
      <w:bookmarkEnd w:id="3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391" w:name="historyclause"/>
            <w:bookmarkEnd w:id="391"/>
            <w:r>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宋体"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宋体" w:hint="eastAsia"/>
                <w:sz w:val="16"/>
                <w:szCs w:val="16"/>
                <w:lang w:val="en-US" w:eastAsia="zh-CN"/>
              </w:rPr>
              <w:t>R4-</w:t>
            </w:r>
            <w:r w:rsidR="00F73866">
              <w:rPr>
                <w:rFonts w:eastAsia="宋体" w:hint="eastAsia"/>
                <w:sz w:val="16"/>
                <w:szCs w:val="16"/>
                <w:lang w:val="en-US" w:eastAsia="zh-CN"/>
              </w:rPr>
              <w:t>22</w:t>
            </w:r>
            <w:r w:rsidR="00F73866">
              <w:rPr>
                <w:rFonts w:eastAsia="宋体"/>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宋体"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宋体" w:hint="eastAsia"/>
                <w:sz w:val="16"/>
                <w:szCs w:val="16"/>
                <w:lang w:val="en-US" w:eastAsia="zh-CN"/>
              </w:rPr>
              <w:t>0.0.</w:t>
            </w:r>
            <w:r w:rsidR="00A23219">
              <w:rPr>
                <w:rFonts w:eastAsia="宋体"/>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宋体"/>
                <w:sz w:val="16"/>
                <w:szCs w:val="16"/>
                <w:lang w:val="en-US" w:eastAsia="zh-CN"/>
              </w:rPr>
            </w:pPr>
            <w:r>
              <w:rPr>
                <w:rFonts w:eastAsia="宋体"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宋体"/>
                <w:sz w:val="16"/>
                <w:szCs w:val="16"/>
                <w:lang w:val="en-US" w:eastAsia="zh-CN"/>
              </w:rPr>
            </w:pPr>
            <w:r>
              <w:rPr>
                <w:rFonts w:eastAsia="宋体" w:hint="eastAsia"/>
                <w:sz w:val="16"/>
                <w:szCs w:val="16"/>
                <w:lang w:val="en-US" w:eastAsia="zh-CN"/>
              </w:rPr>
              <w:t>RAN4 #104</w:t>
            </w:r>
            <w:r w:rsidR="001C4D2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w:t>
            </w:r>
            <w:r w:rsidR="00907EFA">
              <w:rPr>
                <w:rFonts w:eastAsia="宋体"/>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F73866" w:rsidRPr="00A20126">
              <w:rPr>
                <w:rFonts w:eastAsia="宋体"/>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BD19AD" w:rsidRPr="00A20126">
              <w:rPr>
                <w:rFonts w:eastAsia="宋体"/>
                <w:sz w:val="16"/>
                <w:szCs w:val="16"/>
                <w:lang w:val="en-US" w:eastAsia="zh-CN"/>
              </w:rPr>
              <w:t>R4-2212456, TP for TR 38.xxx-xx-xx: CA_n41-n77-n79, SoftBank Corp., LG Electronics</w:t>
            </w:r>
          </w:p>
          <w:p w14:paraId="4A1162C7" w14:textId="38A56938"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BD19AD" w:rsidRPr="00A20126">
              <w:rPr>
                <w:rFonts w:eastAsia="宋体"/>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BD19AD" w:rsidRPr="00A20126">
              <w:rPr>
                <w:rFonts w:eastAsia="宋体"/>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BD19AD" w:rsidRPr="00A20126">
              <w:rPr>
                <w:rFonts w:eastAsia="宋体"/>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6.  </w:t>
            </w:r>
            <w:r w:rsidR="00BD19AD" w:rsidRPr="00A20126">
              <w:rPr>
                <w:rFonts w:eastAsia="宋体"/>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7.  </w:t>
            </w:r>
            <w:r w:rsidR="00BD19AD" w:rsidRPr="00A20126">
              <w:rPr>
                <w:rFonts w:eastAsia="宋体"/>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8.  </w:t>
            </w:r>
            <w:r w:rsidR="00BD19AD" w:rsidRPr="00A20126">
              <w:rPr>
                <w:rFonts w:eastAsia="宋体"/>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9.  </w:t>
            </w:r>
            <w:r w:rsidR="00BD19AD" w:rsidRPr="00A20126">
              <w:rPr>
                <w:rFonts w:eastAsia="宋体"/>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10.  </w:t>
            </w:r>
            <w:r w:rsidR="00BD19AD" w:rsidRPr="00A20126">
              <w:rPr>
                <w:rFonts w:eastAsia="宋体"/>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宋体"/>
                <w:sz w:val="16"/>
                <w:szCs w:val="16"/>
                <w:lang w:val="en-US" w:eastAsia="zh-CN"/>
              </w:rPr>
            </w:pPr>
            <w:r>
              <w:rPr>
                <w:rFonts w:eastAsia="宋体" w:hint="eastAsia"/>
                <w:sz w:val="16"/>
                <w:szCs w:val="16"/>
                <w:lang w:val="en-US" w:eastAsia="zh-CN"/>
              </w:rPr>
              <w:t>RAN4 #104</w:t>
            </w:r>
            <w:r>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003D4819" w:rsidRPr="00F85883">
              <w:rPr>
                <w:rFonts w:eastAsia="宋体"/>
                <w:sz w:val="16"/>
                <w:szCs w:val="16"/>
                <w:lang w:val="en-US" w:eastAsia="zh-CN"/>
              </w:rPr>
              <w:t xml:space="preserve">R4-2215444, </w:t>
            </w:r>
            <w:r w:rsidR="003D4819" w:rsidRPr="004B5957">
              <w:rPr>
                <w:rFonts w:eastAsia="宋体"/>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3D4819" w:rsidRPr="00F85883">
              <w:rPr>
                <w:rFonts w:eastAsia="宋体"/>
                <w:sz w:val="16"/>
                <w:szCs w:val="16"/>
                <w:lang w:val="en-US" w:eastAsia="zh-CN"/>
              </w:rPr>
              <w:t xml:space="preserve">R4-2216627, </w:t>
            </w:r>
            <w:r w:rsidR="003D4819" w:rsidRPr="004B5957">
              <w:rPr>
                <w:rFonts w:eastAsia="宋体"/>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00563477" w:rsidRPr="00F85883">
              <w:rPr>
                <w:rFonts w:eastAsia="宋体"/>
                <w:sz w:val="16"/>
                <w:szCs w:val="16"/>
                <w:lang w:val="en-US" w:eastAsia="zh-CN"/>
              </w:rPr>
              <w:t xml:space="preserve">R4-2217043, </w:t>
            </w:r>
            <w:r w:rsidR="00563477" w:rsidRPr="004B5957">
              <w:rPr>
                <w:rFonts w:eastAsia="宋体"/>
                <w:sz w:val="16"/>
                <w:szCs w:val="16"/>
                <w:lang w:val="en-US" w:eastAsia="zh-CN"/>
              </w:rPr>
              <w:t xml:space="preserve">TP for TR 38.718-03-01: CA_n3-n41-n79, </w:t>
            </w:r>
            <w:r w:rsidR="00563477" w:rsidRPr="00F85883">
              <w:rPr>
                <w:rFonts w:eastAsia="宋体"/>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00CF0FE9" w:rsidRPr="00F85883">
              <w:rPr>
                <w:rFonts w:eastAsia="宋体" w:hint="eastAsia"/>
                <w:sz w:val="16"/>
                <w:szCs w:val="16"/>
                <w:lang w:val="en-US" w:eastAsia="zh-CN"/>
              </w:rPr>
              <w:t>R</w:t>
            </w:r>
            <w:r w:rsidR="00CF0FE9" w:rsidRPr="00F85883">
              <w:rPr>
                <w:rFonts w:eastAsia="宋体"/>
                <w:sz w:val="16"/>
                <w:szCs w:val="16"/>
                <w:lang w:val="en-US" w:eastAsia="zh-CN"/>
              </w:rPr>
              <w:t xml:space="preserve">4-2217045, </w:t>
            </w:r>
            <w:r w:rsidR="00CF0FE9" w:rsidRPr="004B5957">
              <w:rPr>
                <w:rFonts w:eastAsia="宋体"/>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00870166" w:rsidRPr="00F85883">
              <w:rPr>
                <w:rFonts w:eastAsia="宋体" w:hint="eastAsia"/>
                <w:sz w:val="16"/>
                <w:szCs w:val="16"/>
                <w:lang w:val="en-US" w:eastAsia="zh-CN"/>
              </w:rPr>
              <w:t>R</w:t>
            </w:r>
            <w:r w:rsidR="00870166" w:rsidRPr="00F85883">
              <w:rPr>
                <w:rFonts w:eastAsia="宋体"/>
                <w:sz w:val="16"/>
                <w:szCs w:val="16"/>
                <w:lang w:val="en-US" w:eastAsia="zh-CN"/>
              </w:rPr>
              <w:t xml:space="preserve">4-2217046, </w:t>
            </w:r>
            <w:r w:rsidR="00870166" w:rsidRPr="004B5957">
              <w:rPr>
                <w:rFonts w:eastAsia="宋体"/>
                <w:sz w:val="16"/>
                <w:szCs w:val="16"/>
                <w:lang w:val="en-US" w:eastAsia="zh-CN"/>
              </w:rPr>
              <w:t xml:space="preserve">TP for TR 38.718-03-01: CA_n48-n71-n77, </w:t>
            </w:r>
            <w:r w:rsidR="00870166" w:rsidRPr="00F85883">
              <w:rPr>
                <w:rFonts w:eastAsia="宋体"/>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002A2307" w:rsidRPr="00F85883">
              <w:rPr>
                <w:rFonts w:eastAsia="宋体"/>
                <w:sz w:val="16"/>
                <w:szCs w:val="16"/>
                <w:lang w:val="en-US" w:eastAsia="zh-CN"/>
              </w:rPr>
              <w:t xml:space="preserve">R4-2217048, </w:t>
            </w:r>
            <w:r w:rsidR="002A2307" w:rsidRPr="004B5957">
              <w:rPr>
                <w:rFonts w:eastAsia="宋体"/>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005B5D60" w:rsidRPr="00F85883">
              <w:rPr>
                <w:rFonts w:eastAsia="宋体"/>
                <w:sz w:val="16"/>
                <w:szCs w:val="16"/>
                <w:lang w:val="en-US" w:eastAsia="zh-CN"/>
              </w:rPr>
              <w:t>R4-2217049,</w:t>
            </w:r>
            <w:r w:rsidR="005B5D60" w:rsidRPr="004B5957">
              <w:rPr>
                <w:rFonts w:eastAsia="宋体"/>
                <w:sz w:val="16"/>
                <w:szCs w:val="16"/>
                <w:lang w:val="en-US" w:eastAsia="zh-CN"/>
              </w:rPr>
              <w:t xml:space="preserve"> TP for TR 38.718-03-01 to introduce CA_n1A-n7A-n38A and CA_n1(2A)-n7A-n38A</w:t>
            </w:r>
            <w:r w:rsidR="005B5D60" w:rsidRPr="00F85883">
              <w:rPr>
                <w:rFonts w:eastAsia="宋体"/>
                <w:sz w:val="16"/>
                <w:szCs w:val="16"/>
                <w:lang w:val="en-US" w:eastAsia="zh-CN"/>
              </w:rPr>
              <w:t>, Huawei</w:t>
            </w:r>
            <w:r w:rsidR="005B5D60" w:rsidRPr="00F85883">
              <w:rPr>
                <w:rFonts w:eastAsia="宋体" w:hint="eastAsia"/>
                <w:sz w:val="16"/>
                <w:szCs w:val="16"/>
                <w:lang w:val="en-US" w:eastAsia="zh-CN"/>
              </w:rPr>
              <w:t>, Hi</w:t>
            </w:r>
            <w:r w:rsidR="005B5D60" w:rsidRPr="00F85883">
              <w:rPr>
                <w:rFonts w:eastAsia="宋体"/>
                <w:sz w:val="16"/>
                <w:szCs w:val="16"/>
                <w:lang w:val="en-US" w:eastAsia="zh-CN"/>
              </w:rPr>
              <w:t>S</w:t>
            </w:r>
            <w:r w:rsidR="005B5D60" w:rsidRPr="00F85883">
              <w:rPr>
                <w:rFonts w:eastAsia="宋体"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8.  </w:t>
            </w:r>
            <w:r w:rsidR="001777E4" w:rsidRPr="00F85883">
              <w:rPr>
                <w:rFonts w:eastAsia="宋体"/>
                <w:sz w:val="16"/>
                <w:szCs w:val="16"/>
                <w:lang w:val="en-US" w:eastAsia="zh-CN"/>
              </w:rPr>
              <w:t>R4-2217050,</w:t>
            </w:r>
            <w:r w:rsidR="001777E4" w:rsidRPr="004B5957">
              <w:rPr>
                <w:rFonts w:eastAsia="宋体"/>
                <w:sz w:val="16"/>
                <w:szCs w:val="16"/>
                <w:lang w:val="en-US" w:eastAsia="zh-CN"/>
              </w:rPr>
              <w:t xml:space="preserve"> TP for TR 38.718-03-01 to introduce CA_n3A-n7A-n38A, CA_n3B-n7A-n38A and CA_n3(2A)-n7A-n38A</w:t>
            </w:r>
            <w:r w:rsidR="001777E4" w:rsidRPr="00F85883">
              <w:rPr>
                <w:rFonts w:eastAsia="宋体"/>
                <w:sz w:val="16"/>
                <w:szCs w:val="16"/>
                <w:lang w:val="en-US" w:eastAsia="zh-CN"/>
              </w:rPr>
              <w:t>, Huawei</w:t>
            </w:r>
            <w:r w:rsidR="001777E4" w:rsidRPr="00F85883">
              <w:rPr>
                <w:rFonts w:eastAsia="宋体" w:hint="eastAsia"/>
                <w:sz w:val="16"/>
                <w:szCs w:val="16"/>
                <w:lang w:val="en-US" w:eastAsia="zh-CN"/>
              </w:rPr>
              <w:t>, Hi</w:t>
            </w:r>
            <w:r w:rsidR="001777E4" w:rsidRPr="00F85883">
              <w:rPr>
                <w:rFonts w:eastAsia="宋体"/>
                <w:sz w:val="16"/>
                <w:szCs w:val="16"/>
                <w:lang w:val="en-US" w:eastAsia="zh-CN"/>
              </w:rPr>
              <w:t>S</w:t>
            </w:r>
            <w:r w:rsidR="001777E4" w:rsidRPr="00F85883">
              <w:rPr>
                <w:rFonts w:eastAsia="宋体"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9.  </w:t>
            </w:r>
            <w:r w:rsidR="00711E16" w:rsidRPr="00F85883">
              <w:rPr>
                <w:rFonts w:eastAsia="宋体"/>
                <w:sz w:val="16"/>
                <w:szCs w:val="16"/>
                <w:lang w:val="en-US" w:eastAsia="zh-CN"/>
              </w:rPr>
              <w:t>R4-2217051,</w:t>
            </w:r>
            <w:r w:rsidR="00711E16" w:rsidRPr="004B5957">
              <w:rPr>
                <w:rFonts w:eastAsia="宋体"/>
                <w:sz w:val="16"/>
                <w:szCs w:val="16"/>
                <w:lang w:val="en-US" w:eastAsia="zh-CN"/>
              </w:rPr>
              <w:t xml:space="preserve"> TP for TR 38.718-03-01 to introduce CA_n3-n78-n79</w:t>
            </w:r>
            <w:r w:rsidR="00711E16" w:rsidRPr="00F85883">
              <w:rPr>
                <w:rFonts w:eastAsia="宋体"/>
                <w:sz w:val="16"/>
                <w:szCs w:val="16"/>
                <w:lang w:val="en-US" w:eastAsia="zh-CN"/>
              </w:rPr>
              <w:t>, Huawei</w:t>
            </w:r>
            <w:r w:rsidR="00711E16" w:rsidRPr="00F85883">
              <w:rPr>
                <w:rFonts w:eastAsia="宋体" w:hint="eastAsia"/>
                <w:sz w:val="16"/>
                <w:szCs w:val="16"/>
                <w:lang w:val="en-US" w:eastAsia="zh-CN"/>
              </w:rPr>
              <w:t>, Hi</w:t>
            </w:r>
            <w:r w:rsidR="00711E16" w:rsidRPr="00F85883">
              <w:rPr>
                <w:rFonts w:eastAsia="宋体"/>
                <w:sz w:val="16"/>
                <w:szCs w:val="16"/>
                <w:lang w:val="en-US" w:eastAsia="zh-CN"/>
              </w:rPr>
              <w:t>S</w:t>
            </w:r>
            <w:r w:rsidR="00711E16" w:rsidRPr="00F85883">
              <w:rPr>
                <w:rFonts w:eastAsia="宋体"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910457" w14:paraId="66418A38" w14:textId="77777777">
        <w:tc>
          <w:tcPr>
            <w:tcW w:w="800" w:type="dxa"/>
            <w:shd w:val="solid" w:color="FFFFFF" w:fill="auto"/>
          </w:tcPr>
          <w:p w14:paraId="4AA05CB2" w14:textId="4013A2B1" w:rsidR="00910457" w:rsidRDefault="00910457" w:rsidP="00910457">
            <w:pPr>
              <w:pStyle w:val="TAC"/>
              <w:rPr>
                <w:rFonts w:eastAsia="宋体"/>
                <w:sz w:val="16"/>
                <w:szCs w:val="16"/>
                <w:lang w:val="en-US" w:eastAsia="zh-CN"/>
              </w:rPr>
            </w:pPr>
            <w:r>
              <w:rPr>
                <w:rFonts w:eastAsia="宋体" w:hint="eastAsia"/>
                <w:sz w:val="16"/>
                <w:szCs w:val="16"/>
                <w:lang w:val="en-US" w:eastAsia="zh-CN"/>
              </w:rPr>
              <w:t>2</w:t>
            </w:r>
            <w:r w:rsidRPr="004B5957">
              <w:rPr>
                <w:rFonts w:eastAsia="宋体"/>
                <w:sz w:val="16"/>
                <w:szCs w:val="16"/>
                <w:lang w:val="en-US" w:eastAsia="zh-CN"/>
              </w:rPr>
              <w:t>022-1</w:t>
            </w:r>
            <w:r>
              <w:rPr>
                <w:rFonts w:eastAsia="宋体"/>
                <w:sz w:val="16"/>
                <w:szCs w:val="16"/>
                <w:lang w:val="en-US" w:eastAsia="zh-CN"/>
              </w:rPr>
              <w:t>1</w:t>
            </w:r>
          </w:p>
        </w:tc>
        <w:tc>
          <w:tcPr>
            <w:tcW w:w="901" w:type="dxa"/>
            <w:shd w:val="solid" w:color="FFFFFF" w:fill="auto"/>
          </w:tcPr>
          <w:p w14:paraId="0510F820" w14:textId="137B5409" w:rsidR="00910457" w:rsidRDefault="00910457" w:rsidP="00910457">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05</w:t>
            </w:r>
          </w:p>
        </w:tc>
        <w:tc>
          <w:tcPr>
            <w:tcW w:w="1134" w:type="dxa"/>
            <w:shd w:val="solid" w:color="FFFFFF" w:fill="auto"/>
          </w:tcPr>
          <w:p w14:paraId="770BA6D5" w14:textId="7E6F0B92" w:rsidR="00910457" w:rsidRDefault="00910457"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4-2219763</w:t>
            </w:r>
          </w:p>
        </w:tc>
        <w:tc>
          <w:tcPr>
            <w:tcW w:w="567" w:type="dxa"/>
            <w:shd w:val="solid" w:color="FFFFFF" w:fill="auto"/>
          </w:tcPr>
          <w:p w14:paraId="150C36F6" w14:textId="77777777" w:rsidR="00910457" w:rsidRDefault="00910457" w:rsidP="00910457">
            <w:pPr>
              <w:pStyle w:val="TAC"/>
              <w:rPr>
                <w:sz w:val="16"/>
                <w:szCs w:val="16"/>
              </w:rPr>
            </w:pPr>
          </w:p>
        </w:tc>
        <w:tc>
          <w:tcPr>
            <w:tcW w:w="426" w:type="dxa"/>
            <w:shd w:val="solid" w:color="FFFFFF" w:fill="auto"/>
          </w:tcPr>
          <w:p w14:paraId="10A53F55" w14:textId="77777777" w:rsidR="00910457" w:rsidRDefault="00910457" w:rsidP="00910457">
            <w:pPr>
              <w:pStyle w:val="TAC"/>
              <w:rPr>
                <w:sz w:val="16"/>
                <w:szCs w:val="16"/>
              </w:rPr>
            </w:pPr>
          </w:p>
        </w:tc>
        <w:tc>
          <w:tcPr>
            <w:tcW w:w="425" w:type="dxa"/>
            <w:shd w:val="solid" w:color="FFFFFF" w:fill="auto"/>
          </w:tcPr>
          <w:p w14:paraId="2E7B49B1" w14:textId="77777777" w:rsidR="00910457" w:rsidRDefault="00910457" w:rsidP="00910457">
            <w:pPr>
              <w:pStyle w:val="TAC"/>
              <w:rPr>
                <w:sz w:val="16"/>
                <w:szCs w:val="16"/>
              </w:rPr>
            </w:pPr>
          </w:p>
        </w:tc>
        <w:tc>
          <w:tcPr>
            <w:tcW w:w="4678" w:type="dxa"/>
            <w:shd w:val="solid" w:color="FFFFFF" w:fill="auto"/>
          </w:tcPr>
          <w:p w14:paraId="01A55234" w14:textId="2A5886F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Pr="00AB6990">
              <w:rPr>
                <w:rFonts w:eastAsia="宋体"/>
                <w:sz w:val="16"/>
                <w:szCs w:val="16"/>
                <w:lang w:val="en-US" w:eastAsia="zh-CN"/>
              </w:rPr>
              <w:t>R4-2219090, TP to TR 38.717-03-01: Addition of CA_n5-n7-n77, Nokia, Bell, Telus</w:t>
            </w:r>
          </w:p>
          <w:p w14:paraId="3E4F394E" w14:textId="15C7FA54"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Pr="00AB6990">
              <w:rPr>
                <w:rFonts w:eastAsia="宋体"/>
                <w:sz w:val="16"/>
                <w:szCs w:val="16"/>
                <w:lang w:val="en-US" w:eastAsia="zh-CN"/>
              </w:rPr>
              <w:t>R4-2219091, TP to TR 38.717-03-01: Addition of CA_n7-n71-n77, Nokia, Bell, Telus</w:t>
            </w:r>
          </w:p>
          <w:p w14:paraId="005649D2" w14:textId="6291491C"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3.  </w:t>
            </w:r>
            <w:r w:rsidRPr="00AB6990">
              <w:rPr>
                <w:rFonts w:eastAsia="宋体"/>
                <w:sz w:val="16"/>
                <w:szCs w:val="16"/>
                <w:lang w:val="en-US" w:eastAsia="zh-CN"/>
              </w:rPr>
              <w:t>R4-2220793, TP for TR 38.718-03-01: CA_n48-n70-n77, DISH Network, Samsung</w:t>
            </w:r>
          </w:p>
          <w:p w14:paraId="095AAC1F" w14:textId="275F4CD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4.  </w:t>
            </w:r>
            <w:r w:rsidRPr="00AB6990">
              <w:rPr>
                <w:rFonts w:eastAsia="宋体"/>
                <w:sz w:val="16"/>
                <w:szCs w:val="16"/>
                <w:lang w:val="en-US" w:eastAsia="zh-CN"/>
              </w:rPr>
              <w:t>R4-2220794, TP for TR 38.718-03-01: CA_n66-n70-n77, DISH Network, Samsung</w:t>
            </w:r>
          </w:p>
          <w:p w14:paraId="7689E8E4" w14:textId="325EBE9B"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5.  </w:t>
            </w:r>
            <w:r w:rsidRPr="00AB6990">
              <w:rPr>
                <w:rFonts w:eastAsia="宋体"/>
                <w:sz w:val="16"/>
                <w:szCs w:val="16"/>
                <w:lang w:val="en-US" w:eastAsia="zh-CN"/>
              </w:rPr>
              <w:t>R4-2220795, TP for TR 38.718-03-01: CA_n70-n71-n77, DISH Network, Samsung</w:t>
            </w:r>
          </w:p>
          <w:p w14:paraId="23B873EC" w14:textId="19F6E902" w:rsidR="00910457" w:rsidRPr="00F85883"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6.  </w:t>
            </w:r>
            <w:r w:rsidRPr="00AB6990">
              <w:rPr>
                <w:rFonts w:eastAsia="宋体"/>
                <w:sz w:val="16"/>
                <w:szCs w:val="16"/>
                <w:lang w:val="en-US" w:eastAsia="zh-CN"/>
              </w:rPr>
              <w:t xml:space="preserve">R4-2220796, TP for TR </w:t>
            </w:r>
            <w:hyperlink r:id="rId23" w:tgtFrame="_blank" w:history="1">
              <w:r w:rsidRPr="00AB6990">
                <w:rPr>
                  <w:rFonts w:eastAsia="宋体"/>
                  <w:sz w:val="16"/>
                  <w:szCs w:val="16"/>
                  <w:lang w:val="en-US" w:eastAsia="zh-CN"/>
                </w:rPr>
                <w:t>38.718-03-01</w:t>
              </w:r>
            </w:hyperlink>
            <w:r w:rsidRPr="00AB6990">
              <w:rPr>
                <w:rFonts w:eastAsia="宋体"/>
                <w:sz w:val="16"/>
                <w:szCs w:val="16"/>
                <w:lang w:val="en-US" w:eastAsia="zh-CN"/>
              </w:rPr>
              <w:t>: CA_n1-n3-n38, Ericsson</w:t>
            </w:r>
          </w:p>
          <w:p w14:paraId="7643EE16" w14:textId="069FD429" w:rsidR="00910457" w:rsidRPr="00F8629D" w:rsidRDefault="00910457" w:rsidP="00910457">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7.  </w:t>
            </w:r>
            <w:r w:rsidRPr="00AB6990">
              <w:rPr>
                <w:rFonts w:eastAsia="宋体"/>
                <w:sz w:val="16"/>
                <w:szCs w:val="16"/>
                <w:lang w:val="en-US" w:eastAsia="zh-CN"/>
              </w:rPr>
              <w:t xml:space="preserve">R4-2220797, TP for TR </w:t>
            </w:r>
            <w:hyperlink r:id="rId24" w:tgtFrame="_blank" w:history="1">
              <w:r w:rsidRPr="00AB6990">
                <w:rPr>
                  <w:rFonts w:eastAsia="宋体"/>
                  <w:sz w:val="16"/>
                  <w:szCs w:val="16"/>
                  <w:lang w:val="en-US" w:eastAsia="zh-CN"/>
                </w:rPr>
                <w:t>38.718-03-01</w:t>
              </w:r>
            </w:hyperlink>
            <w:r w:rsidRPr="00AB6990">
              <w:rPr>
                <w:rFonts w:eastAsia="宋体"/>
                <w:sz w:val="16"/>
                <w:szCs w:val="16"/>
                <w:lang w:val="en-US" w:eastAsia="zh-CN"/>
              </w:rPr>
              <w:t>: CA_n1-n7-n38, Ericsson</w:t>
            </w:r>
          </w:p>
          <w:p w14:paraId="2711BB87" w14:textId="188706BD" w:rsidR="00910457" w:rsidRPr="00F8629D" w:rsidRDefault="00910457" w:rsidP="00F8629D">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8.  </w:t>
            </w:r>
            <w:r w:rsidRPr="00AB6990">
              <w:rPr>
                <w:rFonts w:eastAsia="宋体"/>
                <w:sz w:val="16"/>
                <w:szCs w:val="16"/>
                <w:lang w:val="en-US" w:eastAsia="zh-CN"/>
              </w:rPr>
              <w:t xml:space="preserve">R4-2220799, TP for TR </w:t>
            </w:r>
            <w:hyperlink r:id="rId25" w:tgtFrame="_blank" w:history="1">
              <w:r w:rsidRPr="00AB6990">
                <w:rPr>
                  <w:rFonts w:eastAsia="宋体"/>
                  <w:sz w:val="16"/>
                  <w:szCs w:val="16"/>
                  <w:lang w:val="en-US" w:eastAsia="zh-CN"/>
                </w:rPr>
                <w:t>38.718-03-01</w:t>
              </w:r>
            </w:hyperlink>
            <w:r w:rsidRPr="00AB6990">
              <w:rPr>
                <w:rFonts w:eastAsia="宋体"/>
                <w:sz w:val="16"/>
                <w:szCs w:val="16"/>
                <w:lang w:val="en-US" w:eastAsia="zh-CN"/>
              </w:rPr>
              <w:t>: CA_n3-n28-n38, Ericsson</w:t>
            </w:r>
          </w:p>
          <w:p w14:paraId="05ECE4D7" w14:textId="09F74748" w:rsidR="00910457" w:rsidRPr="00AB6990"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9.  </w:t>
            </w:r>
            <w:r w:rsidRPr="00AB6990">
              <w:rPr>
                <w:rFonts w:eastAsia="宋体"/>
                <w:sz w:val="16"/>
                <w:szCs w:val="16"/>
                <w:lang w:val="en-US" w:eastAsia="zh-CN"/>
              </w:rPr>
              <w:t xml:space="preserve">R4-2220800, TP for TR </w:t>
            </w:r>
            <w:hyperlink r:id="rId26" w:tgtFrame="_blank" w:history="1">
              <w:r w:rsidRPr="00AB6990">
                <w:rPr>
                  <w:rFonts w:eastAsia="宋体"/>
                  <w:sz w:val="16"/>
                  <w:szCs w:val="16"/>
                  <w:lang w:val="en-US" w:eastAsia="zh-CN"/>
                </w:rPr>
                <w:t>38.718-03-01</w:t>
              </w:r>
            </w:hyperlink>
            <w:r w:rsidRPr="00AB6990">
              <w:rPr>
                <w:rFonts w:eastAsia="宋体"/>
                <w:sz w:val="16"/>
                <w:szCs w:val="16"/>
                <w:lang w:val="en-US" w:eastAsia="zh-CN"/>
              </w:rPr>
              <w:t>: CA_n7-n28-n38, Ericsson</w:t>
            </w:r>
          </w:p>
          <w:p w14:paraId="4AC6CC6A" w14:textId="01AC8164" w:rsidR="00910457" w:rsidRPr="00F85883" w:rsidRDefault="00910457">
            <w:pPr>
              <w:pStyle w:val="TAL"/>
              <w:spacing w:after="60"/>
              <w:ind w:left="237" w:hangingChars="148" w:hanging="237"/>
              <w:rPr>
                <w:rFonts w:eastAsia="宋体"/>
                <w:sz w:val="16"/>
                <w:szCs w:val="16"/>
                <w:lang w:val="en-US" w:eastAsia="zh-CN"/>
              </w:rPr>
            </w:pPr>
            <w:r w:rsidRPr="00F8629D">
              <w:rPr>
                <w:rFonts w:eastAsia="宋体"/>
                <w:sz w:val="16"/>
                <w:szCs w:val="16"/>
                <w:lang w:val="en-US" w:eastAsia="zh-CN"/>
              </w:rPr>
              <w:t xml:space="preserve">10.  </w:t>
            </w:r>
            <w:r w:rsidRPr="00AB6990">
              <w:rPr>
                <w:rFonts w:eastAsia="宋体"/>
                <w:sz w:val="16"/>
                <w:szCs w:val="16"/>
                <w:lang w:val="en-US" w:eastAsia="zh-CN"/>
              </w:rPr>
              <w:t>R4-2219204, TP for TR 38.718-03-01_3DL_2UL CA_n39A-n41A-n79, ZTE Corporation</w:t>
            </w:r>
          </w:p>
        </w:tc>
        <w:tc>
          <w:tcPr>
            <w:tcW w:w="708" w:type="dxa"/>
            <w:shd w:val="solid" w:color="FFFFFF" w:fill="auto"/>
          </w:tcPr>
          <w:p w14:paraId="479CD26D" w14:textId="4E008B4D" w:rsidR="00910457" w:rsidRDefault="00910457"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70324F" w14:paraId="7A2D8B44" w14:textId="77777777">
        <w:tc>
          <w:tcPr>
            <w:tcW w:w="800" w:type="dxa"/>
            <w:shd w:val="solid" w:color="FFFFFF" w:fill="auto"/>
          </w:tcPr>
          <w:p w14:paraId="5C374061" w14:textId="1247D111" w:rsidR="0070324F" w:rsidRDefault="0070324F" w:rsidP="00910457">
            <w:pPr>
              <w:pStyle w:val="TAC"/>
              <w:rPr>
                <w:rFonts w:eastAsia="宋体"/>
                <w:sz w:val="16"/>
                <w:szCs w:val="16"/>
                <w:lang w:val="en-US" w:eastAsia="zh-CN"/>
              </w:rPr>
            </w:pPr>
            <w:r>
              <w:rPr>
                <w:rFonts w:eastAsia="宋体" w:hint="eastAsia"/>
                <w:sz w:val="16"/>
                <w:szCs w:val="16"/>
                <w:lang w:val="en-US" w:eastAsia="zh-CN"/>
              </w:rPr>
              <w:t>2</w:t>
            </w:r>
            <w:r>
              <w:rPr>
                <w:rFonts w:eastAsia="宋体"/>
                <w:sz w:val="16"/>
                <w:szCs w:val="16"/>
                <w:lang w:val="en-US" w:eastAsia="zh-CN"/>
              </w:rPr>
              <w:t>023-03</w:t>
            </w:r>
          </w:p>
        </w:tc>
        <w:tc>
          <w:tcPr>
            <w:tcW w:w="901" w:type="dxa"/>
            <w:shd w:val="solid" w:color="FFFFFF" w:fill="auto"/>
          </w:tcPr>
          <w:p w14:paraId="4EADB6B5" w14:textId="03A373CE" w:rsidR="0070324F" w:rsidRDefault="0070324F"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AN4#106</w:t>
            </w:r>
          </w:p>
        </w:tc>
        <w:tc>
          <w:tcPr>
            <w:tcW w:w="1134" w:type="dxa"/>
            <w:shd w:val="solid" w:color="FFFFFF" w:fill="auto"/>
          </w:tcPr>
          <w:p w14:paraId="7947260D" w14:textId="2432822F" w:rsidR="0070324F" w:rsidRDefault="0070324F" w:rsidP="00910457">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4-2302552</w:t>
            </w:r>
          </w:p>
        </w:tc>
        <w:tc>
          <w:tcPr>
            <w:tcW w:w="567" w:type="dxa"/>
            <w:shd w:val="solid" w:color="FFFFFF" w:fill="auto"/>
          </w:tcPr>
          <w:p w14:paraId="398BBAEE" w14:textId="77777777" w:rsidR="0070324F" w:rsidRDefault="0070324F" w:rsidP="00910457">
            <w:pPr>
              <w:pStyle w:val="TAC"/>
              <w:rPr>
                <w:sz w:val="16"/>
                <w:szCs w:val="16"/>
              </w:rPr>
            </w:pPr>
          </w:p>
        </w:tc>
        <w:tc>
          <w:tcPr>
            <w:tcW w:w="426" w:type="dxa"/>
            <w:shd w:val="solid" w:color="FFFFFF" w:fill="auto"/>
          </w:tcPr>
          <w:p w14:paraId="408F2031" w14:textId="77777777" w:rsidR="0070324F" w:rsidRDefault="0070324F" w:rsidP="00910457">
            <w:pPr>
              <w:pStyle w:val="TAC"/>
              <w:rPr>
                <w:sz w:val="16"/>
                <w:szCs w:val="16"/>
              </w:rPr>
            </w:pPr>
          </w:p>
        </w:tc>
        <w:tc>
          <w:tcPr>
            <w:tcW w:w="425" w:type="dxa"/>
            <w:shd w:val="solid" w:color="FFFFFF" w:fill="auto"/>
          </w:tcPr>
          <w:p w14:paraId="4DD2C893" w14:textId="77777777" w:rsidR="0070324F" w:rsidRDefault="0070324F" w:rsidP="00910457">
            <w:pPr>
              <w:pStyle w:val="TAC"/>
              <w:rPr>
                <w:sz w:val="16"/>
                <w:szCs w:val="16"/>
              </w:rPr>
            </w:pPr>
          </w:p>
        </w:tc>
        <w:tc>
          <w:tcPr>
            <w:tcW w:w="4678" w:type="dxa"/>
            <w:shd w:val="solid" w:color="FFFFFF" w:fill="auto"/>
          </w:tcPr>
          <w:p w14:paraId="55886EF8" w14:textId="161B2A5F" w:rsidR="0070324F" w:rsidRPr="00F85883" w:rsidRDefault="0070324F" w:rsidP="0070324F">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1.  </w:t>
            </w:r>
            <w:r w:rsidRPr="00EA3B90">
              <w:rPr>
                <w:rFonts w:eastAsia="宋体"/>
                <w:sz w:val="16"/>
                <w:szCs w:val="16"/>
                <w:lang w:val="en-US" w:eastAsia="zh-CN"/>
              </w:rPr>
              <w:t xml:space="preserve">R4-2301075, TP for TR </w:t>
            </w:r>
            <w:hyperlink r:id="rId27" w:tgtFrame="_blank" w:history="1">
              <w:r w:rsidRPr="00EA3B90">
                <w:rPr>
                  <w:rFonts w:eastAsia="宋体"/>
                  <w:sz w:val="16"/>
                  <w:szCs w:val="16"/>
                  <w:lang w:val="en-US" w:eastAsia="zh-CN"/>
                </w:rPr>
                <w:t>38.718-03-01</w:t>
              </w:r>
            </w:hyperlink>
            <w:r w:rsidRPr="00EA3B90">
              <w:rPr>
                <w:rFonts w:eastAsia="宋体"/>
                <w:sz w:val="16"/>
                <w:szCs w:val="16"/>
                <w:lang w:val="en-US" w:eastAsia="zh-CN"/>
              </w:rPr>
              <w:t>: CA_n1-n3-n40, Ericsson</w:t>
            </w:r>
          </w:p>
          <w:p w14:paraId="6E15F7D5" w14:textId="57515C2F" w:rsidR="0070324F" w:rsidRDefault="0070324F" w:rsidP="0070324F">
            <w:pPr>
              <w:pStyle w:val="TAL"/>
              <w:spacing w:after="60"/>
              <w:ind w:left="237" w:hangingChars="148" w:hanging="237"/>
              <w:rPr>
                <w:rFonts w:eastAsia="宋体"/>
                <w:sz w:val="16"/>
                <w:szCs w:val="16"/>
                <w:lang w:val="en-US" w:eastAsia="zh-CN"/>
              </w:rPr>
            </w:pPr>
            <w:r w:rsidRPr="00F85883">
              <w:rPr>
                <w:rFonts w:eastAsia="宋体"/>
                <w:sz w:val="16"/>
                <w:szCs w:val="16"/>
                <w:lang w:val="en-US" w:eastAsia="zh-CN"/>
              </w:rPr>
              <w:t xml:space="preserve">2.  </w:t>
            </w:r>
            <w:r w:rsidR="000C7A57" w:rsidRPr="00EA3B90">
              <w:rPr>
                <w:rFonts w:eastAsia="宋体"/>
                <w:sz w:val="16"/>
                <w:szCs w:val="16"/>
                <w:lang w:val="en-US" w:eastAsia="zh-CN"/>
              </w:rPr>
              <w:t xml:space="preserve">R4-2301077, TP for TR </w:t>
            </w:r>
            <w:hyperlink r:id="rId28" w:tgtFrame="_blank" w:history="1">
              <w:r w:rsidR="000C7A57" w:rsidRPr="00EA3B90">
                <w:rPr>
                  <w:rFonts w:eastAsia="宋体"/>
                  <w:sz w:val="16"/>
                  <w:szCs w:val="16"/>
                  <w:lang w:val="en-US" w:eastAsia="zh-CN"/>
                </w:rPr>
                <w:t>38.718-03-01</w:t>
              </w:r>
            </w:hyperlink>
            <w:r w:rsidR="000C7A57" w:rsidRPr="00EA3B90">
              <w:rPr>
                <w:rFonts w:eastAsia="宋体"/>
                <w:sz w:val="16"/>
                <w:szCs w:val="16"/>
                <w:lang w:val="en-US" w:eastAsia="zh-CN"/>
              </w:rPr>
              <w:t>: CA_n1-n40-n77, Ericsson</w:t>
            </w:r>
          </w:p>
          <w:p w14:paraId="0B51986C" w14:textId="3B7B7D55" w:rsidR="00DC70BA" w:rsidRDefault="00DC70BA"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F85883">
              <w:rPr>
                <w:rFonts w:eastAsia="宋体"/>
                <w:sz w:val="16"/>
                <w:szCs w:val="16"/>
                <w:lang w:val="en-US" w:eastAsia="zh-CN"/>
              </w:rPr>
              <w:t xml:space="preserve">.  </w:t>
            </w:r>
            <w:r w:rsidRPr="00EA3B90">
              <w:rPr>
                <w:rFonts w:eastAsia="宋体"/>
                <w:sz w:val="16"/>
                <w:szCs w:val="16"/>
                <w:lang w:val="en-US" w:eastAsia="zh-CN"/>
              </w:rPr>
              <w:t xml:space="preserve">R4-2301078, TP for TR </w:t>
            </w:r>
            <w:hyperlink r:id="rId29" w:tgtFrame="_blank" w:history="1">
              <w:r w:rsidRPr="00EA3B90">
                <w:rPr>
                  <w:rFonts w:eastAsia="宋体"/>
                  <w:sz w:val="16"/>
                  <w:szCs w:val="16"/>
                  <w:lang w:val="en-US" w:eastAsia="zh-CN"/>
                </w:rPr>
                <w:t>38.718-03-01</w:t>
              </w:r>
            </w:hyperlink>
            <w:r w:rsidRPr="00EA3B90">
              <w:rPr>
                <w:rFonts w:eastAsia="宋体"/>
                <w:sz w:val="16"/>
                <w:szCs w:val="16"/>
                <w:lang w:val="en-US" w:eastAsia="zh-CN"/>
              </w:rPr>
              <w:t>: CA_n3-n40-n77, Ericsson</w:t>
            </w:r>
          </w:p>
          <w:p w14:paraId="5757FC85" w14:textId="45AACB25" w:rsidR="000C7A57" w:rsidRDefault="00F87D1B"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F85883">
              <w:rPr>
                <w:rFonts w:eastAsia="宋体"/>
                <w:sz w:val="16"/>
                <w:szCs w:val="16"/>
                <w:lang w:val="en-US" w:eastAsia="zh-CN"/>
              </w:rPr>
              <w:t xml:space="preserve">.  </w:t>
            </w:r>
            <w:r w:rsidRPr="00EA3B90">
              <w:rPr>
                <w:rFonts w:eastAsia="宋体"/>
                <w:sz w:val="16"/>
                <w:szCs w:val="16"/>
                <w:lang w:val="en-US" w:eastAsia="zh-CN"/>
              </w:rPr>
              <w:t xml:space="preserve">R4-2301079, TP for TR </w:t>
            </w:r>
            <w:hyperlink r:id="rId30" w:tgtFrame="_blank" w:history="1">
              <w:r w:rsidRPr="00EA3B90">
                <w:rPr>
                  <w:rFonts w:eastAsia="宋体"/>
                  <w:sz w:val="16"/>
                  <w:szCs w:val="16"/>
                  <w:lang w:val="en-US" w:eastAsia="zh-CN"/>
                </w:rPr>
                <w:t>38.718-03-01</w:t>
              </w:r>
            </w:hyperlink>
            <w:r w:rsidRPr="00EA3B90">
              <w:rPr>
                <w:rFonts w:eastAsia="宋体"/>
                <w:sz w:val="16"/>
                <w:szCs w:val="16"/>
                <w:lang w:val="en-US" w:eastAsia="zh-CN"/>
              </w:rPr>
              <w:t>: CA_n28-n40-n77, Ericsson</w:t>
            </w:r>
          </w:p>
          <w:p w14:paraId="2D0B1559" w14:textId="47E2ADC8" w:rsidR="00F87D1B" w:rsidRDefault="00E775B9"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F85883">
              <w:rPr>
                <w:rFonts w:eastAsia="宋体"/>
                <w:sz w:val="16"/>
                <w:szCs w:val="16"/>
                <w:lang w:val="en-US" w:eastAsia="zh-CN"/>
              </w:rPr>
              <w:t xml:space="preserve">.  </w:t>
            </w:r>
            <w:r w:rsidRPr="00EA3B90">
              <w:rPr>
                <w:rFonts w:eastAsia="宋体"/>
                <w:sz w:val="16"/>
                <w:szCs w:val="16"/>
                <w:lang w:val="en-US" w:eastAsia="zh-CN"/>
              </w:rPr>
              <w:t>R4-2302499, TP for TR 38.718-03-01: support of CA_n1-n3-n8 2UL/3DL, CHTTL</w:t>
            </w:r>
          </w:p>
          <w:p w14:paraId="1F26C2C7" w14:textId="2BCE3BA1" w:rsidR="00F87D1B" w:rsidRDefault="00DE3263"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6</w:t>
            </w:r>
            <w:r w:rsidRPr="00F85883">
              <w:rPr>
                <w:rFonts w:eastAsia="宋体"/>
                <w:sz w:val="16"/>
                <w:szCs w:val="16"/>
                <w:lang w:val="en-US" w:eastAsia="zh-CN"/>
              </w:rPr>
              <w:t xml:space="preserve">.  </w:t>
            </w:r>
            <w:r w:rsidRPr="00EA3B90">
              <w:rPr>
                <w:rFonts w:eastAsia="宋体"/>
                <w:sz w:val="16"/>
                <w:szCs w:val="16"/>
                <w:lang w:val="en-US" w:eastAsia="zh-CN"/>
              </w:rPr>
              <w:t xml:space="preserve">R4-2303599, TP for TR </w:t>
            </w:r>
            <w:hyperlink r:id="rId31" w:tgtFrame="_blank" w:history="1">
              <w:r w:rsidRPr="00EA3B90">
                <w:rPr>
                  <w:rFonts w:eastAsia="宋体"/>
                  <w:sz w:val="16"/>
                  <w:szCs w:val="16"/>
                  <w:lang w:val="en-US" w:eastAsia="zh-CN"/>
                </w:rPr>
                <w:t>38.718-03-01</w:t>
              </w:r>
            </w:hyperlink>
            <w:r w:rsidRPr="00EA3B90">
              <w:rPr>
                <w:rFonts w:eastAsia="宋体"/>
                <w:sz w:val="16"/>
                <w:szCs w:val="16"/>
                <w:lang w:val="en-US" w:eastAsia="zh-CN"/>
              </w:rPr>
              <w:t>: CA_n3-n7-n67 and DC_n3-n7-n67, Ericsson, BT</w:t>
            </w:r>
          </w:p>
          <w:p w14:paraId="09FBE256" w14:textId="26B78F6A" w:rsidR="00F87D1B" w:rsidRDefault="00A8185D"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7</w:t>
            </w:r>
            <w:r w:rsidRPr="00F85883">
              <w:rPr>
                <w:rFonts w:eastAsia="宋体"/>
                <w:sz w:val="16"/>
                <w:szCs w:val="16"/>
                <w:lang w:val="en-US" w:eastAsia="zh-CN"/>
              </w:rPr>
              <w:t xml:space="preserve">.  </w:t>
            </w:r>
            <w:r w:rsidRPr="00EA3B90">
              <w:rPr>
                <w:rFonts w:eastAsia="宋体"/>
                <w:sz w:val="16"/>
                <w:szCs w:val="16"/>
                <w:lang w:val="en-US" w:eastAsia="zh-CN"/>
              </w:rPr>
              <w:t xml:space="preserve">R4-2303600, TP for TR </w:t>
            </w:r>
            <w:hyperlink r:id="rId32" w:tgtFrame="_blank" w:history="1">
              <w:r w:rsidRPr="00EA3B90">
                <w:rPr>
                  <w:rFonts w:eastAsia="宋体"/>
                  <w:sz w:val="16"/>
                  <w:szCs w:val="16"/>
                  <w:lang w:val="en-US" w:eastAsia="zh-CN"/>
                </w:rPr>
                <w:t>38.718-03-01</w:t>
              </w:r>
            </w:hyperlink>
            <w:r w:rsidRPr="00EA3B90">
              <w:rPr>
                <w:rFonts w:eastAsia="宋体"/>
                <w:sz w:val="16"/>
                <w:szCs w:val="16"/>
                <w:lang w:val="en-US" w:eastAsia="zh-CN"/>
              </w:rPr>
              <w:t xml:space="preserve"> to include CA_n3-n67-n78 and DC_n3-n67-n78, Ericsson, BT</w:t>
            </w:r>
          </w:p>
          <w:p w14:paraId="5F71B715" w14:textId="5B5A9F83" w:rsidR="00A8185D" w:rsidRDefault="006F4A4A" w:rsidP="0070324F">
            <w:pPr>
              <w:pStyle w:val="TAL"/>
              <w:spacing w:after="60"/>
              <w:ind w:left="237" w:hangingChars="148" w:hanging="237"/>
              <w:rPr>
                <w:rFonts w:eastAsia="宋体"/>
                <w:sz w:val="16"/>
                <w:szCs w:val="16"/>
                <w:lang w:val="en-US" w:eastAsia="zh-CN"/>
              </w:rPr>
            </w:pPr>
            <w:r>
              <w:rPr>
                <w:rFonts w:eastAsia="宋体"/>
                <w:sz w:val="16"/>
                <w:szCs w:val="16"/>
                <w:lang w:val="en-US" w:eastAsia="zh-CN"/>
              </w:rPr>
              <w:t>8</w:t>
            </w:r>
            <w:r w:rsidRPr="00F85883">
              <w:rPr>
                <w:rFonts w:eastAsia="宋体"/>
                <w:sz w:val="16"/>
                <w:szCs w:val="16"/>
                <w:lang w:val="en-US" w:eastAsia="zh-CN"/>
              </w:rPr>
              <w:t xml:space="preserve">.  </w:t>
            </w:r>
            <w:r w:rsidRPr="00EA3B90">
              <w:rPr>
                <w:rFonts w:eastAsia="宋体"/>
                <w:sz w:val="16"/>
                <w:szCs w:val="16"/>
                <w:lang w:val="en-US" w:eastAsia="zh-CN"/>
              </w:rPr>
              <w:t xml:space="preserve">R4-2303601, TP for TR </w:t>
            </w:r>
            <w:hyperlink r:id="rId33" w:tgtFrame="_blank" w:history="1">
              <w:r w:rsidRPr="00EA3B90">
                <w:rPr>
                  <w:rFonts w:eastAsia="宋体"/>
                  <w:sz w:val="16"/>
                  <w:szCs w:val="16"/>
                  <w:lang w:val="en-US" w:eastAsia="zh-CN"/>
                </w:rPr>
                <w:t>38.718-03-01</w:t>
              </w:r>
            </w:hyperlink>
            <w:r w:rsidRPr="00EA3B90">
              <w:rPr>
                <w:rFonts w:eastAsia="宋体"/>
                <w:sz w:val="16"/>
                <w:szCs w:val="16"/>
                <w:lang w:val="en-US" w:eastAsia="zh-CN"/>
              </w:rPr>
              <w:t>: CA_n3A-n20A-n28A, Ericsson, BT</w:t>
            </w:r>
          </w:p>
          <w:p w14:paraId="2A6581E6" w14:textId="7AD703C5" w:rsidR="0070324F" w:rsidRPr="00F85883" w:rsidRDefault="006F4A4A" w:rsidP="00473507">
            <w:pPr>
              <w:pStyle w:val="TAL"/>
              <w:spacing w:after="60"/>
              <w:ind w:left="237" w:hangingChars="148" w:hanging="237"/>
              <w:rPr>
                <w:rFonts w:eastAsia="宋体"/>
                <w:sz w:val="16"/>
                <w:szCs w:val="16"/>
                <w:lang w:val="en-US" w:eastAsia="zh-CN"/>
              </w:rPr>
            </w:pPr>
            <w:r>
              <w:rPr>
                <w:rFonts w:eastAsia="宋体"/>
                <w:sz w:val="16"/>
                <w:szCs w:val="16"/>
                <w:lang w:val="en-US" w:eastAsia="zh-CN"/>
              </w:rPr>
              <w:t>9</w:t>
            </w:r>
            <w:r w:rsidRPr="00F85883">
              <w:rPr>
                <w:rFonts w:eastAsia="宋体"/>
                <w:sz w:val="16"/>
                <w:szCs w:val="16"/>
                <w:lang w:val="en-US" w:eastAsia="zh-CN"/>
              </w:rPr>
              <w:t xml:space="preserve">.  </w:t>
            </w:r>
            <w:r w:rsidR="00473507" w:rsidRPr="00EA3B90">
              <w:rPr>
                <w:rFonts w:eastAsia="宋体"/>
                <w:sz w:val="16"/>
                <w:szCs w:val="16"/>
                <w:lang w:val="en-US" w:eastAsia="zh-CN"/>
              </w:rPr>
              <w:t>R4-2303603, TP for TR 38.718-03-01 to introduce CA_n3A-n7A-n79A_BCS0, Huawei, HiSilicon</w:t>
            </w:r>
          </w:p>
        </w:tc>
        <w:tc>
          <w:tcPr>
            <w:tcW w:w="708" w:type="dxa"/>
            <w:shd w:val="solid" w:color="FFFFFF" w:fill="auto"/>
          </w:tcPr>
          <w:p w14:paraId="13352DDF" w14:textId="04602B48" w:rsidR="0070324F" w:rsidRDefault="0070324F" w:rsidP="00910457">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bl>
    <w:p w14:paraId="4066F8D7" w14:textId="77777777" w:rsidR="00654648" w:rsidRDefault="00654648"/>
    <w:p w14:paraId="49653901" w14:textId="77777777" w:rsidR="00654648" w:rsidRDefault="00654648"/>
    <w:sectPr w:rsidR="00654648">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53C07" w14:textId="77777777" w:rsidR="00FC169E" w:rsidRDefault="00FC169E">
      <w:pPr>
        <w:spacing w:after="0"/>
      </w:pPr>
      <w:r>
        <w:separator/>
      </w:r>
    </w:p>
  </w:endnote>
  <w:endnote w:type="continuationSeparator" w:id="0">
    <w:p w14:paraId="06572A6E" w14:textId="77777777" w:rsidR="00FC169E" w:rsidRDefault="00FC16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205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DE3263" w:rsidRDefault="00DE3263">
    <w:pPr>
      <w:pStyle w:val="af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CF485" w14:textId="77777777" w:rsidR="00FC169E" w:rsidRDefault="00FC169E">
      <w:pPr>
        <w:spacing w:after="0"/>
      </w:pPr>
      <w:r>
        <w:separator/>
      </w:r>
    </w:p>
  </w:footnote>
  <w:footnote w:type="continuationSeparator" w:id="0">
    <w:p w14:paraId="20EEC9E1" w14:textId="77777777" w:rsidR="00FC169E" w:rsidRDefault="00FC169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51DD1369" w:rsidR="00DE3263" w:rsidRDefault="00DE32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1635">
      <w:rPr>
        <w:rFonts w:ascii="Arial" w:hAnsi="Arial" w:cs="Arial"/>
        <w:b/>
        <w:noProof/>
        <w:sz w:val="18"/>
        <w:szCs w:val="18"/>
      </w:rPr>
      <w:t>3GPP TR 38.718-03-01 V0.34.0 (20222023-1103)</w:t>
    </w:r>
    <w:r>
      <w:rPr>
        <w:rFonts w:ascii="Arial" w:hAnsi="Arial" w:cs="Arial"/>
        <w:b/>
        <w:sz w:val="18"/>
        <w:szCs w:val="18"/>
      </w:rPr>
      <w:fldChar w:fldCharType="end"/>
    </w:r>
  </w:p>
  <w:p w14:paraId="031951FC" w14:textId="77777777" w:rsidR="00DE3263" w:rsidRDefault="00DE32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1635">
      <w:rPr>
        <w:rFonts w:ascii="Arial" w:hAnsi="Arial" w:cs="Arial"/>
        <w:b/>
        <w:noProof/>
        <w:sz w:val="18"/>
        <w:szCs w:val="18"/>
      </w:rPr>
      <w:t>74</w:t>
    </w:r>
    <w:r>
      <w:rPr>
        <w:rFonts w:ascii="Arial" w:hAnsi="Arial" w:cs="Arial"/>
        <w:b/>
        <w:sz w:val="18"/>
        <w:szCs w:val="18"/>
      </w:rPr>
      <w:fldChar w:fldCharType="end"/>
    </w:r>
  </w:p>
  <w:p w14:paraId="7D6AF0AF" w14:textId="5EB2112E" w:rsidR="00DE3263" w:rsidRDefault="00DE32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1635">
      <w:rPr>
        <w:rFonts w:ascii="Arial" w:hAnsi="Arial" w:cs="Arial"/>
        <w:b/>
        <w:noProof/>
        <w:sz w:val="18"/>
        <w:szCs w:val="18"/>
      </w:rPr>
      <w:t>Release 18</w:t>
    </w:r>
    <w:r>
      <w:rPr>
        <w:rFonts w:ascii="Arial" w:hAnsi="Arial" w:cs="Arial"/>
        <w:b/>
        <w:sz w:val="18"/>
        <w:szCs w:val="18"/>
      </w:rPr>
      <w:fldChar w:fldCharType="end"/>
    </w:r>
  </w:p>
  <w:p w14:paraId="0AA05600" w14:textId="77777777" w:rsidR="00DE3263" w:rsidRDefault="00DE3263">
    <w:pPr>
      <w:pStyle w:val="afa"/>
    </w:pPr>
  </w:p>
  <w:p w14:paraId="559AFEBC" w14:textId="77777777" w:rsidR="004B6560" w:rsidRDefault="004B656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A3F5F20"/>
    <w:multiLevelType w:val="hybridMultilevel"/>
    <w:tmpl w:val="FCB449E0"/>
    <w:lvl w:ilvl="0" w:tplc="E59E7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0"/>
  </w:num>
  <w:num w:numId="13">
    <w:abstractNumId w:val="18"/>
  </w:num>
  <w:num w:numId="14">
    <w:abstractNumId w:val="16"/>
  </w:num>
  <w:num w:numId="15">
    <w:abstractNumId w:val="21"/>
  </w:num>
  <w:num w:numId="16">
    <w:abstractNumId w:val="12"/>
  </w:num>
  <w:num w:numId="17">
    <w:abstractNumId w:val="11"/>
  </w:num>
  <w:num w:numId="18">
    <w:abstractNumId w:val="14"/>
  </w:num>
  <w:num w:numId="19">
    <w:abstractNumId w:val="13"/>
  </w:num>
  <w:num w:numId="20">
    <w:abstractNumId w:val="19"/>
  </w:num>
  <w:num w:numId="21">
    <w:abstractNumId w:val="20"/>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75"/>
    <w:rsid w:val="00021311"/>
    <w:rsid w:val="000270B9"/>
    <w:rsid w:val="00033397"/>
    <w:rsid w:val="00040095"/>
    <w:rsid w:val="000469EC"/>
    <w:rsid w:val="00051834"/>
    <w:rsid w:val="00054A22"/>
    <w:rsid w:val="00057DEC"/>
    <w:rsid w:val="00062023"/>
    <w:rsid w:val="000655A6"/>
    <w:rsid w:val="00072FBB"/>
    <w:rsid w:val="00080512"/>
    <w:rsid w:val="00091FD2"/>
    <w:rsid w:val="000959FE"/>
    <w:rsid w:val="000C47C3"/>
    <w:rsid w:val="000C7A57"/>
    <w:rsid w:val="000D3AFD"/>
    <w:rsid w:val="000D58AB"/>
    <w:rsid w:val="000F3905"/>
    <w:rsid w:val="001248E6"/>
    <w:rsid w:val="00133525"/>
    <w:rsid w:val="00163597"/>
    <w:rsid w:val="00173E3B"/>
    <w:rsid w:val="00174E78"/>
    <w:rsid w:val="00176CE8"/>
    <w:rsid w:val="001777E4"/>
    <w:rsid w:val="001A487C"/>
    <w:rsid w:val="001A4C42"/>
    <w:rsid w:val="001A7420"/>
    <w:rsid w:val="001B6637"/>
    <w:rsid w:val="001C21C3"/>
    <w:rsid w:val="001C4D26"/>
    <w:rsid w:val="001D02C2"/>
    <w:rsid w:val="001F0C1D"/>
    <w:rsid w:val="001F1132"/>
    <w:rsid w:val="001F168B"/>
    <w:rsid w:val="002347A2"/>
    <w:rsid w:val="002615F9"/>
    <w:rsid w:val="002675F0"/>
    <w:rsid w:val="002760EE"/>
    <w:rsid w:val="00293FC9"/>
    <w:rsid w:val="002969F4"/>
    <w:rsid w:val="002A1DF8"/>
    <w:rsid w:val="002A2307"/>
    <w:rsid w:val="002B6339"/>
    <w:rsid w:val="002C1D73"/>
    <w:rsid w:val="002C5BEB"/>
    <w:rsid w:val="002E00EE"/>
    <w:rsid w:val="002E1024"/>
    <w:rsid w:val="002E7A03"/>
    <w:rsid w:val="002E7A45"/>
    <w:rsid w:val="002F2671"/>
    <w:rsid w:val="00315B85"/>
    <w:rsid w:val="003172DC"/>
    <w:rsid w:val="0033227C"/>
    <w:rsid w:val="00340F3A"/>
    <w:rsid w:val="003468A1"/>
    <w:rsid w:val="0035462D"/>
    <w:rsid w:val="00356555"/>
    <w:rsid w:val="003623FE"/>
    <w:rsid w:val="003765B8"/>
    <w:rsid w:val="003C3971"/>
    <w:rsid w:val="003D4819"/>
    <w:rsid w:val="00402079"/>
    <w:rsid w:val="00411BDF"/>
    <w:rsid w:val="00423334"/>
    <w:rsid w:val="004345EC"/>
    <w:rsid w:val="00434E0A"/>
    <w:rsid w:val="004463B3"/>
    <w:rsid w:val="00465515"/>
    <w:rsid w:val="00467ADF"/>
    <w:rsid w:val="00473507"/>
    <w:rsid w:val="0049751D"/>
    <w:rsid w:val="004B5957"/>
    <w:rsid w:val="004B6560"/>
    <w:rsid w:val="004C30AC"/>
    <w:rsid w:val="004D1635"/>
    <w:rsid w:val="004D3578"/>
    <w:rsid w:val="004E213A"/>
    <w:rsid w:val="004E27C0"/>
    <w:rsid w:val="004E49F7"/>
    <w:rsid w:val="004E5995"/>
    <w:rsid w:val="004F0988"/>
    <w:rsid w:val="004F1793"/>
    <w:rsid w:val="004F3340"/>
    <w:rsid w:val="004F466A"/>
    <w:rsid w:val="005208BA"/>
    <w:rsid w:val="00522392"/>
    <w:rsid w:val="00526C6D"/>
    <w:rsid w:val="0053388B"/>
    <w:rsid w:val="00535773"/>
    <w:rsid w:val="00535E04"/>
    <w:rsid w:val="00543E6C"/>
    <w:rsid w:val="00562606"/>
    <w:rsid w:val="00563477"/>
    <w:rsid w:val="00565087"/>
    <w:rsid w:val="00567377"/>
    <w:rsid w:val="00597B11"/>
    <w:rsid w:val="005A7615"/>
    <w:rsid w:val="005B084B"/>
    <w:rsid w:val="005B5D60"/>
    <w:rsid w:val="005B621C"/>
    <w:rsid w:val="005C0E79"/>
    <w:rsid w:val="005D2E01"/>
    <w:rsid w:val="005D7526"/>
    <w:rsid w:val="005E4BB2"/>
    <w:rsid w:val="005F788A"/>
    <w:rsid w:val="00602AEA"/>
    <w:rsid w:val="006111EF"/>
    <w:rsid w:val="00614FDF"/>
    <w:rsid w:val="00632EA6"/>
    <w:rsid w:val="0063543D"/>
    <w:rsid w:val="00647114"/>
    <w:rsid w:val="00654648"/>
    <w:rsid w:val="00664974"/>
    <w:rsid w:val="00670CF4"/>
    <w:rsid w:val="0068115E"/>
    <w:rsid w:val="00686440"/>
    <w:rsid w:val="006912E9"/>
    <w:rsid w:val="00695018"/>
    <w:rsid w:val="006A2D4A"/>
    <w:rsid w:val="006A323F"/>
    <w:rsid w:val="006A3E2C"/>
    <w:rsid w:val="006B30D0"/>
    <w:rsid w:val="006C3D95"/>
    <w:rsid w:val="006E5C86"/>
    <w:rsid w:val="006F1129"/>
    <w:rsid w:val="006F4A4A"/>
    <w:rsid w:val="007000D6"/>
    <w:rsid w:val="00701116"/>
    <w:rsid w:val="0070324F"/>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B600E"/>
    <w:rsid w:val="007F0F4A"/>
    <w:rsid w:val="007F1E1E"/>
    <w:rsid w:val="007F37AE"/>
    <w:rsid w:val="008028A4"/>
    <w:rsid w:val="00802D05"/>
    <w:rsid w:val="008036B9"/>
    <w:rsid w:val="0082277D"/>
    <w:rsid w:val="00830747"/>
    <w:rsid w:val="00830904"/>
    <w:rsid w:val="008560FE"/>
    <w:rsid w:val="0086115F"/>
    <w:rsid w:val="00862657"/>
    <w:rsid w:val="00870166"/>
    <w:rsid w:val="008768CA"/>
    <w:rsid w:val="008A79F5"/>
    <w:rsid w:val="008C384C"/>
    <w:rsid w:val="008C7B64"/>
    <w:rsid w:val="008E2D68"/>
    <w:rsid w:val="008E6756"/>
    <w:rsid w:val="0090271F"/>
    <w:rsid w:val="00902E23"/>
    <w:rsid w:val="00907EFA"/>
    <w:rsid w:val="00910457"/>
    <w:rsid w:val="009114D7"/>
    <w:rsid w:val="0091348E"/>
    <w:rsid w:val="00917CCB"/>
    <w:rsid w:val="00933FB0"/>
    <w:rsid w:val="00942EC2"/>
    <w:rsid w:val="00967CEA"/>
    <w:rsid w:val="0097178F"/>
    <w:rsid w:val="00975DAE"/>
    <w:rsid w:val="00983866"/>
    <w:rsid w:val="009D6A59"/>
    <w:rsid w:val="009F0C9D"/>
    <w:rsid w:val="009F37B7"/>
    <w:rsid w:val="009F5B3C"/>
    <w:rsid w:val="00A10F02"/>
    <w:rsid w:val="00A164B4"/>
    <w:rsid w:val="00A20126"/>
    <w:rsid w:val="00A23219"/>
    <w:rsid w:val="00A26956"/>
    <w:rsid w:val="00A27486"/>
    <w:rsid w:val="00A3074B"/>
    <w:rsid w:val="00A31264"/>
    <w:rsid w:val="00A53724"/>
    <w:rsid w:val="00A56066"/>
    <w:rsid w:val="00A56697"/>
    <w:rsid w:val="00A622FD"/>
    <w:rsid w:val="00A65A8C"/>
    <w:rsid w:val="00A73129"/>
    <w:rsid w:val="00A8185D"/>
    <w:rsid w:val="00A82346"/>
    <w:rsid w:val="00A85EAE"/>
    <w:rsid w:val="00A90990"/>
    <w:rsid w:val="00A92BA1"/>
    <w:rsid w:val="00A95A32"/>
    <w:rsid w:val="00AB2570"/>
    <w:rsid w:val="00AB3458"/>
    <w:rsid w:val="00AB4A5D"/>
    <w:rsid w:val="00AB6990"/>
    <w:rsid w:val="00AC4AB0"/>
    <w:rsid w:val="00AC6BC6"/>
    <w:rsid w:val="00AC7D1D"/>
    <w:rsid w:val="00AD45A1"/>
    <w:rsid w:val="00AE6164"/>
    <w:rsid w:val="00AE65E2"/>
    <w:rsid w:val="00AF1460"/>
    <w:rsid w:val="00B15449"/>
    <w:rsid w:val="00B15EF8"/>
    <w:rsid w:val="00B175F5"/>
    <w:rsid w:val="00B363C6"/>
    <w:rsid w:val="00B93086"/>
    <w:rsid w:val="00BA19ED"/>
    <w:rsid w:val="00BA4B8D"/>
    <w:rsid w:val="00BA60FF"/>
    <w:rsid w:val="00BB428D"/>
    <w:rsid w:val="00BC0F7D"/>
    <w:rsid w:val="00BC1FE2"/>
    <w:rsid w:val="00BD19AD"/>
    <w:rsid w:val="00BD7D31"/>
    <w:rsid w:val="00BE3255"/>
    <w:rsid w:val="00BF128E"/>
    <w:rsid w:val="00C074DD"/>
    <w:rsid w:val="00C126C5"/>
    <w:rsid w:val="00C1496A"/>
    <w:rsid w:val="00C33079"/>
    <w:rsid w:val="00C36168"/>
    <w:rsid w:val="00C4466F"/>
    <w:rsid w:val="00C45231"/>
    <w:rsid w:val="00C551FF"/>
    <w:rsid w:val="00C65F8C"/>
    <w:rsid w:val="00C72833"/>
    <w:rsid w:val="00C80341"/>
    <w:rsid w:val="00C80F1D"/>
    <w:rsid w:val="00C91962"/>
    <w:rsid w:val="00C9241D"/>
    <w:rsid w:val="00C93F40"/>
    <w:rsid w:val="00C97CFD"/>
    <w:rsid w:val="00CA391B"/>
    <w:rsid w:val="00CA3D0C"/>
    <w:rsid w:val="00CC01E6"/>
    <w:rsid w:val="00CD0451"/>
    <w:rsid w:val="00CF0FE9"/>
    <w:rsid w:val="00D57972"/>
    <w:rsid w:val="00D675A9"/>
    <w:rsid w:val="00D72526"/>
    <w:rsid w:val="00D738D6"/>
    <w:rsid w:val="00D755EB"/>
    <w:rsid w:val="00D76048"/>
    <w:rsid w:val="00D82E6F"/>
    <w:rsid w:val="00D87E00"/>
    <w:rsid w:val="00D9134D"/>
    <w:rsid w:val="00DA22DF"/>
    <w:rsid w:val="00DA7A03"/>
    <w:rsid w:val="00DB1818"/>
    <w:rsid w:val="00DB678C"/>
    <w:rsid w:val="00DC309B"/>
    <w:rsid w:val="00DC4DA2"/>
    <w:rsid w:val="00DC70BA"/>
    <w:rsid w:val="00DD4C17"/>
    <w:rsid w:val="00DD74A5"/>
    <w:rsid w:val="00DE3263"/>
    <w:rsid w:val="00DF2B1F"/>
    <w:rsid w:val="00DF33FC"/>
    <w:rsid w:val="00DF62CD"/>
    <w:rsid w:val="00E07EA9"/>
    <w:rsid w:val="00E101F3"/>
    <w:rsid w:val="00E16509"/>
    <w:rsid w:val="00E30A24"/>
    <w:rsid w:val="00E44582"/>
    <w:rsid w:val="00E44D09"/>
    <w:rsid w:val="00E50036"/>
    <w:rsid w:val="00E54765"/>
    <w:rsid w:val="00E602D9"/>
    <w:rsid w:val="00E72713"/>
    <w:rsid w:val="00E775B9"/>
    <w:rsid w:val="00E77645"/>
    <w:rsid w:val="00EA15B0"/>
    <w:rsid w:val="00EA3B90"/>
    <w:rsid w:val="00EA5EA7"/>
    <w:rsid w:val="00EA66BD"/>
    <w:rsid w:val="00EA6E6C"/>
    <w:rsid w:val="00EC4783"/>
    <w:rsid w:val="00EC4A25"/>
    <w:rsid w:val="00EF451D"/>
    <w:rsid w:val="00EF608C"/>
    <w:rsid w:val="00F025A2"/>
    <w:rsid w:val="00F03DF5"/>
    <w:rsid w:val="00F04712"/>
    <w:rsid w:val="00F13360"/>
    <w:rsid w:val="00F13F81"/>
    <w:rsid w:val="00F22EC7"/>
    <w:rsid w:val="00F325C8"/>
    <w:rsid w:val="00F34834"/>
    <w:rsid w:val="00F62FC5"/>
    <w:rsid w:val="00F653B8"/>
    <w:rsid w:val="00F73866"/>
    <w:rsid w:val="00F8277A"/>
    <w:rsid w:val="00F85354"/>
    <w:rsid w:val="00F85883"/>
    <w:rsid w:val="00F8629D"/>
    <w:rsid w:val="00F87D1B"/>
    <w:rsid w:val="00F9008D"/>
    <w:rsid w:val="00F901B0"/>
    <w:rsid w:val="00F97066"/>
    <w:rsid w:val="00FA1266"/>
    <w:rsid w:val="00FA4E24"/>
    <w:rsid w:val="00FC1192"/>
    <w:rsid w:val="00FC169E"/>
    <w:rsid w:val="00FC4417"/>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uiPriority w:val="39"/>
    <w:qFormat/>
    <w:pPr>
      <w:ind w:left="2268" w:hanging="2268"/>
    </w:pPr>
  </w:style>
  <w:style w:type="paragraph" w:styleId="60">
    <w:name w:val="toc 6"/>
    <w:basedOn w:val="52"/>
    <w:next w:val="a1"/>
    <w:uiPriority w:val="39"/>
    <w:qFormat/>
    <w:pPr>
      <w:ind w:left="1985" w:hanging="1985"/>
    </w:pPr>
  </w:style>
  <w:style w:type="paragraph" w:styleId="52">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2"/>
    <w:next w:val="a1"/>
    <w:uiPriority w:val="39"/>
    <w:qFormat/>
    <w:pPr>
      <w:ind w:left="1134" w:hanging="1134"/>
    </w:pPr>
  </w:style>
  <w:style w:type="paragraph" w:styleId="22">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6">
    <w:name w:val="table of authorities"/>
    <w:basedOn w:val="a1"/>
    <w:next w:val="a1"/>
    <w:qFormat/>
    <w:pPr>
      <w:spacing w:after="0"/>
      <w:ind w:left="200" w:hanging="200"/>
    </w:pPr>
  </w:style>
  <w:style w:type="paragraph" w:styleId="a7">
    <w:name w:val="Note Heading"/>
    <w:basedOn w:val="a1"/>
    <w:next w:val="a1"/>
    <w:link w:val="Char0"/>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8">
    <w:name w:val="E-mail Signature"/>
    <w:basedOn w:val="a1"/>
    <w:link w:val="Char1"/>
    <w:qFormat/>
    <w:pPr>
      <w:spacing w:after="0"/>
    </w:pPr>
  </w:style>
  <w:style w:type="paragraph" w:styleId="a">
    <w:name w:val="List Number"/>
    <w:basedOn w:val="a1"/>
    <w:qFormat/>
    <w:pPr>
      <w:numPr>
        <w:numId w:val="3"/>
      </w:numPr>
      <w:contextualSpacing/>
    </w:pPr>
  </w:style>
  <w:style w:type="paragraph" w:styleId="a9">
    <w:name w:val="Normal Indent"/>
    <w:basedOn w:val="a1"/>
    <w:qFormat/>
    <w:pPr>
      <w:ind w:left="720"/>
    </w:pPr>
  </w:style>
  <w:style w:type="paragraph" w:styleId="aa">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b">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c">
    <w:name w:val="Document Map"/>
    <w:basedOn w:val="a1"/>
    <w:link w:val="Char2"/>
    <w:qFormat/>
    <w:pPr>
      <w:spacing w:after="0"/>
    </w:pPr>
    <w:rPr>
      <w:rFonts w:ascii="Segoe UI" w:hAnsi="Segoe UI" w:cs="Segoe UI"/>
      <w:sz w:val="16"/>
      <w:szCs w:val="16"/>
    </w:rPr>
  </w:style>
  <w:style w:type="paragraph" w:styleId="ad">
    <w:name w:val="toa heading"/>
    <w:basedOn w:val="a1"/>
    <w:next w:val="a1"/>
    <w:qFormat/>
    <w:pPr>
      <w:spacing w:before="120"/>
    </w:pPr>
    <w:rPr>
      <w:rFonts w:asciiTheme="majorHAnsi" w:eastAsiaTheme="majorEastAsia" w:hAnsiTheme="majorHAnsi" w:cstheme="majorBidi"/>
      <w:b/>
      <w:bCs/>
      <w:sz w:val="24"/>
      <w:szCs w:val="24"/>
    </w:rPr>
  </w:style>
  <w:style w:type="paragraph" w:styleId="ae">
    <w:name w:val="annotation text"/>
    <w:basedOn w:val="a1"/>
    <w:link w:val="Char3"/>
    <w:qFormat/>
  </w:style>
  <w:style w:type="paragraph" w:styleId="61">
    <w:name w:val="index 6"/>
    <w:basedOn w:val="a1"/>
    <w:next w:val="a1"/>
    <w:qFormat/>
    <w:pPr>
      <w:spacing w:after="0"/>
      <w:ind w:left="1200" w:hanging="200"/>
    </w:pPr>
  </w:style>
  <w:style w:type="paragraph" w:styleId="af">
    <w:name w:val="Salutation"/>
    <w:basedOn w:val="a1"/>
    <w:next w:val="a1"/>
    <w:link w:val="Char4"/>
    <w:qFormat/>
  </w:style>
  <w:style w:type="paragraph" w:styleId="34">
    <w:name w:val="Body Text 3"/>
    <w:basedOn w:val="a1"/>
    <w:link w:val="3Char0"/>
    <w:qFormat/>
    <w:pPr>
      <w:spacing w:after="120"/>
    </w:pPr>
    <w:rPr>
      <w:sz w:val="16"/>
      <w:szCs w:val="16"/>
    </w:rPr>
  </w:style>
  <w:style w:type="paragraph" w:styleId="af0">
    <w:name w:val="Closing"/>
    <w:basedOn w:val="a1"/>
    <w:link w:val="Char5"/>
    <w:qFormat/>
    <w:pPr>
      <w:spacing w:after="0"/>
      <w:ind w:left="4252"/>
    </w:pPr>
  </w:style>
  <w:style w:type="paragraph" w:styleId="30">
    <w:name w:val="List Bullet 3"/>
    <w:basedOn w:val="a1"/>
    <w:qFormat/>
    <w:pPr>
      <w:numPr>
        <w:numId w:val="5"/>
      </w:numPr>
      <w:contextualSpacing/>
    </w:pPr>
  </w:style>
  <w:style w:type="paragraph" w:styleId="af1">
    <w:name w:val="Body Text"/>
    <w:basedOn w:val="a1"/>
    <w:link w:val="Char6"/>
    <w:qFormat/>
    <w:pPr>
      <w:spacing w:after="120"/>
    </w:pPr>
  </w:style>
  <w:style w:type="paragraph" w:styleId="af2">
    <w:name w:val="Body Text Indent"/>
    <w:basedOn w:val="a1"/>
    <w:link w:val="Char7"/>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3">
    <w:name w:val="List Continue"/>
    <w:basedOn w:val="a1"/>
    <w:qFormat/>
    <w:pPr>
      <w:spacing w:after="120"/>
      <w:ind w:left="283"/>
      <w:contextualSpacing/>
    </w:pPr>
  </w:style>
  <w:style w:type="paragraph" w:styleId="af4">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Char"/>
    <w:qFormat/>
    <w:pPr>
      <w:spacing w:after="0"/>
    </w:pPr>
    <w:rPr>
      <w:i/>
      <w:iCs/>
    </w:rPr>
  </w:style>
  <w:style w:type="paragraph" w:styleId="43">
    <w:name w:val="index 4"/>
    <w:basedOn w:val="a1"/>
    <w:next w:val="a1"/>
    <w:qFormat/>
    <w:pPr>
      <w:spacing w:after="0"/>
      <w:ind w:left="800" w:hanging="200"/>
    </w:pPr>
  </w:style>
  <w:style w:type="paragraph" w:styleId="af5">
    <w:name w:val="Plain Text"/>
    <w:basedOn w:val="a1"/>
    <w:link w:val="Char8"/>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6">
    <w:name w:val="Date"/>
    <w:basedOn w:val="a1"/>
    <w:next w:val="a1"/>
    <w:link w:val="Char9"/>
    <w:qFormat/>
  </w:style>
  <w:style w:type="paragraph" w:styleId="24">
    <w:name w:val="Body Text Indent 2"/>
    <w:basedOn w:val="a1"/>
    <w:link w:val="2Char"/>
    <w:qFormat/>
    <w:pPr>
      <w:spacing w:after="120" w:line="480" w:lineRule="auto"/>
      <w:ind w:left="283"/>
    </w:pPr>
  </w:style>
  <w:style w:type="paragraph" w:styleId="af7">
    <w:name w:val="endnote text"/>
    <w:basedOn w:val="a1"/>
    <w:link w:val="Chara"/>
    <w:qFormat/>
    <w:pPr>
      <w:spacing w:after="0"/>
    </w:pPr>
  </w:style>
  <w:style w:type="paragraph" w:styleId="54">
    <w:name w:val="List Continue 5"/>
    <w:basedOn w:val="a1"/>
    <w:qFormat/>
    <w:pPr>
      <w:spacing w:after="120"/>
      <w:ind w:left="1415"/>
      <w:contextualSpacing/>
    </w:pPr>
  </w:style>
  <w:style w:type="paragraph" w:styleId="af8">
    <w:name w:val="Balloon Text"/>
    <w:basedOn w:val="a1"/>
    <w:link w:val="Charb"/>
    <w:semiHidden/>
    <w:unhideWhenUsed/>
    <w:qFormat/>
    <w:pPr>
      <w:spacing w:after="0"/>
    </w:pPr>
    <w:rPr>
      <w:rFonts w:ascii="Segoe UI" w:hAnsi="Segoe UI" w:cs="Segoe UI"/>
      <w:sz w:val="18"/>
      <w:szCs w:val="18"/>
    </w:rPr>
  </w:style>
  <w:style w:type="paragraph" w:styleId="af9">
    <w:name w:val="footer"/>
    <w:basedOn w:val="afa"/>
    <w:qFormat/>
    <w:pPr>
      <w:jc w:val="center"/>
    </w:pPr>
    <w:rPr>
      <w:i/>
    </w:rPr>
  </w:style>
  <w:style w:type="paragraph" w:styleId="afa">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b">
    <w:name w:val="envelope return"/>
    <w:basedOn w:val="a1"/>
    <w:qFormat/>
    <w:pPr>
      <w:spacing w:after="0"/>
    </w:pPr>
    <w:rPr>
      <w:rFonts w:asciiTheme="majorHAnsi" w:eastAsiaTheme="majorEastAsia" w:hAnsiTheme="majorHAnsi" w:cstheme="majorBidi"/>
    </w:rPr>
  </w:style>
  <w:style w:type="paragraph" w:styleId="afc">
    <w:name w:val="Signature"/>
    <w:basedOn w:val="a1"/>
    <w:link w:val="Charc"/>
    <w:qFormat/>
    <w:pPr>
      <w:spacing w:after="0"/>
      <w:ind w:left="4252"/>
    </w:pPr>
  </w:style>
  <w:style w:type="paragraph" w:styleId="44">
    <w:name w:val="List Continue 4"/>
    <w:basedOn w:val="a1"/>
    <w:qFormat/>
    <w:pPr>
      <w:spacing w:after="120"/>
      <w:ind w:left="1132"/>
      <w:contextualSpacing/>
    </w:pPr>
  </w:style>
  <w:style w:type="paragraph" w:styleId="a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e">
    <w:name w:val="Subtitle"/>
    <w:basedOn w:val="a1"/>
    <w:next w:val="a1"/>
    <w:link w:val="Char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
    <w:name w:val="List"/>
    <w:basedOn w:val="a1"/>
    <w:qFormat/>
    <w:pPr>
      <w:ind w:left="283" w:hanging="283"/>
      <w:contextualSpacing/>
    </w:pPr>
  </w:style>
  <w:style w:type="paragraph" w:styleId="aff0">
    <w:name w:val="footnote text"/>
    <w:basedOn w:val="a1"/>
    <w:link w:val="Chare"/>
    <w:qFormat/>
    <w:pPr>
      <w:spacing w:after="0"/>
    </w:pPr>
  </w:style>
  <w:style w:type="paragraph" w:styleId="55">
    <w:name w:val="List 5"/>
    <w:basedOn w:val="a1"/>
    <w:qFormat/>
    <w:pPr>
      <w:ind w:left="1415" w:hanging="283"/>
      <w:contextualSpacing/>
    </w:pPr>
  </w:style>
  <w:style w:type="paragraph" w:styleId="36">
    <w:name w:val="Body Text Indent 3"/>
    <w:basedOn w:val="a1"/>
    <w:link w:val="3Char1"/>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5">
    <w:name w:val="Body Text 2"/>
    <w:basedOn w:val="a1"/>
    <w:link w:val="2Char0"/>
    <w:qFormat/>
    <w:pPr>
      <w:spacing w:after="120" w:line="480" w:lineRule="auto"/>
    </w:pPr>
  </w:style>
  <w:style w:type="paragraph" w:styleId="45">
    <w:name w:val="List 4"/>
    <w:basedOn w:val="a1"/>
    <w:qFormat/>
    <w:pPr>
      <w:ind w:left="1132" w:hanging="283"/>
      <w:contextualSpacing/>
    </w:pPr>
  </w:style>
  <w:style w:type="paragraph" w:styleId="26">
    <w:name w:val="List Continue 2"/>
    <w:basedOn w:val="a1"/>
    <w:qFormat/>
    <w:pPr>
      <w:spacing w:after="120"/>
      <w:ind w:left="566"/>
      <w:contextualSpacing/>
    </w:pPr>
  </w:style>
  <w:style w:type="paragraph" w:styleId="aff2">
    <w:name w:val="Message Header"/>
    <w:basedOn w:val="a1"/>
    <w:link w:val="Charf"/>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1"/>
    <w:link w:val="HTMLChar0"/>
    <w:qFormat/>
    <w:pPr>
      <w:spacing w:after="0"/>
    </w:pPr>
    <w:rPr>
      <w:rFonts w:ascii="Consolas" w:hAnsi="Consolas"/>
    </w:rPr>
  </w:style>
  <w:style w:type="paragraph" w:styleId="aff3">
    <w:name w:val="Normal (Web)"/>
    <w:basedOn w:val="a1"/>
    <w:qFormat/>
    <w:rPr>
      <w:sz w:val="24"/>
      <w:szCs w:val="24"/>
    </w:rPr>
  </w:style>
  <w:style w:type="paragraph" w:styleId="37">
    <w:name w:val="List Continue 3"/>
    <w:basedOn w:val="a1"/>
    <w:qFormat/>
    <w:pPr>
      <w:spacing w:after="120"/>
      <w:ind w:left="849"/>
      <w:contextualSpacing/>
    </w:pPr>
  </w:style>
  <w:style w:type="paragraph" w:styleId="27">
    <w:name w:val="index 2"/>
    <w:basedOn w:val="a1"/>
    <w:next w:val="a1"/>
    <w:qFormat/>
    <w:pPr>
      <w:spacing w:after="0"/>
      <w:ind w:left="400" w:hanging="200"/>
    </w:pPr>
  </w:style>
  <w:style w:type="paragraph" w:styleId="aff4">
    <w:name w:val="Title"/>
    <w:basedOn w:val="a1"/>
    <w:next w:val="a1"/>
    <w:link w:val="Charf0"/>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e"/>
    <w:next w:val="ae"/>
    <w:link w:val="Charf1"/>
    <w:qFormat/>
    <w:rPr>
      <w:b/>
      <w:bCs/>
    </w:rPr>
  </w:style>
  <w:style w:type="paragraph" w:styleId="aff6">
    <w:name w:val="Body Text First Indent"/>
    <w:basedOn w:val="af1"/>
    <w:link w:val="Charf2"/>
    <w:qFormat/>
    <w:pPr>
      <w:spacing w:after="180"/>
      <w:ind w:firstLine="360"/>
    </w:pPr>
  </w:style>
  <w:style w:type="paragraph" w:styleId="28">
    <w:name w:val="Body Text First Indent 2"/>
    <w:basedOn w:val="af2"/>
    <w:link w:val="2Char1"/>
    <w:qFormat/>
    <w:pPr>
      <w:spacing w:after="180"/>
      <w:ind w:left="360" w:firstLine="360"/>
    </w:pPr>
  </w:style>
  <w:style w:type="table" w:styleId="aff7">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954F72"/>
      <w:u w:val="single"/>
    </w:rPr>
  </w:style>
  <w:style w:type="character" w:styleId="aff9">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b">
    <w:name w:val="批注框文本 Char"/>
    <w:basedOn w:val="a2"/>
    <w:link w:val="af8"/>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Char6">
    <w:name w:val="正文文本 Char"/>
    <w:basedOn w:val="a2"/>
    <w:link w:val="af1"/>
    <w:qFormat/>
    <w:rPr>
      <w:lang w:eastAsia="en-US"/>
    </w:rPr>
  </w:style>
  <w:style w:type="character" w:customStyle="1" w:styleId="2Char0">
    <w:name w:val="正文文本 2 Char"/>
    <w:basedOn w:val="a2"/>
    <w:link w:val="25"/>
    <w:qFormat/>
    <w:rPr>
      <w:lang w:eastAsia="en-US"/>
    </w:rPr>
  </w:style>
  <w:style w:type="character" w:customStyle="1" w:styleId="3Char0">
    <w:name w:val="正文文本 3 Char"/>
    <w:basedOn w:val="a2"/>
    <w:link w:val="34"/>
    <w:qFormat/>
    <w:rPr>
      <w:sz w:val="16"/>
      <w:szCs w:val="16"/>
      <w:lang w:eastAsia="en-US"/>
    </w:rPr>
  </w:style>
  <w:style w:type="character" w:customStyle="1" w:styleId="Charf2">
    <w:name w:val="正文首行缩进 Char"/>
    <w:basedOn w:val="Char6"/>
    <w:link w:val="aff6"/>
    <w:qFormat/>
    <w:rPr>
      <w:lang w:eastAsia="en-US"/>
    </w:rPr>
  </w:style>
  <w:style w:type="character" w:customStyle="1" w:styleId="Char7">
    <w:name w:val="正文文本缩进 Char"/>
    <w:basedOn w:val="a2"/>
    <w:link w:val="af2"/>
    <w:qFormat/>
    <w:rPr>
      <w:lang w:eastAsia="en-US"/>
    </w:rPr>
  </w:style>
  <w:style w:type="character" w:customStyle="1" w:styleId="2Char1">
    <w:name w:val="正文首行缩进 2 Char"/>
    <w:basedOn w:val="Char7"/>
    <w:link w:val="28"/>
    <w:qFormat/>
    <w:rPr>
      <w:lang w:eastAsia="en-US"/>
    </w:rPr>
  </w:style>
  <w:style w:type="character" w:customStyle="1" w:styleId="2Char">
    <w:name w:val="正文文本缩进 2 Char"/>
    <w:basedOn w:val="a2"/>
    <w:link w:val="24"/>
    <w:qFormat/>
    <w:rPr>
      <w:lang w:eastAsia="en-US"/>
    </w:rPr>
  </w:style>
  <w:style w:type="character" w:customStyle="1" w:styleId="3Char1">
    <w:name w:val="正文文本缩进 3 Char"/>
    <w:basedOn w:val="a2"/>
    <w:link w:val="36"/>
    <w:qFormat/>
    <w:rPr>
      <w:sz w:val="16"/>
      <w:szCs w:val="16"/>
      <w:lang w:eastAsia="en-US"/>
    </w:rPr>
  </w:style>
  <w:style w:type="character" w:customStyle="1" w:styleId="Char5">
    <w:name w:val="结束语 Char"/>
    <w:basedOn w:val="a2"/>
    <w:link w:val="af0"/>
    <w:qFormat/>
    <w:rPr>
      <w:lang w:eastAsia="en-US"/>
    </w:rPr>
  </w:style>
  <w:style w:type="character" w:customStyle="1" w:styleId="Char3">
    <w:name w:val="批注文字 Char"/>
    <w:basedOn w:val="a2"/>
    <w:link w:val="ae"/>
    <w:qFormat/>
    <w:rPr>
      <w:lang w:eastAsia="en-US"/>
    </w:rPr>
  </w:style>
  <w:style w:type="character" w:customStyle="1" w:styleId="Charf1">
    <w:name w:val="批注主题 Char"/>
    <w:basedOn w:val="Char3"/>
    <w:link w:val="aff5"/>
    <w:qFormat/>
    <w:rPr>
      <w:b/>
      <w:bCs/>
      <w:lang w:eastAsia="en-US"/>
    </w:rPr>
  </w:style>
  <w:style w:type="character" w:customStyle="1" w:styleId="Char9">
    <w:name w:val="日期 Char"/>
    <w:basedOn w:val="a2"/>
    <w:link w:val="af6"/>
    <w:qFormat/>
    <w:rPr>
      <w:lang w:eastAsia="en-US"/>
    </w:rPr>
  </w:style>
  <w:style w:type="character" w:customStyle="1" w:styleId="Char2">
    <w:name w:val="文档结构图 Char"/>
    <w:basedOn w:val="a2"/>
    <w:link w:val="ac"/>
    <w:qFormat/>
    <w:rPr>
      <w:rFonts w:ascii="Segoe UI" w:hAnsi="Segoe UI" w:cs="Segoe UI"/>
      <w:sz w:val="16"/>
      <w:szCs w:val="16"/>
      <w:lang w:eastAsia="en-US"/>
    </w:rPr>
  </w:style>
  <w:style w:type="character" w:customStyle="1" w:styleId="Char1">
    <w:name w:val="电子邮件签名 Char"/>
    <w:basedOn w:val="a2"/>
    <w:link w:val="a8"/>
    <w:qFormat/>
    <w:rPr>
      <w:lang w:eastAsia="en-US"/>
    </w:rPr>
  </w:style>
  <w:style w:type="character" w:customStyle="1" w:styleId="Chara">
    <w:name w:val="尾注文本 Char"/>
    <w:basedOn w:val="a2"/>
    <w:link w:val="af7"/>
    <w:qFormat/>
    <w:rPr>
      <w:lang w:eastAsia="en-US"/>
    </w:rPr>
  </w:style>
  <w:style w:type="character" w:customStyle="1" w:styleId="Chare">
    <w:name w:val="脚注文本 Char"/>
    <w:basedOn w:val="a2"/>
    <w:link w:val="aff0"/>
    <w:qFormat/>
    <w:rPr>
      <w:lang w:eastAsia="en-US"/>
    </w:rPr>
  </w:style>
  <w:style w:type="character" w:customStyle="1" w:styleId="HTMLChar">
    <w:name w:val="HTML 地址 Char"/>
    <w:basedOn w:val="a2"/>
    <w:link w:val="HTML"/>
    <w:qFormat/>
    <w:rPr>
      <w:i/>
      <w:iCs/>
      <w:lang w:eastAsia="en-US"/>
    </w:rPr>
  </w:style>
  <w:style w:type="character" w:customStyle="1" w:styleId="HTMLChar0">
    <w:name w:val="HTML 预设格式 Char"/>
    <w:basedOn w:val="a2"/>
    <w:link w:val="HTML0"/>
    <w:qFormat/>
    <w:rPr>
      <w:rFonts w:ascii="Consolas" w:hAnsi="Consolas"/>
      <w:lang w:eastAsia="en-US"/>
    </w:rPr>
  </w:style>
  <w:style w:type="paragraph" w:styleId="affa">
    <w:name w:val="Intense Quote"/>
    <w:basedOn w:val="a1"/>
    <w:next w:val="a1"/>
    <w:link w:val="Charf3"/>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3">
    <w:name w:val="明显引用 Char"/>
    <w:basedOn w:val="a2"/>
    <w:link w:val="affa"/>
    <w:uiPriority w:val="30"/>
    <w:qFormat/>
    <w:rPr>
      <w:i/>
      <w:iCs/>
      <w:color w:val="4472C4" w:themeColor="accent1"/>
      <w:lang w:eastAsia="en-US"/>
    </w:rPr>
  </w:style>
  <w:style w:type="paragraph" w:styleId="affb">
    <w:name w:val="List Paragraph"/>
    <w:basedOn w:val="a1"/>
    <w:link w:val="Charf4"/>
    <w:uiPriority w:val="34"/>
    <w:qFormat/>
    <w:pPr>
      <w:ind w:left="720"/>
      <w:contextualSpacing/>
    </w:pPr>
  </w:style>
  <w:style w:type="character" w:customStyle="1" w:styleId="Char">
    <w:name w:val="宏文本 Char"/>
    <w:basedOn w:val="a2"/>
    <w:link w:val="a5"/>
    <w:qFormat/>
    <w:rPr>
      <w:rFonts w:ascii="Consolas" w:hAnsi="Consolas"/>
      <w:lang w:eastAsia="en-US"/>
    </w:rPr>
  </w:style>
  <w:style w:type="character" w:customStyle="1" w:styleId="Charf">
    <w:name w:val="信息标题 Char"/>
    <w:basedOn w:val="a2"/>
    <w:link w:val="aff2"/>
    <w:qFormat/>
    <w:rPr>
      <w:rFonts w:asciiTheme="majorHAnsi" w:eastAsiaTheme="majorEastAsia" w:hAnsiTheme="majorHAnsi" w:cstheme="majorBidi"/>
      <w:sz w:val="24"/>
      <w:szCs w:val="24"/>
      <w:shd w:val="pct20" w:color="auto" w:fill="auto"/>
      <w:lang w:eastAsia="en-US"/>
    </w:rPr>
  </w:style>
  <w:style w:type="paragraph" w:styleId="affc">
    <w:name w:val="No Spacing"/>
    <w:uiPriority w:val="1"/>
    <w:qFormat/>
    <w:rPr>
      <w:lang w:val="en-GB" w:eastAsia="en-US"/>
    </w:rPr>
  </w:style>
  <w:style w:type="character" w:customStyle="1" w:styleId="Char0">
    <w:name w:val="注释标题 Char"/>
    <w:basedOn w:val="a2"/>
    <w:link w:val="a7"/>
    <w:qFormat/>
    <w:rPr>
      <w:lang w:eastAsia="en-US"/>
    </w:rPr>
  </w:style>
  <w:style w:type="character" w:customStyle="1" w:styleId="Char8">
    <w:name w:val="纯文本 Char"/>
    <w:basedOn w:val="a2"/>
    <w:link w:val="af5"/>
    <w:qFormat/>
    <w:rPr>
      <w:rFonts w:ascii="Consolas" w:hAnsi="Consolas"/>
      <w:sz w:val="21"/>
      <w:szCs w:val="21"/>
      <w:lang w:eastAsia="en-US"/>
    </w:rPr>
  </w:style>
  <w:style w:type="paragraph" w:styleId="affd">
    <w:name w:val="Quote"/>
    <w:basedOn w:val="a1"/>
    <w:next w:val="a1"/>
    <w:link w:val="Charf5"/>
    <w:uiPriority w:val="29"/>
    <w:qFormat/>
    <w:pPr>
      <w:spacing w:before="200" w:after="160"/>
      <w:ind w:left="864" w:right="864"/>
      <w:jc w:val="center"/>
    </w:pPr>
    <w:rPr>
      <w:i/>
      <w:iCs/>
      <w:color w:val="404040" w:themeColor="text1" w:themeTint="BF"/>
    </w:rPr>
  </w:style>
  <w:style w:type="character" w:customStyle="1" w:styleId="Charf5">
    <w:name w:val="引用 Char"/>
    <w:basedOn w:val="a2"/>
    <w:link w:val="affd"/>
    <w:uiPriority w:val="29"/>
    <w:qFormat/>
    <w:rPr>
      <w:i/>
      <w:iCs/>
      <w:color w:val="404040" w:themeColor="text1" w:themeTint="BF"/>
      <w:lang w:eastAsia="en-US"/>
    </w:rPr>
  </w:style>
  <w:style w:type="character" w:customStyle="1" w:styleId="Char4">
    <w:name w:val="称呼 Char"/>
    <w:basedOn w:val="a2"/>
    <w:link w:val="af"/>
    <w:qFormat/>
    <w:rPr>
      <w:lang w:eastAsia="en-US"/>
    </w:rPr>
  </w:style>
  <w:style w:type="character" w:customStyle="1" w:styleId="Charc">
    <w:name w:val="签名 Char"/>
    <w:basedOn w:val="a2"/>
    <w:link w:val="afc"/>
    <w:qFormat/>
    <w:rPr>
      <w:lang w:eastAsia="en-US"/>
    </w:rPr>
  </w:style>
  <w:style w:type="character" w:customStyle="1" w:styleId="Chard">
    <w:name w:val="副标题 Char"/>
    <w:basedOn w:val="a2"/>
    <w:link w:val="afe"/>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0">
    <w:name w:val="标题 Char"/>
    <w:basedOn w:val="a2"/>
    <w:link w:val="aff4"/>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link w:val="31"/>
    <w:qFormat/>
    <w:rPr>
      <w:rFonts w:ascii="Arial" w:hAnsi="Arial"/>
      <w:sz w:val="28"/>
      <w:lang w:eastAsia="en-US"/>
    </w:rPr>
  </w:style>
  <w:style w:type="character" w:customStyle="1" w:styleId="4Char">
    <w:name w:val="标题 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e">
    <w:name w:val="Revision"/>
    <w:hidden/>
    <w:uiPriority w:val="99"/>
    <w:semiHidden/>
    <w:rsid w:val="00AB2570"/>
    <w:rPr>
      <w:lang w:val="en-GB" w:eastAsia="en-US"/>
    </w:rPr>
  </w:style>
  <w:style w:type="character" w:customStyle="1" w:styleId="TANChar">
    <w:name w:val="TAN Char"/>
    <w:basedOn w:val="a2"/>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1"/>
    <w:next w:val="a1"/>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1"/>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4">
    <w:name w:val="列出段落 Char"/>
    <w:link w:val="affb"/>
    <w:uiPriority w:val="34"/>
    <w:qFormat/>
    <w:locked/>
    <w:rsid w:val="00CF0F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hyperlink" Target="https://www.3gpp.org/DynaReport/38718-02-01.htm" TargetMode="External"/><Relationship Id="rId21" Type="http://schemas.openxmlformats.org/officeDocument/2006/relationships/image" Target="media/image7.wmf"/><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hyperlink" Target="https://www.3gpp.org/DynaReport/38718-02-01.htm" TargetMode="External"/><Relationship Id="rId33"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yperlink" Target="https://www.3gpp.org/DynaReport/38718-02-01.ht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s://www.3gpp.org/DynaReport/38718-02-01.htm" TargetMode="External"/><Relationship Id="rId32" Type="http://schemas.openxmlformats.org/officeDocument/2006/relationships/hyperlink" Target="https://www.3gpp.org/DynaReport/38718-02-01.htm"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yperlink" Target="https://www.3gpp.org/DynaReport/38718-02-01.htm" TargetMode="External"/><Relationship Id="rId28" Type="http://schemas.openxmlformats.org/officeDocument/2006/relationships/hyperlink" Target="https://www.3gpp.org/DynaReport/38718-02-01.htm" TargetMode="External"/><Relationship Id="rId36"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5.bin"/><Relationship Id="rId31" Type="http://schemas.openxmlformats.org/officeDocument/2006/relationships/hyperlink" Target="https://www.3gpp.org/DynaReport/38718-02-01.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hyperlink" Target="https://www.3gpp.org/DynaReport/38718-02-01.htm" TargetMode="External"/><Relationship Id="rId30" Type="http://schemas.openxmlformats.org/officeDocument/2006/relationships/hyperlink" Target="https://www.3gpp.org/DynaReport/38718-02-01.htm" TargetMode="External"/><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F39509-963B-4AF9-9E3F-F23FFA7EA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18</Pages>
  <Words>22369</Words>
  <Characters>127505</Characters>
  <Application>Microsoft Office Word</Application>
  <DocSecurity>0</DocSecurity>
  <Lines>1062</Lines>
  <Paragraphs>299</Paragraphs>
  <ScaleCrop>false</ScaleCrop>
  <Company>ETSI</Company>
  <LinksUpToDate>false</LinksUpToDate>
  <CharactersWithSpaces>149575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58</cp:revision>
  <cp:lastPrinted>2019-02-25T14:05:00Z</cp:lastPrinted>
  <dcterms:created xsi:type="dcterms:W3CDTF">2022-09-02T08:27:00Z</dcterms:created>
  <dcterms:modified xsi:type="dcterms:W3CDTF">2023-03-09T15:35:00Z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